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C32" w:rsidRPr="00365321" w:rsidRDefault="005B5C32" w:rsidP="005B5C32">
      <w:pPr>
        <w:contextualSpacing/>
        <w:jc w:val="center"/>
        <w:rPr>
          <w:b/>
          <w:sz w:val="28"/>
          <w:szCs w:val="28"/>
        </w:rPr>
      </w:pPr>
      <w:r w:rsidRPr="00365321">
        <w:rPr>
          <w:b/>
          <w:sz w:val="28"/>
          <w:szCs w:val="28"/>
        </w:rPr>
        <w:t>Автономная некоммерческая организация высшего образования</w:t>
      </w:r>
    </w:p>
    <w:p w:rsidR="005B5C32" w:rsidRPr="00365321" w:rsidRDefault="005B5C32" w:rsidP="005B5C32">
      <w:pPr>
        <w:contextualSpacing/>
        <w:jc w:val="center"/>
        <w:rPr>
          <w:b/>
          <w:sz w:val="28"/>
          <w:szCs w:val="28"/>
        </w:rPr>
      </w:pPr>
      <w:r w:rsidRPr="00365321">
        <w:rPr>
          <w:b/>
          <w:sz w:val="28"/>
          <w:szCs w:val="28"/>
        </w:rPr>
        <w:t>«Открытый университет экономики, управления и права»</w:t>
      </w:r>
    </w:p>
    <w:p w:rsidR="005B5C32" w:rsidRPr="00365321" w:rsidRDefault="005B5C32" w:rsidP="005B5C32">
      <w:pPr>
        <w:contextualSpacing/>
        <w:jc w:val="center"/>
        <w:rPr>
          <w:sz w:val="28"/>
          <w:szCs w:val="28"/>
        </w:rPr>
      </w:pPr>
      <w:r w:rsidRPr="00365321">
        <w:rPr>
          <w:b/>
          <w:sz w:val="28"/>
          <w:szCs w:val="28"/>
        </w:rPr>
        <w:t>(АНО ВО ОУЭП)</w:t>
      </w:r>
    </w:p>
    <w:p w:rsidR="005B5C32" w:rsidRPr="00365321" w:rsidRDefault="005B5C32" w:rsidP="005B5C32">
      <w:pPr>
        <w:tabs>
          <w:tab w:val="left" w:pos="900"/>
          <w:tab w:val="left" w:pos="1080"/>
        </w:tabs>
        <w:suppressAutoHyphens/>
        <w:ind w:firstLine="709"/>
        <w:contextualSpacing/>
        <w:jc w:val="both"/>
        <w:rPr>
          <w:b/>
          <w:sz w:val="20"/>
        </w:rPr>
      </w:pPr>
    </w:p>
    <w:p w:rsidR="005B5C32" w:rsidRPr="00365321" w:rsidRDefault="005B5C32" w:rsidP="005B5C32">
      <w:pPr>
        <w:tabs>
          <w:tab w:val="left" w:pos="900"/>
          <w:tab w:val="left" w:pos="1080"/>
        </w:tabs>
        <w:suppressAutoHyphens/>
        <w:ind w:firstLine="709"/>
        <w:contextualSpacing/>
        <w:jc w:val="right"/>
        <w:rPr>
          <w:b/>
          <w:sz w:val="20"/>
        </w:rPr>
      </w:pPr>
    </w:p>
    <w:p w:rsidR="005B5C32" w:rsidRPr="00664516" w:rsidRDefault="005B5C32" w:rsidP="005B5C32">
      <w:pPr>
        <w:tabs>
          <w:tab w:val="left" w:pos="900"/>
          <w:tab w:val="left" w:pos="1080"/>
        </w:tabs>
        <w:suppressAutoHyphens/>
        <w:ind w:firstLine="709"/>
        <w:contextualSpacing/>
        <w:jc w:val="right"/>
        <w:rPr>
          <w:b/>
          <w:sz w:val="20"/>
        </w:rPr>
      </w:pPr>
      <w:r w:rsidRPr="00664516">
        <w:rPr>
          <w:b/>
          <w:sz w:val="20"/>
        </w:rPr>
        <w:t>УТВЕРЖДАЮ:</w:t>
      </w:r>
    </w:p>
    <w:p w:rsidR="005B5C32" w:rsidRPr="00664516" w:rsidRDefault="005B5C32" w:rsidP="005B5C32">
      <w:pPr>
        <w:tabs>
          <w:tab w:val="left" w:pos="900"/>
          <w:tab w:val="left" w:pos="1080"/>
        </w:tabs>
        <w:suppressAutoHyphens/>
        <w:ind w:firstLine="709"/>
        <w:contextualSpacing/>
        <w:jc w:val="right"/>
        <w:rPr>
          <w:sz w:val="20"/>
        </w:rPr>
      </w:pPr>
      <w:r w:rsidRPr="00664516">
        <w:rPr>
          <w:sz w:val="20"/>
        </w:rPr>
        <w:t>Ректор АНО ВО ОУЭП, Фокина В.Н.</w:t>
      </w:r>
    </w:p>
    <w:p w:rsidR="005B5C32" w:rsidRPr="00664516" w:rsidRDefault="005B5C32" w:rsidP="005B5C32">
      <w:pPr>
        <w:tabs>
          <w:tab w:val="left" w:pos="900"/>
          <w:tab w:val="left" w:pos="1080"/>
        </w:tabs>
        <w:suppressAutoHyphens/>
        <w:ind w:firstLine="709"/>
        <w:contextualSpacing/>
        <w:jc w:val="right"/>
        <w:rPr>
          <w:b/>
          <w:sz w:val="20"/>
        </w:rPr>
      </w:pPr>
    </w:p>
    <w:p w:rsidR="005B5C32" w:rsidRPr="00664516" w:rsidRDefault="005B5C32" w:rsidP="005B5C32">
      <w:pPr>
        <w:tabs>
          <w:tab w:val="left" w:pos="900"/>
          <w:tab w:val="left" w:pos="1080"/>
        </w:tabs>
        <w:suppressAutoHyphens/>
        <w:ind w:firstLine="709"/>
        <w:contextualSpacing/>
        <w:jc w:val="right"/>
        <w:rPr>
          <w:b/>
          <w:sz w:val="20"/>
        </w:rPr>
      </w:pPr>
      <w:r w:rsidRPr="00664516">
        <w:rPr>
          <w:b/>
          <w:noProof/>
          <w:sz w:val="20"/>
        </w:rPr>
        <w:drawing>
          <wp:inline distT="0" distB="0" distL="0" distR="0" wp14:anchorId="55DA0FE9" wp14:editId="29A13F2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B5C32" w:rsidRPr="00664516" w:rsidRDefault="005B5C32" w:rsidP="005B5C32">
      <w:pPr>
        <w:tabs>
          <w:tab w:val="left" w:pos="900"/>
          <w:tab w:val="left" w:pos="1080"/>
        </w:tabs>
        <w:suppressAutoHyphens/>
        <w:ind w:firstLine="709"/>
        <w:contextualSpacing/>
        <w:jc w:val="right"/>
        <w:rPr>
          <w:sz w:val="20"/>
        </w:rPr>
      </w:pPr>
      <w:r w:rsidRPr="00664516">
        <w:rPr>
          <w:sz w:val="20"/>
        </w:rPr>
        <w:t>19 апреля 2023 г.</w:t>
      </w:r>
    </w:p>
    <w:p w:rsidR="005B5C32" w:rsidRPr="00664516" w:rsidRDefault="005B5C32" w:rsidP="005B5C32">
      <w:pPr>
        <w:tabs>
          <w:tab w:val="left" w:pos="900"/>
          <w:tab w:val="left" w:pos="1080"/>
        </w:tabs>
        <w:suppressAutoHyphens/>
        <w:ind w:firstLine="709"/>
        <w:contextualSpacing/>
        <w:jc w:val="right"/>
        <w:rPr>
          <w:sz w:val="20"/>
        </w:rPr>
      </w:pPr>
    </w:p>
    <w:p w:rsidR="005B5C32" w:rsidRPr="00664516" w:rsidRDefault="005B5C32" w:rsidP="005B5C32">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5B5C32" w:rsidRPr="00664516" w:rsidRDefault="005B5C32" w:rsidP="005B5C32">
      <w:pPr>
        <w:tabs>
          <w:tab w:val="left" w:pos="900"/>
          <w:tab w:val="left" w:pos="1080"/>
        </w:tabs>
        <w:suppressAutoHyphens/>
        <w:ind w:firstLine="709"/>
        <w:contextualSpacing/>
        <w:jc w:val="right"/>
        <w:rPr>
          <w:sz w:val="20"/>
        </w:rPr>
      </w:pPr>
      <w:r w:rsidRPr="00664516">
        <w:rPr>
          <w:sz w:val="20"/>
        </w:rPr>
        <w:t xml:space="preserve">Протокол N 9 от 19.04.2023 </w:t>
      </w:r>
    </w:p>
    <w:p w:rsidR="005B5C32" w:rsidRPr="00C96620" w:rsidRDefault="005B5C32" w:rsidP="005B5C32">
      <w:pPr>
        <w:tabs>
          <w:tab w:val="left" w:pos="900"/>
          <w:tab w:val="left" w:pos="1080"/>
        </w:tabs>
        <w:suppressAutoHyphens/>
        <w:ind w:firstLine="709"/>
        <w:contextualSpacing/>
        <w:jc w:val="right"/>
        <w:rPr>
          <w:sz w:val="20"/>
        </w:rPr>
      </w:pPr>
    </w:p>
    <w:p w:rsidR="005B5C32" w:rsidRPr="00637460" w:rsidRDefault="005B5C32" w:rsidP="005B5C32">
      <w:pPr>
        <w:widowControl/>
        <w:tabs>
          <w:tab w:val="left" w:pos="900"/>
          <w:tab w:val="left" w:pos="1080"/>
        </w:tabs>
        <w:suppressAutoHyphens/>
        <w:snapToGrid/>
        <w:spacing w:before="0" w:after="0"/>
        <w:ind w:firstLine="709"/>
        <w:contextualSpacing/>
        <w:jc w:val="right"/>
        <w:rPr>
          <w:color w:val="000000" w:themeColor="text1"/>
          <w:sz w:val="20"/>
        </w:rPr>
      </w:pPr>
    </w:p>
    <w:p w:rsidR="005B5C32" w:rsidRPr="00637460" w:rsidRDefault="005B5C32" w:rsidP="005B5C32">
      <w:pPr>
        <w:widowControl/>
        <w:tabs>
          <w:tab w:val="left" w:pos="900"/>
          <w:tab w:val="left" w:pos="1080"/>
        </w:tabs>
        <w:suppressAutoHyphens/>
        <w:snapToGrid/>
        <w:spacing w:before="0" w:after="0"/>
        <w:ind w:firstLine="709"/>
        <w:contextualSpacing/>
        <w:jc w:val="center"/>
        <w:rPr>
          <w:color w:val="000000" w:themeColor="text1"/>
          <w:sz w:val="20"/>
        </w:rPr>
      </w:pPr>
    </w:p>
    <w:p w:rsidR="002B166D" w:rsidRPr="00637460" w:rsidRDefault="002B166D" w:rsidP="002B166D">
      <w:pPr>
        <w:widowControl/>
        <w:tabs>
          <w:tab w:val="left" w:pos="900"/>
          <w:tab w:val="left" w:pos="1080"/>
        </w:tabs>
        <w:suppressAutoHyphens/>
        <w:snapToGrid/>
        <w:spacing w:before="0" w:after="0"/>
        <w:ind w:firstLine="709"/>
        <w:jc w:val="center"/>
        <w:rPr>
          <w:color w:val="000000" w:themeColor="text1"/>
          <w:sz w:val="20"/>
        </w:rPr>
      </w:pPr>
    </w:p>
    <w:p w:rsidR="002B166D" w:rsidRPr="00637460" w:rsidRDefault="002B166D" w:rsidP="002B166D">
      <w:pPr>
        <w:widowControl/>
        <w:tabs>
          <w:tab w:val="left" w:pos="900"/>
          <w:tab w:val="left" w:pos="1080"/>
        </w:tabs>
        <w:suppressAutoHyphens/>
        <w:snapToGrid/>
        <w:spacing w:before="0" w:after="0"/>
        <w:ind w:firstLine="709"/>
        <w:jc w:val="center"/>
        <w:rPr>
          <w:b/>
          <w:color w:val="000000" w:themeColor="text1"/>
          <w:szCs w:val="24"/>
        </w:rPr>
      </w:pPr>
      <w:r w:rsidRPr="00637460">
        <w:rPr>
          <w:b/>
          <w:color w:val="000000" w:themeColor="text1"/>
          <w:szCs w:val="24"/>
        </w:rPr>
        <w:t>РАБОЧАЯ ПРОГРАММА</w:t>
      </w:r>
    </w:p>
    <w:p w:rsidR="002B166D" w:rsidRPr="00637460" w:rsidRDefault="002B166D" w:rsidP="002B166D">
      <w:pPr>
        <w:widowControl/>
        <w:tabs>
          <w:tab w:val="left" w:pos="900"/>
          <w:tab w:val="left" w:pos="1080"/>
        </w:tabs>
        <w:suppressAutoHyphens/>
        <w:snapToGrid/>
        <w:spacing w:before="0" w:after="0"/>
        <w:ind w:firstLine="709"/>
        <w:jc w:val="center"/>
        <w:rPr>
          <w:b/>
          <w:color w:val="000000" w:themeColor="text1"/>
          <w:szCs w:val="24"/>
        </w:rPr>
      </w:pPr>
    </w:p>
    <w:p w:rsidR="002B166D" w:rsidRPr="00637460" w:rsidRDefault="002B166D" w:rsidP="002B166D">
      <w:pPr>
        <w:widowControl/>
        <w:tabs>
          <w:tab w:val="left" w:pos="900"/>
          <w:tab w:val="left" w:pos="1080"/>
        </w:tabs>
        <w:suppressAutoHyphens/>
        <w:snapToGrid/>
        <w:spacing w:before="0" w:after="0"/>
        <w:ind w:firstLine="709"/>
        <w:jc w:val="center"/>
        <w:rPr>
          <w:b/>
          <w:color w:val="000000" w:themeColor="text1"/>
          <w:szCs w:val="24"/>
        </w:rPr>
      </w:pPr>
      <w:r w:rsidRPr="00637460">
        <w:rPr>
          <w:b/>
          <w:color w:val="000000" w:themeColor="text1"/>
          <w:szCs w:val="24"/>
        </w:rPr>
        <w:t>по дисциплине</w:t>
      </w:r>
    </w:p>
    <w:p w:rsidR="002B166D" w:rsidRPr="00637460" w:rsidRDefault="002B166D" w:rsidP="002B166D">
      <w:pPr>
        <w:widowControl/>
        <w:tabs>
          <w:tab w:val="left" w:pos="900"/>
          <w:tab w:val="left" w:pos="1080"/>
        </w:tabs>
        <w:suppressAutoHyphens/>
        <w:snapToGrid/>
        <w:spacing w:before="0" w:after="0"/>
        <w:ind w:firstLine="709"/>
        <w:jc w:val="center"/>
        <w:rPr>
          <w:b/>
          <w:color w:val="000000" w:themeColor="text1"/>
          <w:szCs w:val="24"/>
        </w:rPr>
      </w:pPr>
    </w:p>
    <w:p w:rsidR="002B166D" w:rsidRPr="00637460" w:rsidRDefault="002B166D" w:rsidP="002B166D">
      <w:pPr>
        <w:widowControl/>
        <w:tabs>
          <w:tab w:val="left" w:pos="900"/>
          <w:tab w:val="left" w:pos="1080"/>
        </w:tabs>
        <w:suppressAutoHyphens/>
        <w:snapToGrid/>
        <w:spacing w:before="0" w:after="0"/>
        <w:ind w:firstLine="709"/>
        <w:rPr>
          <w:color w:val="000000" w:themeColor="text1"/>
          <w:szCs w:val="24"/>
        </w:rPr>
      </w:pPr>
      <w:r w:rsidRPr="00637460">
        <w:rPr>
          <w:color w:val="000000" w:themeColor="text1"/>
          <w:szCs w:val="24"/>
        </w:rPr>
        <w:t xml:space="preserve">Наименование дисциплины Б1.В.06 </w:t>
      </w:r>
      <w:r w:rsidRPr="00637460">
        <w:rPr>
          <w:bCs/>
          <w:color w:val="000000" w:themeColor="text1"/>
          <w:spacing w:val="4"/>
          <w:szCs w:val="24"/>
        </w:rPr>
        <w:t>«</w:t>
      </w:r>
      <w:r w:rsidRPr="00637460">
        <w:rPr>
          <w:color w:val="000000" w:themeColor="text1"/>
          <w:szCs w:val="24"/>
        </w:rPr>
        <w:t>Экономика труда»</w:t>
      </w:r>
    </w:p>
    <w:p w:rsidR="002B166D" w:rsidRPr="00637460" w:rsidRDefault="002B166D" w:rsidP="002B166D">
      <w:pPr>
        <w:widowControl/>
        <w:tabs>
          <w:tab w:val="left" w:pos="900"/>
          <w:tab w:val="left" w:pos="1080"/>
        </w:tabs>
        <w:suppressAutoHyphens/>
        <w:snapToGrid/>
        <w:spacing w:before="0" w:after="0"/>
        <w:ind w:firstLine="709"/>
        <w:rPr>
          <w:color w:val="000000" w:themeColor="text1"/>
          <w:szCs w:val="24"/>
        </w:rPr>
      </w:pPr>
      <w:r w:rsidRPr="00637460">
        <w:rPr>
          <w:color w:val="000000" w:themeColor="text1"/>
          <w:szCs w:val="24"/>
        </w:rPr>
        <w:t>Образовательная программа направления подготовки 38.03.01 «Экономика», направленность (профиль): Финансы и кредит</w:t>
      </w:r>
    </w:p>
    <w:p w:rsidR="002B166D" w:rsidRPr="00637460" w:rsidRDefault="002B166D" w:rsidP="002B166D">
      <w:pPr>
        <w:widowControl/>
        <w:tabs>
          <w:tab w:val="left" w:pos="900"/>
          <w:tab w:val="left" w:pos="1080"/>
        </w:tabs>
        <w:suppressAutoHyphens/>
        <w:snapToGrid/>
        <w:spacing w:before="0" w:after="0"/>
        <w:ind w:firstLine="709"/>
        <w:rPr>
          <w:b/>
          <w:color w:val="000000" w:themeColor="text1"/>
          <w:sz w:val="20"/>
        </w:rPr>
      </w:pPr>
    </w:p>
    <w:p w:rsidR="002B166D" w:rsidRPr="00637460" w:rsidRDefault="002B166D" w:rsidP="002B166D">
      <w:pPr>
        <w:widowControl/>
        <w:tabs>
          <w:tab w:val="left" w:pos="900"/>
          <w:tab w:val="left" w:pos="1080"/>
        </w:tabs>
        <w:suppressAutoHyphens/>
        <w:snapToGrid/>
        <w:spacing w:before="0" w:after="0"/>
        <w:ind w:firstLine="709"/>
        <w:jc w:val="right"/>
        <w:rPr>
          <w:color w:val="000000" w:themeColor="text1"/>
          <w:sz w:val="20"/>
        </w:rPr>
      </w:pPr>
    </w:p>
    <w:p w:rsidR="002B166D" w:rsidRPr="00637460" w:rsidRDefault="002B166D" w:rsidP="002B166D">
      <w:pPr>
        <w:widowControl/>
        <w:tabs>
          <w:tab w:val="left" w:pos="900"/>
          <w:tab w:val="left" w:pos="1080"/>
        </w:tabs>
        <w:suppressAutoHyphens/>
        <w:snapToGrid/>
        <w:spacing w:before="0" w:after="0"/>
        <w:ind w:firstLine="709"/>
        <w:jc w:val="right"/>
        <w:rPr>
          <w:color w:val="000000" w:themeColor="text1"/>
          <w:sz w:val="20"/>
        </w:rPr>
      </w:pPr>
    </w:p>
    <w:p w:rsidR="002B166D" w:rsidRPr="00637460" w:rsidRDefault="002B166D" w:rsidP="002B166D">
      <w:pPr>
        <w:widowControl/>
        <w:tabs>
          <w:tab w:val="left" w:pos="900"/>
          <w:tab w:val="left" w:pos="1080"/>
        </w:tabs>
        <w:suppressAutoHyphens/>
        <w:snapToGrid/>
        <w:spacing w:before="0" w:after="0"/>
        <w:ind w:firstLine="709"/>
        <w:jc w:val="right"/>
        <w:rPr>
          <w:color w:val="000000" w:themeColor="text1"/>
          <w:sz w:val="20"/>
        </w:rPr>
      </w:pPr>
    </w:p>
    <w:p w:rsidR="002B166D" w:rsidRPr="00637460" w:rsidRDefault="002B166D" w:rsidP="002B166D">
      <w:pPr>
        <w:widowControl/>
        <w:tabs>
          <w:tab w:val="left" w:pos="900"/>
          <w:tab w:val="left" w:pos="1080"/>
        </w:tabs>
        <w:suppressAutoHyphens/>
        <w:snapToGrid/>
        <w:spacing w:before="0" w:after="0"/>
        <w:ind w:firstLine="709"/>
        <w:jc w:val="right"/>
        <w:rPr>
          <w:color w:val="000000" w:themeColor="text1"/>
          <w:sz w:val="20"/>
        </w:rPr>
      </w:pPr>
    </w:p>
    <w:p w:rsidR="002B166D" w:rsidRPr="00637460" w:rsidRDefault="002B166D" w:rsidP="002B166D">
      <w:pPr>
        <w:widowControl/>
        <w:tabs>
          <w:tab w:val="left" w:pos="900"/>
          <w:tab w:val="left" w:pos="1080"/>
        </w:tabs>
        <w:suppressAutoHyphens/>
        <w:snapToGrid/>
        <w:spacing w:before="0" w:after="0"/>
        <w:ind w:firstLine="709"/>
        <w:jc w:val="right"/>
        <w:rPr>
          <w:color w:val="000000" w:themeColor="text1"/>
          <w:sz w:val="20"/>
        </w:rPr>
      </w:pPr>
    </w:p>
    <w:p w:rsidR="002B166D" w:rsidRPr="00637460" w:rsidRDefault="002B166D" w:rsidP="002B166D">
      <w:pPr>
        <w:widowControl/>
        <w:tabs>
          <w:tab w:val="left" w:pos="900"/>
          <w:tab w:val="left" w:pos="1080"/>
        </w:tabs>
        <w:suppressAutoHyphens/>
        <w:snapToGrid/>
        <w:spacing w:before="0" w:after="0"/>
        <w:ind w:firstLine="709"/>
        <w:jc w:val="right"/>
        <w:rPr>
          <w:color w:val="000000" w:themeColor="text1"/>
          <w:sz w:val="20"/>
        </w:rPr>
      </w:pPr>
    </w:p>
    <w:p w:rsidR="002B166D" w:rsidRPr="00637460" w:rsidRDefault="002B166D" w:rsidP="002B166D">
      <w:pPr>
        <w:widowControl/>
        <w:tabs>
          <w:tab w:val="left" w:pos="900"/>
          <w:tab w:val="left" w:pos="1080"/>
        </w:tabs>
        <w:suppressAutoHyphens/>
        <w:snapToGrid/>
        <w:spacing w:before="0" w:after="0"/>
        <w:ind w:firstLine="709"/>
        <w:jc w:val="right"/>
        <w:rPr>
          <w:color w:val="000000" w:themeColor="text1"/>
          <w:sz w:val="20"/>
        </w:rPr>
      </w:pPr>
    </w:p>
    <w:p w:rsidR="002B166D" w:rsidRPr="00637460" w:rsidRDefault="005B5C32" w:rsidP="002B166D">
      <w:pPr>
        <w:widowControl/>
        <w:tabs>
          <w:tab w:val="left" w:pos="900"/>
          <w:tab w:val="left" w:pos="1080"/>
        </w:tabs>
        <w:suppressAutoHyphens/>
        <w:snapToGrid/>
        <w:spacing w:before="0" w:after="0"/>
        <w:ind w:firstLine="709"/>
        <w:jc w:val="right"/>
        <w:rPr>
          <w:color w:val="000000" w:themeColor="text1"/>
          <w:sz w:val="20"/>
        </w:rPr>
      </w:pPr>
      <w:r>
        <w:rPr>
          <w:color w:val="000000" w:themeColor="text1"/>
          <w:sz w:val="20"/>
        </w:rPr>
        <w:t xml:space="preserve"> </w:t>
      </w: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rPr>
      </w:pP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rPr>
      </w:pP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rPr>
      </w:pPr>
    </w:p>
    <w:p w:rsidR="002B166D" w:rsidRPr="00637460" w:rsidRDefault="002B166D" w:rsidP="002B166D">
      <w:pPr>
        <w:widowControl/>
        <w:tabs>
          <w:tab w:val="left" w:pos="900"/>
          <w:tab w:val="left" w:pos="1080"/>
        </w:tabs>
        <w:suppressAutoHyphens/>
        <w:snapToGrid/>
        <w:spacing w:before="0" w:after="0"/>
        <w:ind w:firstLine="709"/>
        <w:rPr>
          <w:color w:val="000000" w:themeColor="text1"/>
          <w:szCs w:val="24"/>
          <w:u w:val="single"/>
        </w:rPr>
      </w:pPr>
      <w:r w:rsidRPr="00637460">
        <w:rPr>
          <w:color w:val="000000" w:themeColor="text1"/>
          <w:szCs w:val="24"/>
        </w:rPr>
        <w:t>Квалификация - бакалавр</w:t>
      </w: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u w:val="single"/>
        </w:rPr>
      </w:pP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u w:val="single"/>
        </w:rPr>
      </w:pPr>
    </w:p>
    <w:p w:rsidR="002B166D" w:rsidRPr="00637460" w:rsidRDefault="002B166D" w:rsidP="002B166D">
      <w:pPr>
        <w:widowControl/>
        <w:snapToGrid/>
        <w:spacing w:before="0" w:after="0"/>
        <w:ind w:firstLine="680"/>
        <w:rPr>
          <w:b/>
          <w:color w:val="000000" w:themeColor="text1"/>
          <w:sz w:val="20"/>
        </w:rPr>
      </w:pPr>
      <w:r w:rsidRPr="00637460">
        <w:rPr>
          <w:b/>
          <w:color w:val="000000" w:themeColor="text1"/>
          <w:sz w:val="20"/>
        </w:rPr>
        <w:t>Разработчик:</w:t>
      </w: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u w:val="single"/>
        </w:rPr>
      </w:pPr>
      <w:proofErr w:type="spellStart"/>
      <w:r w:rsidRPr="00637460">
        <w:rPr>
          <w:color w:val="000000" w:themeColor="text1"/>
          <w:sz w:val="20"/>
        </w:rPr>
        <w:t>Акумова</w:t>
      </w:r>
      <w:proofErr w:type="spellEnd"/>
      <w:r w:rsidRPr="00637460">
        <w:rPr>
          <w:color w:val="000000" w:themeColor="text1"/>
          <w:sz w:val="20"/>
        </w:rPr>
        <w:t xml:space="preserve"> Н.В., к.э.н., доц.</w:t>
      </w: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u w:val="single"/>
        </w:rPr>
      </w:pP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u w:val="single"/>
        </w:rPr>
      </w:pP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u w:val="single"/>
        </w:rPr>
      </w:pP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u w:val="single"/>
        </w:rPr>
      </w:pP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u w:val="single"/>
        </w:rPr>
      </w:pP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u w:val="single"/>
        </w:rPr>
      </w:pPr>
    </w:p>
    <w:p w:rsidR="002B166D" w:rsidRPr="00637460" w:rsidRDefault="002B166D" w:rsidP="002B166D">
      <w:pPr>
        <w:widowControl/>
        <w:tabs>
          <w:tab w:val="left" w:pos="900"/>
          <w:tab w:val="left" w:pos="1080"/>
        </w:tabs>
        <w:suppressAutoHyphens/>
        <w:snapToGrid/>
        <w:spacing w:before="0" w:after="0"/>
        <w:ind w:firstLine="709"/>
        <w:rPr>
          <w:color w:val="000000" w:themeColor="text1"/>
          <w:sz w:val="20"/>
          <w:u w:val="single"/>
        </w:rPr>
      </w:pPr>
    </w:p>
    <w:p w:rsidR="002B166D" w:rsidRPr="00637460" w:rsidRDefault="002B166D" w:rsidP="002B166D">
      <w:pPr>
        <w:widowControl/>
        <w:tabs>
          <w:tab w:val="left" w:pos="900"/>
          <w:tab w:val="left" w:pos="1080"/>
        </w:tabs>
        <w:suppressAutoHyphens/>
        <w:snapToGrid/>
        <w:spacing w:before="0" w:after="0"/>
        <w:ind w:firstLine="709"/>
        <w:jc w:val="center"/>
        <w:rPr>
          <w:rStyle w:val="ab"/>
          <w:b/>
          <w:color w:val="000000" w:themeColor="text1"/>
          <w:sz w:val="20"/>
        </w:rPr>
      </w:pPr>
      <w:r w:rsidRPr="00637460">
        <w:rPr>
          <w:color w:val="000000" w:themeColor="text1"/>
          <w:sz w:val="20"/>
        </w:rPr>
        <w:t>Москва 202</w:t>
      </w:r>
      <w:r w:rsidR="005B5C32">
        <w:rPr>
          <w:color w:val="000000" w:themeColor="text1"/>
          <w:sz w:val="20"/>
        </w:rPr>
        <w:t>3</w:t>
      </w:r>
      <w:bookmarkStart w:id="0" w:name="_GoBack"/>
      <w:bookmarkEnd w:id="0"/>
    </w:p>
    <w:p w:rsidR="002B166D" w:rsidRPr="00637460" w:rsidRDefault="002B166D" w:rsidP="002B166D">
      <w:pPr>
        <w:pStyle w:val="10"/>
        <w:tabs>
          <w:tab w:val="right" w:leader="dot" w:pos="9600"/>
        </w:tabs>
        <w:ind w:firstLine="709"/>
        <w:rPr>
          <w:rFonts w:ascii="Times New Roman" w:hAnsi="Times New Roman"/>
          <w:b/>
          <w:color w:val="000000" w:themeColor="text1"/>
        </w:rPr>
      </w:pPr>
      <w:r w:rsidRPr="00637460">
        <w:rPr>
          <w:rFonts w:ascii="Times New Roman" w:hAnsi="Times New Roman"/>
          <w:color w:val="000000" w:themeColor="text1"/>
        </w:rPr>
        <w:br w:type="page"/>
      </w:r>
      <w:r w:rsidRPr="00637460">
        <w:rPr>
          <w:rFonts w:ascii="Times New Roman" w:hAnsi="Times New Roman"/>
          <w:b/>
          <w:color w:val="000000" w:themeColor="text1"/>
        </w:rPr>
        <w:lastRenderedPageBreak/>
        <w:t>1. Цели и задачи дисциплины</w:t>
      </w:r>
    </w:p>
    <w:p w:rsidR="002B166D" w:rsidRPr="00637460" w:rsidRDefault="002B166D" w:rsidP="002B166D">
      <w:pPr>
        <w:widowControl/>
        <w:tabs>
          <w:tab w:val="left" w:pos="900"/>
        </w:tabs>
        <w:snapToGrid/>
        <w:spacing w:before="0" w:after="0"/>
        <w:ind w:firstLine="709"/>
        <w:jc w:val="both"/>
        <w:rPr>
          <w:color w:val="000000" w:themeColor="text1"/>
          <w:sz w:val="20"/>
        </w:rPr>
      </w:pPr>
      <w:r w:rsidRPr="00637460">
        <w:rPr>
          <w:b/>
          <w:i/>
          <w:color w:val="000000" w:themeColor="text1"/>
          <w:sz w:val="20"/>
        </w:rPr>
        <w:t>Цель дисциплины</w:t>
      </w:r>
      <w:r w:rsidRPr="00637460">
        <w:rPr>
          <w:color w:val="000000" w:themeColor="text1"/>
          <w:sz w:val="20"/>
        </w:rPr>
        <w:t>:</w:t>
      </w:r>
    </w:p>
    <w:p w:rsidR="002B166D" w:rsidRPr="00637460" w:rsidRDefault="002B166D" w:rsidP="002B166D">
      <w:pPr>
        <w:widowControl/>
        <w:tabs>
          <w:tab w:val="left" w:pos="900"/>
        </w:tabs>
        <w:snapToGrid/>
        <w:spacing w:before="0" w:after="0"/>
        <w:ind w:firstLine="709"/>
        <w:jc w:val="both"/>
        <w:rPr>
          <w:color w:val="000000" w:themeColor="text1"/>
          <w:sz w:val="20"/>
        </w:rPr>
      </w:pPr>
      <w:r w:rsidRPr="00637460">
        <w:rPr>
          <w:color w:val="000000" w:themeColor="text1"/>
          <w:sz w:val="20"/>
        </w:rPr>
        <w:t>- сформировать систему знаний о теоретико-методологических основах экономики труда, ее приложение в практической профессиональной деятельности экономиста.</w:t>
      </w:r>
    </w:p>
    <w:p w:rsidR="002B166D" w:rsidRPr="00637460" w:rsidRDefault="002B166D" w:rsidP="002B166D">
      <w:pPr>
        <w:pStyle w:val="af2"/>
        <w:tabs>
          <w:tab w:val="left" w:pos="900"/>
        </w:tabs>
        <w:ind w:firstLine="709"/>
        <w:jc w:val="both"/>
        <w:rPr>
          <w:rFonts w:ascii="Times New Roman" w:hAnsi="Times New Roman"/>
          <w:color w:val="000000" w:themeColor="text1"/>
        </w:rPr>
      </w:pPr>
      <w:r w:rsidRPr="00637460">
        <w:rPr>
          <w:rFonts w:ascii="Times New Roman" w:hAnsi="Times New Roman"/>
          <w:color w:val="000000" w:themeColor="text1"/>
        </w:rPr>
        <w:t>- приобретение обучающимися теоретических знаний и практических навыков в вопросах формирования и использования трудовых ресурсов, организации их производственной деятельности, определения экономических и социальных резервов эффективного использования различных факторов труда.</w:t>
      </w:r>
    </w:p>
    <w:p w:rsidR="002B166D" w:rsidRPr="00637460" w:rsidRDefault="002B166D" w:rsidP="002B166D">
      <w:pPr>
        <w:widowControl/>
        <w:tabs>
          <w:tab w:val="left" w:pos="900"/>
        </w:tabs>
        <w:snapToGrid/>
        <w:spacing w:before="0" w:after="0"/>
        <w:ind w:firstLine="709"/>
        <w:jc w:val="both"/>
        <w:rPr>
          <w:color w:val="000000" w:themeColor="text1"/>
          <w:sz w:val="20"/>
        </w:rPr>
      </w:pPr>
      <w:r w:rsidRPr="00637460">
        <w:rPr>
          <w:b/>
          <w:i/>
          <w:color w:val="000000" w:themeColor="text1"/>
          <w:sz w:val="20"/>
        </w:rPr>
        <w:t>Задачи дисциплины</w:t>
      </w:r>
      <w:r w:rsidRPr="00637460">
        <w:rPr>
          <w:b/>
          <w:color w:val="000000" w:themeColor="text1"/>
          <w:sz w:val="20"/>
        </w:rPr>
        <w:t>:</w:t>
      </w:r>
      <w:r w:rsidRPr="00637460">
        <w:rPr>
          <w:color w:val="000000" w:themeColor="text1"/>
          <w:sz w:val="20"/>
        </w:rPr>
        <w:t xml:space="preserve"> </w:t>
      </w:r>
    </w:p>
    <w:p w:rsidR="002B166D" w:rsidRPr="00637460" w:rsidRDefault="002B166D" w:rsidP="002B166D">
      <w:pPr>
        <w:widowControl/>
        <w:numPr>
          <w:ilvl w:val="0"/>
          <w:numId w:val="13"/>
        </w:numPr>
        <w:tabs>
          <w:tab w:val="left" w:pos="900"/>
          <w:tab w:val="left" w:pos="1134"/>
        </w:tabs>
        <w:suppressAutoHyphens/>
        <w:snapToGrid/>
        <w:spacing w:before="0" w:after="0"/>
        <w:ind w:left="0" w:firstLine="709"/>
        <w:jc w:val="both"/>
        <w:rPr>
          <w:color w:val="000000" w:themeColor="text1"/>
          <w:sz w:val="20"/>
        </w:rPr>
      </w:pPr>
      <w:r w:rsidRPr="00637460">
        <w:rPr>
          <w:color w:val="000000" w:themeColor="text1"/>
          <w:sz w:val="20"/>
        </w:rPr>
        <w:t>усвоить современные теоретические представления о труде, его роли, общественной организации, факторах и условиях, обеспечивающих эффективное формирование и использование трудового потенциала работника;</w:t>
      </w:r>
    </w:p>
    <w:p w:rsidR="002B166D" w:rsidRPr="00637460" w:rsidRDefault="002B166D" w:rsidP="002B166D">
      <w:pPr>
        <w:widowControl/>
        <w:numPr>
          <w:ilvl w:val="0"/>
          <w:numId w:val="13"/>
        </w:numPr>
        <w:tabs>
          <w:tab w:val="left" w:pos="900"/>
          <w:tab w:val="left" w:pos="1134"/>
        </w:tabs>
        <w:suppressAutoHyphens/>
        <w:snapToGrid/>
        <w:spacing w:before="0" w:after="0"/>
        <w:ind w:left="0" w:firstLine="709"/>
        <w:jc w:val="both"/>
        <w:rPr>
          <w:color w:val="000000" w:themeColor="text1"/>
          <w:sz w:val="20"/>
        </w:rPr>
      </w:pPr>
      <w:r w:rsidRPr="00637460">
        <w:rPr>
          <w:color w:val="000000" w:themeColor="text1"/>
          <w:sz w:val="20"/>
        </w:rPr>
        <w:t>овладеть основами методологии и методики анализа, выявления и решения важнейших проблем труда как на микро-, так и на макроуровне;</w:t>
      </w:r>
    </w:p>
    <w:p w:rsidR="002B166D" w:rsidRPr="00637460" w:rsidRDefault="002B166D" w:rsidP="002B166D">
      <w:pPr>
        <w:widowControl/>
        <w:numPr>
          <w:ilvl w:val="0"/>
          <w:numId w:val="13"/>
        </w:numPr>
        <w:tabs>
          <w:tab w:val="left" w:pos="900"/>
          <w:tab w:val="left" w:pos="1134"/>
        </w:tabs>
        <w:suppressAutoHyphens/>
        <w:snapToGrid/>
        <w:spacing w:before="0" w:after="0"/>
        <w:ind w:left="0" w:firstLine="709"/>
        <w:jc w:val="both"/>
        <w:rPr>
          <w:color w:val="000000" w:themeColor="text1"/>
          <w:sz w:val="20"/>
        </w:rPr>
      </w:pPr>
      <w:r w:rsidRPr="00637460">
        <w:rPr>
          <w:color w:val="000000" w:themeColor="text1"/>
          <w:sz w:val="20"/>
        </w:rPr>
        <w:t>сформировать систему знаний о труде как ключевом ресурсе и факторе производства, его социально-экономической сущности, характеристиках и показателях, в условиях рыночной экономики.</w:t>
      </w:r>
    </w:p>
    <w:p w:rsidR="002B166D" w:rsidRPr="00637460" w:rsidRDefault="002B166D" w:rsidP="002B166D">
      <w:pPr>
        <w:widowControl/>
        <w:numPr>
          <w:ilvl w:val="0"/>
          <w:numId w:val="13"/>
        </w:numPr>
        <w:tabs>
          <w:tab w:val="left" w:pos="900"/>
          <w:tab w:val="left" w:pos="1134"/>
        </w:tabs>
        <w:suppressAutoHyphens/>
        <w:snapToGrid/>
        <w:spacing w:before="0" w:after="0"/>
        <w:ind w:left="0" w:firstLine="709"/>
        <w:jc w:val="both"/>
        <w:rPr>
          <w:color w:val="000000" w:themeColor="text1"/>
          <w:sz w:val="20"/>
        </w:rPr>
      </w:pPr>
      <w:r w:rsidRPr="00637460">
        <w:rPr>
          <w:color w:val="000000" w:themeColor="text1"/>
          <w:sz w:val="20"/>
        </w:rPr>
        <w:t>обучить расчету и анализу важнейших трудовых показателей и принятия на этой основе управленческих решений;</w:t>
      </w:r>
    </w:p>
    <w:p w:rsidR="002B166D" w:rsidRPr="00637460" w:rsidRDefault="002B166D" w:rsidP="002B166D">
      <w:pPr>
        <w:pStyle w:val="38"/>
        <w:numPr>
          <w:ilvl w:val="0"/>
          <w:numId w:val="13"/>
        </w:numPr>
        <w:tabs>
          <w:tab w:val="left" w:pos="900"/>
          <w:tab w:val="left" w:pos="1134"/>
        </w:tabs>
        <w:suppressAutoHyphens/>
        <w:ind w:left="0" w:firstLine="709"/>
        <w:rPr>
          <w:i w:val="0"/>
          <w:color w:val="000000" w:themeColor="text1"/>
          <w:sz w:val="20"/>
        </w:rPr>
      </w:pPr>
      <w:r w:rsidRPr="00637460">
        <w:rPr>
          <w:i w:val="0"/>
          <w:color w:val="000000" w:themeColor="text1"/>
          <w:sz w:val="20"/>
        </w:rPr>
        <w:t>приобретение базовых навыков практической работы в области анализа основных процессов и показателей формирования и использования трудового потенциала работника.</w:t>
      </w:r>
    </w:p>
    <w:p w:rsidR="002B166D" w:rsidRPr="00637460" w:rsidRDefault="002B166D" w:rsidP="002B166D">
      <w:pPr>
        <w:widowControl/>
        <w:tabs>
          <w:tab w:val="left" w:pos="900"/>
        </w:tabs>
        <w:snapToGrid/>
        <w:spacing w:before="0" w:after="0"/>
        <w:ind w:firstLine="709"/>
        <w:contextualSpacing/>
        <w:jc w:val="both"/>
        <w:rPr>
          <w:b/>
          <w:color w:val="000000" w:themeColor="text1"/>
          <w:sz w:val="20"/>
        </w:rPr>
      </w:pPr>
    </w:p>
    <w:p w:rsidR="002B166D" w:rsidRPr="00637460" w:rsidRDefault="002B166D" w:rsidP="002B166D">
      <w:pPr>
        <w:pStyle w:val="10"/>
        <w:tabs>
          <w:tab w:val="right" w:leader="dot" w:pos="9600"/>
        </w:tabs>
        <w:ind w:firstLine="709"/>
        <w:contextualSpacing/>
        <w:rPr>
          <w:rFonts w:ascii="Times New Roman" w:hAnsi="Times New Roman"/>
          <w:b/>
          <w:color w:val="000000" w:themeColor="text1"/>
        </w:rPr>
      </w:pPr>
      <w:r w:rsidRPr="00637460">
        <w:rPr>
          <w:rFonts w:ascii="Times New Roman" w:hAnsi="Times New Roman"/>
          <w:b/>
          <w:color w:val="000000" w:themeColor="text1"/>
        </w:rPr>
        <w:t>2. Место дисциплины в структуре ОП</w:t>
      </w:r>
    </w:p>
    <w:p w:rsidR="002B166D" w:rsidRPr="00637460" w:rsidRDefault="002B166D" w:rsidP="002B166D">
      <w:pPr>
        <w:pStyle w:val="af2"/>
        <w:tabs>
          <w:tab w:val="left" w:pos="900"/>
          <w:tab w:val="left" w:pos="1080"/>
        </w:tabs>
        <w:suppressAutoHyphens/>
        <w:ind w:firstLine="709"/>
        <w:jc w:val="both"/>
        <w:rPr>
          <w:rFonts w:ascii="Times New Roman" w:hAnsi="Times New Roman"/>
          <w:color w:val="000000" w:themeColor="text1"/>
        </w:rPr>
      </w:pPr>
      <w:r w:rsidRPr="00637460">
        <w:rPr>
          <w:rFonts w:ascii="Times New Roman" w:hAnsi="Times New Roman"/>
          <w:color w:val="000000" w:themeColor="text1"/>
        </w:rPr>
        <w:t xml:space="preserve">Дисциплина «Экономика труда» относится к </w:t>
      </w:r>
      <w:r w:rsidRPr="00637460">
        <w:rPr>
          <w:rFonts w:ascii="Times New Roman" w:hAnsi="Times New Roman"/>
          <w:bCs/>
          <w:color w:val="000000" w:themeColor="text1"/>
        </w:rPr>
        <w:t xml:space="preserve">дисциплинам части, формируемой участниками образовательных отношений, </w:t>
      </w:r>
      <w:r w:rsidRPr="00637460">
        <w:rPr>
          <w:rFonts w:ascii="Times New Roman" w:hAnsi="Times New Roman"/>
          <w:color w:val="000000" w:themeColor="text1"/>
        </w:rPr>
        <w:t xml:space="preserve">Блока 1.  </w:t>
      </w:r>
    </w:p>
    <w:p w:rsidR="002B166D" w:rsidRPr="00637460" w:rsidRDefault="002B166D" w:rsidP="002B166D">
      <w:pPr>
        <w:pStyle w:val="10"/>
        <w:tabs>
          <w:tab w:val="right" w:leader="dot" w:pos="9600"/>
        </w:tabs>
        <w:ind w:firstLine="709"/>
        <w:rPr>
          <w:rFonts w:ascii="Times New Roman" w:hAnsi="Times New Roman"/>
          <w:b/>
          <w:color w:val="000000" w:themeColor="text1"/>
        </w:rPr>
      </w:pPr>
    </w:p>
    <w:p w:rsidR="002B166D" w:rsidRPr="00637460" w:rsidRDefault="002B166D" w:rsidP="002B166D">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3. Планируемые результаты обучения по дисциплине</w:t>
      </w:r>
    </w:p>
    <w:p w:rsidR="002B166D" w:rsidRPr="00637460" w:rsidRDefault="002B166D" w:rsidP="002B166D">
      <w:pPr>
        <w:tabs>
          <w:tab w:val="left" w:pos="900"/>
          <w:tab w:val="left" w:pos="1080"/>
        </w:tabs>
        <w:spacing w:before="0" w:after="0"/>
        <w:ind w:firstLine="709"/>
        <w:rPr>
          <w:color w:val="000000" w:themeColor="text1"/>
          <w:sz w:val="20"/>
        </w:rPr>
      </w:pPr>
      <w:r w:rsidRPr="00637460">
        <w:rPr>
          <w:color w:val="000000" w:themeColor="text1"/>
          <w:sz w:val="20"/>
        </w:rPr>
        <w:t>В результате изучения дисциплины обучающийся должен освоить:</w:t>
      </w:r>
    </w:p>
    <w:p w:rsidR="002B166D" w:rsidRPr="00637460" w:rsidRDefault="002B166D" w:rsidP="002B166D">
      <w:pPr>
        <w:tabs>
          <w:tab w:val="left" w:pos="900"/>
          <w:tab w:val="left" w:pos="1080"/>
        </w:tabs>
        <w:suppressAutoHyphens/>
        <w:overflowPunct w:val="0"/>
        <w:autoSpaceDE w:val="0"/>
        <w:autoSpaceDN w:val="0"/>
        <w:adjustRightInd w:val="0"/>
        <w:spacing w:before="0" w:after="0"/>
        <w:ind w:firstLine="709"/>
        <w:jc w:val="both"/>
        <w:textAlignment w:val="baseline"/>
        <w:rPr>
          <w:b/>
          <w:i/>
          <w:color w:val="000000" w:themeColor="text1"/>
          <w:sz w:val="20"/>
        </w:rPr>
      </w:pPr>
      <w:r w:rsidRPr="00637460">
        <w:rPr>
          <w:i/>
          <w:color w:val="000000" w:themeColor="text1"/>
          <w:sz w:val="20"/>
        </w:rPr>
        <w:t>профессиональную компетенцию</w:t>
      </w:r>
    </w:p>
    <w:p w:rsidR="002B166D" w:rsidRPr="00637460" w:rsidRDefault="002B166D" w:rsidP="002B166D">
      <w:pPr>
        <w:tabs>
          <w:tab w:val="left" w:pos="900"/>
        </w:tabs>
        <w:suppressAutoHyphens/>
        <w:spacing w:before="0" w:after="0"/>
        <w:ind w:firstLine="709"/>
        <w:jc w:val="both"/>
        <w:rPr>
          <w:color w:val="000000" w:themeColor="text1"/>
          <w:sz w:val="20"/>
        </w:rPr>
      </w:pPr>
      <w:r w:rsidRPr="00637460">
        <w:rPr>
          <w:color w:val="000000" w:themeColor="text1"/>
          <w:sz w:val="20"/>
        </w:rPr>
        <w:t>ПК-1. Способен исследовать современное состояние и выявлять тенденции развития финансового сектора путем анализа финансово-экономической информации с использованием современных методов и информационных технологий, интерпретировать полученные данные для обеспечения эффективной деятельности экономических субъектов.</w:t>
      </w:r>
    </w:p>
    <w:p w:rsidR="002B166D" w:rsidRPr="00637460" w:rsidRDefault="002B166D" w:rsidP="002B166D">
      <w:pPr>
        <w:tabs>
          <w:tab w:val="left" w:pos="900"/>
        </w:tabs>
        <w:suppressAutoHyphens/>
        <w:spacing w:before="0" w:after="0"/>
        <w:ind w:firstLine="709"/>
        <w:jc w:val="both"/>
        <w:rPr>
          <w:b/>
          <w:i/>
          <w:color w:val="000000" w:themeColor="text1"/>
          <w:sz w:val="20"/>
        </w:rPr>
      </w:pPr>
    </w:p>
    <w:p w:rsidR="002B166D" w:rsidRPr="00637460" w:rsidRDefault="002B166D" w:rsidP="002B166D">
      <w:pPr>
        <w:tabs>
          <w:tab w:val="left" w:pos="900"/>
        </w:tabs>
        <w:suppressAutoHyphens/>
        <w:spacing w:before="0" w:after="0"/>
        <w:ind w:firstLine="709"/>
        <w:jc w:val="both"/>
        <w:rPr>
          <w:b/>
          <w:i/>
          <w:color w:val="000000" w:themeColor="text1"/>
          <w:sz w:val="20"/>
        </w:rPr>
      </w:pPr>
      <w:r w:rsidRPr="00637460">
        <w:rPr>
          <w:b/>
          <w:i/>
          <w:color w:val="000000" w:themeColor="text1"/>
          <w:sz w:val="20"/>
        </w:rPr>
        <w:t>Результаты освоения дисциплины, установленные индикаторы достижения компетенций</w:t>
      </w:r>
    </w:p>
    <w:p w:rsidR="002B166D" w:rsidRPr="00637460" w:rsidRDefault="002B166D" w:rsidP="002B166D">
      <w:pPr>
        <w:pStyle w:val="aff8"/>
        <w:tabs>
          <w:tab w:val="left" w:pos="900"/>
        </w:tabs>
        <w:suppressAutoHyphens/>
        <w:spacing w:before="0" w:after="0"/>
        <w:ind w:left="0" w:firstLine="709"/>
        <w:jc w:val="both"/>
        <w:rPr>
          <w:color w:val="000000" w:themeColor="text1"/>
          <w:sz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693"/>
        <w:gridCol w:w="4961"/>
      </w:tblGrid>
      <w:tr w:rsidR="002B166D" w:rsidRPr="00637460" w:rsidTr="004A57FA">
        <w:trPr>
          <w:tblHeader/>
        </w:trPr>
        <w:tc>
          <w:tcPr>
            <w:tcW w:w="2093" w:type="dxa"/>
          </w:tcPr>
          <w:p w:rsidR="002B166D" w:rsidRPr="00637460" w:rsidRDefault="002B166D" w:rsidP="002B166D">
            <w:pPr>
              <w:tabs>
                <w:tab w:val="left" w:pos="1080"/>
              </w:tabs>
              <w:spacing w:before="0" w:after="0"/>
              <w:jc w:val="center"/>
              <w:rPr>
                <w:b/>
                <w:color w:val="000000" w:themeColor="text1"/>
                <w:sz w:val="20"/>
              </w:rPr>
            </w:pPr>
            <w:r w:rsidRPr="00637460">
              <w:rPr>
                <w:b/>
                <w:color w:val="000000" w:themeColor="text1"/>
                <w:sz w:val="20"/>
              </w:rPr>
              <w:t xml:space="preserve">Наименование </w:t>
            </w:r>
            <w:r w:rsidRPr="00637460">
              <w:rPr>
                <w:b/>
                <w:color w:val="000000" w:themeColor="text1"/>
                <w:sz w:val="20"/>
              </w:rPr>
              <w:br/>
              <w:t>компетенции</w:t>
            </w:r>
          </w:p>
        </w:tc>
        <w:tc>
          <w:tcPr>
            <w:tcW w:w="2693" w:type="dxa"/>
          </w:tcPr>
          <w:p w:rsidR="002B166D" w:rsidRPr="00637460" w:rsidRDefault="002B166D" w:rsidP="002B166D">
            <w:pPr>
              <w:tabs>
                <w:tab w:val="left" w:pos="234"/>
                <w:tab w:val="left" w:pos="1080"/>
              </w:tabs>
              <w:spacing w:before="0" w:after="0"/>
              <w:jc w:val="center"/>
              <w:rPr>
                <w:b/>
                <w:color w:val="000000" w:themeColor="text1"/>
                <w:sz w:val="20"/>
              </w:rPr>
            </w:pPr>
            <w:r w:rsidRPr="00637460">
              <w:rPr>
                <w:b/>
                <w:color w:val="000000" w:themeColor="text1"/>
                <w:sz w:val="20"/>
              </w:rPr>
              <w:t>Индикаторы достижения компетенции</w:t>
            </w:r>
          </w:p>
        </w:tc>
        <w:tc>
          <w:tcPr>
            <w:tcW w:w="4961" w:type="dxa"/>
          </w:tcPr>
          <w:p w:rsidR="002B166D" w:rsidRPr="00637460" w:rsidRDefault="002B166D" w:rsidP="002B166D">
            <w:pPr>
              <w:tabs>
                <w:tab w:val="left" w:pos="1080"/>
              </w:tabs>
              <w:spacing w:before="0" w:after="0"/>
              <w:jc w:val="center"/>
              <w:rPr>
                <w:b/>
                <w:color w:val="000000" w:themeColor="text1"/>
                <w:sz w:val="20"/>
              </w:rPr>
            </w:pPr>
            <w:r w:rsidRPr="00637460">
              <w:rPr>
                <w:b/>
                <w:color w:val="000000" w:themeColor="text1"/>
                <w:sz w:val="20"/>
              </w:rPr>
              <w:t xml:space="preserve">Показатели (планируемые) результаты </w:t>
            </w:r>
            <w:r w:rsidRPr="00637460">
              <w:rPr>
                <w:b/>
                <w:color w:val="000000" w:themeColor="text1"/>
                <w:sz w:val="20"/>
              </w:rPr>
              <w:br/>
              <w:t>обучения</w:t>
            </w:r>
          </w:p>
        </w:tc>
      </w:tr>
      <w:tr w:rsidR="002B166D" w:rsidRPr="00637460" w:rsidTr="004A57FA">
        <w:tc>
          <w:tcPr>
            <w:tcW w:w="2093" w:type="dxa"/>
            <w:vMerge w:val="restart"/>
          </w:tcPr>
          <w:p w:rsidR="002B166D" w:rsidRPr="00637460" w:rsidRDefault="002B166D" w:rsidP="002B166D">
            <w:pPr>
              <w:tabs>
                <w:tab w:val="left" w:pos="1080"/>
              </w:tabs>
              <w:spacing w:before="0" w:after="0"/>
              <w:rPr>
                <w:b/>
                <w:color w:val="000000" w:themeColor="text1"/>
                <w:sz w:val="20"/>
              </w:rPr>
            </w:pPr>
            <w:r w:rsidRPr="00637460">
              <w:rPr>
                <w:color w:val="000000" w:themeColor="text1"/>
                <w:sz w:val="20"/>
              </w:rPr>
              <w:t>ПК-1. Способен исследовать современное состояние и выявлять тенденции развития финансового сектора путем анализа финансово-экономической информации с использованием современных методов и информационных технологий, интерпретировать полученные данные для обеспечения эффективной деятельности экономических субъектов</w:t>
            </w:r>
          </w:p>
        </w:tc>
        <w:tc>
          <w:tcPr>
            <w:tcW w:w="2693" w:type="dxa"/>
            <w:vMerge w:val="restart"/>
          </w:tcPr>
          <w:p w:rsidR="002B166D" w:rsidRPr="00637460" w:rsidRDefault="002B166D" w:rsidP="002B166D">
            <w:pPr>
              <w:tabs>
                <w:tab w:val="left" w:pos="1080"/>
              </w:tabs>
              <w:spacing w:before="0" w:after="0"/>
              <w:rPr>
                <w:color w:val="000000" w:themeColor="text1"/>
                <w:sz w:val="20"/>
              </w:rPr>
            </w:pPr>
            <w:r w:rsidRPr="00637460">
              <w:rPr>
                <w:color w:val="000000" w:themeColor="text1"/>
                <w:sz w:val="20"/>
              </w:rPr>
              <w:t>ПК-1.1. Систематизирует, структурирует и анализирует финансово-экономическую информацию, характеризующую современное состояние и тенденции развития финансового сектора</w:t>
            </w:r>
          </w:p>
          <w:p w:rsidR="002B166D" w:rsidRPr="00637460" w:rsidRDefault="002B166D" w:rsidP="002B166D">
            <w:pPr>
              <w:tabs>
                <w:tab w:val="left" w:pos="1080"/>
              </w:tabs>
              <w:spacing w:before="0" w:after="0"/>
              <w:rPr>
                <w:color w:val="000000" w:themeColor="text1"/>
                <w:sz w:val="20"/>
              </w:rPr>
            </w:pPr>
            <w:r w:rsidRPr="00637460">
              <w:rPr>
                <w:color w:val="000000" w:themeColor="text1"/>
                <w:sz w:val="20"/>
              </w:rPr>
              <w:t>ПК-1.3. Использует полученные данные о состоянии и тенденциях развития финансовых рынков для обеспечения эффективной деятельности экономических субъектов</w:t>
            </w:r>
          </w:p>
        </w:tc>
        <w:tc>
          <w:tcPr>
            <w:tcW w:w="4961" w:type="dxa"/>
            <w:tcBorders>
              <w:bottom w:val="nil"/>
            </w:tcBorders>
          </w:tcPr>
          <w:p w:rsidR="002B166D" w:rsidRPr="00637460" w:rsidRDefault="002B166D" w:rsidP="002B166D">
            <w:pPr>
              <w:tabs>
                <w:tab w:val="left" w:pos="243"/>
                <w:tab w:val="left" w:pos="1080"/>
              </w:tabs>
              <w:spacing w:before="0" w:after="0"/>
              <w:rPr>
                <w:b/>
                <w:color w:val="000000" w:themeColor="text1"/>
                <w:sz w:val="20"/>
                <w:u w:val="single"/>
              </w:rPr>
            </w:pPr>
            <w:r w:rsidRPr="00637460">
              <w:rPr>
                <w:b/>
                <w:color w:val="000000" w:themeColor="text1"/>
                <w:sz w:val="20"/>
                <w:u w:val="single"/>
              </w:rPr>
              <w:t>Знать:</w:t>
            </w:r>
          </w:p>
          <w:p w:rsidR="002B166D" w:rsidRPr="00637460" w:rsidRDefault="002B166D" w:rsidP="002B166D">
            <w:pPr>
              <w:widowControl/>
              <w:numPr>
                <w:ilvl w:val="1"/>
                <w:numId w:val="14"/>
              </w:numPr>
              <w:tabs>
                <w:tab w:val="clear" w:pos="1440"/>
                <w:tab w:val="left" w:pos="243"/>
                <w:tab w:val="left" w:pos="427"/>
                <w:tab w:val="left" w:pos="900"/>
                <w:tab w:val="left" w:pos="1134"/>
              </w:tabs>
              <w:autoSpaceDE w:val="0"/>
              <w:autoSpaceDN w:val="0"/>
              <w:adjustRightInd w:val="0"/>
              <w:snapToGrid/>
              <w:spacing w:before="0" w:after="0"/>
              <w:ind w:left="0" w:firstLine="0"/>
              <w:jc w:val="both"/>
              <w:rPr>
                <w:color w:val="000000" w:themeColor="text1"/>
                <w:sz w:val="20"/>
              </w:rPr>
            </w:pPr>
            <w:r w:rsidRPr="00637460">
              <w:rPr>
                <w:color w:val="000000" w:themeColor="text1"/>
                <w:sz w:val="20"/>
              </w:rPr>
              <w:t>основные понятия, категории и инструменты экономической теории и прикладных экономических дисциплин;</w:t>
            </w:r>
          </w:p>
          <w:p w:rsidR="002B166D" w:rsidRPr="00637460" w:rsidRDefault="002B166D" w:rsidP="002B166D">
            <w:pPr>
              <w:widowControl/>
              <w:numPr>
                <w:ilvl w:val="1"/>
                <w:numId w:val="14"/>
              </w:numPr>
              <w:tabs>
                <w:tab w:val="clear" w:pos="1440"/>
                <w:tab w:val="left" w:pos="243"/>
                <w:tab w:val="left" w:pos="427"/>
                <w:tab w:val="left" w:pos="900"/>
                <w:tab w:val="left" w:pos="1134"/>
              </w:tabs>
              <w:autoSpaceDE w:val="0"/>
              <w:autoSpaceDN w:val="0"/>
              <w:adjustRightInd w:val="0"/>
              <w:snapToGrid/>
              <w:spacing w:before="0" w:after="0"/>
              <w:ind w:left="0" w:firstLine="0"/>
              <w:jc w:val="both"/>
              <w:rPr>
                <w:color w:val="000000" w:themeColor="text1"/>
                <w:sz w:val="20"/>
              </w:rPr>
            </w:pPr>
            <w:r w:rsidRPr="00637460">
              <w:rPr>
                <w:color w:val="000000" w:themeColor="text1"/>
                <w:sz w:val="20"/>
              </w:rPr>
              <w:t xml:space="preserve">основы построения, расчета и анализа современной системы социально-экономических показателей, характеризующих деятельность хозяйствующих субъектов на микро- и макроуровне; </w:t>
            </w:r>
          </w:p>
          <w:p w:rsidR="002B166D" w:rsidRPr="00637460" w:rsidRDefault="002B166D" w:rsidP="002B166D">
            <w:pPr>
              <w:widowControl/>
              <w:numPr>
                <w:ilvl w:val="1"/>
                <w:numId w:val="14"/>
              </w:numPr>
              <w:tabs>
                <w:tab w:val="clear" w:pos="1440"/>
                <w:tab w:val="left" w:pos="243"/>
                <w:tab w:val="left" w:pos="427"/>
                <w:tab w:val="left" w:pos="900"/>
                <w:tab w:val="left" w:pos="1134"/>
              </w:tabs>
              <w:autoSpaceDE w:val="0"/>
              <w:autoSpaceDN w:val="0"/>
              <w:adjustRightInd w:val="0"/>
              <w:snapToGrid/>
              <w:spacing w:before="0" w:after="0"/>
              <w:ind w:left="0" w:firstLine="0"/>
              <w:jc w:val="both"/>
              <w:rPr>
                <w:color w:val="000000" w:themeColor="text1"/>
                <w:sz w:val="20"/>
              </w:rPr>
            </w:pPr>
            <w:r w:rsidRPr="00637460">
              <w:rPr>
                <w:color w:val="000000" w:themeColor="text1"/>
                <w:sz w:val="20"/>
              </w:rPr>
              <w:t>базовые основы современной теории и методологии экономики труда;</w:t>
            </w:r>
          </w:p>
          <w:p w:rsidR="002B166D" w:rsidRPr="00637460" w:rsidRDefault="002B166D" w:rsidP="002B166D">
            <w:pPr>
              <w:widowControl/>
              <w:numPr>
                <w:ilvl w:val="1"/>
                <w:numId w:val="14"/>
              </w:numPr>
              <w:tabs>
                <w:tab w:val="clear" w:pos="1440"/>
                <w:tab w:val="left" w:pos="243"/>
                <w:tab w:val="left" w:pos="427"/>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 xml:space="preserve">основные понятия и показатели производительности труда, заработной платы, численности работников и т.д.; </w:t>
            </w:r>
          </w:p>
          <w:p w:rsidR="002B166D" w:rsidRPr="00637460" w:rsidRDefault="002B166D" w:rsidP="002B166D">
            <w:pPr>
              <w:widowControl/>
              <w:numPr>
                <w:ilvl w:val="1"/>
                <w:numId w:val="14"/>
              </w:numPr>
              <w:tabs>
                <w:tab w:val="clear" w:pos="1440"/>
                <w:tab w:val="left" w:pos="243"/>
                <w:tab w:val="left" w:pos="427"/>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основные элементы и направления работы по организации труда на предприятии;</w:t>
            </w:r>
          </w:p>
          <w:p w:rsidR="002B166D" w:rsidRPr="00637460" w:rsidRDefault="002B166D" w:rsidP="002B166D">
            <w:pPr>
              <w:widowControl/>
              <w:numPr>
                <w:ilvl w:val="1"/>
                <w:numId w:val="14"/>
              </w:numPr>
              <w:tabs>
                <w:tab w:val="clear" w:pos="1440"/>
                <w:tab w:val="left" w:pos="243"/>
                <w:tab w:val="left" w:pos="427"/>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различные методы измерения производительности труда, планирования численности работников, распределения заработной платы между членами производственного коллектива, изучения затрат рабочего времени, сбора социологической информации и т.п.;</w:t>
            </w:r>
          </w:p>
          <w:p w:rsidR="002B166D" w:rsidRPr="00637460" w:rsidRDefault="002B166D" w:rsidP="002B166D">
            <w:pPr>
              <w:widowControl/>
              <w:numPr>
                <w:ilvl w:val="1"/>
                <w:numId w:val="14"/>
              </w:numPr>
              <w:tabs>
                <w:tab w:val="clear" w:pos="1440"/>
                <w:tab w:val="left" w:pos="243"/>
                <w:tab w:val="left" w:pos="427"/>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особенности и основы функционирования рынка труда; понятия занятости и безработицы;</w:t>
            </w:r>
          </w:p>
          <w:p w:rsidR="002B166D" w:rsidRPr="00637460" w:rsidRDefault="002B166D" w:rsidP="002B166D">
            <w:pPr>
              <w:widowControl/>
              <w:numPr>
                <w:ilvl w:val="1"/>
                <w:numId w:val="14"/>
              </w:numPr>
              <w:tabs>
                <w:tab w:val="clear" w:pos="1440"/>
                <w:tab w:val="left" w:pos="243"/>
                <w:tab w:val="left" w:pos="427"/>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совершенные формы и системы оплаты труда; сущность оплаты и стимулирования труда в условиях рынка;</w:t>
            </w:r>
          </w:p>
          <w:p w:rsidR="002B166D" w:rsidRPr="00637460" w:rsidRDefault="002B166D" w:rsidP="002B166D">
            <w:pPr>
              <w:widowControl/>
              <w:numPr>
                <w:ilvl w:val="1"/>
                <w:numId w:val="14"/>
              </w:numPr>
              <w:tabs>
                <w:tab w:val="clear" w:pos="1440"/>
                <w:tab w:val="left" w:pos="243"/>
                <w:tab w:val="left" w:pos="427"/>
                <w:tab w:val="left" w:pos="797"/>
              </w:tabs>
              <w:snapToGrid/>
              <w:spacing w:before="0" w:after="0"/>
              <w:ind w:left="0" w:firstLine="0"/>
              <w:rPr>
                <w:b/>
                <w:color w:val="000000" w:themeColor="text1"/>
                <w:sz w:val="20"/>
                <w:u w:val="single"/>
              </w:rPr>
            </w:pPr>
            <w:r w:rsidRPr="00637460">
              <w:rPr>
                <w:color w:val="000000" w:themeColor="text1"/>
                <w:sz w:val="20"/>
              </w:rPr>
              <w:lastRenderedPageBreak/>
              <w:t>сущность социальных процессов в сфере труда</w:t>
            </w:r>
          </w:p>
        </w:tc>
      </w:tr>
      <w:tr w:rsidR="002B166D" w:rsidRPr="00637460" w:rsidTr="004A57FA">
        <w:tc>
          <w:tcPr>
            <w:tcW w:w="2093" w:type="dxa"/>
            <w:vMerge/>
          </w:tcPr>
          <w:p w:rsidR="002B166D" w:rsidRPr="00637460" w:rsidRDefault="002B166D" w:rsidP="002B166D">
            <w:pPr>
              <w:tabs>
                <w:tab w:val="left" w:pos="1080"/>
              </w:tabs>
              <w:spacing w:before="0" w:after="0"/>
              <w:rPr>
                <w:b/>
                <w:color w:val="000000" w:themeColor="text1"/>
                <w:sz w:val="20"/>
              </w:rPr>
            </w:pPr>
          </w:p>
        </w:tc>
        <w:tc>
          <w:tcPr>
            <w:tcW w:w="2693" w:type="dxa"/>
            <w:vMerge/>
          </w:tcPr>
          <w:p w:rsidR="002B166D" w:rsidRPr="00637460" w:rsidRDefault="002B166D" w:rsidP="002B166D">
            <w:pPr>
              <w:tabs>
                <w:tab w:val="left" w:pos="1080"/>
              </w:tabs>
              <w:spacing w:before="0" w:after="0"/>
              <w:rPr>
                <w:color w:val="000000" w:themeColor="text1"/>
                <w:sz w:val="20"/>
              </w:rPr>
            </w:pPr>
          </w:p>
        </w:tc>
        <w:tc>
          <w:tcPr>
            <w:tcW w:w="4961" w:type="dxa"/>
            <w:tcBorders>
              <w:top w:val="nil"/>
              <w:bottom w:val="nil"/>
            </w:tcBorders>
          </w:tcPr>
          <w:p w:rsidR="002B166D" w:rsidRPr="00637460" w:rsidRDefault="002B166D" w:rsidP="002B166D">
            <w:pPr>
              <w:tabs>
                <w:tab w:val="left" w:pos="243"/>
                <w:tab w:val="left" w:pos="1080"/>
              </w:tabs>
              <w:spacing w:before="0" w:after="0"/>
              <w:rPr>
                <w:b/>
                <w:color w:val="000000" w:themeColor="text1"/>
                <w:sz w:val="20"/>
                <w:u w:val="single"/>
              </w:rPr>
            </w:pPr>
            <w:r w:rsidRPr="00637460">
              <w:rPr>
                <w:b/>
                <w:color w:val="000000" w:themeColor="text1"/>
                <w:sz w:val="20"/>
                <w:u w:val="single"/>
              </w:rPr>
              <w:t>Уметь:</w:t>
            </w:r>
          </w:p>
          <w:p w:rsidR="002B166D" w:rsidRPr="00637460" w:rsidRDefault="002B166D" w:rsidP="002B166D">
            <w:pPr>
              <w:widowControl/>
              <w:numPr>
                <w:ilvl w:val="0"/>
                <w:numId w:val="15"/>
              </w:numPr>
              <w:tabs>
                <w:tab w:val="clear" w:pos="720"/>
                <w:tab w:val="left" w:pos="243"/>
                <w:tab w:val="left" w:pos="427"/>
                <w:tab w:val="left" w:pos="900"/>
                <w:tab w:val="left" w:pos="1134"/>
              </w:tabs>
              <w:autoSpaceDE w:val="0"/>
              <w:autoSpaceDN w:val="0"/>
              <w:adjustRightInd w:val="0"/>
              <w:snapToGrid/>
              <w:spacing w:before="0" w:after="0"/>
              <w:ind w:left="0" w:firstLine="0"/>
              <w:jc w:val="both"/>
              <w:rPr>
                <w:color w:val="000000" w:themeColor="text1"/>
                <w:sz w:val="20"/>
              </w:rPr>
            </w:pPr>
            <w:r w:rsidRPr="00637460">
              <w:rPr>
                <w:color w:val="000000" w:themeColor="text1"/>
                <w:sz w:val="20"/>
              </w:rPr>
              <w:t>рассчитывать на основе типовых методик и действующей нормативно-правовой базы экономические и социально-экономические показатели;</w:t>
            </w:r>
          </w:p>
          <w:p w:rsidR="002B166D" w:rsidRPr="00637460" w:rsidRDefault="002B166D" w:rsidP="002B166D">
            <w:pPr>
              <w:widowControl/>
              <w:numPr>
                <w:ilvl w:val="0"/>
                <w:numId w:val="15"/>
              </w:numPr>
              <w:tabs>
                <w:tab w:val="clear" w:pos="720"/>
                <w:tab w:val="left" w:pos="243"/>
                <w:tab w:val="left" w:pos="427"/>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анализировать важнейшие трудовые показатели;</w:t>
            </w:r>
          </w:p>
          <w:p w:rsidR="002B166D" w:rsidRPr="00637460" w:rsidRDefault="002B166D" w:rsidP="002B166D">
            <w:pPr>
              <w:widowControl/>
              <w:numPr>
                <w:ilvl w:val="0"/>
                <w:numId w:val="15"/>
              </w:numPr>
              <w:tabs>
                <w:tab w:val="clear" w:pos="720"/>
                <w:tab w:val="left" w:pos="243"/>
                <w:tab w:val="left" w:pos="427"/>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выявлять и правильно интерпретировать наиболее острые экономические проблемы формирования и использования трудового потенциала, формулировать предложения (рекомендации) по их возможному решению;</w:t>
            </w:r>
          </w:p>
          <w:p w:rsidR="002B166D" w:rsidRPr="00637460" w:rsidRDefault="002B166D" w:rsidP="002B166D">
            <w:pPr>
              <w:widowControl/>
              <w:numPr>
                <w:ilvl w:val="0"/>
                <w:numId w:val="15"/>
              </w:numPr>
              <w:tabs>
                <w:tab w:val="clear" w:pos="720"/>
                <w:tab w:val="left" w:pos="243"/>
                <w:tab w:val="left" w:pos="427"/>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анализировать тенденции роста производительности труда, средней заработной платы, численности работников;</w:t>
            </w:r>
          </w:p>
          <w:p w:rsidR="002B166D" w:rsidRPr="00637460" w:rsidRDefault="002B166D" w:rsidP="002B166D">
            <w:pPr>
              <w:widowControl/>
              <w:numPr>
                <w:ilvl w:val="0"/>
                <w:numId w:val="15"/>
              </w:numPr>
              <w:tabs>
                <w:tab w:val="clear" w:pos="720"/>
                <w:tab w:val="left" w:pos="243"/>
                <w:tab w:val="left" w:pos="427"/>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оценки рисков и возможных социально-экономических последствий;</w:t>
            </w:r>
          </w:p>
          <w:p w:rsidR="002B166D" w:rsidRPr="00637460" w:rsidRDefault="002B166D" w:rsidP="002B166D">
            <w:pPr>
              <w:widowControl/>
              <w:numPr>
                <w:ilvl w:val="0"/>
                <w:numId w:val="15"/>
              </w:numPr>
              <w:tabs>
                <w:tab w:val="clear" w:pos="720"/>
                <w:tab w:val="left" w:pos="243"/>
                <w:tab w:val="left" w:pos="427"/>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использовать источники экономической, социальной, управленческой информации;</w:t>
            </w:r>
          </w:p>
          <w:p w:rsidR="002B166D" w:rsidRPr="00637460" w:rsidRDefault="002B166D" w:rsidP="002B166D">
            <w:pPr>
              <w:widowControl/>
              <w:numPr>
                <w:ilvl w:val="0"/>
                <w:numId w:val="15"/>
              </w:numPr>
              <w:tabs>
                <w:tab w:val="clear" w:pos="720"/>
                <w:tab w:val="left" w:pos="243"/>
                <w:tab w:val="left" w:pos="427"/>
                <w:tab w:val="left" w:pos="900"/>
                <w:tab w:val="left" w:pos="1134"/>
              </w:tabs>
              <w:autoSpaceDE w:val="0"/>
              <w:autoSpaceDN w:val="0"/>
              <w:adjustRightInd w:val="0"/>
              <w:snapToGrid/>
              <w:spacing w:before="0" w:after="0"/>
              <w:ind w:left="0" w:firstLine="0"/>
              <w:jc w:val="both"/>
              <w:rPr>
                <w:color w:val="000000" w:themeColor="text1"/>
                <w:sz w:val="20"/>
              </w:rPr>
            </w:pPr>
            <w:r w:rsidRPr="00637460">
              <w:rPr>
                <w:color w:val="000000" w:themeColor="text1"/>
                <w:sz w:val="20"/>
              </w:rPr>
              <w:t>осуществлять выбор инструментальных средств для обработки экономических данных в соответствии с поставленной задачей, анализировать результаты расчетов и обосновывать полученные выводы;</w:t>
            </w:r>
          </w:p>
          <w:p w:rsidR="002B166D" w:rsidRPr="00637460" w:rsidRDefault="002B166D" w:rsidP="002B166D">
            <w:pPr>
              <w:widowControl/>
              <w:numPr>
                <w:ilvl w:val="0"/>
                <w:numId w:val="15"/>
              </w:numPr>
              <w:tabs>
                <w:tab w:val="clear" w:pos="720"/>
                <w:tab w:val="left" w:pos="243"/>
                <w:tab w:val="left" w:pos="427"/>
                <w:tab w:val="left" w:pos="900"/>
                <w:tab w:val="left" w:pos="1134"/>
              </w:tabs>
              <w:suppressAutoHyphens/>
              <w:snapToGrid/>
              <w:spacing w:before="0" w:after="0"/>
              <w:ind w:left="0" w:firstLine="0"/>
              <w:jc w:val="both"/>
              <w:rPr>
                <w:color w:val="000000" w:themeColor="text1"/>
                <w:sz w:val="20"/>
              </w:rPr>
            </w:pPr>
            <w:r w:rsidRPr="00637460">
              <w:rPr>
                <w:color w:val="000000" w:themeColor="text1"/>
                <w:sz w:val="20"/>
              </w:rPr>
              <w:t>анализировать показатели, характеризующие эффективность использования труда; затраты рабочего времени; нормы затрат труда;</w:t>
            </w:r>
          </w:p>
          <w:p w:rsidR="002B166D" w:rsidRPr="00637460" w:rsidRDefault="002B166D" w:rsidP="002B166D">
            <w:pPr>
              <w:widowControl/>
              <w:numPr>
                <w:ilvl w:val="0"/>
                <w:numId w:val="15"/>
              </w:numPr>
              <w:tabs>
                <w:tab w:val="clear" w:pos="720"/>
                <w:tab w:val="left" w:pos="243"/>
                <w:tab w:val="left" w:pos="427"/>
                <w:tab w:val="left" w:pos="1134"/>
              </w:tabs>
              <w:snapToGrid/>
              <w:spacing w:before="0" w:after="0"/>
              <w:ind w:left="0" w:firstLine="0"/>
              <w:jc w:val="both"/>
              <w:rPr>
                <w:color w:val="000000" w:themeColor="text1"/>
                <w:sz w:val="20"/>
              </w:rPr>
            </w:pPr>
            <w:r w:rsidRPr="00637460">
              <w:rPr>
                <w:color w:val="000000" w:themeColor="text1"/>
                <w:sz w:val="20"/>
              </w:rPr>
              <w:t>определять оптимальную численность персонала предприятия (цеха, участка); заработную плату работников</w:t>
            </w:r>
          </w:p>
        </w:tc>
      </w:tr>
      <w:tr w:rsidR="002B166D" w:rsidRPr="00637460" w:rsidTr="004A57FA">
        <w:tc>
          <w:tcPr>
            <w:tcW w:w="2093" w:type="dxa"/>
            <w:vMerge/>
          </w:tcPr>
          <w:p w:rsidR="002B166D" w:rsidRPr="00637460" w:rsidRDefault="002B166D" w:rsidP="002B166D">
            <w:pPr>
              <w:tabs>
                <w:tab w:val="left" w:pos="1080"/>
              </w:tabs>
              <w:spacing w:before="0" w:after="0"/>
              <w:rPr>
                <w:b/>
                <w:color w:val="000000" w:themeColor="text1"/>
                <w:sz w:val="20"/>
              </w:rPr>
            </w:pPr>
          </w:p>
        </w:tc>
        <w:tc>
          <w:tcPr>
            <w:tcW w:w="2693" w:type="dxa"/>
          </w:tcPr>
          <w:p w:rsidR="002B166D" w:rsidRPr="00637460" w:rsidRDefault="002B166D" w:rsidP="002B166D">
            <w:pPr>
              <w:tabs>
                <w:tab w:val="left" w:pos="1080"/>
              </w:tabs>
              <w:spacing w:before="0" w:after="0"/>
              <w:rPr>
                <w:color w:val="000000" w:themeColor="text1"/>
                <w:sz w:val="20"/>
              </w:rPr>
            </w:pPr>
          </w:p>
        </w:tc>
        <w:tc>
          <w:tcPr>
            <w:tcW w:w="4961" w:type="dxa"/>
            <w:tcBorders>
              <w:top w:val="nil"/>
            </w:tcBorders>
          </w:tcPr>
          <w:p w:rsidR="002B166D" w:rsidRPr="00637460" w:rsidRDefault="002B166D" w:rsidP="002B166D">
            <w:pPr>
              <w:tabs>
                <w:tab w:val="left" w:pos="243"/>
                <w:tab w:val="left" w:pos="1080"/>
              </w:tabs>
              <w:spacing w:before="0" w:after="0"/>
              <w:rPr>
                <w:b/>
                <w:color w:val="000000" w:themeColor="text1"/>
                <w:sz w:val="20"/>
                <w:u w:val="single"/>
              </w:rPr>
            </w:pPr>
            <w:r w:rsidRPr="00637460">
              <w:rPr>
                <w:b/>
                <w:color w:val="000000" w:themeColor="text1"/>
                <w:sz w:val="20"/>
                <w:u w:val="single"/>
              </w:rPr>
              <w:t>Владеть:</w:t>
            </w:r>
          </w:p>
          <w:p w:rsidR="002B166D" w:rsidRPr="00637460" w:rsidRDefault="002B166D" w:rsidP="002B166D">
            <w:pPr>
              <w:widowControl/>
              <w:numPr>
                <w:ilvl w:val="0"/>
                <w:numId w:val="16"/>
              </w:numPr>
              <w:tabs>
                <w:tab w:val="clear" w:pos="720"/>
                <w:tab w:val="left" w:pos="243"/>
                <w:tab w:val="left" w:pos="427"/>
                <w:tab w:val="left" w:pos="900"/>
                <w:tab w:val="left" w:pos="1134"/>
              </w:tabs>
              <w:autoSpaceDE w:val="0"/>
              <w:autoSpaceDN w:val="0"/>
              <w:adjustRightInd w:val="0"/>
              <w:snapToGrid/>
              <w:spacing w:before="0" w:after="0"/>
              <w:ind w:left="0" w:firstLine="0"/>
              <w:jc w:val="both"/>
              <w:rPr>
                <w:color w:val="000000" w:themeColor="text1"/>
                <w:sz w:val="20"/>
              </w:rPr>
            </w:pPr>
            <w:r w:rsidRPr="00637460">
              <w:rPr>
                <w:color w:val="000000" w:themeColor="text1"/>
                <w:sz w:val="20"/>
              </w:rPr>
              <w:t>современными методиками расчета и анализа социально-экономических показателей, характеризующих социально-экономические процессы и явления на микро-и макроуровне;</w:t>
            </w:r>
          </w:p>
          <w:p w:rsidR="002B166D" w:rsidRPr="00637460" w:rsidRDefault="002B166D" w:rsidP="002B166D">
            <w:pPr>
              <w:widowControl/>
              <w:numPr>
                <w:ilvl w:val="0"/>
                <w:numId w:val="16"/>
              </w:numPr>
              <w:tabs>
                <w:tab w:val="clear" w:pos="720"/>
                <w:tab w:val="left" w:pos="243"/>
                <w:tab w:val="left" w:pos="427"/>
                <w:tab w:val="left" w:pos="900"/>
                <w:tab w:val="left" w:pos="1134"/>
              </w:tabs>
              <w:autoSpaceDE w:val="0"/>
              <w:autoSpaceDN w:val="0"/>
              <w:adjustRightInd w:val="0"/>
              <w:snapToGrid/>
              <w:spacing w:before="0" w:after="0"/>
              <w:ind w:left="0" w:firstLine="0"/>
              <w:jc w:val="both"/>
              <w:rPr>
                <w:color w:val="000000" w:themeColor="text1"/>
                <w:sz w:val="20"/>
              </w:rPr>
            </w:pPr>
            <w:r w:rsidRPr="00637460">
              <w:rPr>
                <w:color w:val="000000" w:themeColor="text1"/>
                <w:sz w:val="20"/>
              </w:rPr>
              <w:t>методами экономического и социально-экономического анализа, используемыми в экономике труда;</w:t>
            </w:r>
          </w:p>
          <w:p w:rsidR="002B166D" w:rsidRPr="00637460" w:rsidRDefault="002B166D" w:rsidP="002B166D">
            <w:pPr>
              <w:widowControl/>
              <w:numPr>
                <w:ilvl w:val="0"/>
                <w:numId w:val="16"/>
              </w:numPr>
              <w:tabs>
                <w:tab w:val="clear" w:pos="720"/>
                <w:tab w:val="left" w:pos="243"/>
                <w:tab w:val="left" w:pos="427"/>
                <w:tab w:val="left" w:pos="900"/>
                <w:tab w:val="left" w:pos="1134"/>
              </w:tabs>
              <w:suppressAutoHyphens/>
              <w:autoSpaceDE w:val="0"/>
              <w:autoSpaceDN w:val="0"/>
              <w:adjustRightInd w:val="0"/>
              <w:snapToGrid/>
              <w:spacing w:before="0" w:after="0"/>
              <w:ind w:left="0" w:firstLine="0"/>
              <w:jc w:val="both"/>
              <w:rPr>
                <w:color w:val="000000" w:themeColor="text1"/>
                <w:sz w:val="20"/>
              </w:rPr>
            </w:pPr>
            <w:r w:rsidRPr="00637460">
              <w:rPr>
                <w:color w:val="000000" w:themeColor="text1"/>
                <w:sz w:val="20"/>
              </w:rPr>
              <w:t>современными методами сбора, обработки и анализа экономических и социальных данных.</w:t>
            </w:r>
          </w:p>
          <w:p w:rsidR="002B166D" w:rsidRPr="00637460" w:rsidRDefault="002B166D" w:rsidP="002B166D">
            <w:pPr>
              <w:widowControl/>
              <w:numPr>
                <w:ilvl w:val="0"/>
                <w:numId w:val="16"/>
              </w:numPr>
              <w:tabs>
                <w:tab w:val="clear" w:pos="720"/>
                <w:tab w:val="left" w:pos="243"/>
                <w:tab w:val="left" w:pos="427"/>
                <w:tab w:val="left" w:pos="900"/>
                <w:tab w:val="left" w:pos="1134"/>
              </w:tabs>
              <w:autoSpaceDE w:val="0"/>
              <w:autoSpaceDN w:val="0"/>
              <w:adjustRightInd w:val="0"/>
              <w:snapToGrid/>
              <w:spacing w:before="0" w:after="0"/>
              <w:ind w:left="0" w:firstLine="0"/>
              <w:jc w:val="both"/>
              <w:rPr>
                <w:color w:val="000000" w:themeColor="text1"/>
                <w:sz w:val="20"/>
              </w:rPr>
            </w:pPr>
            <w:r w:rsidRPr="00637460">
              <w:rPr>
                <w:color w:val="000000" w:themeColor="text1"/>
                <w:sz w:val="20"/>
              </w:rPr>
              <w:t>навыками определения экономических и социальных резервов эффективного использования различных факторов труда;</w:t>
            </w:r>
          </w:p>
          <w:p w:rsidR="002B166D" w:rsidRPr="00637460" w:rsidRDefault="002B166D" w:rsidP="002B166D">
            <w:pPr>
              <w:widowControl/>
              <w:numPr>
                <w:ilvl w:val="0"/>
                <w:numId w:val="16"/>
              </w:numPr>
              <w:tabs>
                <w:tab w:val="clear" w:pos="720"/>
                <w:tab w:val="left" w:pos="243"/>
                <w:tab w:val="left" w:pos="427"/>
              </w:tabs>
              <w:snapToGrid/>
              <w:spacing w:before="0" w:after="0"/>
              <w:ind w:left="0" w:firstLine="0"/>
              <w:rPr>
                <w:color w:val="000000" w:themeColor="text1"/>
                <w:sz w:val="20"/>
                <w:u w:val="single"/>
              </w:rPr>
            </w:pPr>
            <w:r w:rsidRPr="00637460">
              <w:rPr>
                <w:color w:val="000000" w:themeColor="text1"/>
                <w:sz w:val="20"/>
              </w:rPr>
              <w:t>навыками, в области анализа трудовых процессов и затрат рабочего времени</w:t>
            </w:r>
          </w:p>
        </w:tc>
      </w:tr>
    </w:tbl>
    <w:p w:rsidR="002B166D" w:rsidRPr="00637460" w:rsidRDefault="002B166D" w:rsidP="002B166D">
      <w:pPr>
        <w:widowControl/>
        <w:tabs>
          <w:tab w:val="left" w:pos="900"/>
          <w:tab w:val="left" w:pos="1080"/>
        </w:tabs>
        <w:suppressAutoHyphens/>
        <w:snapToGrid/>
        <w:spacing w:before="0" w:after="0"/>
        <w:ind w:firstLine="709"/>
        <w:jc w:val="both"/>
        <w:rPr>
          <w:color w:val="000000" w:themeColor="text1"/>
          <w:sz w:val="20"/>
        </w:rPr>
      </w:pPr>
    </w:p>
    <w:p w:rsidR="002B166D" w:rsidRPr="00637460" w:rsidRDefault="002B166D" w:rsidP="002B166D">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 xml:space="preserve">4. Объем дисциплины и виды учебной работы </w:t>
      </w:r>
    </w:p>
    <w:p w:rsidR="002B166D" w:rsidRPr="00637460" w:rsidRDefault="002B166D" w:rsidP="002B166D">
      <w:pPr>
        <w:widowControl/>
        <w:snapToGrid/>
        <w:spacing w:before="0" w:after="0"/>
        <w:ind w:firstLine="680"/>
        <w:rPr>
          <w:b/>
          <w:color w:val="000000" w:themeColor="text1"/>
          <w:sz w:val="20"/>
        </w:rPr>
      </w:pPr>
    </w:p>
    <w:p w:rsidR="002B166D" w:rsidRPr="00637460" w:rsidRDefault="002B166D" w:rsidP="002B166D">
      <w:pPr>
        <w:widowControl/>
        <w:snapToGrid/>
        <w:spacing w:before="0" w:after="0"/>
        <w:ind w:firstLine="680"/>
        <w:rPr>
          <w:color w:val="000000" w:themeColor="text1"/>
          <w:sz w:val="20"/>
        </w:rPr>
      </w:pPr>
      <w:r w:rsidRPr="00637460">
        <w:rPr>
          <w:color w:val="000000" w:themeColor="text1"/>
          <w:sz w:val="20"/>
        </w:rPr>
        <w:t>Учебным планом предусматриваются следующие виды работы по дисциплине:</w:t>
      </w:r>
    </w:p>
    <w:p w:rsidR="002B166D" w:rsidRPr="00637460" w:rsidRDefault="002B166D" w:rsidP="002B166D">
      <w:pPr>
        <w:widowControl/>
        <w:snapToGrid/>
        <w:spacing w:before="0" w:after="0"/>
        <w:ind w:firstLine="680"/>
        <w:jc w:val="right"/>
        <w:rPr>
          <w:b/>
          <w:color w:val="000000" w:themeColor="text1"/>
          <w:sz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4537"/>
        <w:gridCol w:w="720"/>
        <w:gridCol w:w="900"/>
        <w:gridCol w:w="720"/>
        <w:gridCol w:w="933"/>
        <w:gridCol w:w="687"/>
        <w:gridCol w:w="900"/>
      </w:tblGrid>
      <w:tr w:rsidR="002B166D" w:rsidRPr="00637460" w:rsidTr="004A57FA">
        <w:tc>
          <w:tcPr>
            <w:tcW w:w="889" w:type="dxa"/>
            <w:vMerge w:val="restart"/>
            <w:vAlign w:val="center"/>
          </w:tcPr>
          <w:p w:rsidR="002B166D" w:rsidRPr="00637460" w:rsidRDefault="002B166D" w:rsidP="002B166D">
            <w:pPr>
              <w:pStyle w:val="afff9"/>
              <w:suppressAutoHyphens/>
              <w:snapToGrid w:val="0"/>
              <w:jc w:val="center"/>
              <w:rPr>
                <w:b/>
                <w:color w:val="000000" w:themeColor="text1"/>
                <w:sz w:val="20"/>
                <w:szCs w:val="20"/>
              </w:rPr>
            </w:pPr>
            <w:r w:rsidRPr="00637460">
              <w:rPr>
                <w:b/>
                <w:color w:val="000000" w:themeColor="text1"/>
                <w:sz w:val="20"/>
                <w:szCs w:val="20"/>
              </w:rPr>
              <w:t>№ п/п</w:t>
            </w:r>
          </w:p>
        </w:tc>
        <w:tc>
          <w:tcPr>
            <w:tcW w:w="4537" w:type="dxa"/>
            <w:vMerge w:val="restart"/>
            <w:vAlign w:val="center"/>
          </w:tcPr>
          <w:p w:rsidR="002B166D" w:rsidRPr="00637460" w:rsidRDefault="002B166D" w:rsidP="002B166D">
            <w:pPr>
              <w:pStyle w:val="afff9"/>
              <w:suppressAutoHyphens/>
              <w:snapToGrid w:val="0"/>
              <w:jc w:val="center"/>
              <w:rPr>
                <w:b/>
                <w:color w:val="000000" w:themeColor="text1"/>
                <w:sz w:val="20"/>
                <w:szCs w:val="20"/>
              </w:rPr>
            </w:pPr>
            <w:r w:rsidRPr="00637460">
              <w:rPr>
                <w:b/>
                <w:color w:val="000000" w:themeColor="text1"/>
                <w:sz w:val="20"/>
                <w:szCs w:val="20"/>
              </w:rPr>
              <w:t>Виды учебных занятий</w:t>
            </w:r>
          </w:p>
        </w:tc>
        <w:tc>
          <w:tcPr>
            <w:tcW w:w="4860" w:type="dxa"/>
            <w:gridSpan w:val="6"/>
          </w:tcPr>
          <w:p w:rsidR="002B166D" w:rsidRPr="00637460" w:rsidRDefault="002B166D" w:rsidP="002B166D">
            <w:pPr>
              <w:tabs>
                <w:tab w:val="left" w:pos="900"/>
              </w:tabs>
              <w:spacing w:before="0" w:after="0"/>
              <w:jc w:val="center"/>
              <w:rPr>
                <w:b/>
                <w:color w:val="000000" w:themeColor="text1"/>
                <w:sz w:val="20"/>
              </w:rPr>
            </w:pPr>
            <w:r w:rsidRPr="00637460">
              <w:rPr>
                <w:b/>
                <w:color w:val="000000" w:themeColor="text1"/>
                <w:sz w:val="20"/>
              </w:rPr>
              <w:t xml:space="preserve">Всего часов по формам обучения, </w:t>
            </w:r>
            <w:proofErr w:type="spellStart"/>
            <w:r w:rsidRPr="00637460">
              <w:rPr>
                <w:b/>
                <w:color w:val="000000" w:themeColor="text1"/>
                <w:sz w:val="20"/>
              </w:rPr>
              <w:t>ак</w:t>
            </w:r>
            <w:proofErr w:type="spellEnd"/>
            <w:r w:rsidRPr="00637460">
              <w:rPr>
                <w:b/>
                <w:color w:val="000000" w:themeColor="text1"/>
                <w:sz w:val="20"/>
              </w:rPr>
              <w:t>. ч</w:t>
            </w:r>
          </w:p>
        </w:tc>
      </w:tr>
      <w:tr w:rsidR="002B166D" w:rsidRPr="00637460" w:rsidTr="004A57FA">
        <w:tc>
          <w:tcPr>
            <w:tcW w:w="889" w:type="dxa"/>
            <w:vMerge/>
          </w:tcPr>
          <w:p w:rsidR="002B166D" w:rsidRPr="00637460" w:rsidRDefault="002B166D" w:rsidP="002B166D">
            <w:pPr>
              <w:tabs>
                <w:tab w:val="left" w:pos="900"/>
              </w:tabs>
              <w:spacing w:before="0" w:after="0"/>
              <w:rPr>
                <w:b/>
                <w:color w:val="000000" w:themeColor="text1"/>
                <w:sz w:val="20"/>
              </w:rPr>
            </w:pPr>
          </w:p>
        </w:tc>
        <w:tc>
          <w:tcPr>
            <w:tcW w:w="4537" w:type="dxa"/>
            <w:vMerge/>
          </w:tcPr>
          <w:p w:rsidR="002B166D" w:rsidRPr="00637460" w:rsidRDefault="002B166D" w:rsidP="002B166D">
            <w:pPr>
              <w:tabs>
                <w:tab w:val="left" w:pos="900"/>
              </w:tabs>
              <w:spacing w:before="0" w:after="0"/>
              <w:rPr>
                <w:b/>
                <w:color w:val="000000" w:themeColor="text1"/>
                <w:sz w:val="20"/>
              </w:rPr>
            </w:pPr>
          </w:p>
        </w:tc>
        <w:tc>
          <w:tcPr>
            <w:tcW w:w="1620" w:type="dxa"/>
            <w:gridSpan w:val="2"/>
          </w:tcPr>
          <w:p w:rsidR="002B166D" w:rsidRPr="00637460" w:rsidRDefault="002B166D" w:rsidP="002B166D">
            <w:pPr>
              <w:tabs>
                <w:tab w:val="left" w:pos="900"/>
              </w:tabs>
              <w:spacing w:before="0" w:after="0"/>
              <w:jc w:val="center"/>
              <w:rPr>
                <w:b/>
                <w:color w:val="000000" w:themeColor="text1"/>
                <w:sz w:val="20"/>
              </w:rPr>
            </w:pPr>
            <w:r w:rsidRPr="00637460">
              <w:rPr>
                <w:b/>
                <w:color w:val="000000" w:themeColor="text1"/>
                <w:sz w:val="20"/>
              </w:rPr>
              <w:t>Очная</w:t>
            </w:r>
          </w:p>
        </w:tc>
        <w:tc>
          <w:tcPr>
            <w:tcW w:w="1653" w:type="dxa"/>
            <w:gridSpan w:val="2"/>
          </w:tcPr>
          <w:p w:rsidR="002B166D" w:rsidRPr="00637460" w:rsidRDefault="002B166D" w:rsidP="002B166D">
            <w:pPr>
              <w:tabs>
                <w:tab w:val="left" w:pos="900"/>
              </w:tabs>
              <w:spacing w:before="0" w:after="0"/>
              <w:jc w:val="center"/>
              <w:rPr>
                <w:b/>
                <w:color w:val="000000" w:themeColor="text1"/>
                <w:sz w:val="20"/>
              </w:rPr>
            </w:pPr>
            <w:r w:rsidRPr="00637460">
              <w:rPr>
                <w:b/>
                <w:color w:val="000000" w:themeColor="text1"/>
                <w:sz w:val="20"/>
              </w:rPr>
              <w:t>Очно-заочная</w:t>
            </w:r>
          </w:p>
        </w:tc>
        <w:tc>
          <w:tcPr>
            <w:tcW w:w="1587" w:type="dxa"/>
            <w:gridSpan w:val="2"/>
          </w:tcPr>
          <w:p w:rsidR="002B166D" w:rsidRPr="00637460" w:rsidRDefault="002B166D" w:rsidP="002B166D">
            <w:pPr>
              <w:tabs>
                <w:tab w:val="left" w:pos="900"/>
              </w:tabs>
              <w:spacing w:before="0" w:after="0"/>
              <w:jc w:val="center"/>
              <w:rPr>
                <w:b/>
                <w:color w:val="000000" w:themeColor="text1"/>
                <w:sz w:val="20"/>
              </w:rPr>
            </w:pPr>
            <w:r w:rsidRPr="00637460">
              <w:rPr>
                <w:b/>
                <w:color w:val="000000" w:themeColor="text1"/>
                <w:sz w:val="20"/>
              </w:rPr>
              <w:t>Заочная</w:t>
            </w:r>
          </w:p>
        </w:tc>
      </w:tr>
      <w:tr w:rsidR="002B166D" w:rsidRPr="00637460" w:rsidTr="004A57FA">
        <w:tc>
          <w:tcPr>
            <w:tcW w:w="889" w:type="dxa"/>
            <w:vMerge/>
          </w:tcPr>
          <w:p w:rsidR="002B166D" w:rsidRPr="00637460" w:rsidRDefault="002B166D" w:rsidP="002B166D">
            <w:pPr>
              <w:tabs>
                <w:tab w:val="left" w:pos="900"/>
              </w:tabs>
              <w:spacing w:before="0" w:after="0"/>
              <w:rPr>
                <w:b/>
                <w:color w:val="000000" w:themeColor="text1"/>
                <w:sz w:val="20"/>
              </w:rPr>
            </w:pPr>
          </w:p>
        </w:tc>
        <w:tc>
          <w:tcPr>
            <w:tcW w:w="4537" w:type="dxa"/>
            <w:vMerge/>
          </w:tcPr>
          <w:p w:rsidR="002B166D" w:rsidRPr="00637460" w:rsidRDefault="002B166D" w:rsidP="002B166D">
            <w:pPr>
              <w:tabs>
                <w:tab w:val="left" w:pos="900"/>
              </w:tabs>
              <w:spacing w:before="0" w:after="0"/>
              <w:rPr>
                <w:b/>
                <w:color w:val="000000" w:themeColor="text1"/>
                <w:sz w:val="20"/>
              </w:rPr>
            </w:pPr>
          </w:p>
        </w:tc>
        <w:tc>
          <w:tcPr>
            <w:tcW w:w="720" w:type="dxa"/>
            <w:vAlign w:val="center"/>
          </w:tcPr>
          <w:p w:rsidR="002B166D" w:rsidRPr="00637460" w:rsidRDefault="002B166D" w:rsidP="002B166D">
            <w:pPr>
              <w:tabs>
                <w:tab w:val="left" w:pos="900"/>
              </w:tabs>
              <w:spacing w:before="0" w:after="0"/>
              <w:jc w:val="center"/>
              <w:rPr>
                <w:b/>
                <w:color w:val="000000" w:themeColor="text1"/>
                <w:sz w:val="20"/>
              </w:rPr>
            </w:pPr>
            <w:r w:rsidRPr="00637460">
              <w:rPr>
                <w:b/>
                <w:color w:val="000000" w:themeColor="text1"/>
                <w:sz w:val="20"/>
              </w:rPr>
              <w:t>всего</w:t>
            </w:r>
          </w:p>
        </w:tc>
        <w:tc>
          <w:tcPr>
            <w:tcW w:w="900" w:type="dxa"/>
            <w:vAlign w:val="center"/>
          </w:tcPr>
          <w:p w:rsidR="002B166D" w:rsidRPr="00637460" w:rsidRDefault="002B166D" w:rsidP="002B166D">
            <w:pPr>
              <w:tabs>
                <w:tab w:val="left" w:pos="900"/>
              </w:tabs>
              <w:spacing w:before="0" w:after="0"/>
              <w:jc w:val="center"/>
              <w:rPr>
                <w:b/>
                <w:color w:val="000000" w:themeColor="text1"/>
                <w:sz w:val="20"/>
              </w:rPr>
            </w:pPr>
            <w:r w:rsidRPr="00637460">
              <w:rPr>
                <w:b/>
                <w:color w:val="000000" w:themeColor="text1"/>
                <w:sz w:val="20"/>
              </w:rPr>
              <w:t>в том числе</w:t>
            </w:r>
          </w:p>
        </w:tc>
        <w:tc>
          <w:tcPr>
            <w:tcW w:w="720" w:type="dxa"/>
            <w:vAlign w:val="center"/>
          </w:tcPr>
          <w:p w:rsidR="002B166D" w:rsidRPr="00637460" w:rsidRDefault="002B166D" w:rsidP="002B166D">
            <w:pPr>
              <w:tabs>
                <w:tab w:val="left" w:pos="900"/>
              </w:tabs>
              <w:spacing w:before="0" w:after="0"/>
              <w:jc w:val="center"/>
              <w:rPr>
                <w:b/>
                <w:color w:val="000000" w:themeColor="text1"/>
                <w:sz w:val="20"/>
              </w:rPr>
            </w:pPr>
            <w:r w:rsidRPr="00637460">
              <w:rPr>
                <w:b/>
                <w:color w:val="000000" w:themeColor="text1"/>
                <w:sz w:val="20"/>
              </w:rPr>
              <w:t>всего</w:t>
            </w:r>
          </w:p>
        </w:tc>
        <w:tc>
          <w:tcPr>
            <w:tcW w:w="933" w:type="dxa"/>
            <w:vAlign w:val="center"/>
          </w:tcPr>
          <w:p w:rsidR="002B166D" w:rsidRPr="00637460" w:rsidRDefault="002B166D" w:rsidP="002B166D">
            <w:pPr>
              <w:tabs>
                <w:tab w:val="left" w:pos="900"/>
              </w:tabs>
              <w:spacing w:before="0" w:after="0"/>
              <w:jc w:val="center"/>
              <w:rPr>
                <w:b/>
                <w:color w:val="000000" w:themeColor="text1"/>
                <w:sz w:val="20"/>
              </w:rPr>
            </w:pPr>
            <w:r w:rsidRPr="00637460">
              <w:rPr>
                <w:b/>
                <w:color w:val="000000" w:themeColor="text1"/>
                <w:sz w:val="20"/>
              </w:rPr>
              <w:t>в том числе</w:t>
            </w:r>
          </w:p>
        </w:tc>
        <w:tc>
          <w:tcPr>
            <w:tcW w:w="687" w:type="dxa"/>
            <w:vAlign w:val="center"/>
          </w:tcPr>
          <w:p w:rsidR="002B166D" w:rsidRPr="00637460" w:rsidRDefault="002B166D" w:rsidP="002B166D">
            <w:pPr>
              <w:tabs>
                <w:tab w:val="left" w:pos="900"/>
              </w:tabs>
              <w:spacing w:before="0" w:after="0"/>
              <w:rPr>
                <w:b/>
                <w:color w:val="000000" w:themeColor="text1"/>
                <w:sz w:val="20"/>
              </w:rPr>
            </w:pPr>
            <w:r w:rsidRPr="00637460">
              <w:rPr>
                <w:b/>
                <w:color w:val="000000" w:themeColor="text1"/>
                <w:sz w:val="20"/>
              </w:rPr>
              <w:t>всего</w:t>
            </w:r>
          </w:p>
        </w:tc>
        <w:tc>
          <w:tcPr>
            <w:tcW w:w="900" w:type="dxa"/>
            <w:vAlign w:val="center"/>
          </w:tcPr>
          <w:p w:rsidR="002B166D" w:rsidRPr="00637460" w:rsidRDefault="002B166D" w:rsidP="002B166D">
            <w:pPr>
              <w:tabs>
                <w:tab w:val="left" w:pos="900"/>
              </w:tabs>
              <w:spacing w:before="0" w:after="0"/>
              <w:jc w:val="center"/>
              <w:rPr>
                <w:b/>
                <w:color w:val="000000" w:themeColor="text1"/>
                <w:sz w:val="20"/>
              </w:rPr>
            </w:pPr>
            <w:r w:rsidRPr="00637460">
              <w:rPr>
                <w:b/>
                <w:color w:val="000000" w:themeColor="text1"/>
                <w:sz w:val="20"/>
              </w:rPr>
              <w:t>в том числе</w:t>
            </w:r>
          </w:p>
        </w:tc>
      </w:tr>
      <w:tr w:rsidR="00771D8C" w:rsidRPr="00637460" w:rsidTr="004A57FA">
        <w:tc>
          <w:tcPr>
            <w:tcW w:w="889" w:type="dxa"/>
            <w:vMerge w:val="restart"/>
          </w:tcPr>
          <w:p w:rsidR="00771D8C" w:rsidRPr="00637460" w:rsidRDefault="00771D8C" w:rsidP="002B166D">
            <w:pPr>
              <w:suppressAutoHyphens/>
              <w:spacing w:before="0" w:after="0"/>
              <w:rPr>
                <w:b/>
                <w:color w:val="000000" w:themeColor="text1"/>
                <w:sz w:val="20"/>
              </w:rPr>
            </w:pPr>
            <w:r w:rsidRPr="00637460">
              <w:rPr>
                <w:b/>
                <w:color w:val="000000" w:themeColor="text1"/>
                <w:sz w:val="20"/>
              </w:rPr>
              <w:t>1</w:t>
            </w:r>
          </w:p>
        </w:tc>
        <w:tc>
          <w:tcPr>
            <w:tcW w:w="4537" w:type="dxa"/>
          </w:tcPr>
          <w:p w:rsidR="00771D8C" w:rsidRPr="00637460" w:rsidRDefault="00771D8C" w:rsidP="002B166D">
            <w:pPr>
              <w:suppressAutoHyphens/>
              <w:spacing w:before="0" w:after="0"/>
              <w:rPr>
                <w:b/>
                <w:color w:val="000000" w:themeColor="text1"/>
                <w:sz w:val="20"/>
              </w:rPr>
            </w:pPr>
            <w:r w:rsidRPr="00637460">
              <w:rPr>
                <w:b/>
                <w:color w:val="000000" w:themeColor="text1"/>
                <w:sz w:val="20"/>
              </w:rPr>
              <w:t>Контактная работа (объем работы обучающихся во взаимодействии с преподавателем) (всего)</w:t>
            </w:r>
          </w:p>
        </w:tc>
        <w:tc>
          <w:tcPr>
            <w:tcW w:w="720" w:type="dxa"/>
          </w:tcPr>
          <w:p w:rsidR="00771D8C" w:rsidRPr="00637460" w:rsidRDefault="00771D8C" w:rsidP="00181D09">
            <w:pPr>
              <w:tabs>
                <w:tab w:val="left" w:pos="900"/>
              </w:tabs>
              <w:spacing w:before="0" w:after="0"/>
              <w:jc w:val="center"/>
              <w:rPr>
                <w:b/>
                <w:color w:val="000000" w:themeColor="text1"/>
                <w:sz w:val="20"/>
              </w:rPr>
            </w:pPr>
            <w:r w:rsidRPr="00637460">
              <w:rPr>
                <w:b/>
                <w:color w:val="000000" w:themeColor="text1"/>
                <w:sz w:val="20"/>
              </w:rPr>
              <w:t>26,2</w:t>
            </w:r>
          </w:p>
        </w:tc>
        <w:tc>
          <w:tcPr>
            <w:tcW w:w="900" w:type="dxa"/>
          </w:tcPr>
          <w:p w:rsidR="00771D8C" w:rsidRPr="00637460" w:rsidRDefault="00771D8C" w:rsidP="00181D09">
            <w:pPr>
              <w:tabs>
                <w:tab w:val="left" w:pos="900"/>
              </w:tabs>
              <w:spacing w:before="0" w:after="0"/>
              <w:jc w:val="center"/>
              <w:rPr>
                <w:b/>
                <w:color w:val="000000" w:themeColor="text1"/>
                <w:sz w:val="20"/>
              </w:rPr>
            </w:pPr>
          </w:p>
        </w:tc>
        <w:tc>
          <w:tcPr>
            <w:tcW w:w="720" w:type="dxa"/>
          </w:tcPr>
          <w:p w:rsidR="00771D8C" w:rsidRPr="00637460" w:rsidRDefault="00771D8C" w:rsidP="002B166D">
            <w:pPr>
              <w:tabs>
                <w:tab w:val="left" w:pos="900"/>
              </w:tabs>
              <w:spacing w:before="0" w:after="0"/>
              <w:jc w:val="center"/>
              <w:rPr>
                <w:b/>
                <w:color w:val="000000" w:themeColor="text1"/>
                <w:sz w:val="20"/>
              </w:rPr>
            </w:pPr>
            <w:r w:rsidRPr="00637460">
              <w:rPr>
                <w:b/>
                <w:color w:val="000000" w:themeColor="text1"/>
                <w:sz w:val="20"/>
              </w:rPr>
              <w:t>26,2</w:t>
            </w:r>
          </w:p>
        </w:tc>
        <w:tc>
          <w:tcPr>
            <w:tcW w:w="933" w:type="dxa"/>
          </w:tcPr>
          <w:p w:rsidR="00771D8C" w:rsidRPr="00637460" w:rsidRDefault="00771D8C" w:rsidP="002B166D">
            <w:pPr>
              <w:tabs>
                <w:tab w:val="left" w:pos="900"/>
              </w:tabs>
              <w:spacing w:before="0" w:after="0"/>
              <w:jc w:val="center"/>
              <w:rPr>
                <w:b/>
                <w:color w:val="000000" w:themeColor="text1"/>
                <w:sz w:val="20"/>
              </w:rPr>
            </w:pPr>
          </w:p>
        </w:tc>
        <w:tc>
          <w:tcPr>
            <w:tcW w:w="687" w:type="dxa"/>
          </w:tcPr>
          <w:p w:rsidR="00771D8C" w:rsidRPr="00637460" w:rsidRDefault="00771D8C" w:rsidP="002B166D">
            <w:pPr>
              <w:pStyle w:val="afff9"/>
              <w:suppressAutoHyphens/>
              <w:snapToGrid w:val="0"/>
              <w:jc w:val="center"/>
              <w:rPr>
                <w:b/>
                <w:color w:val="000000" w:themeColor="text1"/>
                <w:sz w:val="20"/>
                <w:szCs w:val="20"/>
              </w:rPr>
            </w:pPr>
            <w:r w:rsidRPr="00637460">
              <w:rPr>
                <w:b/>
                <w:color w:val="000000" w:themeColor="text1"/>
                <w:sz w:val="20"/>
                <w:szCs w:val="20"/>
                <w:lang w:val="en-US"/>
              </w:rPr>
              <w:t>14</w:t>
            </w:r>
            <w:r w:rsidRPr="00637460">
              <w:rPr>
                <w:b/>
                <w:color w:val="000000" w:themeColor="text1"/>
                <w:sz w:val="20"/>
                <w:szCs w:val="20"/>
              </w:rPr>
              <w:t>,2</w:t>
            </w:r>
          </w:p>
        </w:tc>
        <w:tc>
          <w:tcPr>
            <w:tcW w:w="900" w:type="dxa"/>
          </w:tcPr>
          <w:p w:rsidR="00771D8C" w:rsidRPr="00637460" w:rsidRDefault="00771D8C" w:rsidP="002B166D">
            <w:pPr>
              <w:pStyle w:val="afff9"/>
              <w:suppressAutoHyphens/>
              <w:snapToGrid w:val="0"/>
              <w:jc w:val="center"/>
              <w:rPr>
                <w:b/>
                <w:color w:val="000000" w:themeColor="text1"/>
                <w:sz w:val="20"/>
                <w:szCs w:val="20"/>
              </w:rPr>
            </w:pPr>
          </w:p>
        </w:tc>
      </w:tr>
      <w:tr w:rsidR="00771D8C" w:rsidRPr="00637460" w:rsidTr="004A57FA">
        <w:tc>
          <w:tcPr>
            <w:tcW w:w="889" w:type="dxa"/>
            <w:vMerge/>
          </w:tcPr>
          <w:p w:rsidR="00771D8C" w:rsidRPr="00637460" w:rsidRDefault="00771D8C" w:rsidP="002B166D">
            <w:pPr>
              <w:suppressAutoHyphens/>
              <w:spacing w:before="0" w:after="0"/>
              <w:rPr>
                <w:b/>
                <w:color w:val="000000" w:themeColor="text1"/>
                <w:sz w:val="20"/>
              </w:rPr>
            </w:pPr>
          </w:p>
        </w:tc>
        <w:tc>
          <w:tcPr>
            <w:tcW w:w="4537" w:type="dxa"/>
          </w:tcPr>
          <w:p w:rsidR="00771D8C" w:rsidRPr="00637460" w:rsidRDefault="00771D8C" w:rsidP="002B166D">
            <w:pPr>
              <w:suppressAutoHyphens/>
              <w:spacing w:before="0" w:after="0"/>
              <w:rPr>
                <w:b/>
                <w:i/>
                <w:color w:val="000000" w:themeColor="text1"/>
                <w:sz w:val="20"/>
              </w:rPr>
            </w:pPr>
            <w:r w:rsidRPr="00637460">
              <w:rPr>
                <w:i/>
                <w:color w:val="000000" w:themeColor="text1"/>
                <w:sz w:val="20"/>
              </w:rPr>
              <w:t>В том числе в форме практической подготовки</w:t>
            </w:r>
          </w:p>
        </w:tc>
        <w:tc>
          <w:tcPr>
            <w:tcW w:w="720" w:type="dxa"/>
          </w:tcPr>
          <w:p w:rsidR="00771D8C" w:rsidRPr="00637460" w:rsidRDefault="00771D8C" w:rsidP="00181D09">
            <w:pPr>
              <w:tabs>
                <w:tab w:val="left" w:pos="900"/>
              </w:tabs>
              <w:spacing w:before="0" w:after="0"/>
              <w:jc w:val="center"/>
              <w:rPr>
                <w:b/>
                <w:color w:val="000000" w:themeColor="text1"/>
                <w:sz w:val="20"/>
              </w:rPr>
            </w:pPr>
          </w:p>
        </w:tc>
        <w:tc>
          <w:tcPr>
            <w:tcW w:w="900" w:type="dxa"/>
          </w:tcPr>
          <w:p w:rsidR="00771D8C" w:rsidRPr="00637460" w:rsidRDefault="00771D8C" w:rsidP="00181D09">
            <w:pPr>
              <w:tabs>
                <w:tab w:val="left" w:pos="900"/>
              </w:tabs>
              <w:spacing w:before="0" w:after="0"/>
              <w:jc w:val="center"/>
              <w:rPr>
                <w:i/>
                <w:color w:val="000000" w:themeColor="text1"/>
                <w:sz w:val="20"/>
              </w:rPr>
            </w:pPr>
            <w:r w:rsidRPr="00637460">
              <w:rPr>
                <w:i/>
                <w:color w:val="000000" w:themeColor="text1"/>
                <w:sz w:val="20"/>
              </w:rPr>
              <w:t>6</w:t>
            </w:r>
          </w:p>
        </w:tc>
        <w:tc>
          <w:tcPr>
            <w:tcW w:w="720" w:type="dxa"/>
          </w:tcPr>
          <w:p w:rsidR="00771D8C" w:rsidRPr="00637460" w:rsidRDefault="00771D8C" w:rsidP="002B166D">
            <w:pPr>
              <w:tabs>
                <w:tab w:val="left" w:pos="900"/>
              </w:tabs>
              <w:spacing w:before="0" w:after="0"/>
              <w:jc w:val="center"/>
              <w:rPr>
                <w:b/>
                <w:color w:val="000000" w:themeColor="text1"/>
                <w:sz w:val="20"/>
              </w:rPr>
            </w:pPr>
          </w:p>
        </w:tc>
        <w:tc>
          <w:tcPr>
            <w:tcW w:w="933" w:type="dxa"/>
          </w:tcPr>
          <w:p w:rsidR="00771D8C" w:rsidRPr="00637460" w:rsidRDefault="00771D8C" w:rsidP="002B166D">
            <w:pPr>
              <w:tabs>
                <w:tab w:val="left" w:pos="900"/>
              </w:tabs>
              <w:spacing w:before="0" w:after="0"/>
              <w:jc w:val="center"/>
              <w:rPr>
                <w:i/>
                <w:color w:val="000000" w:themeColor="text1"/>
                <w:sz w:val="20"/>
              </w:rPr>
            </w:pPr>
            <w:r w:rsidRPr="00637460">
              <w:rPr>
                <w:i/>
                <w:color w:val="000000" w:themeColor="text1"/>
                <w:sz w:val="20"/>
              </w:rPr>
              <w:t>6</w:t>
            </w:r>
          </w:p>
        </w:tc>
        <w:tc>
          <w:tcPr>
            <w:tcW w:w="687" w:type="dxa"/>
          </w:tcPr>
          <w:p w:rsidR="00771D8C" w:rsidRPr="00637460" w:rsidRDefault="00771D8C" w:rsidP="002B166D">
            <w:pPr>
              <w:pStyle w:val="afff9"/>
              <w:suppressAutoHyphens/>
              <w:snapToGrid w:val="0"/>
              <w:jc w:val="center"/>
              <w:rPr>
                <w:i/>
                <w:color w:val="000000" w:themeColor="text1"/>
                <w:sz w:val="20"/>
                <w:szCs w:val="20"/>
              </w:rPr>
            </w:pPr>
          </w:p>
        </w:tc>
        <w:tc>
          <w:tcPr>
            <w:tcW w:w="900" w:type="dxa"/>
          </w:tcPr>
          <w:p w:rsidR="00771D8C" w:rsidRPr="00637460" w:rsidRDefault="00771D8C" w:rsidP="002B166D">
            <w:pPr>
              <w:pStyle w:val="afff9"/>
              <w:suppressAutoHyphens/>
              <w:snapToGrid w:val="0"/>
              <w:jc w:val="center"/>
              <w:rPr>
                <w:i/>
                <w:color w:val="000000" w:themeColor="text1"/>
                <w:sz w:val="20"/>
                <w:szCs w:val="20"/>
              </w:rPr>
            </w:pPr>
            <w:r w:rsidRPr="00637460">
              <w:rPr>
                <w:i/>
                <w:color w:val="000000" w:themeColor="text1"/>
                <w:sz w:val="20"/>
                <w:szCs w:val="20"/>
              </w:rPr>
              <w:t>2</w:t>
            </w:r>
          </w:p>
        </w:tc>
      </w:tr>
      <w:tr w:rsidR="00771D8C" w:rsidRPr="00637460" w:rsidTr="00E939AA">
        <w:tc>
          <w:tcPr>
            <w:tcW w:w="889" w:type="dxa"/>
          </w:tcPr>
          <w:p w:rsidR="00771D8C" w:rsidRPr="00637460" w:rsidRDefault="00771D8C" w:rsidP="002B166D">
            <w:pPr>
              <w:suppressAutoHyphens/>
              <w:spacing w:before="0" w:after="0"/>
              <w:rPr>
                <w:color w:val="000000" w:themeColor="text1"/>
                <w:sz w:val="20"/>
              </w:rPr>
            </w:pPr>
            <w:r w:rsidRPr="00637460">
              <w:rPr>
                <w:color w:val="000000" w:themeColor="text1"/>
                <w:sz w:val="20"/>
              </w:rPr>
              <w:lastRenderedPageBreak/>
              <w:t>1.1</w:t>
            </w:r>
          </w:p>
        </w:tc>
        <w:tc>
          <w:tcPr>
            <w:tcW w:w="4537" w:type="dxa"/>
          </w:tcPr>
          <w:p w:rsidR="00771D8C" w:rsidRPr="00637460" w:rsidRDefault="00771D8C" w:rsidP="002B166D">
            <w:pPr>
              <w:suppressAutoHyphens/>
              <w:spacing w:before="0" w:after="0"/>
              <w:rPr>
                <w:color w:val="000000" w:themeColor="text1"/>
                <w:sz w:val="20"/>
              </w:rPr>
            </w:pPr>
            <w:r w:rsidRPr="00637460">
              <w:rPr>
                <w:color w:val="000000" w:themeColor="text1"/>
                <w:sz w:val="20"/>
              </w:rPr>
              <w:t>занятия лекционного типа (лекции)</w:t>
            </w:r>
          </w:p>
        </w:tc>
        <w:tc>
          <w:tcPr>
            <w:tcW w:w="720" w:type="dxa"/>
            <w:vAlign w:val="center"/>
          </w:tcPr>
          <w:p w:rsidR="00771D8C" w:rsidRPr="00637460" w:rsidRDefault="00771D8C" w:rsidP="00181D09">
            <w:pPr>
              <w:tabs>
                <w:tab w:val="left" w:pos="900"/>
              </w:tabs>
              <w:spacing w:before="0" w:after="0"/>
              <w:jc w:val="center"/>
              <w:rPr>
                <w:color w:val="000000" w:themeColor="text1"/>
                <w:sz w:val="20"/>
              </w:rPr>
            </w:pPr>
            <w:r w:rsidRPr="00637460">
              <w:rPr>
                <w:color w:val="000000" w:themeColor="text1"/>
                <w:sz w:val="20"/>
              </w:rPr>
              <w:t>6</w:t>
            </w:r>
          </w:p>
        </w:tc>
        <w:tc>
          <w:tcPr>
            <w:tcW w:w="900" w:type="dxa"/>
          </w:tcPr>
          <w:p w:rsidR="00771D8C" w:rsidRPr="00637460" w:rsidRDefault="00771D8C" w:rsidP="00181D09">
            <w:pPr>
              <w:tabs>
                <w:tab w:val="left" w:pos="900"/>
              </w:tabs>
              <w:spacing w:before="0" w:after="0"/>
              <w:jc w:val="center"/>
              <w:rPr>
                <w:b/>
                <w:color w:val="000000" w:themeColor="text1"/>
                <w:sz w:val="20"/>
              </w:rPr>
            </w:pPr>
          </w:p>
        </w:tc>
        <w:tc>
          <w:tcPr>
            <w:tcW w:w="720" w:type="dxa"/>
            <w:vAlign w:val="center"/>
          </w:tcPr>
          <w:p w:rsidR="00771D8C" w:rsidRPr="00637460" w:rsidRDefault="00771D8C" w:rsidP="002B166D">
            <w:pPr>
              <w:tabs>
                <w:tab w:val="left" w:pos="900"/>
              </w:tabs>
              <w:spacing w:before="0" w:after="0"/>
              <w:jc w:val="center"/>
              <w:rPr>
                <w:color w:val="000000" w:themeColor="text1"/>
                <w:sz w:val="20"/>
              </w:rPr>
            </w:pPr>
            <w:r w:rsidRPr="00637460">
              <w:rPr>
                <w:color w:val="000000" w:themeColor="text1"/>
                <w:sz w:val="20"/>
              </w:rPr>
              <w:t>6</w:t>
            </w:r>
          </w:p>
        </w:tc>
        <w:tc>
          <w:tcPr>
            <w:tcW w:w="933" w:type="dxa"/>
          </w:tcPr>
          <w:p w:rsidR="00771D8C" w:rsidRPr="00637460" w:rsidRDefault="00771D8C" w:rsidP="002B166D">
            <w:pPr>
              <w:tabs>
                <w:tab w:val="left" w:pos="900"/>
              </w:tabs>
              <w:spacing w:before="0" w:after="0"/>
              <w:jc w:val="center"/>
              <w:rPr>
                <w:b/>
                <w:color w:val="000000" w:themeColor="text1"/>
                <w:sz w:val="20"/>
              </w:rPr>
            </w:pPr>
          </w:p>
        </w:tc>
        <w:tc>
          <w:tcPr>
            <w:tcW w:w="687" w:type="dxa"/>
          </w:tcPr>
          <w:p w:rsidR="00771D8C" w:rsidRPr="00637460" w:rsidRDefault="00771D8C" w:rsidP="002B166D">
            <w:pPr>
              <w:pStyle w:val="afff9"/>
              <w:suppressAutoHyphens/>
              <w:snapToGrid w:val="0"/>
              <w:jc w:val="center"/>
              <w:rPr>
                <w:color w:val="000000" w:themeColor="text1"/>
                <w:sz w:val="20"/>
                <w:szCs w:val="20"/>
              </w:rPr>
            </w:pPr>
            <w:r w:rsidRPr="00637460">
              <w:rPr>
                <w:color w:val="000000" w:themeColor="text1"/>
                <w:sz w:val="20"/>
                <w:szCs w:val="20"/>
              </w:rPr>
              <w:t>4</w:t>
            </w:r>
          </w:p>
        </w:tc>
        <w:tc>
          <w:tcPr>
            <w:tcW w:w="900" w:type="dxa"/>
          </w:tcPr>
          <w:p w:rsidR="00771D8C" w:rsidRPr="00637460" w:rsidRDefault="00771D8C" w:rsidP="002B166D">
            <w:pPr>
              <w:pStyle w:val="afff9"/>
              <w:suppressAutoHyphens/>
              <w:snapToGrid w:val="0"/>
              <w:jc w:val="center"/>
              <w:rPr>
                <w:color w:val="000000" w:themeColor="text1"/>
                <w:sz w:val="20"/>
                <w:szCs w:val="20"/>
              </w:rPr>
            </w:pPr>
          </w:p>
        </w:tc>
      </w:tr>
      <w:tr w:rsidR="00771D8C" w:rsidRPr="00637460" w:rsidTr="00E939AA">
        <w:tc>
          <w:tcPr>
            <w:tcW w:w="889" w:type="dxa"/>
          </w:tcPr>
          <w:p w:rsidR="00771D8C" w:rsidRPr="00637460" w:rsidRDefault="00771D8C" w:rsidP="002B166D">
            <w:pPr>
              <w:suppressAutoHyphens/>
              <w:spacing w:before="0" w:after="0"/>
              <w:rPr>
                <w:color w:val="000000" w:themeColor="text1"/>
                <w:sz w:val="20"/>
              </w:rPr>
            </w:pPr>
            <w:r w:rsidRPr="00637460">
              <w:rPr>
                <w:color w:val="000000" w:themeColor="text1"/>
                <w:sz w:val="20"/>
              </w:rPr>
              <w:t>1.2</w:t>
            </w:r>
          </w:p>
        </w:tc>
        <w:tc>
          <w:tcPr>
            <w:tcW w:w="4537" w:type="dxa"/>
          </w:tcPr>
          <w:p w:rsidR="00771D8C" w:rsidRPr="00637460" w:rsidRDefault="00771D8C" w:rsidP="002B166D">
            <w:pPr>
              <w:suppressAutoHyphens/>
              <w:spacing w:before="0" w:after="0"/>
              <w:rPr>
                <w:rFonts w:eastAsia="Times New Roman"/>
                <w:color w:val="000000" w:themeColor="text1"/>
                <w:sz w:val="20"/>
              </w:rPr>
            </w:pPr>
            <w:r w:rsidRPr="00637460">
              <w:rPr>
                <w:color w:val="000000" w:themeColor="text1"/>
                <w:sz w:val="20"/>
              </w:rPr>
              <w:t xml:space="preserve">занятия семинарского типа (практические)*, </w:t>
            </w:r>
          </w:p>
          <w:p w:rsidR="00771D8C" w:rsidRPr="00637460" w:rsidRDefault="00771D8C" w:rsidP="002B166D">
            <w:pPr>
              <w:suppressAutoHyphens/>
              <w:spacing w:before="0" w:after="0"/>
              <w:rPr>
                <w:color w:val="000000" w:themeColor="text1"/>
                <w:sz w:val="20"/>
              </w:rPr>
            </w:pPr>
            <w:r w:rsidRPr="00637460">
              <w:rPr>
                <w:color w:val="000000" w:themeColor="text1"/>
                <w:sz w:val="20"/>
              </w:rPr>
              <w:t xml:space="preserve">в том числе: </w:t>
            </w:r>
          </w:p>
        </w:tc>
        <w:tc>
          <w:tcPr>
            <w:tcW w:w="720" w:type="dxa"/>
            <w:vAlign w:val="center"/>
          </w:tcPr>
          <w:p w:rsidR="00771D8C" w:rsidRPr="00637460" w:rsidRDefault="00771D8C" w:rsidP="00181D09">
            <w:pPr>
              <w:tabs>
                <w:tab w:val="left" w:pos="900"/>
              </w:tabs>
              <w:spacing w:before="0" w:after="0"/>
              <w:jc w:val="center"/>
              <w:rPr>
                <w:color w:val="000000" w:themeColor="text1"/>
                <w:sz w:val="20"/>
              </w:rPr>
            </w:pPr>
            <w:r w:rsidRPr="00637460">
              <w:rPr>
                <w:color w:val="000000" w:themeColor="text1"/>
                <w:sz w:val="20"/>
              </w:rPr>
              <w:t>18</w:t>
            </w:r>
          </w:p>
        </w:tc>
        <w:tc>
          <w:tcPr>
            <w:tcW w:w="900" w:type="dxa"/>
          </w:tcPr>
          <w:p w:rsidR="00771D8C" w:rsidRPr="00637460" w:rsidRDefault="00771D8C" w:rsidP="00181D09">
            <w:pPr>
              <w:tabs>
                <w:tab w:val="left" w:pos="900"/>
              </w:tabs>
              <w:spacing w:before="0" w:after="0"/>
              <w:jc w:val="center"/>
              <w:rPr>
                <w:b/>
                <w:color w:val="000000" w:themeColor="text1"/>
                <w:sz w:val="20"/>
              </w:rPr>
            </w:pPr>
          </w:p>
        </w:tc>
        <w:tc>
          <w:tcPr>
            <w:tcW w:w="720" w:type="dxa"/>
            <w:vAlign w:val="center"/>
          </w:tcPr>
          <w:p w:rsidR="00771D8C" w:rsidRPr="00637460" w:rsidRDefault="00771D8C" w:rsidP="002B166D">
            <w:pPr>
              <w:tabs>
                <w:tab w:val="left" w:pos="900"/>
              </w:tabs>
              <w:spacing w:before="0" w:after="0"/>
              <w:jc w:val="center"/>
              <w:rPr>
                <w:color w:val="000000" w:themeColor="text1"/>
                <w:sz w:val="20"/>
              </w:rPr>
            </w:pPr>
            <w:r w:rsidRPr="00637460">
              <w:rPr>
                <w:color w:val="000000" w:themeColor="text1"/>
                <w:sz w:val="20"/>
              </w:rPr>
              <w:t>18</w:t>
            </w:r>
          </w:p>
        </w:tc>
        <w:tc>
          <w:tcPr>
            <w:tcW w:w="933" w:type="dxa"/>
          </w:tcPr>
          <w:p w:rsidR="00771D8C" w:rsidRPr="00637460" w:rsidRDefault="00771D8C" w:rsidP="002B166D">
            <w:pPr>
              <w:tabs>
                <w:tab w:val="left" w:pos="900"/>
              </w:tabs>
              <w:spacing w:before="0" w:after="0"/>
              <w:jc w:val="center"/>
              <w:rPr>
                <w:b/>
                <w:color w:val="000000" w:themeColor="text1"/>
                <w:sz w:val="20"/>
              </w:rPr>
            </w:pPr>
          </w:p>
        </w:tc>
        <w:tc>
          <w:tcPr>
            <w:tcW w:w="687" w:type="dxa"/>
          </w:tcPr>
          <w:p w:rsidR="00771D8C" w:rsidRPr="00637460" w:rsidRDefault="00771D8C" w:rsidP="002B166D">
            <w:pPr>
              <w:pStyle w:val="afff9"/>
              <w:suppressAutoHyphens/>
              <w:snapToGrid w:val="0"/>
              <w:jc w:val="center"/>
              <w:rPr>
                <w:color w:val="000000" w:themeColor="text1"/>
                <w:sz w:val="20"/>
                <w:szCs w:val="20"/>
              </w:rPr>
            </w:pPr>
            <w:r w:rsidRPr="00637460">
              <w:rPr>
                <w:color w:val="000000" w:themeColor="text1"/>
                <w:sz w:val="20"/>
                <w:szCs w:val="20"/>
              </w:rPr>
              <w:t>8</w:t>
            </w:r>
          </w:p>
        </w:tc>
        <w:tc>
          <w:tcPr>
            <w:tcW w:w="900" w:type="dxa"/>
          </w:tcPr>
          <w:p w:rsidR="00771D8C" w:rsidRPr="00637460" w:rsidRDefault="00771D8C" w:rsidP="002B166D">
            <w:pPr>
              <w:pStyle w:val="afff9"/>
              <w:suppressAutoHyphens/>
              <w:snapToGrid w:val="0"/>
              <w:jc w:val="center"/>
              <w:rPr>
                <w:color w:val="000000" w:themeColor="text1"/>
                <w:sz w:val="20"/>
                <w:szCs w:val="20"/>
              </w:rPr>
            </w:pPr>
          </w:p>
        </w:tc>
      </w:tr>
      <w:tr w:rsidR="00771D8C" w:rsidRPr="00637460" w:rsidTr="004A57FA">
        <w:tc>
          <w:tcPr>
            <w:tcW w:w="889" w:type="dxa"/>
            <w:vMerge w:val="restart"/>
          </w:tcPr>
          <w:p w:rsidR="00771D8C" w:rsidRPr="00637460" w:rsidRDefault="00771D8C" w:rsidP="002B166D">
            <w:pPr>
              <w:suppressAutoHyphens/>
              <w:spacing w:before="0" w:after="0"/>
              <w:rPr>
                <w:color w:val="000000" w:themeColor="text1"/>
                <w:sz w:val="20"/>
              </w:rPr>
            </w:pPr>
            <w:r w:rsidRPr="00637460">
              <w:rPr>
                <w:color w:val="000000" w:themeColor="text1"/>
                <w:sz w:val="20"/>
              </w:rPr>
              <w:t>1.2.1</w:t>
            </w:r>
          </w:p>
        </w:tc>
        <w:tc>
          <w:tcPr>
            <w:tcW w:w="4537" w:type="dxa"/>
          </w:tcPr>
          <w:p w:rsidR="00771D8C" w:rsidRPr="00637460" w:rsidRDefault="00771D8C" w:rsidP="002B166D">
            <w:pPr>
              <w:suppressAutoHyphens/>
              <w:spacing w:before="0" w:after="0"/>
              <w:rPr>
                <w:rFonts w:eastAsia="Times New Roman"/>
                <w:color w:val="000000" w:themeColor="text1"/>
                <w:sz w:val="20"/>
              </w:rPr>
            </w:pPr>
            <w:r w:rsidRPr="00637460">
              <w:rPr>
                <w:color w:val="000000" w:themeColor="text1"/>
                <w:sz w:val="20"/>
              </w:rPr>
              <w:t xml:space="preserve">семинар-дискуссия, </w:t>
            </w:r>
          </w:p>
          <w:p w:rsidR="00771D8C" w:rsidRPr="00637460" w:rsidRDefault="00771D8C" w:rsidP="002B166D">
            <w:pPr>
              <w:suppressAutoHyphens/>
              <w:spacing w:before="0" w:after="0"/>
              <w:rPr>
                <w:color w:val="000000" w:themeColor="text1"/>
                <w:sz w:val="20"/>
              </w:rPr>
            </w:pPr>
            <w:r w:rsidRPr="00637460">
              <w:rPr>
                <w:color w:val="000000" w:themeColor="text1"/>
                <w:sz w:val="20"/>
              </w:rPr>
              <w:t>практические занятия</w:t>
            </w:r>
          </w:p>
        </w:tc>
        <w:tc>
          <w:tcPr>
            <w:tcW w:w="720" w:type="dxa"/>
          </w:tcPr>
          <w:p w:rsidR="00771D8C" w:rsidRPr="00637460" w:rsidRDefault="00771D8C" w:rsidP="00181D09">
            <w:pPr>
              <w:tabs>
                <w:tab w:val="left" w:pos="900"/>
              </w:tabs>
              <w:spacing w:before="0" w:after="0"/>
              <w:jc w:val="center"/>
              <w:rPr>
                <w:color w:val="000000" w:themeColor="text1"/>
                <w:sz w:val="20"/>
              </w:rPr>
            </w:pPr>
          </w:p>
        </w:tc>
        <w:tc>
          <w:tcPr>
            <w:tcW w:w="900" w:type="dxa"/>
          </w:tcPr>
          <w:p w:rsidR="00771D8C" w:rsidRPr="00637460" w:rsidRDefault="00771D8C" w:rsidP="00181D09">
            <w:pPr>
              <w:pStyle w:val="afff9"/>
              <w:suppressAutoHyphens/>
              <w:snapToGrid w:val="0"/>
              <w:jc w:val="center"/>
              <w:rPr>
                <w:color w:val="000000" w:themeColor="text1"/>
                <w:sz w:val="20"/>
                <w:szCs w:val="20"/>
              </w:rPr>
            </w:pPr>
            <w:r w:rsidRPr="00637460">
              <w:rPr>
                <w:color w:val="000000" w:themeColor="text1"/>
                <w:sz w:val="20"/>
                <w:szCs w:val="20"/>
              </w:rPr>
              <w:t>0</w:t>
            </w:r>
          </w:p>
          <w:p w:rsidR="00771D8C" w:rsidRPr="00637460" w:rsidRDefault="00771D8C" w:rsidP="00181D09">
            <w:pPr>
              <w:tabs>
                <w:tab w:val="left" w:pos="900"/>
              </w:tabs>
              <w:spacing w:before="0" w:after="0"/>
              <w:jc w:val="center"/>
              <w:rPr>
                <w:b/>
                <w:color w:val="000000" w:themeColor="text1"/>
                <w:sz w:val="20"/>
              </w:rPr>
            </w:pPr>
            <w:r w:rsidRPr="00637460">
              <w:rPr>
                <w:color w:val="000000" w:themeColor="text1"/>
                <w:sz w:val="20"/>
              </w:rPr>
              <w:t>18</w:t>
            </w:r>
          </w:p>
        </w:tc>
        <w:tc>
          <w:tcPr>
            <w:tcW w:w="720" w:type="dxa"/>
          </w:tcPr>
          <w:p w:rsidR="00771D8C" w:rsidRPr="00637460" w:rsidRDefault="00771D8C" w:rsidP="002B166D">
            <w:pPr>
              <w:tabs>
                <w:tab w:val="left" w:pos="900"/>
              </w:tabs>
              <w:spacing w:before="0" w:after="0"/>
              <w:jc w:val="center"/>
              <w:rPr>
                <w:color w:val="000000" w:themeColor="text1"/>
                <w:sz w:val="20"/>
              </w:rPr>
            </w:pPr>
          </w:p>
        </w:tc>
        <w:tc>
          <w:tcPr>
            <w:tcW w:w="933" w:type="dxa"/>
          </w:tcPr>
          <w:p w:rsidR="00771D8C" w:rsidRPr="00637460" w:rsidRDefault="00771D8C" w:rsidP="002B166D">
            <w:pPr>
              <w:pStyle w:val="afff9"/>
              <w:suppressAutoHyphens/>
              <w:snapToGrid w:val="0"/>
              <w:jc w:val="center"/>
              <w:rPr>
                <w:color w:val="000000" w:themeColor="text1"/>
                <w:sz w:val="20"/>
                <w:szCs w:val="20"/>
              </w:rPr>
            </w:pPr>
            <w:r w:rsidRPr="00637460">
              <w:rPr>
                <w:color w:val="000000" w:themeColor="text1"/>
                <w:sz w:val="20"/>
                <w:szCs w:val="20"/>
              </w:rPr>
              <w:t>0</w:t>
            </w:r>
          </w:p>
          <w:p w:rsidR="00771D8C" w:rsidRPr="00637460" w:rsidRDefault="00771D8C" w:rsidP="002B166D">
            <w:pPr>
              <w:tabs>
                <w:tab w:val="left" w:pos="900"/>
              </w:tabs>
              <w:spacing w:before="0" w:after="0"/>
              <w:jc w:val="center"/>
              <w:rPr>
                <w:b/>
                <w:color w:val="000000" w:themeColor="text1"/>
                <w:sz w:val="20"/>
              </w:rPr>
            </w:pPr>
            <w:r w:rsidRPr="00637460">
              <w:rPr>
                <w:color w:val="000000" w:themeColor="text1"/>
                <w:sz w:val="20"/>
              </w:rPr>
              <w:t>18</w:t>
            </w:r>
          </w:p>
        </w:tc>
        <w:tc>
          <w:tcPr>
            <w:tcW w:w="687" w:type="dxa"/>
          </w:tcPr>
          <w:p w:rsidR="00771D8C" w:rsidRPr="00637460" w:rsidRDefault="00771D8C" w:rsidP="002B166D">
            <w:pPr>
              <w:pStyle w:val="afff9"/>
              <w:suppressAutoHyphens/>
              <w:snapToGrid w:val="0"/>
              <w:jc w:val="center"/>
              <w:rPr>
                <w:color w:val="000000" w:themeColor="text1"/>
                <w:sz w:val="20"/>
                <w:szCs w:val="20"/>
              </w:rPr>
            </w:pPr>
          </w:p>
        </w:tc>
        <w:tc>
          <w:tcPr>
            <w:tcW w:w="900" w:type="dxa"/>
          </w:tcPr>
          <w:p w:rsidR="00771D8C" w:rsidRPr="00637460" w:rsidRDefault="00771D8C" w:rsidP="002B166D">
            <w:pPr>
              <w:pStyle w:val="afff9"/>
              <w:suppressAutoHyphens/>
              <w:snapToGrid w:val="0"/>
              <w:jc w:val="center"/>
              <w:rPr>
                <w:color w:val="000000" w:themeColor="text1"/>
                <w:sz w:val="20"/>
                <w:szCs w:val="20"/>
              </w:rPr>
            </w:pPr>
            <w:r w:rsidRPr="00637460">
              <w:rPr>
                <w:color w:val="000000" w:themeColor="text1"/>
                <w:sz w:val="20"/>
                <w:szCs w:val="20"/>
              </w:rPr>
              <w:t>0</w:t>
            </w:r>
          </w:p>
          <w:p w:rsidR="00771D8C" w:rsidRPr="00637460" w:rsidRDefault="00771D8C" w:rsidP="002B166D">
            <w:pPr>
              <w:pStyle w:val="afff9"/>
              <w:suppressAutoHyphens/>
              <w:snapToGrid w:val="0"/>
              <w:jc w:val="center"/>
              <w:rPr>
                <w:color w:val="000000" w:themeColor="text1"/>
                <w:sz w:val="20"/>
                <w:szCs w:val="20"/>
              </w:rPr>
            </w:pPr>
            <w:r w:rsidRPr="00637460">
              <w:rPr>
                <w:color w:val="000000" w:themeColor="text1"/>
                <w:sz w:val="20"/>
                <w:szCs w:val="20"/>
              </w:rPr>
              <w:t>8</w:t>
            </w:r>
          </w:p>
        </w:tc>
      </w:tr>
      <w:tr w:rsidR="00771D8C" w:rsidRPr="00637460" w:rsidTr="00E939AA">
        <w:tc>
          <w:tcPr>
            <w:tcW w:w="889" w:type="dxa"/>
            <w:vMerge/>
          </w:tcPr>
          <w:p w:rsidR="00771D8C" w:rsidRPr="00637460" w:rsidRDefault="00771D8C" w:rsidP="002B166D">
            <w:pPr>
              <w:suppressAutoHyphens/>
              <w:spacing w:before="0" w:after="0"/>
              <w:rPr>
                <w:color w:val="000000" w:themeColor="text1"/>
                <w:sz w:val="20"/>
              </w:rPr>
            </w:pPr>
          </w:p>
        </w:tc>
        <w:tc>
          <w:tcPr>
            <w:tcW w:w="4537" w:type="dxa"/>
          </w:tcPr>
          <w:p w:rsidR="00771D8C" w:rsidRPr="00637460" w:rsidRDefault="00771D8C" w:rsidP="002B166D">
            <w:pPr>
              <w:suppressAutoHyphens/>
              <w:spacing w:before="0" w:after="0"/>
              <w:rPr>
                <w:i/>
                <w:color w:val="000000" w:themeColor="text1"/>
                <w:sz w:val="20"/>
              </w:rPr>
            </w:pPr>
            <w:r w:rsidRPr="00637460">
              <w:rPr>
                <w:i/>
                <w:color w:val="000000" w:themeColor="text1"/>
                <w:sz w:val="20"/>
              </w:rPr>
              <w:t>в форме практической подготовки</w:t>
            </w:r>
          </w:p>
        </w:tc>
        <w:tc>
          <w:tcPr>
            <w:tcW w:w="720" w:type="dxa"/>
            <w:vAlign w:val="center"/>
          </w:tcPr>
          <w:p w:rsidR="00771D8C" w:rsidRPr="00637460" w:rsidRDefault="00771D8C" w:rsidP="00181D09">
            <w:pPr>
              <w:tabs>
                <w:tab w:val="left" w:pos="900"/>
              </w:tabs>
              <w:spacing w:before="0" w:after="0"/>
              <w:jc w:val="center"/>
              <w:rPr>
                <w:b/>
                <w:color w:val="000000" w:themeColor="text1"/>
                <w:sz w:val="20"/>
              </w:rPr>
            </w:pPr>
          </w:p>
        </w:tc>
        <w:tc>
          <w:tcPr>
            <w:tcW w:w="900" w:type="dxa"/>
          </w:tcPr>
          <w:p w:rsidR="00771D8C" w:rsidRPr="00637460" w:rsidRDefault="00771D8C" w:rsidP="00181D09">
            <w:pPr>
              <w:tabs>
                <w:tab w:val="left" w:pos="900"/>
              </w:tabs>
              <w:spacing w:before="0" w:after="0"/>
              <w:jc w:val="center"/>
              <w:rPr>
                <w:i/>
                <w:color w:val="000000" w:themeColor="text1"/>
                <w:sz w:val="20"/>
              </w:rPr>
            </w:pPr>
            <w:r w:rsidRPr="00637460">
              <w:rPr>
                <w:i/>
                <w:color w:val="000000" w:themeColor="text1"/>
                <w:sz w:val="20"/>
              </w:rPr>
              <w:t>6</w:t>
            </w:r>
          </w:p>
        </w:tc>
        <w:tc>
          <w:tcPr>
            <w:tcW w:w="720" w:type="dxa"/>
            <w:vAlign w:val="center"/>
          </w:tcPr>
          <w:p w:rsidR="00771D8C" w:rsidRPr="00637460" w:rsidRDefault="00771D8C" w:rsidP="002B166D">
            <w:pPr>
              <w:tabs>
                <w:tab w:val="left" w:pos="900"/>
              </w:tabs>
              <w:spacing w:before="0" w:after="0"/>
              <w:jc w:val="center"/>
              <w:rPr>
                <w:b/>
                <w:color w:val="000000" w:themeColor="text1"/>
                <w:sz w:val="20"/>
              </w:rPr>
            </w:pPr>
          </w:p>
        </w:tc>
        <w:tc>
          <w:tcPr>
            <w:tcW w:w="933" w:type="dxa"/>
          </w:tcPr>
          <w:p w:rsidR="00771D8C" w:rsidRPr="00637460" w:rsidRDefault="00771D8C" w:rsidP="002B166D">
            <w:pPr>
              <w:tabs>
                <w:tab w:val="left" w:pos="900"/>
              </w:tabs>
              <w:spacing w:before="0" w:after="0"/>
              <w:jc w:val="center"/>
              <w:rPr>
                <w:i/>
                <w:color w:val="000000" w:themeColor="text1"/>
                <w:sz w:val="20"/>
              </w:rPr>
            </w:pPr>
            <w:r w:rsidRPr="00637460">
              <w:rPr>
                <w:i/>
                <w:color w:val="000000" w:themeColor="text1"/>
                <w:sz w:val="20"/>
              </w:rPr>
              <w:t>6</w:t>
            </w:r>
          </w:p>
        </w:tc>
        <w:tc>
          <w:tcPr>
            <w:tcW w:w="687" w:type="dxa"/>
          </w:tcPr>
          <w:p w:rsidR="00771D8C" w:rsidRPr="00637460" w:rsidRDefault="00771D8C" w:rsidP="002B166D">
            <w:pPr>
              <w:pStyle w:val="afff9"/>
              <w:suppressAutoHyphens/>
              <w:snapToGrid w:val="0"/>
              <w:jc w:val="center"/>
              <w:rPr>
                <w:i/>
                <w:color w:val="000000" w:themeColor="text1"/>
                <w:sz w:val="20"/>
                <w:szCs w:val="20"/>
              </w:rPr>
            </w:pPr>
          </w:p>
        </w:tc>
        <w:tc>
          <w:tcPr>
            <w:tcW w:w="900" w:type="dxa"/>
          </w:tcPr>
          <w:p w:rsidR="00771D8C" w:rsidRPr="00637460" w:rsidRDefault="00771D8C" w:rsidP="002B166D">
            <w:pPr>
              <w:pStyle w:val="afff9"/>
              <w:suppressAutoHyphens/>
              <w:snapToGrid w:val="0"/>
              <w:jc w:val="center"/>
              <w:rPr>
                <w:i/>
                <w:color w:val="000000" w:themeColor="text1"/>
                <w:sz w:val="20"/>
                <w:szCs w:val="20"/>
              </w:rPr>
            </w:pPr>
            <w:r w:rsidRPr="00637460">
              <w:rPr>
                <w:i/>
                <w:color w:val="000000" w:themeColor="text1"/>
                <w:sz w:val="20"/>
                <w:szCs w:val="20"/>
              </w:rPr>
              <w:t>2</w:t>
            </w:r>
          </w:p>
        </w:tc>
      </w:tr>
      <w:tr w:rsidR="00771D8C" w:rsidRPr="00637460" w:rsidTr="004A57FA">
        <w:tc>
          <w:tcPr>
            <w:tcW w:w="889" w:type="dxa"/>
          </w:tcPr>
          <w:p w:rsidR="00771D8C" w:rsidRPr="00637460" w:rsidRDefault="00771D8C" w:rsidP="002B166D">
            <w:pPr>
              <w:suppressAutoHyphens/>
              <w:spacing w:before="0" w:after="0"/>
              <w:rPr>
                <w:color w:val="000000" w:themeColor="text1"/>
                <w:sz w:val="20"/>
              </w:rPr>
            </w:pPr>
            <w:r w:rsidRPr="00637460">
              <w:rPr>
                <w:color w:val="000000" w:themeColor="text1"/>
                <w:sz w:val="20"/>
              </w:rPr>
              <w:t>1.2.2</w:t>
            </w:r>
          </w:p>
        </w:tc>
        <w:tc>
          <w:tcPr>
            <w:tcW w:w="4537" w:type="dxa"/>
          </w:tcPr>
          <w:p w:rsidR="00771D8C" w:rsidRPr="00637460" w:rsidRDefault="00771D8C" w:rsidP="002B166D">
            <w:pPr>
              <w:suppressAutoHyphens/>
              <w:spacing w:before="0" w:after="0"/>
              <w:rPr>
                <w:color w:val="000000" w:themeColor="text1"/>
                <w:sz w:val="20"/>
              </w:rPr>
            </w:pPr>
            <w:r w:rsidRPr="00637460">
              <w:rPr>
                <w:color w:val="000000" w:themeColor="text1"/>
                <w:sz w:val="20"/>
              </w:rPr>
              <w:t>занятия семинарского типа: лабораторные работы  (лабораторные практикумы)</w:t>
            </w:r>
          </w:p>
        </w:tc>
        <w:tc>
          <w:tcPr>
            <w:tcW w:w="720" w:type="dxa"/>
          </w:tcPr>
          <w:p w:rsidR="00771D8C" w:rsidRPr="00637460" w:rsidRDefault="00771D8C" w:rsidP="00181D09">
            <w:pPr>
              <w:suppressAutoHyphens/>
              <w:spacing w:before="0" w:after="0"/>
              <w:jc w:val="center"/>
              <w:rPr>
                <w:color w:val="000000" w:themeColor="text1"/>
                <w:sz w:val="20"/>
              </w:rPr>
            </w:pPr>
            <w:r w:rsidRPr="00637460">
              <w:rPr>
                <w:color w:val="000000" w:themeColor="text1"/>
                <w:sz w:val="20"/>
              </w:rPr>
              <w:t>-</w:t>
            </w:r>
          </w:p>
        </w:tc>
        <w:tc>
          <w:tcPr>
            <w:tcW w:w="900" w:type="dxa"/>
          </w:tcPr>
          <w:p w:rsidR="00771D8C" w:rsidRPr="00637460" w:rsidRDefault="00771D8C" w:rsidP="00181D09">
            <w:pPr>
              <w:tabs>
                <w:tab w:val="left" w:pos="900"/>
              </w:tabs>
              <w:spacing w:before="0" w:after="0"/>
              <w:jc w:val="center"/>
              <w:rPr>
                <w:i/>
                <w:color w:val="000000" w:themeColor="text1"/>
                <w:sz w:val="20"/>
              </w:rPr>
            </w:pPr>
          </w:p>
        </w:tc>
        <w:tc>
          <w:tcPr>
            <w:tcW w:w="720" w:type="dxa"/>
          </w:tcPr>
          <w:p w:rsidR="00771D8C" w:rsidRPr="00637460" w:rsidRDefault="00771D8C" w:rsidP="002B166D">
            <w:pPr>
              <w:suppressAutoHyphens/>
              <w:spacing w:before="0" w:after="0"/>
              <w:jc w:val="center"/>
              <w:rPr>
                <w:color w:val="000000" w:themeColor="text1"/>
                <w:sz w:val="20"/>
              </w:rPr>
            </w:pPr>
            <w:r w:rsidRPr="00637460">
              <w:rPr>
                <w:color w:val="000000" w:themeColor="text1"/>
                <w:sz w:val="20"/>
              </w:rPr>
              <w:t>-</w:t>
            </w:r>
          </w:p>
        </w:tc>
        <w:tc>
          <w:tcPr>
            <w:tcW w:w="933" w:type="dxa"/>
          </w:tcPr>
          <w:p w:rsidR="00771D8C" w:rsidRPr="00637460" w:rsidRDefault="00771D8C" w:rsidP="002B166D">
            <w:pPr>
              <w:tabs>
                <w:tab w:val="left" w:pos="900"/>
              </w:tabs>
              <w:spacing w:before="0" w:after="0"/>
              <w:jc w:val="center"/>
              <w:rPr>
                <w:i/>
                <w:color w:val="000000" w:themeColor="text1"/>
                <w:sz w:val="20"/>
              </w:rPr>
            </w:pPr>
          </w:p>
        </w:tc>
        <w:tc>
          <w:tcPr>
            <w:tcW w:w="687" w:type="dxa"/>
          </w:tcPr>
          <w:p w:rsidR="00771D8C" w:rsidRPr="00637460" w:rsidRDefault="00771D8C" w:rsidP="002B166D">
            <w:pPr>
              <w:pStyle w:val="afff9"/>
              <w:suppressAutoHyphens/>
              <w:snapToGrid w:val="0"/>
              <w:jc w:val="center"/>
              <w:rPr>
                <w:i/>
                <w:color w:val="000000" w:themeColor="text1"/>
                <w:sz w:val="20"/>
                <w:szCs w:val="20"/>
              </w:rPr>
            </w:pPr>
            <w:r w:rsidRPr="00637460">
              <w:rPr>
                <w:i/>
                <w:color w:val="000000" w:themeColor="text1"/>
                <w:sz w:val="20"/>
                <w:szCs w:val="20"/>
              </w:rPr>
              <w:t>-</w:t>
            </w:r>
          </w:p>
        </w:tc>
        <w:tc>
          <w:tcPr>
            <w:tcW w:w="900" w:type="dxa"/>
          </w:tcPr>
          <w:p w:rsidR="00771D8C" w:rsidRPr="00637460" w:rsidRDefault="00771D8C" w:rsidP="002B166D">
            <w:pPr>
              <w:pStyle w:val="afff9"/>
              <w:suppressAutoHyphens/>
              <w:snapToGrid w:val="0"/>
              <w:jc w:val="center"/>
              <w:rPr>
                <w:i/>
                <w:color w:val="000000" w:themeColor="text1"/>
                <w:sz w:val="20"/>
                <w:szCs w:val="20"/>
              </w:rPr>
            </w:pPr>
          </w:p>
        </w:tc>
      </w:tr>
      <w:tr w:rsidR="00771D8C" w:rsidRPr="00637460" w:rsidTr="004A57FA">
        <w:tc>
          <w:tcPr>
            <w:tcW w:w="889" w:type="dxa"/>
          </w:tcPr>
          <w:p w:rsidR="00771D8C" w:rsidRPr="00637460" w:rsidRDefault="00771D8C" w:rsidP="002B166D">
            <w:pPr>
              <w:suppressAutoHyphens/>
              <w:spacing w:before="0" w:after="0"/>
              <w:rPr>
                <w:color w:val="000000" w:themeColor="text1"/>
                <w:sz w:val="20"/>
              </w:rPr>
            </w:pPr>
            <w:r w:rsidRPr="00637460">
              <w:rPr>
                <w:color w:val="000000" w:themeColor="text1"/>
                <w:sz w:val="20"/>
              </w:rPr>
              <w:t>1.2.3</w:t>
            </w:r>
          </w:p>
        </w:tc>
        <w:tc>
          <w:tcPr>
            <w:tcW w:w="4537" w:type="dxa"/>
          </w:tcPr>
          <w:p w:rsidR="00771D8C" w:rsidRPr="00637460" w:rsidRDefault="00771D8C" w:rsidP="002B166D">
            <w:pPr>
              <w:suppressAutoHyphens/>
              <w:spacing w:before="0" w:after="0"/>
              <w:rPr>
                <w:color w:val="000000" w:themeColor="text1"/>
                <w:sz w:val="20"/>
              </w:rPr>
            </w:pPr>
            <w:r w:rsidRPr="00637460">
              <w:rPr>
                <w:color w:val="000000" w:themeColor="text1"/>
                <w:sz w:val="20"/>
              </w:rPr>
              <w:t xml:space="preserve">курсовое проектирование (выполнение курсовой работы) </w:t>
            </w:r>
          </w:p>
        </w:tc>
        <w:tc>
          <w:tcPr>
            <w:tcW w:w="720" w:type="dxa"/>
          </w:tcPr>
          <w:p w:rsidR="00771D8C" w:rsidRPr="00637460" w:rsidRDefault="00771D8C" w:rsidP="00181D09">
            <w:pPr>
              <w:suppressAutoHyphens/>
              <w:spacing w:before="0" w:after="0"/>
              <w:jc w:val="center"/>
              <w:rPr>
                <w:color w:val="000000" w:themeColor="text1"/>
                <w:sz w:val="20"/>
              </w:rPr>
            </w:pPr>
            <w:r w:rsidRPr="00637460">
              <w:rPr>
                <w:color w:val="000000" w:themeColor="text1"/>
                <w:sz w:val="20"/>
              </w:rPr>
              <w:t>-</w:t>
            </w:r>
          </w:p>
          <w:p w:rsidR="00771D8C" w:rsidRPr="00637460" w:rsidRDefault="00771D8C" w:rsidP="00181D09">
            <w:pPr>
              <w:pStyle w:val="afff9"/>
              <w:suppressAutoHyphens/>
              <w:snapToGrid w:val="0"/>
              <w:jc w:val="center"/>
              <w:rPr>
                <w:color w:val="000000" w:themeColor="text1"/>
                <w:sz w:val="20"/>
                <w:szCs w:val="20"/>
              </w:rPr>
            </w:pPr>
          </w:p>
        </w:tc>
        <w:tc>
          <w:tcPr>
            <w:tcW w:w="900" w:type="dxa"/>
          </w:tcPr>
          <w:p w:rsidR="00771D8C" w:rsidRPr="00637460" w:rsidRDefault="00771D8C" w:rsidP="00181D09">
            <w:pPr>
              <w:tabs>
                <w:tab w:val="left" w:pos="900"/>
              </w:tabs>
              <w:spacing w:before="0" w:after="0"/>
              <w:jc w:val="center"/>
              <w:rPr>
                <w:b/>
                <w:color w:val="000000" w:themeColor="text1"/>
                <w:sz w:val="20"/>
              </w:rPr>
            </w:pPr>
          </w:p>
        </w:tc>
        <w:tc>
          <w:tcPr>
            <w:tcW w:w="720" w:type="dxa"/>
          </w:tcPr>
          <w:p w:rsidR="00771D8C" w:rsidRPr="00637460" w:rsidRDefault="00771D8C" w:rsidP="002B166D">
            <w:pPr>
              <w:suppressAutoHyphens/>
              <w:spacing w:before="0" w:after="0"/>
              <w:jc w:val="center"/>
              <w:rPr>
                <w:color w:val="000000" w:themeColor="text1"/>
                <w:sz w:val="20"/>
              </w:rPr>
            </w:pPr>
            <w:r w:rsidRPr="00637460">
              <w:rPr>
                <w:color w:val="000000" w:themeColor="text1"/>
                <w:sz w:val="20"/>
              </w:rPr>
              <w:t>-</w:t>
            </w:r>
          </w:p>
          <w:p w:rsidR="00771D8C" w:rsidRPr="00637460" w:rsidRDefault="00771D8C" w:rsidP="002B166D">
            <w:pPr>
              <w:pStyle w:val="afff9"/>
              <w:suppressAutoHyphens/>
              <w:snapToGrid w:val="0"/>
              <w:jc w:val="center"/>
              <w:rPr>
                <w:color w:val="000000" w:themeColor="text1"/>
                <w:sz w:val="20"/>
                <w:szCs w:val="20"/>
              </w:rPr>
            </w:pPr>
          </w:p>
        </w:tc>
        <w:tc>
          <w:tcPr>
            <w:tcW w:w="933" w:type="dxa"/>
          </w:tcPr>
          <w:p w:rsidR="00771D8C" w:rsidRPr="00637460" w:rsidRDefault="00771D8C" w:rsidP="002B166D">
            <w:pPr>
              <w:tabs>
                <w:tab w:val="left" w:pos="900"/>
              </w:tabs>
              <w:spacing w:before="0" w:after="0"/>
              <w:jc w:val="center"/>
              <w:rPr>
                <w:b/>
                <w:color w:val="000000" w:themeColor="text1"/>
                <w:sz w:val="20"/>
              </w:rPr>
            </w:pPr>
          </w:p>
        </w:tc>
        <w:tc>
          <w:tcPr>
            <w:tcW w:w="687" w:type="dxa"/>
          </w:tcPr>
          <w:p w:rsidR="00771D8C" w:rsidRPr="00637460" w:rsidRDefault="00771D8C" w:rsidP="002B166D">
            <w:pPr>
              <w:suppressAutoHyphens/>
              <w:spacing w:before="0" w:after="0"/>
              <w:jc w:val="center"/>
              <w:rPr>
                <w:color w:val="000000" w:themeColor="text1"/>
                <w:sz w:val="20"/>
              </w:rPr>
            </w:pPr>
            <w:r w:rsidRPr="00637460">
              <w:rPr>
                <w:color w:val="000000" w:themeColor="text1"/>
                <w:sz w:val="20"/>
              </w:rPr>
              <w:t>-</w:t>
            </w:r>
          </w:p>
          <w:p w:rsidR="00771D8C" w:rsidRPr="00637460" w:rsidRDefault="00771D8C" w:rsidP="002B166D">
            <w:pPr>
              <w:suppressAutoHyphens/>
              <w:spacing w:before="0" w:after="0"/>
              <w:jc w:val="center"/>
              <w:rPr>
                <w:color w:val="000000" w:themeColor="text1"/>
                <w:sz w:val="20"/>
              </w:rPr>
            </w:pPr>
          </w:p>
        </w:tc>
        <w:tc>
          <w:tcPr>
            <w:tcW w:w="900" w:type="dxa"/>
          </w:tcPr>
          <w:p w:rsidR="00771D8C" w:rsidRPr="00637460" w:rsidRDefault="00771D8C" w:rsidP="002B166D">
            <w:pPr>
              <w:suppressAutoHyphens/>
              <w:spacing w:before="0" w:after="0"/>
              <w:jc w:val="center"/>
              <w:rPr>
                <w:color w:val="000000" w:themeColor="text1"/>
                <w:sz w:val="20"/>
              </w:rPr>
            </w:pPr>
          </w:p>
        </w:tc>
      </w:tr>
      <w:tr w:rsidR="00771D8C" w:rsidRPr="00637460" w:rsidTr="004A57FA">
        <w:tc>
          <w:tcPr>
            <w:tcW w:w="889" w:type="dxa"/>
          </w:tcPr>
          <w:p w:rsidR="00771D8C" w:rsidRPr="00637460" w:rsidRDefault="00771D8C" w:rsidP="002B166D">
            <w:pPr>
              <w:suppressAutoHyphens/>
              <w:spacing w:before="0" w:after="0"/>
              <w:rPr>
                <w:color w:val="000000" w:themeColor="text1"/>
                <w:sz w:val="20"/>
              </w:rPr>
            </w:pPr>
            <w:r w:rsidRPr="00637460">
              <w:rPr>
                <w:color w:val="000000" w:themeColor="text1"/>
                <w:sz w:val="20"/>
              </w:rPr>
              <w:t>1.3</w:t>
            </w:r>
          </w:p>
        </w:tc>
        <w:tc>
          <w:tcPr>
            <w:tcW w:w="4537" w:type="dxa"/>
          </w:tcPr>
          <w:p w:rsidR="00771D8C" w:rsidRPr="00637460" w:rsidRDefault="00771D8C" w:rsidP="002B166D">
            <w:pPr>
              <w:suppressAutoHyphens/>
              <w:spacing w:before="0" w:after="0"/>
              <w:rPr>
                <w:color w:val="000000" w:themeColor="text1"/>
                <w:sz w:val="20"/>
              </w:rPr>
            </w:pPr>
            <w:r w:rsidRPr="00637460">
              <w:rPr>
                <w:color w:val="000000" w:themeColor="text1"/>
                <w:sz w:val="20"/>
              </w:rPr>
              <w:t>контроль промежуточной аттестации и оценивание ее результатов, в том числе:</w:t>
            </w:r>
          </w:p>
        </w:tc>
        <w:tc>
          <w:tcPr>
            <w:tcW w:w="720" w:type="dxa"/>
          </w:tcPr>
          <w:p w:rsidR="00771D8C" w:rsidRPr="00637460" w:rsidRDefault="00771D8C" w:rsidP="00181D09">
            <w:pPr>
              <w:tabs>
                <w:tab w:val="left" w:pos="900"/>
              </w:tabs>
              <w:spacing w:before="0" w:after="0"/>
              <w:jc w:val="center"/>
              <w:rPr>
                <w:color w:val="000000" w:themeColor="text1"/>
                <w:sz w:val="20"/>
              </w:rPr>
            </w:pPr>
            <w:r w:rsidRPr="00637460">
              <w:rPr>
                <w:color w:val="000000" w:themeColor="text1"/>
                <w:sz w:val="20"/>
              </w:rPr>
              <w:t>2,2</w:t>
            </w:r>
          </w:p>
        </w:tc>
        <w:tc>
          <w:tcPr>
            <w:tcW w:w="900" w:type="dxa"/>
          </w:tcPr>
          <w:p w:rsidR="00771D8C" w:rsidRPr="00637460" w:rsidRDefault="00771D8C" w:rsidP="00181D09">
            <w:pPr>
              <w:tabs>
                <w:tab w:val="left" w:pos="900"/>
              </w:tabs>
              <w:spacing w:before="0" w:after="0"/>
              <w:jc w:val="center"/>
              <w:rPr>
                <w:b/>
                <w:color w:val="000000" w:themeColor="text1"/>
                <w:sz w:val="20"/>
              </w:rPr>
            </w:pPr>
          </w:p>
        </w:tc>
        <w:tc>
          <w:tcPr>
            <w:tcW w:w="720" w:type="dxa"/>
          </w:tcPr>
          <w:p w:rsidR="00771D8C" w:rsidRPr="00637460" w:rsidRDefault="00771D8C" w:rsidP="002B166D">
            <w:pPr>
              <w:tabs>
                <w:tab w:val="left" w:pos="900"/>
              </w:tabs>
              <w:spacing w:before="0" w:after="0"/>
              <w:jc w:val="center"/>
              <w:rPr>
                <w:color w:val="000000" w:themeColor="text1"/>
                <w:sz w:val="20"/>
              </w:rPr>
            </w:pPr>
            <w:r w:rsidRPr="00637460">
              <w:rPr>
                <w:color w:val="000000" w:themeColor="text1"/>
                <w:sz w:val="20"/>
              </w:rPr>
              <w:t>2,2</w:t>
            </w:r>
          </w:p>
        </w:tc>
        <w:tc>
          <w:tcPr>
            <w:tcW w:w="933" w:type="dxa"/>
          </w:tcPr>
          <w:p w:rsidR="00771D8C" w:rsidRPr="00637460" w:rsidRDefault="00771D8C" w:rsidP="002B166D">
            <w:pPr>
              <w:tabs>
                <w:tab w:val="left" w:pos="900"/>
              </w:tabs>
              <w:spacing w:before="0" w:after="0"/>
              <w:jc w:val="center"/>
              <w:rPr>
                <w:b/>
                <w:color w:val="000000" w:themeColor="text1"/>
                <w:sz w:val="20"/>
              </w:rPr>
            </w:pPr>
          </w:p>
        </w:tc>
        <w:tc>
          <w:tcPr>
            <w:tcW w:w="687" w:type="dxa"/>
          </w:tcPr>
          <w:p w:rsidR="00771D8C" w:rsidRPr="00637460" w:rsidRDefault="00771D8C" w:rsidP="002B166D">
            <w:pPr>
              <w:suppressAutoHyphens/>
              <w:spacing w:before="0" w:after="0"/>
              <w:jc w:val="center"/>
              <w:rPr>
                <w:color w:val="000000" w:themeColor="text1"/>
                <w:sz w:val="20"/>
              </w:rPr>
            </w:pPr>
            <w:r w:rsidRPr="00637460">
              <w:rPr>
                <w:color w:val="000000" w:themeColor="text1"/>
                <w:sz w:val="20"/>
              </w:rPr>
              <w:t>2,2</w:t>
            </w:r>
          </w:p>
        </w:tc>
        <w:tc>
          <w:tcPr>
            <w:tcW w:w="900" w:type="dxa"/>
          </w:tcPr>
          <w:p w:rsidR="00771D8C" w:rsidRPr="00637460" w:rsidRDefault="00771D8C" w:rsidP="002B166D">
            <w:pPr>
              <w:suppressAutoHyphens/>
              <w:spacing w:before="0" w:after="0"/>
              <w:jc w:val="center"/>
              <w:rPr>
                <w:color w:val="000000" w:themeColor="text1"/>
                <w:sz w:val="20"/>
              </w:rPr>
            </w:pPr>
          </w:p>
        </w:tc>
      </w:tr>
      <w:tr w:rsidR="00771D8C" w:rsidRPr="00637460" w:rsidTr="00E939AA">
        <w:tc>
          <w:tcPr>
            <w:tcW w:w="889" w:type="dxa"/>
          </w:tcPr>
          <w:p w:rsidR="00771D8C" w:rsidRPr="00637460" w:rsidRDefault="00771D8C" w:rsidP="002B166D">
            <w:pPr>
              <w:suppressAutoHyphens/>
              <w:spacing w:before="0" w:after="0"/>
              <w:rPr>
                <w:color w:val="000000" w:themeColor="text1"/>
                <w:sz w:val="20"/>
              </w:rPr>
            </w:pPr>
            <w:r w:rsidRPr="00637460">
              <w:rPr>
                <w:color w:val="000000" w:themeColor="text1"/>
                <w:sz w:val="20"/>
              </w:rPr>
              <w:t>1.3.1</w:t>
            </w:r>
          </w:p>
        </w:tc>
        <w:tc>
          <w:tcPr>
            <w:tcW w:w="4537" w:type="dxa"/>
          </w:tcPr>
          <w:p w:rsidR="00771D8C" w:rsidRPr="00637460" w:rsidRDefault="00771D8C" w:rsidP="002B166D">
            <w:pPr>
              <w:suppressAutoHyphens/>
              <w:spacing w:before="0" w:after="0"/>
              <w:rPr>
                <w:color w:val="000000" w:themeColor="text1"/>
                <w:sz w:val="20"/>
              </w:rPr>
            </w:pPr>
            <w:r w:rsidRPr="00637460">
              <w:rPr>
                <w:color w:val="000000" w:themeColor="text1"/>
                <w:sz w:val="20"/>
              </w:rPr>
              <w:t xml:space="preserve">консультации групповые </w:t>
            </w:r>
          </w:p>
        </w:tc>
        <w:tc>
          <w:tcPr>
            <w:tcW w:w="720" w:type="dxa"/>
            <w:vAlign w:val="center"/>
          </w:tcPr>
          <w:p w:rsidR="00771D8C" w:rsidRPr="00637460" w:rsidRDefault="00771D8C" w:rsidP="00181D09">
            <w:pPr>
              <w:tabs>
                <w:tab w:val="left" w:pos="900"/>
              </w:tabs>
              <w:spacing w:before="0" w:after="0"/>
              <w:jc w:val="center"/>
              <w:rPr>
                <w:b/>
                <w:color w:val="000000" w:themeColor="text1"/>
                <w:sz w:val="20"/>
              </w:rPr>
            </w:pPr>
          </w:p>
        </w:tc>
        <w:tc>
          <w:tcPr>
            <w:tcW w:w="900" w:type="dxa"/>
          </w:tcPr>
          <w:p w:rsidR="00771D8C" w:rsidRPr="00637460" w:rsidRDefault="00771D8C" w:rsidP="00181D09">
            <w:pPr>
              <w:suppressAutoHyphens/>
              <w:spacing w:before="0" w:after="0"/>
              <w:jc w:val="center"/>
              <w:rPr>
                <w:color w:val="000000" w:themeColor="text1"/>
                <w:sz w:val="20"/>
              </w:rPr>
            </w:pPr>
            <w:r w:rsidRPr="00637460">
              <w:rPr>
                <w:color w:val="000000" w:themeColor="text1"/>
                <w:sz w:val="20"/>
              </w:rPr>
              <w:t>2</w:t>
            </w:r>
          </w:p>
        </w:tc>
        <w:tc>
          <w:tcPr>
            <w:tcW w:w="720" w:type="dxa"/>
            <w:vAlign w:val="center"/>
          </w:tcPr>
          <w:p w:rsidR="00771D8C" w:rsidRPr="00637460" w:rsidRDefault="00771D8C" w:rsidP="002B166D">
            <w:pPr>
              <w:tabs>
                <w:tab w:val="left" w:pos="900"/>
              </w:tabs>
              <w:spacing w:before="0" w:after="0"/>
              <w:jc w:val="center"/>
              <w:rPr>
                <w:b/>
                <w:color w:val="000000" w:themeColor="text1"/>
                <w:sz w:val="20"/>
              </w:rPr>
            </w:pPr>
          </w:p>
        </w:tc>
        <w:tc>
          <w:tcPr>
            <w:tcW w:w="933" w:type="dxa"/>
          </w:tcPr>
          <w:p w:rsidR="00771D8C" w:rsidRPr="00637460" w:rsidRDefault="00771D8C" w:rsidP="002B166D">
            <w:pPr>
              <w:suppressAutoHyphens/>
              <w:spacing w:before="0" w:after="0"/>
              <w:jc w:val="center"/>
              <w:rPr>
                <w:color w:val="000000" w:themeColor="text1"/>
                <w:sz w:val="20"/>
              </w:rPr>
            </w:pPr>
            <w:r w:rsidRPr="00637460">
              <w:rPr>
                <w:color w:val="000000" w:themeColor="text1"/>
                <w:sz w:val="20"/>
              </w:rPr>
              <w:t>2</w:t>
            </w:r>
          </w:p>
        </w:tc>
        <w:tc>
          <w:tcPr>
            <w:tcW w:w="687" w:type="dxa"/>
          </w:tcPr>
          <w:p w:rsidR="00771D8C" w:rsidRPr="00637460" w:rsidRDefault="00771D8C" w:rsidP="002B166D">
            <w:pPr>
              <w:suppressAutoHyphens/>
              <w:spacing w:before="0" w:after="0"/>
              <w:jc w:val="center"/>
              <w:rPr>
                <w:color w:val="000000" w:themeColor="text1"/>
                <w:sz w:val="20"/>
              </w:rPr>
            </w:pPr>
          </w:p>
        </w:tc>
        <w:tc>
          <w:tcPr>
            <w:tcW w:w="900" w:type="dxa"/>
          </w:tcPr>
          <w:p w:rsidR="00771D8C" w:rsidRPr="00637460" w:rsidRDefault="00771D8C" w:rsidP="002B166D">
            <w:pPr>
              <w:suppressAutoHyphens/>
              <w:spacing w:before="0" w:after="0"/>
              <w:jc w:val="center"/>
              <w:rPr>
                <w:color w:val="000000" w:themeColor="text1"/>
                <w:sz w:val="20"/>
              </w:rPr>
            </w:pPr>
            <w:r w:rsidRPr="00637460">
              <w:rPr>
                <w:color w:val="000000" w:themeColor="text1"/>
                <w:sz w:val="20"/>
              </w:rPr>
              <w:t>2</w:t>
            </w:r>
          </w:p>
        </w:tc>
      </w:tr>
      <w:tr w:rsidR="00771D8C" w:rsidRPr="00637460" w:rsidTr="00E939AA">
        <w:tc>
          <w:tcPr>
            <w:tcW w:w="889" w:type="dxa"/>
          </w:tcPr>
          <w:p w:rsidR="00771D8C" w:rsidRPr="00637460" w:rsidRDefault="00771D8C" w:rsidP="002B166D">
            <w:pPr>
              <w:suppressAutoHyphens/>
              <w:spacing w:before="0" w:after="0"/>
              <w:rPr>
                <w:color w:val="000000" w:themeColor="text1"/>
                <w:sz w:val="20"/>
              </w:rPr>
            </w:pPr>
            <w:r w:rsidRPr="00637460">
              <w:rPr>
                <w:color w:val="000000" w:themeColor="text1"/>
                <w:sz w:val="20"/>
              </w:rPr>
              <w:t>1.3.2</w:t>
            </w:r>
          </w:p>
        </w:tc>
        <w:tc>
          <w:tcPr>
            <w:tcW w:w="4537" w:type="dxa"/>
          </w:tcPr>
          <w:p w:rsidR="00771D8C" w:rsidRPr="00637460" w:rsidRDefault="00771D8C" w:rsidP="002B166D">
            <w:pPr>
              <w:suppressAutoHyphens/>
              <w:spacing w:before="0" w:after="0"/>
              <w:rPr>
                <w:color w:val="000000" w:themeColor="text1"/>
                <w:sz w:val="20"/>
              </w:rPr>
            </w:pPr>
            <w:r w:rsidRPr="00637460">
              <w:rPr>
                <w:color w:val="000000" w:themeColor="text1"/>
                <w:sz w:val="20"/>
              </w:rPr>
              <w:t xml:space="preserve">прохождение промежуточной аттестации </w:t>
            </w:r>
          </w:p>
        </w:tc>
        <w:tc>
          <w:tcPr>
            <w:tcW w:w="720" w:type="dxa"/>
            <w:vAlign w:val="center"/>
          </w:tcPr>
          <w:p w:rsidR="00771D8C" w:rsidRPr="00637460" w:rsidRDefault="00771D8C" w:rsidP="00181D09">
            <w:pPr>
              <w:tabs>
                <w:tab w:val="left" w:pos="900"/>
              </w:tabs>
              <w:spacing w:before="0" w:after="0"/>
              <w:jc w:val="center"/>
              <w:rPr>
                <w:b/>
                <w:color w:val="000000" w:themeColor="text1"/>
                <w:sz w:val="20"/>
              </w:rPr>
            </w:pPr>
          </w:p>
        </w:tc>
        <w:tc>
          <w:tcPr>
            <w:tcW w:w="900" w:type="dxa"/>
          </w:tcPr>
          <w:p w:rsidR="00771D8C" w:rsidRPr="00637460" w:rsidRDefault="00771D8C" w:rsidP="00181D09">
            <w:pPr>
              <w:suppressAutoHyphens/>
              <w:spacing w:before="0" w:after="0"/>
              <w:jc w:val="center"/>
              <w:rPr>
                <w:color w:val="000000" w:themeColor="text1"/>
                <w:sz w:val="20"/>
              </w:rPr>
            </w:pPr>
            <w:r w:rsidRPr="00637460">
              <w:rPr>
                <w:color w:val="000000" w:themeColor="text1"/>
                <w:sz w:val="20"/>
              </w:rPr>
              <w:t>0,2</w:t>
            </w:r>
          </w:p>
        </w:tc>
        <w:tc>
          <w:tcPr>
            <w:tcW w:w="720" w:type="dxa"/>
            <w:vAlign w:val="center"/>
          </w:tcPr>
          <w:p w:rsidR="00771D8C" w:rsidRPr="00637460" w:rsidRDefault="00771D8C" w:rsidP="002B166D">
            <w:pPr>
              <w:tabs>
                <w:tab w:val="left" w:pos="900"/>
              </w:tabs>
              <w:spacing w:before="0" w:after="0"/>
              <w:jc w:val="center"/>
              <w:rPr>
                <w:b/>
                <w:color w:val="000000" w:themeColor="text1"/>
                <w:sz w:val="20"/>
              </w:rPr>
            </w:pPr>
          </w:p>
        </w:tc>
        <w:tc>
          <w:tcPr>
            <w:tcW w:w="933" w:type="dxa"/>
          </w:tcPr>
          <w:p w:rsidR="00771D8C" w:rsidRPr="00637460" w:rsidRDefault="00771D8C" w:rsidP="002B166D">
            <w:pPr>
              <w:suppressAutoHyphens/>
              <w:spacing w:before="0" w:after="0"/>
              <w:jc w:val="center"/>
              <w:rPr>
                <w:color w:val="000000" w:themeColor="text1"/>
                <w:sz w:val="20"/>
              </w:rPr>
            </w:pPr>
            <w:r w:rsidRPr="00637460">
              <w:rPr>
                <w:color w:val="000000" w:themeColor="text1"/>
                <w:sz w:val="20"/>
              </w:rPr>
              <w:t>0,2</w:t>
            </w:r>
          </w:p>
        </w:tc>
        <w:tc>
          <w:tcPr>
            <w:tcW w:w="687" w:type="dxa"/>
          </w:tcPr>
          <w:p w:rsidR="00771D8C" w:rsidRPr="00637460" w:rsidRDefault="00771D8C" w:rsidP="002B166D">
            <w:pPr>
              <w:suppressAutoHyphens/>
              <w:spacing w:before="0" w:after="0"/>
              <w:jc w:val="center"/>
              <w:rPr>
                <w:color w:val="000000" w:themeColor="text1"/>
                <w:sz w:val="20"/>
              </w:rPr>
            </w:pPr>
          </w:p>
        </w:tc>
        <w:tc>
          <w:tcPr>
            <w:tcW w:w="900" w:type="dxa"/>
          </w:tcPr>
          <w:p w:rsidR="00771D8C" w:rsidRPr="00637460" w:rsidRDefault="00771D8C" w:rsidP="002B166D">
            <w:pPr>
              <w:suppressAutoHyphens/>
              <w:spacing w:before="0" w:after="0"/>
              <w:jc w:val="center"/>
              <w:rPr>
                <w:color w:val="000000" w:themeColor="text1"/>
                <w:sz w:val="20"/>
              </w:rPr>
            </w:pPr>
            <w:r w:rsidRPr="00637460">
              <w:rPr>
                <w:color w:val="000000" w:themeColor="text1"/>
                <w:sz w:val="20"/>
              </w:rPr>
              <w:t>0,2</w:t>
            </w:r>
          </w:p>
        </w:tc>
      </w:tr>
      <w:tr w:rsidR="00771D8C" w:rsidRPr="00637460" w:rsidTr="00E939AA">
        <w:tc>
          <w:tcPr>
            <w:tcW w:w="889" w:type="dxa"/>
          </w:tcPr>
          <w:p w:rsidR="00771D8C" w:rsidRPr="00637460" w:rsidRDefault="00771D8C" w:rsidP="002B166D">
            <w:pPr>
              <w:suppressAutoHyphens/>
              <w:spacing w:before="0" w:after="0"/>
              <w:rPr>
                <w:color w:val="000000" w:themeColor="text1"/>
                <w:sz w:val="20"/>
              </w:rPr>
            </w:pPr>
            <w:r w:rsidRPr="00637460">
              <w:rPr>
                <w:b/>
                <w:color w:val="000000" w:themeColor="text1"/>
                <w:sz w:val="20"/>
              </w:rPr>
              <w:t>2</w:t>
            </w:r>
          </w:p>
        </w:tc>
        <w:tc>
          <w:tcPr>
            <w:tcW w:w="4537" w:type="dxa"/>
          </w:tcPr>
          <w:p w:rsidR="00771D8C" w:rsidRPr="00637460" w:rsidRDefault="00771D8C" w:rsidP="002B166D">
            <w:pPr>
              <w:suppressAutoHyphens/>
              <w:spacing w:before="0" w:after="0"/>
              <w:rPr>
                <w:color w:val="000000" w:themeColor="text1"/>
                <w:sz w:val="20"/>
              </w:rPr>
            </w:pPr>
            <w:r w:rsidRPr="00637460">
              <w:rPr>
                <w:b/>
                <w:color w:val="000000" w:themeColor="text1"/>
                <w:sz w:val="20"/>
              </w:rPr>
              <w:t>Самостоятельная работа (всего)</w:t>
            </w:r>
          </w:p>
        </w:tc>
        <w:tc>
          <w:tcPr>
            <w:tcW w:w="720" w:type="dxa"/>
            <w:vAlign w:val="center"/>
          </w:tcPr>
          <w:p w:rsidR="00771D8C" w:rsidRPr="00637460" w:rsidRDefault="00771D8C" w:rsidP="00181D09">
            <w:pPr>
              <w:tabs>
                <w:tab w:val="left" w:pos="900"/>
              </w:tabs>
              <w:spacing w:before="0" w:after="0"/>
              <w:jc w:val="center"/>
              <w:rPr>
                <w:b/>
                <w:color w:val="000000" w:themeColor="text1"/>
                <w:sz w:val="20"/>
              </w:rPr>
            </w:pPr>
            <w:r w:rsidRPr="00637460">
              <w:rPr>
                <w:b/>
                <w:color w:val="000000" w:themeColor="text1"/>
                <w:sz w:val="20"/>
              </w:rPr>
              <w:t>174</w:t>
            </w:r>
          </w:p>
        </w:tc>
        <w:tc>
          <w:tcPr>
            <w:tcW w:w="900" w:type="dxa"/>
          </w:tcPr>
          <w:p w:rsidR="00771D8C" w:rsidRPr="00637460" w:rsidRDefault="00771D8C" w:rsidP="00181D09">
            <w:pPr>
              <w:tabs>
                <w:tab w:val="left" w:pos="900"/>
              </w:tabs>
              <w:spacing w:before="0" w:after="0"/>
              <w:jc w:val="center"/>
              <w:rPr>
                <w:b/>
                <w:color w:val="000000" w:themeColor="text1"/>
                <w:sz w:val="20"/>
              </w:rPr>
            </w:pPr>
          </w:p>
        </w:tc>
        <w:tc>
          <w:tcPr>
            <w:tcW w:w="720" w:type="dxa"/>
            <w:vAlign w:val="center"/>
          </w:tcPr>
          <w:p w:rsidR="00771D8C" w:rsidRPr="00637460" w:rsidRDefault="00771D8C" w:rsidP="002B166D">
            <w:pPr>
              <w:tabs>
                <w:tab w:val="left" w:pos="900"/>
              </w:tabs>
              <w:spacing w:before="0" w:after="0"/>
              <w:jc w:val="center"/>
              <w:rPr>
                <w:b/>
                <w:color w:val="000000" w:themeColor="text1"/>
                <w:sz w:val="20"/>
              </w:rPr>
            </w:pPr>
            <w:r w:rsidRPr="00637460">
              <w:rPr>
                <w:b/>
                <w:color w:val="000000" w:themeColor="text1"/>
                <w:sz w:val="20"/>
              </w:rPr>
              <w:t>174</w:t>
            </w:r>
          </w:p>
        </w:tc>
        <w:tc>
          <w:tcPr>
            <w:tcW w:w="933" w:type="dxa"/>
          </w:tcPr>
          <w:p w:rsidR="00771D8C" w:rsidRPr="00637460" w:rsidRDefault="00771D8C" w:rsidP="002B166D">
            <w:pPr>
              <w:tabs>
                <w:tab w:val="left" w:pos="900"/>
              </w:tabs>
              <w:spacing w:before="0" w:after="0"/>
              <w:jc w:val="center"/>
              <w:rPr>
                <w:b/>
                <w:color w:val="000000" w:themeColor="text1"/>
                <w:sz w:val="20"/>
              </w:rPr>
            </w:pPr>
          </w:p>
        </w:tc>
        <w:tc>
          <w:tcPr>
            <w:tcW w:w="687" w:type="dxa"/>
          </w:tcPr>
          <w:p w:rsidR="00771D8C" w:rsidRPr="00637460" w:rsidRDefault="00771D8C" w:rsidP="002B166D">
            <w:pPr>
              <w:suppressAutoHyphens/>
              <w:spacing w:before="0" w:after="0"/>
              <w:jc w:val="center"/>
              <w:rPr>
                <w:color w:val="000000" w:themeColor="text1"/>
                <w:sz w:val="20"/>
              </w:rPr>
            </w:pPr>
            <w:r w:rsidRPr="00637460">
              <w:rPr>
                <w:color w:val="000000" w:themeColor="text1"/>
                <w:sz w:val="20"/>
              </w:rPr>
              <w:t>195</w:t>
            </w:r>
          </w:p>
        </w:tc>
        <w:tc>
          <w:tcPr>
            <w:tcW w:w="900" w:type="dxa"/>
          </w:tcPr>
          <w:p w:rsidR="00771D8C" w:rsidRPr="00637460" w:rsidRDefault="00771D8C" w:rsidP="002B166D">
            <w:pPr>
              <w:suppressAutoHyphens/>
              <w:spacing w:before="0" w:after="0"/>
              <w:jc w:val="center"/>
              <w:rPr>
                <w:color w:val="000000" w:themeColor="text1"/>
                <w:sz w:val="20"/>
              </w:rPr>
            </w:pPr>
          </w:p>
        </w:tc>
      </w:tr>
      <w:tr w:rsidR="00771D8C" w:rsidRPr="00637460" w:rsidTr="004A57FA">
        <w:tc>
          <w:tcPr>
            <w:tcW w:w="889" w:type="dxa"/>
          </w:tcPr>
          <w:p w:rsidR="00771D8C" w:rsidRPr="00637460" w:rsidRDefault="00771D8C" w:rsidP="002B166D">
            <w:pPr>
              <w:tabs>
                <w:tab w:val="center" w:pos="4677"/>
                <w:tab w:val="right" w:pos="9355"/>
              </w:tabs>
              <w:suppressAutoHyphens/>
              <w:spacing w:before="0" w:after="0"/>
              <w:rPr>
                <w:b/>
                <w:color w:val="000000" w:themeColor="text1"/>
                <w:sz w:val="20"/>
              </w:rPr>
            </w:pPr>
            <w:r w:rsidRPr="00637460">
              <w:rPr>
                <w:color w:val="000000" w:themeColor="text1"/>
                <w:sz w:val="20"/>
              </w:rPr>
              <w:t>2.1</w:t>
            </w:r>
          </w:p>
        </w:tc>
        <w:tc>
          <w:tcPr>
            <w:tcW w:w="4537" w:type="dxa"/>
          </w:tcPr>
          <w:p w:rsidR="00771D8C" w:rsidRPr="00637460" w:rsidRDefault="00771D8C" w:rsidP="002B166D">
            <w:pPr>
              <w:tabs>
                <w:tab w:val="center" w:pos="4677"/>
                <w:tab w:val="right" w:pos="9355"/>
              </w:tabs>
              <w:suppressAutoHyphens/>
              <w:spacing w:before="0" w:after="0"/>
              <w:rPr>
                <w:color w:val="000000" w:themeColor="text1"/>
                <w:sz w:val="20"/>
              </w:rPr>
            </w:pPr>
            <w:r w:rsidRPr="00146C56">
              <w:rPr>
                <w:sz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771D8C" w:rsidRPr="00637460" w:rsidRDefault="00771D8C" w:rsidP="00181D09">
            <w:pPr>
              <w:tabs>
                <w:tab w:val="left" w:pos="900"/>
              </w:tabs>
              <w:spacing w:before="0" w:after="0"/>
              <w:jc w:val="center"/>
              <w:rPr>
                <w:color w:val="000000" w:themeColor="text1"/>
                <w:sz w:val="20"/>
              </w:rPr>
            </w:pPr>
          </w:p>
          <w:p w:rsidR="00771D8C" w:rsidRPr="00637460" w:rsidRDefault="00771D8C" w:rsidP="00181D09">
            <w:pPr>
              <w:tabs>
                <w:tab w:val="left" w:pos="900"/>
              </w:tabs>
              <w:spacing w:before="0" w:after="0"/>
              <w:jc w:val="center"/>
              <w:rPr>
                <w:color w:val="000000" w:themeColor="text1"/>
                <w:sz w:val="20"/>
              </w:rPr>
            </w:pPr>
          </w:p>
          <w:p w:rsidR="00771D8C" w:rsidRPr="00637460" w:rsidRDefault="00771D8C" w:rsidP="00181D09">
            <w:pPr>
              <w:tabs>
                <w:tab w:val="left" w:pos="900"/>
              </w:tabs>
              <w:spacing w:before="0" w:after="0"/>
              <w:jc w:val="center"/>
              <w:rPr>
                <w:color w:val="000000" w:themeColor="text1"/>
                <w:sz w:val="20"/>
              </w:rPr>
            </w:pPr>
            <w:r w:rsidRPr="00637460">
              <w:rPr>
                <w:color w:val="000000" w:themeColor="text1"/>
                <w:sz w:val="20"/>
              </w:rPr>
              <w:t>174</w:t>
            </w:r>
          </w:p>
        </w:tc>
        <w:tc>
          <w:tcPr>
            <w:tcW w:w="900" w:type="dxa"/>
          </w:tcPr>
          <w:p w:rsidR="00771D8C" w:rsidRPr="00637460" w:rsidRDefault="00771D8C" w:rsidP="00181D09">
            <w:pPr>
              <w:tabs>
                <w:tab w:val="left" w:pos="900"/>
              </w:tabs>
              <w:spacing w:before="0" w:after="0"/>
              <w:jc w:val="center"/>
              <w:rPr>
                <w:b/>
                <w:color w:val="000000" w:themeColor="text1"/>
                <w:sz w:val="20"/>
              </w:rPr>
            </w:pPr>
          </w:p>
        </w:tc>
        <w:tc>
          <w:tcPr>
            <w:tcW w:w="720" w:type="dxa"/>
          </w:tcPr>
          <w:p w:rsidR="00771D8C" w:rsidRPr="00637460" w:rsidRDefault="00771D8C" w:rsidP="002B166D">
            <w:pPr>
              <w:tabs>
                <w:tab w:val="left" w:pos="900"/>
              </w:tabs>
              <w:spacing w:before="0" w:after="0"/>
              <w:jc w:val="center"/>
              <w:rPr>
                <w:color w:val="000000" w:themeColor="text1"/>
                <w:sz w:val="20"/>
              </w:rPr>
            </w:pPr>
          </w:p>
          <w:p w:rsidR="00771D8C" w:rsidRPr="00637460" w:rsidRDefault="00771D8C" w:rsidP="002B166D">
            <w:pPr>
              <w:tabs>
                <w:tab w:val="left" w:pos="900"/>
              </w:tabs>
              <w:spacing w:before="0" w:after="0"/>
              <w:jc w:val="center"/>
              <w:rPr>
                <w:color w:val="000000" w:themeColor="text1"/>
                <w:sz w:val="20"/>
              </w:rPr>
            </w:pPr>
          </w:p>
          <w:p w:rsidR="00771D8C" w:rsidRPr="00637460" w:rsidRDefault="00771D8C" w:rsidP="002B166D">
            <w:pPr>
              <w:tabs>
                <w:tab w:val="left" w:pos="900"/>
              </w:tabs>
              <w:spacing w:before="0" w:after="0"/>
              <w:jc w:val="center"/>
              <w:rPr>
                <w:color w:val="000000" w:themeColor="text1"/>
                <w:sz w:val="20"/>
              </w:rPr>
            </w:pPr>
            <w:r w:rsidRPr="00637460">
              <w:rPr>
                <w:color w:val="000000" w:themeColor="text1"/>
                <w:sz w:val="20"/>
              </w:rPr>
              <w:t>174</w:t>
            </w:r>
          </w:p>
        </w:tc>
        <w:tc>
          <w:tcPr>
            <w:tcW w:w="933" w:type="dxa"/>
          </w:tcPr>
          <w:p w:rsidR="00771D8C" w:rsidRPr="00637460" w:rsidRDefault="00771D8C" w:rsidP="002B166D">
            <w:pPr>
              <w:tabs>
                <w:tab w:val="left" w:pos="900"/>
              </w:tabs>
              <w:spacing w:before="0" w:after="0"/>
              <w:jc w:val="center"/>
              <w:rPr>
                <w:b/>
                <w:color w:val="000000" w:themeColor="text1"/>
                <w:sz w:val="20"/>
              </w:rPr>
            </w:pPr>
          </w:p>
        </w:tc>
        <w:tc>
          <w:tcPr>
            <w:tcW w:w="687" w:type="dxa"/>
          </w:tcPr>
          <w:p w:rsidR="00771D8C" w:rsidRPr="00637460" w:rsidRDefault="00771D8C" w:rsidP="002B166D">
            <w:pPr>
              <w:pStyle w:val="afff9"/>
              <w:suppressAutoHyphens/>
              <w:snapToGrid w:val="0"/>
              <w:jc w:val="center"/>
              <w:rPr>
                <w:b/>
                <w:color w:val="000000" w:themeColor="text1"/>
                <w:sz w:val="20"/>
                <w:szCs w:val="20"/>
              </w:rPr>
            </w:pPr>
            <w:r w:rsidRPr="00637460">
              <w:rPr>
                <w:b/>
                <w:color w:val="000000" w:themeColor="text1"/>
                <w:sz w:val="20"/>
                <w:szCs w:val="20"/>
              </w:rPr>
              <w:t>195</w:t>
            </w:r>
          </w:p>
        </w:tc>
        <w:tc>
          <w:tcPr>
            <w:tcW w:w="900" w:type="dxa"/>
          </w:tcPr>
          <w:p w:rsidR="00771D8C" w:rsidRPr="00637460" w:rsidRDefault="00771D8C" w:rsidP="002B166D">
            <w:pPr>
              <w:pStyle w:val="afff9"/>
              <w:suppressAutoHyphens/>
              <w:snapToGrid w:val="0"/>
              <w:jc w:val="center"/>
              <w:rPr>
                <w:b/>
                <w:color w:val="000000" w:themeColor="text1"/>
                <w:sz w:val="20"/>
                <w:szCs w:val="20"/>
              </w:rPr>
            </w:pPr>
          </w:p>
        </w:tc>
      </w:tr>
      <w:tr w:rsidR="00771D8C" w:rsidRPr="00637460" w:rsidTr="00E939AA">
        <w:tc>
          <w:tcPr>
            <w:tcW w:w="889" w:type="dxa"/>
          </w:tcPr>
          <w:p w:rsidR="00771D8C" w:rsidRPr="00637460" w:rsidRDefault="00771D8C" w:rsidP="002B166D">
            <w:pPr>
              <w:suppressAutoHyphens/>
              <w:spacing w:before="0" w:after="0"/>
              <w:rPr>
                <w:color w:val="000000" w:themeColor="text1"/>
                <w:sz w:val="20"/>
              </w:rPr>
            </w:pPr>
            <w:r w:rsidRPr="00637460">
              <w:rPr>
                <w:color w:val="000000" w:themeColor="text1"/>
                <w:sz w:val="20"/>
              </w:rPr>
              <w:t>2.2</w:t>
            </w:r>
          </w:p>
        </w:tc>
        <w:tc>
          <w:tcPr>
            <w:tcW w:w="4537" w:type="dxa"/>
          </w:tcPr>
          <w:p w:rsidR="00771D8C" w:rsidRPr="00637460" w:rsidRDefault="00771D8C" w:rsidP="002B166D">
            <w:pPr>
              <w:suppressAutoHyphens/>
              <w:spacing w:before="0" w:after="0"/>
              <w:rPr>
                <w:color w:val="000000" w:themeColor="text1"/>
                <w:sz w:val="20"/>
              </w:rPr>
            </w:pPr>
            <w:r w:rsidRPr="00637460">
              <w:rPr>
                <w:color w:val="000000" w:themeColor="text1"/>
                <w:sz w:val="20"/>
              </w:rPr>
              <w:t>самостоятельная работа при подготовке к промежуточной аттестации</w:t>
            </w:r>
          </w:p>
        </w:tc>
        <w:tc>
          <w:tcPr>
            <w:tcW w:w="720" w:type="dxa"/>
            <w:vAlign w:val="center"/>
          </w:tcPr>
          <w:p w:rsidR="00771D8C" w:rsidRPr="00637460" w:rsidRDefault="00771D8C" w:rsidP="00181D09">
            <w:pPr>
              <w:pStyle w:val="afff9"/>
              <w:suppressAutoHyphens/>
              <w:snapToGrid w:val="0"/>
              <w:jc w:val="center"/>
              <w:rPr>
                <w:b/>
                <w:color w:val="000000" w:themeColor="text1"/>
                <w:sz w:val="20"/>
                <w:szCs w:val="20"/>
              </w:rPr>
            </w:pPr>
            <w:r w:rsidRPr="00637460">
              <w:rPr>
                <w:b/>
                <w:color w:val="000000" w:themeColor="text1"/>
                <w:sz w:val="20"/>
                <w:szCs w:val="20"/>
              </w:rPr>
              <w:t>15,8</w:t>
            </w:r>
          </w:p>
          <w:p w:rsidR="00771D8C" w:rsidRPr="00637460" w:rsidRDefault="00771D8C" w:rsidP="00181D09">
            <w:pPr>
              <w:tabs>
                <w:tab w:val="left" w:pos="900"/>
              </w:tabs>
              <w:spacing w:before="0" w:after="0"/>
              <w:jc w:val="center"/>
              <w:rPr>
                <w:b/>
                <w:color w:val="000000" w:themeColor="text1"/>
                <w:sz w:val="20"/>
              </w:rPr>
            </w:pPr>
          </w:p>
        </w:tc>
        <w:tc>
          <w:tcPr>
            <w:tcW w:w="900" w:type="dxa"/>
            <w:vAlign w:val="center"/>
          </w:tcPr>
          <w:p w:rsidR="00771D8C" w:rsidRPr="00637460" w:rsidRDefault="00771D8C" w:rsidP="00181D09">
            <w:pPr>
              <w:tabs>
                <w:tab w:val="left" w:pos="900"/>
              </w:tabs>
              <w:spacing w:before="0" w:after="0"/>
              <w:jc w:val="center"/>
              <w:rPr>
                <w:b/>
                <w:color w:val="000000" w:themeColor="text1"/>
                <w:sz w:val="20"/>
              </w:rPr>
            </w:pPr>
          </w:p>
        </w:tc>
        <w:tc>
          <w:tcPr>
            <w:tcW w:w="720" w:type="dxa"/>
            <w:vAlign w:val="center"/>
          </w:tcPr>
          <w:p w:rsidR="00771D8C" w:rsidRPr="00637460" w:rsidRDefault="00771D8C" w:rsidP="002B166D">
            <w:pPr>
              <w:pStyle w:val="afff9"/>
              <w:suppressAutoHyphens/>
              <w:snapToGrid w:val="0"/>
              <w:jc w:val="center"/>
              <w:rPr>
                <w:b/>
                <w:color w:val="000000" w:themeColor="text1"/>
                <w:sz w:val="20"/>
                <w:szCs w:val="20"/>
              </w:rPr>
            </w:pPr>
            <w:r w:rsidRPr="00637460">
              <w:rPr>
                <w:b/>
                <w:color w:val="000000" w:themeColor="text1"/>
                <w:sz w:val="20"/>
                <w:szCs w:val="20"/>
              </w:rPr>
              <w:t>15,8</w:t>
            </w:r>
          </w:p>
          <w:p w:rsidR="00771D8C" w:rsidRPr="00637460" w:rsidRDefault="00771D8C" w:rsidP="002B166D">
            <w:pPr>
              <w:tabs>
                <w:tab w:val="left" w:pos="900"/>
              </w:tabs>
              <w:spacing w:before="0" w:after="0"/>
              <w:jc w:val="center"/>
              <w:rPr>
                <w:b/>
                <w:color w:val="000000" w:themeColor="text1"/>
                <w:sz w:val="20"/>
              </w:rPr>
            </w:pPr>
          </w:p>
        </w:tc>
        <w:tc>
          <w:tcPr>
            <w:tcW w:w="933" w:type="dxa"/>
            <w:vAlign w:val="center"/>
          </w:tcPr>
          <w:p w:rsidR="00771D8C" w:rsidRPr="00637460" w:rsidRDefault="00771D8C" w:rsidP="002B166D">
            <w:pPr>
              <w:tabs>
                <w:tab w:val="left" w:pos="900"/>
              </w:tabs>
              <w:spacing w:before="0" w:after="0"/>
              <w:jc w:val="center"/>
              <w:rPr>
                <w:b/>
                <w:color w:val="000000" w:themeColor="text1"/>
                <w:sz w:val="20"/>
              </w:rPr>
            </w:pPr>
          </w:p>
        </w:tc>
        <w:tc>
          <w:tcPr>
            <w:tcW w:w="687" w:type="dxa"/>
          </w:tcPr>
          <w:p w:rsidR="00771D8C" w:rsidRPr="00637460" w:rsidRDefault="00771D8C" w:rsidP="002B166D">
            <w:pPr>
              <w:pStyle w:val="afff9"/>
              <w:suppressAutoHyphens/>
              <w:snapToGrid w:val="0"/>
              <w:jc w:val="center"/>
              <w:rPr>
                <w:color w:val="000000" w:themeColor="text1"/>
                <w:sz w:val="20"/>
                <w:szCs w:val="20"/>
              </w:rPr>
            </w:pPr>
            <w:r w:rsidRPr="00637460">
              <w:rPr>
                <w:b/>
                <w:color w:val="000000" w:themeColor="text1"/>
                <w:sz w:val="20"/>
                <w:szCs w:val="20"/>
              </w:rPr>
              <w:t>6,8</w:t>
            </w:r>
          </w:p>
        </w:tc>
        <w:tc>
          <w:tcPr>
            <w:tcW w:w="900" w:type="dxa"/>
          </w:tcPr>
          <w:p w:rsidR="00771D8C" w:rsidRPr="00637460" w:rsidRDefault="00771D8C" w:rsidP="002B166D">
            <w:pPr>
              <w:pStyle w:val="afff9"/>
              <w:suppressAutoHyphens/>
              <w:snapToGrid w:val="0"/>
              <w:jc w:val="center"/>
              <w:rPr>
                <w:b/>
                <w:color w:val="000000" w:themeColor="text1"/>
                <w:sz w:val="20"/>
                <w:szCs w:val="20"/>
              </w:rPr>
            </w:pPr>
          </w:p>
        </w:tc>
      </w:tr>
      <w:tr w:rsidR="002B166D" w:rsidRPr="00637460" w:rsidTr="004A57FA">
        <w:tc>
          <w:tcPr>
            <w:tcW w:w="889" w:type="dxa"/>
            <w:vMerge w:val="restart"/>
          </w:tcPr>
          <w:p w:rsidR="002B166D" w:rsidRPr="00637460" w:rsidRDefault="002B166D" w:rsidP="002B166D">
            <w:pPr>
              <w:suppressAutoHyphens/>
              <w:spacing w:before="0" w:after="0"/>
              <w:rPr>
                <w:b/>
                <w:color w:val="000000" w:themeColor="text1"/>
                <w:sz w:val="20"/>
              </w:rPr>
            </w:pPr>
            <w:r w:rsidRPr="00637460">
              <w:rPr>
                <w:b/>
                <w:color w:val="000000" w:themeColor="text1"/>
                <w:sz w:val="20"/>
              </w:rPr>
              <w:t>3</w:t>
            </w:r>
          </w:p>
        </w:tc>
        <w:tc>
          <w:tcPr>
            <w:tcW w:w="4537" w:type="dxa"/>
            <w:vMerge w:val="restart"/>
          </w:tcPr>
          <w:p w:rsidR="002B166D" w:rsidRPr="00637460" w:rsidRDefault="002B166D" w:rsidP="002B166D">
            <w:pPr>
              <w:suppressAutoHyphens/>
              <w:spacing w:before="0" w:after="0"/>
              <w:rPr>
                <w:color w:val="000000" w:themeColor="text1"/>
                <w:sz w:val="20"/>
              </w:rPr>
            </w:pPr>
            <w:r w:rsidRPr="00637460">
              <w:rPr>
                <w:b/>
                <w:color w:val="000000" w:themeColor="text1"/>
                <w:sz w:val="20"/>
              </w:rPr>
              <w:t>Общая трудоемкость</w:t>
            </w:r>
            <w:r w:rsidRPr="00637460">
              <w:rPr>
                <w:color w:val="000000" w:themeColor="text1"/>
                <w:sz w:val="20"/>
              </w:rPr>
              <w:t xml:space="preserve">                                   часы</w:t>
            </w:r>
          </w:p>
          <w:p w:rsidR="002B166D" w:rsidRPr="00637460" w:rsidRDefault="002B166D" w:rsidP="002B166D">
            <w:pPr>
              <w:suppressAutoHyphens/>
              <w:spacing w:before="0" w:after="0"/>
              <w:rPr>
                <w:color w:val="000000" w:themeColor="text1"/>
                <w:sz w:val="20"/>
              </w:rPr>
            </w:pPr>
            <w:r w:rsidRPr="00637460">
              <w:rPr>
                <w:b/>
                <w:color w:val="000000" w:themeColor="text1"/>
                <w:sz w:val="20"/>
              </w:rPr>
              <w:t>дисциплины</w:t>
            </w:r>
            <w:r w:rsidRPr="00637460">
              <w:rPr>
                <w:color w:val="000000" w:themeColor="text1"/>
                <w:sz w:val="20"/>
              </w:rPr>
              <w:t xml:space="preserve">                           зачетные единицы</w:t>
            </w:r>
          </w:p>
          <w:p w:rsidR="002B166D" w:rsidRPr="00637460" w:rsidRDefault="002B166D" w:rsidP="002B166D">
            <w:pPr>
              <w:suppressAutoHyphens/>
              <w:spacing w:before="0" w:after="0"/>
              <w:rPr>
                <w:color w:val="000000" w:themeColor="text1"/>
                <w:sz w:val="20"/>
              </w:rPr>
            </w:pPr>
            <w:r w:rsidRPr="00637460">
              <w:rPr>
                <w:color w:val="000000" w:themeColor="text1"/>
                <w:sz w:val="20"/>
              </w:rPr>
              <w:t>форма промежуточной аттестации</w:t>
            </w:r>
          </w:p>
        </w:tc>
        <w:tc>
          <w:tcPr>
            <w:tcW w:w="720" w:type="dxa"/>
          </w:tcPr>
          <w:p w:rsidR="002B166D" w:rsidRPr="00637460" w:rsidRDefault="00771D8C" w:rsidP="002B166D">
            <w:pPr>
              <w:suppressAutoHyphens/>
              <w:spacing w:before="0" w:after="0"/>
              <w:jc w:val="center"/>
              <w:rPr>
                <w:b/>
                <w:color w:val="000000" w:themeColor="text1"/>
                <w:sz w:val="20"/>
              </w:rPr>
            </w:pPr>
            <w:r>
              <w:rPr>
                <w:b/>
                <w:color w:val="000000" w:themeColor="text1"/>
                <w:sz w:val="20"/>
              </w:rPr>
              <w:t>216</w:t>
            </w:r>
          </w:p>
        </w:tc>
        <w:tc>
          <w:tcPr>
            <w:tcW w:w="900" w:type="dxa"/>
          </w:tcPr>
          <w:p w:rsidR="002B166D" w:rsidRPr="00637460" w:rsidRDefault="002B166D" w:rsidP="002B166D">
            <w:pPr>
              <w:pStyle w:val="afff9"/>
              <w:suppressAutoHyphens/>
              <w:snapToGrid w:val="0"/>
              <w:jc w:val="center"/>
              <w:rPr>
                <w:b/>
                <w:color w:val="000000" w:themeColor="text1"/>
                <w:sz w:val="20"/>
                <w:szCs w:val="20"/>
              </w:rPr>
            </w:pPr>
          </w:p>
        </w:tc>
        <w:tc>
          <w:tcPr>
            <w:tcW w:w="720" w:type="dxa"/>
            <w:vAlign w:val="center"/>
          </w:tcPr>
          <w:p w:rsidR="002B166D" w:rsidRPr="00637460" w:rsidRDefault="002B166D" w:rsidP="002B166D">
            <w:pPr>
              <w:tabs>
                <w:tab w:val="left" w:pos="900"/>
              </w:tabs>
              <w:spacing w:before="0" w:after="0"/>
              <w:jc w:val="center"/>
              <w:rPr>
                <w:b/>
                <w:color w:val="000000" w:themeColor="text1"/>
                <w:sz w:val="20"/>
              </w:rPr>
            </w:pPr>
            <w:r w:rsidRPr="00637460">
              <w:rPr>
                <w:b/>
                <w:color w:val="000000" w:themeColor="text1"/>
                <w:sz w:val="20"/>
              </w:rPr>
              <w:t>216</w:t>
            </w:r>
          </w:p>
        </w:tc>
        <w:tc>
          <w:tcPr>
            <w:tcW w:w="933" w:type="dxa"/>
            <w:vAlign w:val="center"/>
          </w:tcPr>
          <w:p w:rsidR="002B166D" w:rsidRPr="00637460" w:rsidRDefault="002B166D" w:rsidP="002B166D">
            <w:pPr>
              <w:tabs>
                <w:tab w:val="left" w:pos="900"/>
              </w:tabs>
              <w:spacing w:before="0" w:after="0"/>
              <w:jc w:val="center"/>
              <w:rPr>
                <w:b/>
                <w:color w:val="000000" w:themeColor="text1"/>
                <w:sz w:val="20"/>
              </w:rPr>
            </w:pPr>
          </w:p>
        </w:tc>
        <w:tc>
          <w:tcPr>
            <w:tcW w:w="687" w:type="dxa"/>
            <w:vAlign w:val="center"/>
          </w:tcPr>
          <w:p w:rsidR="002B166D" w:rsidRPr="00637460" w:rsidRDefault="002B166D" w:rsidP="002B166D">
            <w:pPr>
              <w:tabs>
                <w:tab w:val="left" w:pos="900"/>
              </w:tabs>
              <w:spacing w:before="0" w:after="0"/>
              <w:jc w:val="center"/>
              <w:rPr>
                <w:b/>
                <w:color w:val="000000" w:themeColor="text1"/>
                <w:sz w:val="20"/>
              </w:rPr>
            </w:pPr>
            <w:r w:rsidRPr="00637460">
              <w:rPr>
                <w:b/>
                <w:color w:val="000000" w:themeColor="text1"/>
                <w:sz w:val="20"/>
              </w:rPr>
              <w:t>216</w:t>
            </w:r>
          </w:p>
        </w:tc>
        <w:tc>
          <w:tcPr>
            <w:tcW w:w="900" w:type="dxa"/>
            <w:vAlign w:val="center"/>
          </w:tcPr>
          <w:p w:rsidR="002B166D" w:rsidRPr="00637460" w:rsidRDefault="002B166D" w:rsidP="002B166D">
            <w:pPr>
              <w:tabs>
                <w:tab w:val="left" w:pos="900"/>
              </w:tabs>
              <w:spacing w:before="0" w:after="0"/>
              <w:jc w:val="center"/>
              <w:rPr>
                <w:b/>
                <w:color w:val="000000" w:themeColor="text1"/>
                <w:sz w:val="20"/>
              </w:rPr>
            </w:pPr>
          </w:p>
        </w:tc>
      </w:tr>
      <w:tr w:rsidR="002B166D" w:rsidRPr="00637460" w:rsidTr="004A57FA">
        <w:tc>
          <w:tcPr>
            <w:tcW w:w="889" w:type="dxa"/>
            <w:vMerge/>
          </w:tcPr>
          <w:p w:rsidR="002B166D" w:rsidRPr="00637460" w:rsidRDefault="002B166D" w:rsidP="002B166D">
            <w:pPr>
              <w:suppressAutoHyphens/>
              <w:spacing w:before="0" w:after="0"/>
              <w:rPr>
                <w:b/>
                <w:color w:val="000000" w:themeColor="text1"/>
                <w:sz w:val="20"/>
              </w:rPr>
            </w:pPr>
          </w:p>
        </w:tc>
        <w:tc>
          <w:tcPr>
            <w:tcW w:w="4537" w:type="dxa"/>
            <w:vMerge/>
          </w:tcPr>
          <w:p w:rsidR="002B166D" w:rsidRPr="00637460" w:rsidRDefault="002B166D" w:rsidP="002B166D">
            <w:pPr>
              <w:suppressAutoHyphens/>
              <w:spacing w:before="0" w:after="0"/>
              <w:rPr>
                <w:b/>
                <w:color w:val="000000" w:themeColor="text1"/>
                <w:sz w:val="20"/>
              </w:rPr>
            </w:pPr>
          </w:p>
        </w:tc>
        <w:tc>
          <w:tcPr>
            <w:tcW w:w="720" w:type="dxa"/>
          </w:tcPr>
          <w:p w:rsidR="002B166D" w:rsidRPr="00637460" w:rsidRDefault="00771D8C" w:rsidP="002B166D">
            <w:pPr>
              <w:suppressAutoHyphens/>
              <w:spacing w:before="0" w:after="0"/>
              <w:jc w:val="center"/>
              <w:rPr>
                <w:color w:val="000000" w:themeColor="text1"/>
                <w:sz w:val="20"/>
              </w:rPr>
            </w:pPr>
            <w:r>
              <w:rPr>
                <w:color w:val="000000" w:themeColor="text1"/>
                <w:sz w:val="20"/>
              </w:rPr>
              <w:t>6</w:t>
            </w:r>
          </w:p>
        </w:tc>
        <w:tc>
          <w:tcPr>
            <w:tcW w:w="900" w:type="dxa"/>
          </w:tcPr>
          <w:p w:rsidR="002B166D" w:rsidRPr="00637460" w:rsidRDefault="002B166D" w:rsidP="002B166D">
            <w:pPr>
              <w:pStyle w:val="afff9"/>
              <w:suppressAutoHyphens/>
              <w:snapToGrid w:val="0"/>
              <w:jc w:val="center"/>
              <w:rPr>
                <w:color w:val="000000" w:themeColor="text1"/>
                <w:sz w:val="20"/>
                <w:szCs w:val="20"/>
              </w:rPr>
            </w:pPr>
          </w:p>
        </w:tc>
        <w:tc>
          <w:tcPr>
            <w:tcW w:w="720" w:type="dxa"/>
            <w:vAlign w:val="center"/>
          </w:tcPr>
          <w:p w:rsidR="002B166D" w:rsidRPr="00637460" w:rsidRDefault="002B166D" w:rsidP="002B166D">
            <w:pPr>
              <w:tabs>
                <w:tab w:val="left" w:pos="900"/>
              </w:tabs>
              <w:spacing w:before="0" w:after="0"/>
              <w:jc w:val="center"/>
              <w:rPr>
                <w:color w:val="000000" w:themeColor="text1"/>
                <w:sz w:val="20"/>
              </w:rPr>
            </w:pPr>
            <w:r w:rsidRPr="00637460">
              <w:rPr>
                <w:color w:val="000000" w:themeColor="text1"/>
                <w:sz w:val="20"/>
              </w:rPr>
              <w:t>6</w:t>
            </w:r>
          </w:p>
        </w:tc>
        <w:tc>
          <w:tcPr>
            <w:tcW w:w="933" w:type="dxa"/>
            <w:vAlign w:val="center"/>
          </w:tcPr>
          <w:p w:rsidR="002B166D" w:rsidRPr="00637460" w:rsidRDefault="002B166D" w:rsidP="002B166D">
            <w:pPr>
              <w:tabs>
                <w:tab w:val="left" w:pos="900"/>
              </w:tabs>
              <w:spacing w:before="0" w:after="0"/>
              <w:jc w:val="center"/>
              <w:rPr>
                <w:color w:val="000000" w:themeColor="text1"/>
                <w:sz w:val="20"/>
              </w:rPr>
            </w:pPr>
          </w:p>
        </w:tc>
        <w:tc>
          <w:tcPr>
            <w:tcW w:w="687" w:type="dxa"/>
            <w:vAlign w:val="center"/>
          </w:tcPr>
          <w:p w:rsidR="002B166D" w:rsidRPr="00637460" w:rsidRDefault="002B166D" w:rsidP="002B166D">
            <w:pPr>
              <w:tabs>
                <w:tab w:val="left" w:pos="900"/>
              </w:tabs>
              <w:spacing w:before="0" w:after="0"/>
              <w:jc w:val="center"/>
              <w:rPr>
                <w:color w:val="000000" w:themeColor="text1"/>
                <w:sz w:val="20"/>
              </w:rPr>
            </w:pPr>
            <w:r w:rsidRPr="00637460">
              <w:rPr>
                <w:color w:val="000000" w:themeColor="text1"/>
                <w:sz w:val="20"/>
              </w:rPr>
              <w:t>6</w:t>
            </w:r>
          </w:p>
        </w:tc>
        <w:tc>
          <w:tcPr>
            <w:tcW w:w="900" w:type="dxa"/>
            <w:vAlign w:val="center"/>
          </w:tcPr>
          <w:p w:rsidR="002B166D" w:rsidRPr="00637460" w:rsidRDefault="002B166D" w:rsidP="002B166D">
            <w:pPr>
              <w:tabs>
                <w:tab w:val="left" w:pos="900"/>
              </w:tabs>
              <w:spacing w:before="0" w:after="0"/>
              <w:jc w:val="center"/>
              <w:rPr>
                <w:b/>
                <w:color w:val="000000" w:themeColor="text1"/>
                <w:sz w:val="20"/>
              </w:rPr>
            </w:pPr>
          </w:p>
        </w:tc>
      </w:tr>
      <w:tr w:rsidR="002B166D" w:rsidRPr="00637460" w:rsidTr="004A57FA">
        <w:tc>
          <w:tcPr>
            <w:tcW w:w="889" w:type="dxa"/>
            <w:vMerge/>
          </w:tcPr>
          <w:p w:rsidR="002B166D" w:rsidRPr="00637460" w:rsidRDefault="002B166D" w:rsidP="002B166D">
            <w:pPr>
              <w:suppressAutoHyphens/>
              <w:spacing w:before="0" w:after="0"/>
              <w:rPr>
                <w:b/>
                <w:color w:val="000000" w:themeColor="text1"/>
                <w:sz w:val="20"/>
              </w:rPr>
            </w:pPr>
          </w:p>
        </w:tc>
        <w:tc>
          <w:tcPr>
            <w:tcW w:w="4537" w:type="dxa"/>
            <w:vMerge/>
          </w:tcPr>
          <w:p w:rsidR="002B166D" w:rsidRPr="00637460" w:rsidRDefault="002B166D" w:rsidP="002B166D">
            <w:pPr>
              <w:suppressAutoHyphens/>
              <w:spacing w:before="0" w:after="0"/>
              <w:rPr>
                <w:b/>
                <w:color w:val="000000" w:themeColor="text1"/>
                <w:sz w:val="20"/>
              </w:rPr>
            </w:pPr>
          </w:p>
        </w:tc>
        <w:tc>
          <w:tcPr>
            <w:tcW w:w="4860" w:type="dxa"/>
            <w:gridSpan w:val="6"/>
            <w:vAlign w:val="center"/>
          </w:tcPr>
          <w:p w:rsidR="002B166D" w:rsidRPr="00637460" w:rsidRDefault="002B166D" w:rsidP="002B166D">
            <w:pPr>
              <w:tabs>
                <w:tab w:val="left" w:pos="900"/>
              </w:tabs>
              <w:spacing w:before="0" w:after="0"/>
              <w:jc w:val="center"/>
              <w:rPr>
                <w:color w:val="000000" w:themeColor="text1"/>
                <w:sz w:val="20"/>
              </w:rPr>
            </w:pPr>
            <w:r w:rsidRPr="00637460">
              <w:rPr>
                <w:color w:val="000000" w:themeColor="text1"/>
                <w:sz w:val="20"/>
              </w:rPr>
              <w:t>экзамен</w:t>
            </w:r>
          </w:p>
        </w:tc>
      </w:tr>
    </w:tbl>
    <w:p w:rsidR="002B166D" w:rsidRPr="00637460" w:rsidRDefault="002B166D" w:rsidP="002B166D">
      <w:pPr>
        <w:spacing w:before="0" w:after="0"/>
        <w:rPr>
          <w:color w:val="000000" w:themeColor="text1"/>
          <w:sz w:val="20"/>
        </w:rPr>
      </w:pPr>
      <w:r w:rsidRPr="00637460">
        <w:rPr>
          <w:color w:val="000000" w:themeColor="text1"/>
          <w:sz w:val="20"/>
        </w:rPr>
        <w:t>*</w:t>
      </w:r>
    </w:p>
    <w:p w:rsidR="002B166D" w:rsidRPr="00637460" w:rsidRDefault="002B166D" w:rsidP="002B166D">
      <w:pPr>
        <w:spacing w:before="0" w:after="0"/>
        <w:rPr>
          <w:color w:val="000000" w:themeColor="text1"/>
          <w:sz w:val="20"/>
        </w:rPr>
      </w:pPr>
      <w:r w:rsidRPr="00637460">
        <w:rPr>
          <w:color w:val="000000" w:themeColor="text1"/>
          <w:sz w:val="20"/>
        </w:rPr>
        <w:t>Семинар – семинар-дискуссия</w:t>
      </w:r>
    </w:p>
    <w:p w:rsidR="002B166D" w:rsidRPr="00637460" w:rsidRDefault="002B166D" w:rsidP="002B166D">
      <w:pPr>
        <w:spacing w:before="0" w:after="0"/>
        <w:rPr>
          <w:color w:val="000000" w:themeColor="text1"/>
          <w:sz w:val="20"/>
        </w:rPr>
      </w:pPr>
      <w:r w:rsidRPr="00637460">
        <w:rPr>
          <w:color w:val="000000" w:themeColor="text1"/>
          <w:sz w:val="20"/>
        </w:rPr>
        <w:t xml:space="preserve">ГТ - практическое занятие - </w:t>
      </w:r>
      <w:proofErr w:type="spellStart"/>
      <w:r w:rsidRPr="00637460">
        <w:rPr>
          <w:color w:val="000000" w:themeColor="text1"/>
          <w:sz w:val="20"/>
        </w:rPr>
        <w:t>глоссарный</w:t>
      </w:r>
      <w:proofErr w:type="spellEnd"/>
      <w:r w:rsidRPr="00637460">
        <w:rPr>
          <w:color w:val="000000" w:themeColor="text1"/>
          <w:sz w:val="20"/>
        </w:rPr>
        <w:t xml:space="preserve"> тренинг</w:t>
      </w:r>
    </w:p>
    <w:p w:rsidR="002B166D" w:rsidRPr="00637460" w:rsidRDefault="002B166D" w:rsidP="002B166D">
      <w:pPr>
        <w:spacing w:before="0" w:after="0"/>
        <w:rPr>
          <w:color w:val="000000" w:themeColor="text1"/>
          <w:sz w:val="20"/>
        </w:rPr>
      </w:pPr>
      <w:r w:rsidRPr="00637460">
        <w:rPr>
          <w:color w:val="000000" w:themeColor="text1"/>
          <w:sz w:val="20"/>
        </w:rPr>
        <w:t xml:space="preserve">ТТ - практическое занятие - тест-тренинг </w:t>
      </w:r>
    </w:p>
    <w:p w:rsidR="002B166D" w:rsidRPr="00637460" w:rsidRDefault="002B166D" w:rsidP="002B166D">
      <w:pPr>
        <w:spacing w:before="0" w:after="0"/>
        <w:rPr>
          <w:color w:val="000000" w:themeColor="text1"/>
          <w:sz w:val="20"/>
        </w:rPr>
      </w:pPr>
      <w:r w:rsidRPr="00637460">
        <w:rPr>
          <w:color w:val="000000" w:themeColor="text1"/>
          <w:sz w:val="20"/>
        </w:rPr>
        <w:t xml:space="preserve">ПЗТ - практическое занятие - </w:t>
      </w:r>
      <w:proofErr w:type="spellStart"/>
      <w:r w:rsidRPr="00637460">
        <w:rPr>
          <w:color w:val="000000" w:themeColor="text1"/>
          <w:sz w:val="20"/>
        </w:rPr>
        <w:t>позетовое</w:t>
      </w:r>
      <w:proofErr w:type="spellEnd"/>
      <w:r w:rsidRPr="00637460">
        <w:rPr>
          <w:color w:val="000000" w:themeColor="text1"/>
          <w:sz w:val="20"/>
        </w:rPr>
        <w:t xml:space="preserve"> тестирование </w:t>
      </w:r>
    </w:p>
    <w:p w:rsidR="002B166D" w:rsidRPr="00637460" w:rsidRDefault="002B166D" w:rsidP="002B166D">
      <w:pPr>
        <w:spacing w:before="0" w:after="0"/>
        <w:rPr>
          <w:color w:val="000000" w:themeColor="text1"/>
          <w:sz w:val="20"/>
        </w:rPr>
      </w:pPr>
      <w:r w:rsidRPr="00637460">
        <w:rPr>
          <w:color w:val="000000" w:themeColor="text1"/>
          <w:sz w:val="20"/>
        </w:rPr>
        <w:t>ЛС - практическое занятие - логическая схема</w:t>
      </w:r>
    </w:p>
    <w:p w:rsidR="002B166D" w:rsidRPr="00637460" w:rsidRDefault="002B166D" w:rsidP="002B166D">
      <w:pPr>
        <w:spacing w:before="0" w:after="0"/>
        <w:rPr>
          <w:color w:val="000000" w:themeColor="text1"/>
          <w:sz w:val="20"/>
        </w:rPr>
      </w:pPr>
      <w:r w:rsidRPr="00637460">
        <w:rPr>
          <w:color w:val="000000" w:themeColor="text1"/>
          <w:sz w:val="20"/>
        </w:rPr>
        <w:t>УД - семинар-обсуждение устного доклада</w:t>
      </w:r>
    </w:p>
    <w:p w:rsidR="002B166D" w:rsidRPr="00637460" w:rsidRDefault="002B166D" w:rsidP="002B166D">
      <w:pPr>
        <w:spacing w:before="0" w:after="0"/>
        <w:rPr>
          <w:color w:val="000000" w:themeColor="text1"/>
          <w:sz w:val="20"/>
        </w:rPr>
      </w:pPr>
      <w:r w:rsidRPr="00637460">
        <w:rPr>
          <w:color w:val="000000" w:themeColor="text1"/>
          <w:sz w:val="20"/>
        </w:rPr>
        <w:t xml:space="preserve">РФ – семинар-обсуждение реферата </w:t>
      </w:r>
    </w:p>
    <w:p w:rsidR="002B166D" w:rsidRPr="00637460" w:rsidRDefault="002B166D" w:rsidP="002B166D">
      <w:pPr>
        <w:spacing w:before="0" w:after="0"/>
        <w:rPr>
          <w:color w:val="000000" w:themeColor="text1"/>
          <w:sz w:val="20"/>
        </w:rPr>
      </w:pPr>
      <w:proofErr w:type="spellStart"/>
      <w:r w:rsidRPr="00637460">
        <w:rPr>
          <w:color w:val="000000" w:themeColor="text1"/>
          <w:sz w:val="20"/>
        </w:rPr>
        <w:t>Асессмент</w:t>
      </w:r>
      <w:proofErr w:type="spellEnd"/>
      <w:r w:rsidRPr="00637460">
        <w:rPr>
          <w:color w:val="000000" w:themeColor="text1"/>
          <w:sz w:val="20"/>
        </w:rPr>
        <w:t xml:space="preserve"> реферата - семинар-</w:t>
      </w:r>
      <w:proofErr w:type="spellStart"/>
      <w:r w:rsidRPr="00637460">
        <w:rPr>
          <w:color w:val="000000" w:themeColor="text1"/>
          <w:sz w:val="20"/>
        </w:rPr>
        <w:t>асессмент</w:t>
      </w:r>
      <w:proofErr w:type="spellEnd"/>
      <w:r w:rsidRPr="00637460">
        <w:rPr>
          <w:color w:val="000000" w:themeColor="text1"/>
          <w:sz w:val="20"/>
        </w:rPr>
        <w:t xml:space="preserve"> реферата</w:t>
      </w:r>
    </w:p>
    <w:p w:rsidR="002B166D" w:rsidRPr="00637460" w:rsidRDefault="002B166D" w:rsidP="002B166D">
      <w:pPr>
        <w:spacing w:before="0" w:after="0"/>
        <w:rPr>
          <w:color w:val="000000" w:themeColor="text1"/>
          <w:sz w:val="20"/>
        </w:rPr>
      </w:pPr>
      <w:r w:rsidRPr="00637460">
        <w:rPr>
          <w:color w:val="000000" w:themeColor="text1"/>
          <w:sz w:val="20"/>
        </w:rPr>
        <w:t xml:space="preserve">ВБ - </w:t>
      </w:r>
      <w:proofErr w:type="spellStart"/>
      <w:r w:rsidRPr="00637460">
        <w:rPr>
          <w:color w:val="000000" w:themeColor="text1"/>
          <w:sz w:val="20"/>
        </w:rPr>
        <w:t>вебинар</w:t>
      </w:r>
      <w:proofErr w:type="spellEnd"/>
      <w:r w:rsidRPr="00637460">
        <w:rPr>
          <w:color w:val="000000" w:themeColor="text1"/>
          <w:sz w:val="20"/>
        </w:rPr>
        <w:t xml:space="preserve"> </w:t>
      </w:r>
    </w:p>
    <w:p w:rsidR="002B166D" w:rsidRPr="00637460" w:rsidRDefault="002B166D" w:rsidP="002B166D">
      <w:pPr>
        <w:spacing w:before="0" w:after="0"/>
        <w:rPr>
          <w:color w:val="000000" w:themeColor="text1"/>
          <w:sz w:val="20"/>
        </w:rPr>
      </w:pPr>
      <w:r w:rsidRPr="00637460">
        <w:rPr>
          <w:color w:val="000000" w:themeColor="text1"/>
          <w:sz w:val="20"/>
        </w:rPr>
        <w:t xml:space="preserve">УЭ - семинар-обсуждение устного эссе </w:t>
      </w:r>
    </w:p>
    <w:p w:rsidR="002B166D" w:rsidRPr="00637460" w:rsidRDefault="002B166D" w:rsidP="002B166D">
      <w:pPr>
        <w:spacing w:before="0" w:after="0"/>
        <w:rPr>
          <w:color w:val="000000" w:themeColor="text1"/>
          <w:sz w:val="20"/>
        </w:rPr>
      </w:pPr>
      <w:r w:rsidRPr="00637460">
        <w:rPr>
          <w:color w:val="000000" w:themeColor="text1"/>
          <w:sz w:val="20"/>
        </w:rPr>
        <w:t xml:space="preserve">АЛТ - практическое занятие - алгоритмический тренинг  </w:t>
      </w:r>
    </w:p>
    <w:p w:rsidR="002B166D" w:rsidRPr="00637460" w:rsidRDefault="002B166D" w:rsidP="002B166D">
      <w:pPr>
        <w:pStyle w:val="10"/>
        <w:tabs>
          <w:tab w:val="right" w:leader="dot" w:pos="9600"/>
        </w:tabs>
        <w:ind w:firstLine="709"/>
        <w:rPr>
          <w:rFonts w:ascii="Times New Roman" w:hAnsi="Times New Roman"/>
          <w:b/>
          <w:color w:val="000000" w:themeColor="text1"/>
        </w:rPr>
      </w:pPr>
    </w:p>
    <w:p w:rsidR="002B166D" w:rsidRPr="00637460" w:rsidRDefault="002B166D" w:rsidP="002B166D">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5. Содержание дисциплины</w:t>
      </w:r>
    </w:p>
    <w:p w:rsidR="002B166D" w:rsidRPr="00637460" w:rsidRDefault="002B166D" w:rsidP="002B166D">
      <w:pPr>
        <w:widowControl/>
        <w:snapToGrid/>
        <w:spacing w:before="0" w:after="0"/>
        <w:ind w:firstLine="680"/>
        <w:rPr>
          <w:b/>
          <w:color w:val="000000" w:themeColor="text1"/>
          <w:sz w:val="20"/>
        </w:rPr>
      </w:pPr>
      <w:r w:rsidRPr="00637460">
        <w:rPr>
          <w:b/>
          <w:color w:val="000000" w:themeColor="text1"/>
          <w:sz w:val="20"/>
        </w:rPr>
        <w:t>5.1. Содержание разделов и тем</w:t>
      </w:r>
    </w:p>
    <w:p w:rsidR="002B166D" w:rsidRPr="00637460" w:rsidRDefault="002B166D" w:rsidP="002B166D">
      <w:pPr>
        <w:widowControl/>
        <w:snapToGrid/>
        <w:spacing w:before="0" w:after="0"/>
        <w:ind w:firstLine="680"/>
        <w:rPr>
          <w:b/>
          <w:color w:val="000000" w:themeColor="text1"/>
          <w:sz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963"/>
        <w:gridCol w:w="7284"/>
      </w:tblGrid>
      <w:tr w:rsidR="002B166D" w:rsidRPr="00637460" w:rsidTr="004A57FA">
        <w:trPr>
          <w:tblHeader/>
        </w:trPr>
        <w:tc>
          <w:tcPr>
            <w:tcW w:w="257" w:type="pct"/>
            <w:vAlign w:val="center"/>
          </w:tcPr>
          <w:p w:rsidR="002B166D" w:rsidRPr="00637460" w:rsidRDefault="002B166D" w:rsidP="002B166D">
            <w:pPr>
              <w:widowControl/>
              <w:suppressAutoHyphens/>
              <w:snapToGrid/>
              <w:spacing w:before="0" w:after="0"/>
              <w:jc w:val="center"/>
              <w:rPr>
                <w:color w:val="000000" w:themeColor="text1"/>
                <w:sz w:val="20"/>
                <w:lang w:eastAsia="en-US"/>
              </w:rPr>
            </w:pPr>
            <w:r w:rsidRPr="00637460">
              <w:rPr>
                <w:color w:val="000000" w:themeColor="text1"/>
                <w:sz w:val="20"/>
                <w:lang w:eastAsia="en-US"/>
              </w:rPr>
              <w:t>№ п/п</w:t>
            </w:r>
          </w:p>
        </w:tc>
        <w:tc>
          <w:tcPr>
            <w:tcW w:w="1007" w:type="pct"/>
            <w:vAlign w:val="center"/>
          </w:tcPr>
          <w:p w:rsidR="002B166D" w:rsidRPr="00637460" w:rsidRDefault="002B166D" w:rsidP="002B166D">
            <w:pPr>
              <w:widowControl/>
              <w:suppressAutoHyphens/>
              <w:snapToGrid/>
              <w:spacing w:before="0" w:after="0"/>
              <w:jc w:val="center"/>
              <w:rPr>
                <w:color w:val="000000" w:themeColor="text1"/>
                <w:spacing w:val="-2"/>
                <w:sz w:val="20"/>
                <w:lang w:eastAsia="en-US"/>
              </w:rPr>
            </w:pPr>
            <w:r w:rsidRPr="00637460">
              <w:rPr>
                <w:color w:val="000000" w:themeColor="text1"/>
                <w:spacing w:val="-2"/>
                <w:sz w:val="20"/>
                <w:lang w:eastAsia="en-US"/>
              </w:rPr>
              <w:t>Наименование раздела дисциплины</w:t>
            </w:r>
          </w:p>
        </w:tc>
        <w:tc>
          <w:tcPr>
            <w:tcW w:w="3736" w:type="pct"/>
            <w:vAlign w:val="center"/>
          </w:tcPr>
          <w:p w:rsidR="002B166D" w:rsidRPr="00637460" w:rsidRDefault="002B166D" w:rsidP="002B166D">
            <w:pPr>
              <w:widowControl/>
              <w:snapToGrid/>
              <w:spacing w:before="0" w:after="0"/>
              <w:jc w:val="center"/>
              <w:rPr>
                <w:color w:val="000000" w:themeColor="text1"/>
                <w:sz w:val="20"/>
                <w:lang w:eastAsia="en-US"/>
              </w:rPr>
            </w:pPr>
            <w:r w:rsidRPr="00637460">
              <w:rPr>
                <w:color w:val="000000" w:themeColor="text1"/>
                <w:sz w:val="20"/>
                <w:lang w:eastAsia="en-US"/>
              </w:rPr>
              <w:t>Содержание раздела дисциплины</w:t>
            </w:r>
          </w:p>
        </w:tc>
      </w:tr>
      <w:tr w:rsidR="002B166D" w:rsidRPr="00637460" w:rsidTr="004A57FA">
        <w:tc>
          <w:tcPr>
            <w:tcW w:w="257" w:type="pct"/>
          </w:tcPr>
          <w:p w:rsidR="002B166D" w:rsidRPr="00637460" w:rsidRDefault="002B166D" w:rsidP="002B166D">
            <w:pPr>
              <w:widowControl/>
              <w:suppressAutoHyphens/>
              <w:snapToGrid/>
              <w:spacing w:before="0" w:after="0"/>
              <w:jc w:val="center"/>
              <w:rPr>
                <w:color w:val="000000" w:themeColor="text1"/>
                <w:sz w:val="20"/>
                <w:lang w:eastAsia="en-US"/>
              </w:rPr>
            </w:pPr>
            <w:r w:rsidRPr="00637460">
              <w:rPr>
                <w:color w:val="000000" w:themeColor="text1"/>
                <w:sz w:val="20"/>
                <w:lang w:eastAsia="en-US"/>
              </w:rPr>
              <w:t>1</w:t>
            </w:r>
          </w:p>
        </w:tc>
        <w:tc>
          <w:tcPr>
            <w:tcW w:w="1007" w:type="pct"/>
          </w:tcPr>
          <w:p w:rsidR="002B166D" w:rsidRPr="00637460" w:rsidRDefault="002B166D" w:rsidP="002B166D">
            <w:pPr>
              <w:widowControl/>
              <w:snapToGrid/>
              <w:spacing w:before="0" w:after="0"/>
              <w:rPr>
                <w:color w:val="000000" w:themeColor="text1"/>
                <w:sz w:val="20"/>
                <w:lang w:eastAsia="en-US"/>
              </w:rPr>
            </w:pPr>
            <w:r w:rsidRPr="00637460">
              <w:rPr>
                <w:color w:val="000000" w:themeColor="text1"/>
                <w:sz w:val="20"/>
                <w:lang w:eastAsia="en-US"/>
              </w:rPr>
              <w:t>Теоретические основы современной экономики труда</w:t>
            </w:r>
          </w:p>
        </w:tc>
        <w:tc>
          <w:tcPr>
            <w:tcW w:w="3736" w:type="pct"/>
          </w:tcPr>
          <w:p w:rsidR="002B166D" w:rsidRPr="00637460" w:rsidRDefault="002B166D" w:rsidP="002B166D">
            <w:pPr>
              <w:pStyle w:val="6"/>
              <w:suppressAutoHyphens/>
              <w:rPr>
                <w:rFonts w:ascii="Times New Roman" w:hAnsi="Times New Roman" w:cs="Times New Roman"/>
                <w:color w:val="000000" w:themeColor="text1"/>
                <w:lang w:eastAsia="en-US"/>
              </w:rPr>
            </w:pPr>
            <w:r w:rsidRPr="00637460">
              <w:rPr>
                <w:rFonts w:ascii="Times New Roman" w:hAnsi="Times New Roman" w:cs="Times New Roman"/>
                <w:b/>
                <w:color w:val="000000" w:themeColor="text1"/>
                <w:lang w:eastAsia="en-US"/>
              </w:rPr>
              <w:t>Предмет и задачи курса.</w:t>
            </w:r>
            <w:r w:rsidRPr="00637460">
              <w:rPr>
                <w:rFonts w:ascii="Times New Roman" w:hAnsi="Times New Roman" w:cs="Times New Roman"/>
                <w:color w:val="000000" w:themeColor="text1"/>
                <w:lang w:eastAsia="en-US"/>
              </w:rPr>
              <w:t xml:space="preserve"> Основные понятия о труде (предмет дисциплины «Экономика труда». Цель и задачи освоения дисциплины, </w:t>
            </w:r>
            <w:r w:rsidRPr="00637460">
              <w:rPr>
                <w:rFonts w:ascii="Times New Roman" w:hAnsi="Times New Roman" w:cs="Times New Roman"/>
                <w:color w:val="000000" w:themeColor="text1"/>
                <w:spacing w:val="-4"/>
                <w:lang w:eastAsia="en-US"/>
              </w:rPr>
              <w:t xml:space="preserve">ее место в профессиональной подготовке экономистов. </w:t>
            </w:r>
            <w:r w:rsidRPr="00637460">
              <w:rPr>
                <w:rFonts w:ascii="Times New Roman" w:hAnsi="Times New Roman" w:cs="Times New Roman"/>
                <w:color w:val="000000" w:themeColor="text1"/>
                <w:spacing w:val="-2"/>
                <w:lang w:eastAsia="en-US"/>
              </w:rPr>
              <w:t xml:space="preserve">Современные представления о труде. </w:t>
            </w:r>
            <w:r w:rsidRPr="00637460">
              <w:rPr>
                <w:rFonts w:ascii="Times New Roman" w:hAnsi="Times New Roman" w:cs="Times New Roman"/>
                <w:color w:val="000000" w:themeColor="text1"/>
                <w:lang w:eastAsia="en-US"/>
              </w:rPr>
              <w:t>Труд как специфический экономический ресурс. Организация труда в обществе, характеристика ее основных элементов: привлечение к труду, разделение и кооперация труда, воспроизводство рабочей силы и ее подготовка, распределение материальных благ. Основные понятия, связанные с изучением труда. Трудовой потенциал и эволюция, характеризующих его понятий: рабочая сила, трудовые ресурсы, человеческие ресурсы, человеческий капитал. Виды трудовой деятельности и их классификация).</w:t>
            </w:r>
          </w:p>
        </w:tc>
      </w:tr>
      <w:tr w:rsidR="002B166D" w:rsidRPr="00637460" w:rsidTr="004A57FA">
        <w:trPr>
          <w:trHeight w:val="422"/>
        </w:trPr>
        <w:tc>
          <w:tcPr>
            <w:tcW w:w="257" w:type="pct"/>
          </w:tcPr>
          <w:p w:rsidR="002B166D" w:rsidRPr="00637460" w:rsidRDefault="002B166D" w:rsidP="002B166D">
            <w:pPr>
              <w:widowControl/>
              <w:suppressAutoHyphens/>
              <w:snapToGrid/>
              <w:spacing w:before="0" w:after="0"/>
              <w:jc w:val="center"/>
              <w:rPr>
                <w:color w:val="000000" w:themeColor="text1"/>
                <w:sz w:val="20"/>
                <w:lang w:eastAsia="en-US"/>
              </w:rPr>
            </w:pPr>
            <w:r w:rsidRPr="00637460">
              <w:rPr>
                <w:color w:val="000000" w:themeColor="text1"/>
                <w:sz w:val="20"/>
                <w:lang w:eastAsia="en-US"/>
              </w:rPr>
              <w:t>2</w:t>
            </w:r>
          </w:p>
        </w:tc>
        <w:tc>
          <w:tcPr>
            <w:tcW w:w="1007" w:type="pct"/>
          </w:tcPr>
          <w:p w:rsidR="002B166D" w:rsidRPr="00637460" w:rsidRDefault="002B166D" w:rsidP="002B166D">
            <w:pPr>
              <w:widowControl/>
              <w:snapToGrid/>
              <w:spacing w:before="0" w:after="0"/>
              <w:rPr>
                <w:color w:val="000000" w:themeColor="text1"/>
                <w:sz w:val="20"/>
                <w:lang w:eastAsia="en-US"/>
              </w:rPr>
            </w:pPr>
            <w:r w:rsidRPr="00637460">
              <w:rPr>
                <w:color w:val="000000" w:themeColor="text1"/>
                <w:sz w:val="20"/>
                <w:lang w:eastAsia="en-US"/>
              </w:rPr>
              <w:t>Трудовые ресурсы общества и трудовой потенциал</w:t>
            </w:r>
          </w:p>
        </w:tc>
        <w:tc>
          <w:tcPr>
            <w:tcW w:w="3736" w:type="pct"/>
          </w:tcPr>
          <w:p w:rsidR="002B166D" w:rsidRPr="00637460" w:rsidRDefault="002B166D" w:rsidP="002B166D">
            <w:pPr>
              <w:pStyle w:val="4"/>
              <w:keepNext w:val="0"/>
              <w:suppressAutoHyphens/>
              <w:jc w:val="both"/>
              <w:rPr>
                <w:color w:val="000000" w:themeColor="text1"/>
                <w:sz w:val="20"/>
                <w:lang w:eastAsia="en-US"/>
              </w:rPr>
            </w:pPr>
            <w:r w:rsidRPr="00637460">
              <w:rPr>
                <w:b/>
                <w:color w:val="000000" w:themeColor="text1"/>
                <w:sz w:val="20"/>
                <w:lang w:eastAsia="en-US"/>
              </w:rPr>
              <w:t>Трудовые ресурсы общества</w:t>
            </w:r>
            <w:r w:rsidRPr="00637460">
              <w:rPr>
                <w:color w:val="000000" w:themeColor="text1"/>
                <w:sz w:val="20"/>
                <w:lang w:eastAsia="en-US"/>
              </w:rPr>
              <w:t xml:space="preserve"> (количественные и качественные </w:t>
            </w:r>
            <w:r w:rsidRPr="00637460">
              <w:rPr>
                <w:color w:val="000000" w:themeColor="text1"/>
                <w:spacing w:val="-4"/>
                <w:sz w:val="20"/>
                <w:lang w:eastAsia="en-US"/>
              </w:rPr>
              <w:t xml:space="preserve">характеристики трудовых ресурсов общества. Понятие, границы, состав и источники пополнения трудовых ресурсов страны. </w:t>
            </w:r>
            <w:r w:rsidRPr="00637460">
              <w:rPr>
                <w:color w:val="000000" w:themeColor="text1"/>
                <w:sz w:val="20"/>
                <w:lang w:eastAsia="en-US"/>
              </w:rPr>
              <w:t xml:space="preserve">Требования, предъявляемые к качеству рабочей силы в условиях рыночной экономики и информационных нововведений. Непрерывное образование населения, его сущность и необходимость). </w:t>
            </w:r>
          </w:p>
          <w:p w:rsidR="002B166D" w:rsidRPr="00637460" w:rsidRDefault="002B166D" w:rsidP="002B166D">
            <w:pPr>
              <w:pStyle w:val="4"/>
              <w:keepNext w:val="0"/>
              <w:suppressAutoHyphens/>
              <w:jc w:val="both"/>
              <w:rPr>
                <w:color w:val="000000" w:themeColor="text1"/>
                <w:sz w:val="20"/>
                <w:lang w:eastAsia="en-US"/>
              </w:rPr>
            </w:pPr>
            <w:r w:rsidRPr="00637460">
              <w:rPr>
                <w:b/>
                <w:color w:val="000000" w:themeColor="text1"/>
                <w:sz w:val="20"/>
                <w:lang w:eastAsia="en-US"/>
              </w:rPr>
              <w:t>Трудовой потенциал (</w:t>
            </w:r>
            <w:r w:rsidRPr="00637460">
              <w:rPr>
                <w:color w:val="000000" w:themeColor="text1"/>
                <w:sz w:val="20"/>
                <w:lang w:eastAsia="en-US"/>
              </w:rPr>
              <w:t xml:space="preserve">трудовой потенциал общества и его структура. </w:t>
            </w:r>
            <w:r w:rsidRPr="00637460">
              <w:rPr>
                <w:color w:val="000000" w:themeColor="text1"/>
                <w:sz w:val="20"/>
                <w:lang w:eastAsia="en-US"/>
              </w:rPr>
              <w:lastRenderedPageBreak/>
              <w:t xml:space="preserve">Профессиональное обучение работников: виды, </w:t>
            </w:r>
            <w:r w:rsidRPr="00637460">
              <w:rPr>
                <w:color w:val="000000" w:themeColor="text1"/>
                <w:spacing w:val="-4"/>
                <w:sz w:val="20"/>
                <w:lang w:eastAsia="en-US"/>
              </w:rPr>
              <w:t xml:space="preserve">формы состояние. Факторы, влияющие на качество профессиональной подготовки работников, </w:t>
            </w:r>
            <w:r w:rsidRPr="00637460">
              <w:rPr>
                <w:color w:val="000000" w:themeColor="text1"/>
                <w:sz w:val="20"/>
                <w:lang w:eastAsia="en-US"/>
              </w:rPr>
              <w:t>уровня и динамики производительности труда. Показатели производительности труда и предъявляемые к ним требования.</w:t>
            </w:r>
            <w:r w:rsidRPr="00637460">
              <w:rPr>
                <w:color w:val="000000" w:themeColor="text1"/>
                <w:spacing w:val="-4"/>
                <w:sz w:val="20"/>
                <w:lang w:eastAsia="en-US"/>
              </w:rPr>
              <w:t xml:space="preserve"> </w:t>
            </w:r>
            <w:r w:rsidRPr="00637460">
              <w:rPr>
                <w:color w:val="000000" w:themeColor="text1"/>
                <w:spacing w:val="-6"/>
                <w:sz w:val="20"/>
                <w:lang w:eastAsia="en-US"/>
              </w:rPr>
              <w:t>Понятия о факторах и условиях, влияющих на производительность труда, их классификация.</w:t>
            </w:r>
            <w:r w:rsidRPr="00637460">
              <w:rPr>
                <w:color w:val="000000" w:themeColor="text1"/>
                <w:spacing w:val="-4"/>
                <w:sz w:val="20"/>
                <w:lang w:eastAsia="en-US"/>
              </w:rPr>
              <w:t xml:space="preserve"> </w:t>
            </w:r>
            <w:r w:rsidRPr="00637460">
              <w:rPr>
                <w:color w:val="000000" w:themeColor="text1"/>
                <w:spacing w:val="-6"/>
                <w:sz w:val="20"/>
                <w:lang w:eastAsia="en-US"/>
              </w:rPr>
              <w:t>Управление производительностью труда в ведущих промышленно развитых странах мира).</w:t>
            </w:r>
          </w:p>
        </w:tc>
      </w:tr>
      <w:tr w:rsidR="002B166D" w:rsidRPr="00637460" w:rsidTr="004A57FA">
        <w:trPr>
          <w:trHeight w:val="422"/>
        </w:trPr>
        <w:tc>
          <w:tcPr>
            <w:tcW w:w="257" w:type="pct"/>
          </w:tcPr>
          <w:p w:rsidR="002B166D" w:rsidRPr="00637460" w:rsidRDefault="002B166D" w:rsidP="002B166D">
            <w:pPr>
              <w:widowControl/>
              <w:suppressAutoHyphens/>
              <w:snapToGrid/>
              <w:spacing w:before="0" w:after="0"/>
              <w:jc w:val="center"/>
              <w:rPr>
                <w:color w:val="000000" w:themeColor="text1"/>
                <w:sz w:val="20"/>
                <w:lang w:eastAsia="en-US"/>
              </w:rPr>
            </w:pPr>
            <w:r w:rsidRPr="00637460">
              <w:rPr>
                <w:color w:val="000000" w:themeColor="text1"/>
                <w:sz w:val="20"/>
                <w:lang w:eastAsia="en-US"/>
              </w:rPr>
              <w:lastRenderedPageBreak/>
              <w:t>3</w:t>
            </w:r>
          </w:p>
        </w:tc>
        <w:tc>
          <w:tcPr>
            <w:tcW w:w="1007" w:type="pct"/>
          </w:tcPr>
          <w:p w:rsidR="002B166D" w:rsidRPr="00637460" w:rsidRDefault="002B166D" w:rsidP="002B166D">
            <w:pPr>
              <w:widowControl/>
              <w:snapToGrid/>
              <w:spacing w:before="0" w:after="0"/>
              <w:jc w:val="both"/>
              <w:rPr>
                <w:color w:val="000000" w:themeColor="text1"/>
                <w:sz w:val="20"/>
                <w:lang w:eastAsia="en-US"/>
              </w:rPr>
            </w:pPr>
            <w:r w:rsidRPr="00637460">
              <w:rPr>
                <w:color w:val="000000" w:themeColor="text1"/>
                <w:sz w:val="20"/>
                <w:lang w:eastAsia="en-US"/>
              </w:rPr>
              <w:t>Занятость населения и рынок труда</w:t>
            </w:r>
          </w:p>
        </w:tc>
        <w:tc>
          <w:tcPr>
            <w:tcW w:w="3736" w:type="pct"/>
          </w:tcPr>
          <w:p w:rsidR="002B166D" w:rsidRPr="00637460" w:rsidRDefault="002B166D" w:rsidP="002B166D">
            <w:pPr>
              <w:pStyle w:val="4"/>
              <w:keepNext w:val="0"/>
              <w:suppressAutoHyphens/>
              <w:jc w:val="both"/>
              <w:rPr>
                <w:caps/>
                <w:color w:val="000000" w:themeColor="text1"/>
                <w:sz w:val="20"/>
                <w:lang w:eastAsia="en-US"/>
              </w:rPr>
            </w:pPr>
            <w:r w:rsidRPr="00637460">
              <w:rPr>
                <w:b/>
                <w:color w:val="000000" w:themeColor="text1"/>
                <w:sz w:val="20"/>
                <w:lang w:eastAsia="en-US"/>
              </w:rPr>
              <w:t xml:space="preserve">Занятость населения и рынок труда </w:t>
            </w:r>
            <w:r w:rsidRPr="00637460">
              <w:rPr>
                <w:color w:val="000000" w:themeColor="text1"/>
                <w:sz w:val="20"/>
                <w:lang w:eastAsia="en-US"/>
              </w:rPr>
              <w:t>(понятия об экономически активном и неактивном населении. Занятость как форма реализации трудового потенциала. Полная, продуктивная, эффективная и свободно избранная занятость. Виды и структура занятости населения. Показатели, характеризующие масштаб и уровень занятости. Рынок труда: понятие, состояние, тенденции. Основные составляющие рынка труда, его инфраструктура. Условия эффективного функционирования рынка труда в России. Безработица в России: масштабы, виды и формы. Признаки безработного. Государственная политика в области занятости, ее цель, важнейшие направления и методы. Закон РФ "О занятости населения в Российской Федерации". Структура, функции и права государственной службы занятости. Роль профсоюзов на рынке труда. Рекрутинговые и кадровые агентства на рынке труда).</w:t>
            </w:r>
          </w:p>
          <w:p w:rsidR="002B166D" w:rsidRPr="00637460" w:rsidRDefault="002B166D" w:rsidP="002B166D">
            <w:pPr>
              <w:widowControl/>
              <w:suppressAutoHyphens/>
              <w:snapToGrid/>
              <w:spacing w:before="0" w:after="0"/>
              <w:jc w:val="both"/>
              <w:rPr>
                <w:color w:val="000000" w:themeColor="text1"/>
                <w:sz w:val="20"/>
                <w:lang w:eastAsia="en-US"/>
              </w:rPr>
            </w:pPr>
            <w:r w:rsidRPr="00637460">
              <w:rPr>
                <w:b/>
                <w:color w:val="000000" w:themeColor="text1"/>
                <w:sz w:val="20"/>
                <w:lang w:eastAsia="en-US"/>
              </w:rPr>
              <w:t xml:space="preserve">Модели рынка труда и регулирование занятости населения в </w:t>
            </w:r>
            <w:r w:rsidRPr="00637460">
              <w:rPr>
                <w:b/>
                <w:color w:val="000000" w:themeColor="text1"/>
                <w:spacing w:val="-2"/>
                <w:sz w:val="20"/>
                <w:lang w:eastAsia="en-US"/>
              </w:rPr>
              <w:t>промышленно-развитых странах мира</w:t>
            </w:r>
            <w:r w:rsidRPr="00637460">
              <w:rPr>
                <w:color w:val="000000" w:themeColor="text1"/>
                <w:spacing w:val="-2"/>
                <w:sz w:val="20"/>
                <w:lang w:eastAsia="en-US"/>
              </w:rPr>
              <w:t xml:space="preserve"> (трудовые перемещения</w:t>
            </w:r>
            <w:r w:rsidRPr="00637460">
              <w:rPr>
                <w:color w:val="000000" w:themeColor="text1"/>
                <w:sz w:val="20"/>
                <w:lang w:eastAsia="en-US"/>
              </w:rPr>
              <w:t xml:space="preserve"> и трудовая мобильность в условиях рыночных отношений: понятие, виды, тенденции. Управление трудовой мобильностью. Социальное партнерство в сфере труда. Социальное партнерство как тип социально-трудовых отношений. Основные сферы реализации трудового партнерства (</w:t>
            </w:r>
            <w:proofErr w:type="spellStart"/>
            <w:r w:rsidRPr="00637460">
              <w:rPr>
                <w:color w:val="000000" w:themeColor="text1"/>
                <w:sz w:val="20"/>
                <w:lang w:eastAsia="en-US"/>
              </w:rPr>
              <w:t>трипартизма</w:t>
            </w:r>
            <w:proofErr w:type="spellEnd"/>
            <w:r w:rsidRPr="00637460">
              <w:rPr>
                <w:color w:val="000000" w:themeColor="text1"/>
                <w:sz w:val="20"/>
                <w:lang w:eastAsia="en-US"/>
              </w:rPr>
              <w:t xml:space="preserve">): занятость, оплата и условия труда. Субъекты социального партнерства. Изменение функций профсоюзов в рыночной экономике. Механизм реализации системы социального партнерства, ее правовое регулирование в России. Коллективные соглашения и договоры. Уровни реализации социального партнерства. Методы воздействия субъектов социального партнерства. Трудовые конфликты как особая форма трудовых отношений. Сущность трудовых конфликтов, их виды и функции. Забастовки – крайняя форма проявления конфликта. Способы выхода (разрешения) из конфликта. </w:t>
            </w:r>
            <w:r w:rsidRPr="00637460">
              <w:rPr>
                <w:bCs/>
                <w:color w:val="000000" w:themeColor="text1"/>
                <w:sz w:val="20"/>
                <w:lang w:eastAsia="en-US"/>
              </w:rPr>
              <w:t xml:space="preserve">Международная организация труда и ее роль в регулировании социально-трудовых отношений. </w:t>
            </w:r>
            <w:r w:rsidRPr="00637460">
              <w:rPr>
                <w:color w:val="000000" w:themeColor="text1"/>
                <w:sz w:val="20"/>
                <w:lang w:eastAsia="en-US"/>
              </w:rPr>
              <w:t>Международные стандарты в регулировании социально-трудовых отношений).</w:t>
            </w:r>
          </w:p>
        </w:tc>
      </w:tr>
      <w:tr w:rsidR="002B166D" w:rsidRPr="00637460" w:rsidTr="004A57FA">
        <w:trPr>
          <w:trHeight w:val="422"/>
        </w:trPr>
        <w:tc>
          <w:tcPr>
            <w:tcW w:w="257" w:type="pct"/>
          </w:tcPr>
          <w:p w:rsidR="002B166D" w:rsidRPr="00637460" w:rsidRDefault="002B166D" w:rsidP="002B166D">
            <w:pPr>
              <w:widowControl/>
              <w:suppressAutoHyphens/>
              <w:snapToGrid/>
              <w:spacing w:before="0" w:after="0"/>
              <w:jc w:val="center"/>
              <w:rPr>
                <w:color w:val="000000" w:themeColor="text1"/>
                <w:sz w:val="20"/>
                <w:lang w:eastAsia="en-US"/>
              </w:rPr>
            </w:pPr>
            <w:r w:rsidRPr="00637460">
              <w:rPr>
                <w:color w:val="000000" w:themeColor="text1"/>
                <w:sz w:val="20"/>
                <w:lang w:eastAsia="en-US"/>
              </w:rPr>
              <w:t>4</w:t>
            </w:r>
          </w:p>
        </w:tc>
        <w:tc>
          <w:tcPr>
            <w:tcW w:w="1007" w:type="pct"/>
          </w:tcPr>
          <w:p w:rsidR="002B166D" w:rsidRPr="00637460" w:rsidRDefault="002B166D" w:rsidP="002B166D">
            <w:pPr>
              <w:widowControl/>
              <w:shd w:val="clear" w:color="auto" w:fill="FFFFFF"/>
              <w:tabs>
                <w:tab w:val="left" w:pos="643"/>
                <w:tab w:val="left" w:leader="dot" w:pos="6034"/>
              </w:tabs>
              <w:autoSpaceDE w:val="0"/>
              <w:autoSpaceDN w:val="0"/>
              <w:adjustRightInd w:val="0"/>
              <w:snapToGrid/>
              <w:spacing w:before="0" w:after="0"/>
              <w:jc w:val="both"/>
              <w:rPr>
                <w:color w:val="000000" w:themeColor="text1"/>
                <w:sz w:val="20"/>
                <w:lang w:eastAsia="en-US"/>
              </w:rPr>
            </w:pPr>
            <w:r w:rsidRPr="00637460">
              <w:rPr>
                <w:color w:val="000000" w:themeColor="text1"/>
                <w:spacing w:val="-1"/>
                <w:sz w:val="20"/>
                <w:lang w:eastAsia="en-US"/>
              </w:rPr>
              <w:t>Качество и уровень жизни населения. Доходы населения.</w:t>
            </w:r>
          </w:p>
        </w:tc>
        <w:tc>
          <w:tcPr>
            <w:tcW w:w="3736" w:type="pct"/>
          </w:tcPr>
          <w:p w:rsidR="002B166D" w:rsidRPr="00637460" w:rsidRDefault="002B166D" w:rsidP="002B166D">
            <w:pPr>
              <w:pStyle w:val="4"/>
              <w:keepNext w:val="0"/>
              <w:suppressAutoHyphens/>
              <w:jc w:val="both"/>
              <w:rPr>
                <w:color w:val="000000" w:themeColor="text1"/>
                <w:sz w:val="20"/>
                <w:lang w:eastAsia="en-US"/>
              </w:rPr>
            </w:pPr>
            <w:r w:rsidRPr="00637460">
              <w:rPr>
                <w:color w:val="000000" w:themeColor="text1"/>
                <w:sz w:val="20"/>
                <w:lang w:eastAsia="en-US"/>
              </w:rPr>
              <w:t xml:space="preserve"> </w:t>
            </w:r>
            <w:r w:rsidRPr="00637460">
              <w:rPr>
                <w:b/>
                <w:color w:val="000000" w:themeColor="text1"/>
                <w:sz w:val="20"/>
                <w:lang w:eastAsia="en-US"/>
              </w:rPr>
              <w:t xml:space="preserve">Качество и уровень жизни населения </w:t>
            </w:r>
            <w:r w:rsidRPr="00637460">
              <w:rPr>
                <w:color w:val="000000" w:themeColor="text1"/>
                <w:sz w:val="20"/>
                <w:lang w:eastAsia="en-US"/>
              </w:rPr>
              <w:t xml:space="preserve">(понятия «качество жизни» и «уровень жизни» населения, их соотношение. Значение и особенности изучения уровня и качества жизни. Система показателей качества и уровня жизни населения. Мировая практика измерения качества и уровня жизни. Минимальный потребительский бюджет, прожиточный минимум, минимальная заработная плата, продовольственная и потребительская корзины – важнейшие социальные стандарты уровня жизни населения. Проблема </w:t>
            </w:r>
            <w:proofErr w:type="spellStart"/>
            <w:r w:rsidRPr="00637460">
              <w:rPr>
                <w:color w:val="000000" w:themeColor="text1"/>
                <w:sz w:val="20"/>
                <w:lang w:eastAsia="en-US"/>
              </w:rPr>
              <w:t>малообеспеченности</w:t>
            </w:r>
            <w:proofErr w:type="spellEnd"/>
            <w:r w:rsidRPr="00637460">
              <w:rPr>
                <w:color w:val="000000" w:themeColor="text1"/>
                <w:sz w:val="20"/>
                <w:lang w:eastAsia="en-US"/>
              </w:rPr>
              <w:t xml:space="preserve"> в современной России. Различные подходы к оценке бедности. Формы социального вспомоществования (социальной помощи). </w:t>
            </w:r>
          </w:p>
          <w:p w:rsidR="002B166D" w:rsidRPr="00637460" w:rsidRDefault="002B166D" w:rsidP="002B166D">
            <w:pPr>
              <w:pStyle w:val="4"/>
              <w:keepNext w:val="0"/>
              <w:suppressAutoHyphens/>
              <w:jc w:val="both"/>
              <w:rPr>
                <w:b/>
                <w:caps/>
                <w:color w:val="000000" w:themeColor="text1"/>
                <w:sz w:val="20"/>
                <w:lang w:eastAsia="en-US"/>
              </w:rPr>
            </w:pPr>
            <w:r w:rsidRPr="00637460">
              <w:rPr>
                <w:b/>
                <w:color w:val="000000" w:themeColor="text1"/>
                <w:sz w:val="20"/>
                <w:lang w:eastAsia="en-US"/>
              </w:rPr>
              <w:t>Доходы населения</w:t>
            </w:r>
            <w:r w:rsidRPr="00637460">
              <w:rPr>
                <w:color w:val="000000" w:themeColor="text1"/>
                <w:sz w:val="20"/>
                <w:lang w:eastAsia="en-US"/>
              </w:rPr>
              <w:t xml:space="preserve"> (денежные доходы населения, их виды и основные источники. Дифференциация денежных доходов. Показатели дифференциации доходов. Кривая Лоренца как отражение степени неравенства доходов. Коэффициент Джини (индекс концентрации доходов населения) как характеристика распределения совокупного дохода между группами населения, Сущность и функции заработной платы. Рыночные и нерыночные факторы, определяющие уровень заработной платы. Заработная плата и стоимость рабочей силы, их взаимосвязь. Конъюнктура рынка труда и ее воздействие на уровень заработной платы. Номинальная и реальная плата.</w:t>
            </w:r>
            <w:r w:rsidRPr="00637460">
              <w:rPr>
                <w:color w:val="000000" w:themeColor="text1"/>
                <w:spacing w:val="-4"/>
                <w:sz w:val="20"/>
                <w:lang w:eastAsia="en-US"/>
              </w:rPr>
              <w:t xml:space="preserve"> </w:t>
            </w:r>
            <w:r w:rsidRPr="00637460">
              <w:rPr>
                <w:color w:val="000000" w:themeColor="text1"/>
                <w:sz w:val="20"/>
                <w:lang w:eastAsia="en-US"/>
              </w:rPr>
              <w:t>Система регулирования заработной платы в народном хозяйстве, ее элементы. Государственное и договорное регулирование заработной платы. Сфера компетенции предприятий (фирм) в области организации заработной платы).</w:t>
            </w:r>
          </w:p>
        </w:tc>
      </w:tr>
      <w:tr w:rsidR="002B166D" w:rsidRPr="00637460" w:rsidTr="004A57FA">
        <w:trPr>
          <w:trHeight w:val="422"/>
        </w:trPr>
        <w:tc>
          <w:tcPr>
            <w:tcW w:w="257" w:type="pct"/>
          </w:tcPr>
          <w:p w:rsidR="002B166D" w:rsidRPr="00637460" w:rsidRDefault="002B166D" w:rsidP="002B166D">
            <w:pPr>
              <w:widowControl/>
              <w:suppressAutoHyphens/>
              <w:snapToGrid/>
              <w:spacing w:before="0" w:after="0"/>
              <w:jc w:val="center"/>
              <w:rPr>
                <w:color w:val="000000" w:themeColor="text1"/>
                <w:sz w:val="20"/>
                <w:lang w:eastAsia="en-US"/>
              </w:rPr>
            </w:pPr>
            <w:r w:rsidRPr="00637460">
              <w:rPr>
                <w:color w:val="000000" w:themeColor="text1"/>
                <w:sz w:val="20"/>
                <w:lang w:eastAsia="en-US"/>
              </w:rPr>
              <w:t>5</w:t>
            </w:r>
          </w:p>
        </w:tc>
        <w:tc>
          <w:tcPr>
            <w:tcW w:w="1007" w:type="pct"/>
          </w:tcPr>
          <w:p w:rsidR="002B166D" w:rsidRPr="00637460" w:rsidRDefault="002B166D" w:rsidP="002B166D">
            <w:pPr>
              <w:shd w:val="clear" w:color="auto" w:fill="FFFFFF"/>
              <w:tabs>
                <w:tab w:val="left" w:pos="600"/>
                <w:tab w:val="left" w:leader="dot" w:pos="5904"/>
              </w:tabs>
              <w:autoSpaceDE w:val="0"/>
              <w:autoSpaceDN w:val="0"/>
              <w:adjustRightInd w:val="0"/>
              <w:snapToGrid/>
              <w:spacing w:before="0" w:after="0"/>
              <w:jc w:val="both"/>
              <w:rPr>
                <w:color w:val="000000" w:themeColor="text1"/>
                <w:sz w:val="20"/>
                <w:lang w:eastAsia="en-US"/>
              </w:rPr>
            </w:pPr>
            <w:r w:rsidRPr="00637460">
              <w:rPr>
                <w:color w:val="000000" w:themeColor="text1"/>
                <w:sz w:val="20"/>
                <w:lang w:eastAsia="en-US"/>
              </w:rPr>
              <w:t>Организация труда на предприятии</w:t>
            </w:r>
          </w:p>
        </w:tc>
        <w:tc>
          <w:tcPr>
            <w:tcW w:w="3736" w:type="pct"/>
          </w:tcPr>
          <w:p w:rsidR="002B166D" w:rsidRPr="00637460" w:rsidRDefault="002B166D" w:rsidP="002B166D">
            <w:pPr>
              <w:widowControl/>
              <w:snapToGrid/>
              <w:spacing w:before="0" w:after="0"/>
              <w:jc w:val="both"/>
              <w:rPr>
                <w:b/>
                <w:color w:val="000000" w:themeColor="text1"/>
                <w:sz w:val="20"/>
                <w:lang w:eastAsia="en-US"/>
              </w:rPr>
            </w:pPr>
            <w:r w:rsidRPr="00637460">
              <w:rPr>
                <w:b/>
                <w:color w:val="000000" w:themeColor="text1"/>
                <w:sz w:val="20"/>
                <w:lang w:eastAsia="en-US"/>
              </w:rPr>
              <w:t>Основы взаимоотношений работодателей с наемными работниками</w:t>
            </w:r>
          </w:p>
          <w:p w:rsidR="002B166D" w:rsidRPr="00637460" w:rsidRDefault="002B166D" w:rsidP="002B166D">
            <w:pPr>
              <w:widowControl/>
              <w:snapToGrid/>
              <w:spacing w:before="0" w:after="0"/>
              <w:jc w:val="both"/>
              <w:rPr>
                <w:color w:val="000000" w:themeColor="text1"/>
                <w:sz w:val="20"/>
                <w:lang w:eastAsia="en-US"/>
              </w:rPr>
            </w:pPr>
            <w:r w:rsidRPr="00637460">
              <w:rPr>
                <w:color w:val="000000" w:themeColor="text1"/>
                <w:sz w:val="20"/>
                <w:lang w:eastAsia="en-US"/>
              </w:rPr>
              <w:t xml:space="preserve">Общие принципы организации труда. Рынок труда и взаимоотношения работодателей с наемными работниками. Качество рабочей силы, формы организации труда и регулирование трудовых отношений. </w:t>
            </w:r>
            <w:r w:rsidRPr="00637460">
              <w:rPr>
                <w:bCs/>
                <w:color w:val="000000" w:themeColor="text1"/>
                <w:sz w:val="20"/>
                <w:lang w:eastAsia="en-US"/>
              </w:rPr>
              <w:t>Основные направления оптимизации трудового процесса на предприятии. Р</w:t>
            </w:r>
            <w:r w:rsidRPr="00637460">
              <w:rPr>
                <w:color w:val="000000" w:themeColor="text1"/>
                <w:sz w:val="20"/>
                <w:lang w:eastAsia="en-US"/>
              </w:rPr>
              <w:t xml:space="preserve">азделение труда на предприятии, основные категории персонала. Кооперация труда на предприятии. </w:t>
            </w:r>
            <w:r w:rsidRPr="00637460">
              <w:rPr>
                <w:color w:val="000000" w:themeColor="text1"/>
                <w:sz w:val="20"/>
                <w:lang w:eastAsia="en-US"/>
              </w:rPr>
              <w:lastRenderedPageBreak/>
              <w:t>Организация рабочего места.</w:t>
            </w:r>
          </w:p>
          <w:p w:rsidR="002B166D" w:rsidRPr="00637460" w:rsidRDefault="002B166D" w:rsidP="002B166D">
            <w:pPr>
              <w:widowControl/>
              <w:snapToGrid/>
              <w:spacing w:before="0" w:after="0"/>
              <w:jc w:val="both"/>
              <w:rPr>
                <w:color w:val="000000" w:themeColor="text1"/>
                <w:sz w:val="20"/>
                <w:lang w:eastAsia="en-US"/>
              </w:rPr>
            </w:pPr>
            <w:r w:rsidRPr="00637460">
              <w:rPr>
                <w:b/>
                <w:color w:val="000000" w:themeColor="text1"/>
                <w:sz w:val="20"/>
                <w:lang w:eastAsia="en-US"/>
              </w:rPr>
              <w:t>Планирование потребности в промышленно-производственном персонале</w:t>
            </w:r>
          </w:p>
          <w:p w:rsidR="002B166D" w:rsidRPr="00637460" w:rsidRDefault="002B166D" w:rsidP="002B166D">
            <w:pPr>
              <w:widowControl/>
              <w:snapToGrid/>
              <w:spacing w:before="0" w:after="0"/>
              <w:jc w:val="both"/>
              <w:rPr>
                <w:color w:val="000000" w:themeColor="text1"/>
                <w:sz w:val="20"/>
                <w:lang w:eastAsia="en-US"/>
              </w:rPr>
            </w:pPr>
            <w:r w:rsidRPr="00637460">
              <w:rPr>
                <w:color w:val="000000" w:themeColor="text1"/>
                <w:sz w:val="20"/>
                <w:lang w:eastAsia="en-US"/>
              </w:rPr>
              <w:t xml:space="preserve">Содержание, задачи и технология планирования потребности в персонале. Анализ выполнения плана по труду за предшествующий период. Планирование трудоемкости производственной программы. Расчет баланса рабочего времени. Расчет потребности в персонале. </w:t>
            </w:r>
          </w:p>
          <w:p w:rsidR="002B166D" w:rsidRPr="00637460" w:rsidRDefault="002B166D" w:rsidP="002B166D">
            <w:pPr>
              <w:widowControl/>
              <w:snapToGrid/>
              <w:spacing w:before="0" w:after="0"/>
              <w:jc w:val="both"/>
              <w:rPr>
                <w:b/>
                <w:color w:val="000000" w:themeColor="text1"/>
                <w:sz w:val="20"/>
                <w:lang w:eastAsia="en-US"/>
              </w:rPr>
            </w:pPr>
            <w:r w:rsidRPr="00637460">
              <w:rPr>
                <w:b/>
                <w:color w:val="000000" w:themeColor="text1"/>
                <w:sz w:val="20"/>
                <w:lang w:eastAsia="en-US"/>
              </w:rPr>
              <w:t>Планирование производительности труда</w:t>
            </w:r>
          </w:p>
          <w:p w:rsidR="002B166D" w:rsidRPr="00637460" w:rsidRDefault="002B166D" w:rsidP="002B166D">
            <w:pPr>
              <w:widowControl/>
              <w:snapToGrid/>
              <w:spacing w:before="0" w:after="0"/>
              <w:jc w:val="both"/>
              <w:rPr>
                <w:color w:val="000000" w:themeColor="text1"/>
                <w:sz w:val="20"/>
                <w:lang w:eastAsia="en-US"/>
              </w:rPr>
            </w:pPr>
            <w:r w:rsidRPr="00637460">
              <w:rPr>
                <w:color w:val="000000" w:themeColor="text1"/>
                <w:sz w:val="20"/>
                <w:lang w:eastAsia="en-US"/>
              </w:rPr>
              <w:t>Содержание понятий эффективности и производительности труда. Планирование производительности труда по технико-экономическим факторам. Планирование производительности труда на основе трудоемкости производственной программы. Укрупненные методы планирования производительности труда.</w:t>
            </w:r>
          </w:p>
        </w:tc>
      </w:tr>
      <w:tr w:rsidR="002B166D" w:rsidRPr="00637460" w:rsidTr="004A57FA">
        <w:trPr>
          <w:trHeight w:val="422"/>
        </w:trPr>
        <w:tc>
          <w:tcPr>
            <w:tcW w:w="257" w:type="pct"/>
          </w:tcPr>
          <w:p w:rsidR="002B166D" w:rsidRPr="00637460" w:rsidRDefault="002B166D" w:rsidP="002B166D">
            <w:pPr>
              <w:widowControl/>
              <w:suppressAutoHyphens/>
              <w:snapToGrid/>
              <w:spacing w:before="0" w:after="0"/>
              <w:jc w:val="center"/>
              <w:rPr>
                <w:color w:val="000000" w:themeColor="text1"/>
                <w:sz w:val="20"/>
                <w:lang w:eastAsia="en-US"/>
              </w:rPr>
            </w:pPr>
            <w:r w:rsidRPr="00637460">
              <w:rPr>
                <w:color w:val="000000" w:themeColor="text1"/>
                <w:sz w:val="20"/>
                <w:lang w:eastAsia="en-US"/>
              </w:rPr>
              <w:lastRenderedPageBreak/>
              <w:t>6</w:t>
            </w:r>
          </w:p>
        </w:tc>
        <w:tc>
          <w:tcPr>
            <w:tcW w:w="1007" w:type="pct"/>
          </w:tcPr>
          <w:p w:rsidR="002B166D" w:rsidRPr="00637460" w:rsidRDefault="002B166D" w:rsidP="002B166D">
            <w:pPr>
              <w:shd w:val="clear" w:color="auto" w:fill="FFFFFF"/>
              <w:tabs>
                <w:tab w:val="left" w:pos="600"/>
                <w:tab w:val="left" w:leader="dot" w:pos="5904"/>
              </w:tabs>
              <w:autoSpaceDE w:val="0"/>
              <w:autoSpaceDN w:val="0"/>
              <w:adjustRightInd w:val="0"/>
              <w:snapToGrid/>
              <w:spacing w:before="0" w:after="0"/>
              <w:jc w:val="both"/>
              <w:rPr>
                <w:color w:val="000000" w:themeColor="text1"/>
                <w:sz w:val="20"/>
                <w:lang w:eastAsia="en-US"/>
              </w:rPr>
            </w:pPr>
            <w:r w:rsidRPr="00637460">
              <w:rPr>
                <w:color w:val="000000" w:themeColor="text1"/>
                <w:sz w:val="20"/>
                <w:lang w:eastAsia="en-US"/>
              </w:rPr>
              <w:t>Нормирование и оплата труда на предприятии</w:t>
            </w:r>
          </w:p>
        </w:tc>
        <w:tc>
          <w:tcPr>
            <w:tcW w:w="3736" w:type="pct"/>
          </w:tcPr>
          <w:p w:rsidR="002B166D" w:rsidRPr="00637460" w:rsidRDefault="002B166D" w:rsidP="002B166D">
            <w:pPr>
              <w:pStyle w:val="10"/>
              <w:rPr>
                <w:rFonts w:ascii="Times New Roman" w:hAnsi="Times New Roman"/>
                <w:b/>
                <w:color w:val="000000" w:themeColor="text1"/>
                <w:lang w:eastAsia="en-US"/>
              </w:rPr>
            </w:pPr>
            <w:bookmarkStart w:id="1" w:name="_Toc372286874"/>
            <w:r w:rsidRPr="00637460">
              <w:rPr>
                <w:rFonts w:ascii="Times New Roman" w:hAnsi="Times New Roman"/>
                <w:b/>
                <w:color w:val="000000" w:themeColor="text1"/>
                <w:lang w:eastAsia="en-US"/>
              </w:rPr>
              <w:t>Трудовые процессы как объект нормирования</w:t>
            </w:r>
            <w:bookmarkEnd w:id="1"/>
          </w:p>
          <w:p w:rsidR="002B166D" w:rsidRPr="00637460" w:rsidRDefault="002B166D" w:rsidP="002B166D">
            <w:pPr>
              <w:widowControl/>
              <w:snapToGrid/>
              <w:spacing w:before="0" w:after="0"/>
              <w:jc w:val="both"/>
              <w:rPr>
                <w:color w:val="000000" w:themeColor="text1"/>
                <w:sz w:val="20"/>
                <w:lang w:eastAsia="en-US"/>
              </w:rPr>
            </w:pPr>
            <w:r w:rsidRPr="00637460">
              <w:rPr>
                <w:color w:val="000000" w:themeColor="text1"/>
                <w:sz w:val="20"/>
                <w:lang w:eastAsia="en-US"/>
              </w:rPr>
              <w:t xml:space="preserve">Организация трудовых процессов. Методы оценки труда. Методы исследования трудовых процессов. Основные понятия нормирования труда. Содержание и функции нормирования труда. Виды нормативов и норм. Нормирование и совершенствование организации труда. </w:t>
            </w:r>
          </w:p>
          <w:p w:rsidR="002B166D" w:rsidRPr="00637460" w:rsidRDefault="002B166D" w:rsidP="002B166D">
            <w:pPr>
              <w:pStyle w:val="10"/>
              <w:rPr>
                <w:rFonts w:ascii="Times New Roman" w:hAnsi="Times New Roman"/>
                <w:b/>
                <w:color w:val="000000" w:themeColor="text1"/>
                <w:lang w:eastAsia="en-US"/>
              </w:rPr>
            </w:pPr>
            <w:bookmarkStart w:id="2" w:name="_Toc372286875"/>
            <w:r w:rsidRPr="00637460">
              <w:rPr>
                <w:rFonts w:ascii="Times New Roman" w:hAnsi="Times New Roman"/>
                <w:b/>
                <w:color w:val="000000" w:themeColor="text1"/>
                <w:lang w:eastAsia="en-US"/>
              </w:rPr>
              <w:t>Организация оплаты труда работников предприятия</w:t>
            </w:r>
            <w:bookmarkEnd w:id="2"/>
          </w:p>
          <w:p w:rsidR="002B166D" w:rsidRPr="00637460" w:rsidRDefault="002B166D" w:rsidP="002B166D">
            <w:pPr>
              <w:widowControl/>
              <w:snapToGrid/>
              <w:spacing w:before="0" w:after="0"/>
              <w:jc w:val="both"/>
              <w:rPr>
                <w:color w:val="000000" w:themeColor="text1"/>
                <w:sz w:val="20"/>
                <w:lang w:eastAsia="en-US"/>
              </w:rPr>
            </w:pPr>
            <w:r w:rsidRPr="00637460">
              <w:rPr>
                <w:color w:val="000000" w:themeColor="text1"/>
                <w:sz w:val="20"/>
                <w:lang w:eastAsia="en-US"/>
              </w:rPr>
              <w:t xml:space="preserve">Универсальная рыночная система оценки и оплаты труда. Особенности формирования фонда оплаты труда (ФОТ) в отечественной практике. Формы и системы оплаты труда. Основные понятия, термины и определения. Планирование средств на оплату труда. Состав средств на оплату труда. Методы определения планового фонда оплаты труда. Планирование средств фонда потребления. </w:t>
            </w:r>
          </w:p>
          <w:p w:rsidR="002B166D" w:rsidRPr="00637460" w:rsidRDefault="002B166D" w:rsidP="002B166D">
            <w:pPr>
              <w:widowControl/>
              <w:snapToGrid/>
              <w:spacing w:before="0" w:after="0"/>
              <w:jc w:val="both"/>
              <w:rPr>
                <w:color w:val="000000" w:themeColor="text1"/>
                <w:sz w:val="20"/>
                <w:lang w:eastAsia="en-US"/>
              </w:rPr>
            </w:pPr>
            <w:r w:rsidRPr="00637460">
              <w:rPr>
                <w:b/>
                <w:color w:val="000000" w:themeColor="text1"/>
                <w:sz w:val="20"/>
                <w:lang w:eastAsia="en-US"/>
              </w:rPr>
              <w:t>Формирование средств на оплату труда работников</w:t>
            </w:r>
            <w:r w:rsidRPr="00637460">
              <w:rPr>
                <w:color w:val="000000" w:themeColor="text1"/>
                <w:sz w:val="20"/>
                <w:lang w:eastAsia="en-US"/>
              </w:rPr>
              <w:t xml:space="preserve"> (тарифная система оплаты труда, ее назначение и составляющие. Единая тарифная сетка работников бюджетной сферы. Формы и системы оплаты труда работников, их назначение и условия применения. Нетрадиционные методы оплаты труда, гибкие формы оплаты труда. Производительность (эффективность) труда как важнейший показатель использования трудового потенциала. Понятие о совокупной и частной производительности. Производительность труда. Эффективность труда. Методы и способы измерения производительности труда)</w:t>
            </w:r>
          </w:p>
          <w:p w:rsidR="002B166D" w:rsidRPr="00637460" w:rsidRDefault="002B166D" w:rsidP="002B166D">
            <w:pPr>
              <w:pStyle w:val="10"/>
              <w:rPr>
                <w:rFonts w:ascii="Times New Roman" w:hAnsi="Times New Roman"/>
                <w:b/>
                <w:color w:val="000000" w:themeColor="text1"/>
                <w:lang w:eastAsia="en-US"/>
              </w:rPr>
            </w:pPr>
            <w:bookmarkStart w:id="3" w:name="_Toc372286876"/>
            <w:r w:rsidRPr="00637460">
              <w:rPr>
                <w:rFonts w:ascii="Times New Roman" w:hAnsi="Times New Roman"/>
                <w:b/>
                <w:color w:val="000000" w:themeColor="text1"/>
                <w:lang w:eastAsia="en-US"/>
              </w:rPr>
              <w:t>Совершенствование систем оплаты труда на предприятиях в целях усиления мотивации работников</w:t>
            </w:r>
            <w:bookmarkEnd w:id="3"/>
          </w:p>
          <w:p w:rsidR="002B166D" w:rsidRPr="00637460" w:rsidRDefault="002B166D" w:rsidP="002B166D">
            <w:pPr>
              <w:widowControl/>
              <w:snapToGrid/>
              <w:spacing w:before="0" w:after="0"/>
              <w:jc w:val="both"/>
              <w:rPr>
                <w:color w:val="000000" w:themeColor="text1"/>
                <w:sz w:val="20"/>
                <w:lang w:eastAsia="en-US"/>
              </w:rPr>
            </w:pPr>
            <w:r w:rsidRPr="00637460">
              <w:rPr>
                <w:color w:val="000000" w:themeColor="text1"/>
                <w:sz w:val="20"/>
                <w:lang w:eastAsia="en-US"/>
              </w:rPr>
              <w:t>Критерии дифференциации оплаты труда и элементы тарифной системы. Совершенствование тарифной оплаты труда на основе ЕТС, действующей в бюджетной сфере. Совершенствование «заводских» тарифных систем оплаты труда на основе ЕТС. Совершенствование тарифной системы оплаты труда на основе социального партнерства. Разработка бестарифных систем оплаты труда. Оплата труда, основанная на использовании чековой системы учета затрат. И взаимных расчетов подразделений. Система участия работников в прибылях и партнерство.</w:t>
            </w:r>
          </w:p>
        </w:tc>
      </w:tr>
    </w:tbl>
    <w:p w:rsidR="002B166D" w:rsidRPr="00637460" w:rsidRDefault="002B166D" w:rsidP="002B166D">
      <w:pPr>
        <w:widowControl/>
        <w:snapToGrid/>
        <w:spacing w:before="0" w:after="0"/>
        <w:rPr>
          <w:b/>
          <w:color w:val="000000" w:themeColor="text1"/>
          <w:sz w:val="20"/>
        </w:rPr>
      </w:pPr>
    </w:p>
    <w:p w:rsidR="002B166D" w:rsidRPr="00637460" w:rsidRDefault="002B166D" w:rsidP="002B166D">
      <w:pPr>
        <w:widowControl/>
        <w:tabs>
          <w:tab w:val="left" w:pos="993"/>
        </w:tabs>
        <w:suppressAutoHyphens/>
        <w:snapToGrid/>
        <w:spacing w:before="0" w:after="0"/>
        <w:ind w:firstLine="720"/>
        <w:jc w:val="both"/>
        <w:rPr>
          <w:b/>
          <w:color w:val="000000" w:themeColor="text1"/>
          <w:sz w:val="20"/>
        </w:rPr>
      </w:pPr>
      <w:r w:rsidRPr="00637460">
        <w:rPr>
          <w:b/>
          <w:color w:val="000000" w:themeColor="text1"/>
          <w:sz w:val="20"/>
        </w:rPr>
        <w:t>5.2 Занятия лекционного и семинарского типа</w:t>
      </w:r>
    </w:p>
    <w:p w:rsidR="002B166D" w:rsidRPr="00637460" w:rsidRDefault="002B166D" w:rsidP="002B166D">
      <w:pPr>
        <w:widowControl/>
        <w:tabs>
          <w:tab w:val="left" w:pos="993"/>
        </w:tabs>
        <w:snapToGrid/>
        <w:spacing w:before="0" w:after="0"/>
        <w:ind w:firstLine="720"/>
        <w:rPr>
          <w:b/>
          <w:color w:val="000000" w:themeColor="text1"/>
          <w:sz w:val="20"/>
        </w:rPr>
      </w:pPr>
      <w:r w:rsidRPr="00637460">
        <w:rPr>
          <w:b/>
          <w:color w:val="000000" w:themeColor="text1"/>
          <w:sz w:val="20"/>
        </w:rPr>
        <w:t>5.2.1 Темы лекций</w:t>
      </w:r>
    </w:p>
    <w:p w:rsidR="002B166D" w:rsidRPr="00637460" w:rsidRDefault="002B166D" w:rsidP="002B166D">
      <w:pPr>
        <w:widowControl/>
        <w:tabs>
          <w:tab w:val="left" w:pos="993"/>
          <w:tab w:val="left" w:pos="1134"/>
        </w:tabs>
        <w:snapToGrid/>
        <w:spacing w:before="0" w:after="0"/>
        <w:ind w:firstLine="720"/>
        <w:jc w:val="both"/>
        <w:rPr>
          <w:b/>
          <w:color w:val="000000" w:themeColor="text1"/>
          <w:sz w:val="20"/>
        </w:rPr>
      </w:pPr>
      <w:r w:rsidRPr="00637460">
        <w:rPr>
          <w:b/>
          <w:color w:val="000000" w:themeColor="text1"/>
          <w:sz w:val="20"/>
        </w:rPr>
        <w:t>Раздел 1</w:t>
      </w:r>
      <w:r w:rsidRPr="00637460">
        <w:rPr>
          <w:b/>
          <w:bCs/>
          <w:iCs/>
          <w:color w:val="000000" w:themeColor="text1"/>
          <w:sz w:val="20"/>
        </w:rPr>
        <w:t xml:space="preserve">  «Теоретические основы современной экономики труда</w:t>
      </w:r>
      <w:r w:rsidRPr="00637460">
        <w:rPr>
          <w:b/>
          <w:color w:val="000000" w:themeColor="text1"/>
          <w:sz w:val="20"/>
        </w:rPr>
        <w:t>»</w:t>
      </w:r>
    </w:p>
    <w:p w:rsidR="002B166D" w:rsidRPr="00637460" w:rsidRDefault="002B166D" w:rsidP="002B166D">
      <w:pPr>
        <w:widowControl/>
        <w:numPr>
          <w:ilvl w:val="0"/>
          <w:numId w:val="17"/>
        </w:numPr>
        <w:tabs>
          <w:tab w:val="left" w:pos="993"/>
        </w:tabs>
        <w:snapToGrid/>
        <w:spacing w:before="0" w:after="0"/>
        <w:ind w:left="0" w:firstLine="720"/>
        <w:rPr>
          <w:color w:val="000000" w:themeColor="text1"/>
          <w:sz w:val="20"/>
        </w:rPr>
      </w:pPr>
      <w:r w:rsidRPr="00637460">
        <w:rPr>
          <w:color w:val="000000" w:themeColor="text1"/>
          <w:sz w:val="20"/>
        </w:rPr>
        <w:t>Предмет и задачи курса.</w:t>
      </w:r>
    </w:p>
    <w:p w:rsidR="002B166D" w:rsidRPr="00637460" w:rsidRDefault="002B166D" w:rsidP="002B166D">
      <w:pPr>
        <w:widowControl/>
        <w:tabs>
          <w:tab w:val="left" w:pos="993"/>
          <w:tab w:val="left" w:pos="1134"/>
        </w:tabs>
        <w:snapToGrid/>
        <w:spacing w:before="0" w:after="0"/>
        <w:ind w:firstLine="720"/>
        <w:jc w:val="both"/>
        <w:rPr>
          <w:b/>
          <w:color w:val="000000" w:themeColor="text1"/>
          <w:sz w:val="20"/>
        </w:rPr>
      </w:pPr>
    </w:p>
    <w:p w:rsidR="002B166D" w:rsidRPr="00637460" w:rsidRDefault="002B166D" w:rsidP="002B166D">
      <w:pPr>
        <w:widowControl/>
        <w:tabs>
          <w:tab w:val="left" w:pos="993"/>
          <w:tab w:val="left" w:pos="1134"/>
        </w:tabs>
        <w:snapToGrid/>
        <w:spacing w:before="0" w:after="0"/>
        <w:ind w:firstLine="720"/>
        <w:jc w:val="both"/>
        <w:rPr>
          <w:b/>
          <w:bCs/>
          <w:color w:val="000000" w:themeColor="text1"/>
          <w:sz w:val="20"/>
        </w:rPr>
      </w:pPr>
      <w:r w:rsidRPr="00637460">
        <w:rPr>
          <w:b/>
          <w:bCs/>
          <w:iCs/>
          <w:color w:val="000000" w:themeColor="text1"/>
          <w:sz w:val="20"/>
        </w:rPr>
        <w:t>Раздел 2  «</w:t>
      </w:r>
      <w:r w:rsidRPr="00637460">
        <w:rPr>
          <w:b/>
          <w:bCs/>
          <w:color w:val="000000" w:themeColor="text1"/>
          <w:sz w:val="20"/>
        </w:rPr>
        <w:t>Трудовые ресурсы общества и трудовой потенциал»</w:t>
      </w:r>
    </w:p>
    <w:p w:rsidR="002B166D" w:rsidRPr="00637460" w:rsidRDefault="002B166D" w:rsidP="002B166D">
      <w:pPr>
        <w:widowControl/>
        <w:numPr>
          <w:ilvl w:val="0"/>
          <w:numId w:val="18"/>
        </w:numPr>
        <w:tabs>
          <w:tab w:val="left" w:pos="993"/>
        </w:tabs>
        <w:snapToGrid/>
        <w:spacing w:before="0" w:after="0"/>
        <w:ind w:left="0" w:firstLine="720"/>
        <w:rPr>
          <w:color w:val="000000" w:themeColor="text1"/>
          <w:sz w:val="20"/>
        </w:rPr>
      </w:pPr>
      <w:r w:rsidRPr="00637460">
        <w:rPr>
          <w:color w:val="000000" w:themeColor="text1"/>
          <w:sz w:val="20"/>
        </w:rPr>
        <w:t>Трудовые ресурсы общества.</w:t>
      </w:r>
    </w:p>
    <w:p w:rsidR="002B166D" w:rsidRPr="00637460" w:rsidRDefault="002B166D" w:rsidP="002B166D">
      <w:pPr>
        <w:widowControl/>
        <w:numPr>
          <w:ilvl w:val="0"/>
          <w:numId w:val="18"/>
        </w:numPr>
        <w:tabs>
          <w:tab w:val="left" w:pos="993"/>
        </w:tabs>
        <w:snapToGrid/>
        <w:spacing w:before="0" w:after="0"/>
        <w:ind w:hanging="551"/>
        <w:rPr>
          <w:color w:val="000000" w:themeColor="text1"/>
          <w:sz w:val="20"/>
        </w:rPr>
      </w:pPr>
      <w:r w:rsidRPr="00637460">
        <w:rPr>
          <w:color w:val="000000" w:themeColor="text1"/>
          <w:sz w:val="20"/>
        </w:rPr>
        <w:t>Трудовой потенциал .</w:t>
      </w:r>
    </w:p>
    <w:p w:rsidR="002B166D" w:rsidRPr="00637460" w:rsidRDefault="002B166D" w:rsidP="002B166D">
      <w:pPr>
        <w:widowControl/>
        <w:tabs>
          <w:tab w:val="left" w:pos="993"/>
        </w:tabs>
        <w:snapToGrid/>
        <w:spacing w:before="0" w:after="0"/>
        <w:ind w:firstLine="720"/>
        <w:rPr>
          <w:b/>
          <w:color w:val="000000" w:themeColor="text1"/>
          <w:sz w:val="20"/>
        </w:rPr>
      </w:pPr>
    </w:p>
    <w:p w:rsidR="002B166D" w:rsidRPr="00637460" w:rsidRDefault="002B166D" w:rsidP="002B166D">
      <w:pPr>
        <w:widowControl/>
        <w:tabs>
          <w:tab w:val="left" w:pos="993"/>
          <w:tab w:val="left" w:pos="1080"/>
          <w:tab w:val="left" w:pos="1134"/>
        </w:tabs>
        <w:snapToGrid/>
        <w:spacing w:before="0" w:after="0"/>
        <w:ind w:firstLine="720"/>
        <w:jc w:val="both"/>
        <w:rPr>
          <w:b/>
          <w:bCs/>
          <w:color w:val="000000" w:themeColor="text1"/>
          <w:sz w:val="20"/>
        </w:rPr>
      </w:pPr>
      <w:r w:rsidRPr="00637460">
        <w:rPr>
          <w:b/>
          <w:bCs/>
          <w:iCs/>
          <w:color w:val="000000" w:themeColor="text1"/>
          <w:sz w:val="20"/>
        </w:rPr>
        <w:t>Раздел 3 «</w:t>
      </w:r>
      <w:r w:rsidRPr="00637460">
        <w:rPr>
          <w:b/>
          <w:bCs/>
          <w:color w:val="000000" w:themeColor="text1"/>
          <w:sz w:val="20"/>
        </w:rPr>
        <w:t>Занятость населения и рынок труда»</w:t>
      </w:r>
    </w:p>
    <w:p w:rsidR="002B166D" w:rsidRPr="00637460" w:rsidRDefault="002B166D" w:rsidP="002B166D">
      <w:pPr>
        <w:widowControl/>
        <w:numPr>
          <w:ilvl w:val="0"/>
          <w:numId w:val="19"/>
        </w:numPr>
        <w:tabs>
          <w:tab w:val="left" w:pos="993"/>
        </w:tabs>
        <w:snapToGrid/>
        <w:spacing w:before="0" w:after="0"/>
        <w:ind w:left="0" w:firstLine="720"/>
        <w:rPr>
          <w:color w:val="000000" w:themeColor="text1"/>
          <w:sz w:val="20"/>
        </w:rPr>
      </w:pPr>
      <w:r w:rsidRPr="00637460">
        <w:rPr>
          <w:color w:val="000000" w:themeColor="text1"/>
          <w:sz w:val="20"/>
        </w:rPr>
        <w:t xml:space="preserve">Занятость населения и рынок труда </w:t>
      </w:r>
    </w:p>
    <w:p w:rsidR="002B166D" w:rsidRPr="00637460" w:rsidRDefault="002B166D" w:rsidP="002B166D">
      <w:pPr>
        <w:widowControl/>
        <w:tabs>
          <w:tab w:val="left" w:pos="993"/>
        </w:tabs>
        <w:snapToGrid/>
        <w:spacing w:before="0" w:after="0"/>
        <w:ind w:left="720"/>
        <w:rPr>
          <w:color w:val="000000" w:themeColor="text1"/>
          <w:sz w:val="20"/>
        </w:rPr>
      </w:pPr>
    </w:p>
    <w:p w:rsidR="002B166D" w:rsidRPr="00637460" w:rsidRDefault="002B166D" w:rsidP="002B166D">
      <w:pPr>
        <w:widowControl/>
        <w:tabs>
          <w:tab w:val="left" w:pos="993"/>
          <w:tab w:val="left" w:pos="1134"/>
        </w:tabs>
        <w:snapToGrid/>
        <w:spacing w:before="0" w:after="0"/>
        <w:ind w:firstLine="720"/>
        <w:jc w:val="both"/>
        <w:rPr>
          <w:b/>
          <w:bCs/>
          <w:color w:val="000000" w:themeColor="text1"/>
          <w:sz w:val="20"/>
        </w:rPr>
      </w:pPr>
      <w:r w:rsidRPr="00637460">
        <w:rPr>
          <w:b/>
          <w:bCs/>
          <w:iCs/>
          <w:color w:val="000000" w:themeColor="text1"/>
          <w:sz w:val="20"/>
        </w:rPr>
        <w:t>Раздел 4 «</w:t>
      </w:r>
      <w:r w:rsidRPr="00637460">
        <w:rPr>
          <w:b/>
          <w:bCs/>
          <w:color w:val="000000" w:themeColor="text1"/>
          <w:spacing w:val="-1"/>
          <w:sz w:val="20"/>
        </w:rPr>
        <w:t>Качество и уровень жизни населения. Доходы населения</w:t>
      </w:r>
      <w:r w:rsidRPr="00637460">
        <w:rPr>
          <w:b/>
          <w:bCs/>
          <w:color w:val="000000" w:themeColor="text1"/>
          <w:sz w:val="20"/>
        </w:rPr>
        <w:t>»</w:t>
      </w:r>
    </w:p>
    <w:p w:rsidR="002B166D" w:rsidRPr="00637460" w:rsidRDefault="002B166D" w:rsidP="002B166D">
      <w:pPr>
        <w:widowControl/>
        <w:numPr>
          <w:ilvl w:val="0"/>
          <w:numId w:val="20"/>
        </w:numPr>
        <w:tabs>
          <w:tab w:val="left" w:pos="993"/>
        </w:tabs>
        <w:snapToGrid/>
        <w:spacing w:before="0" w:after="0"/>
        <w:ind w:left="0" w:firstLine="720"/>
        <w:contextualSpacing/>
        <w:jc w:val="both"/>
        <w:rPr>
          <w:color w:val="000000" w:themeColor="text1"/>
          <w:sz w:val="20"/>
        </w:rPr>
      </w:pPr>
      <w:r w:rsidRPr="00637460">
        <w:rPr>
          <w:color w:val="000000" w:themeColor="text1"/>
          <w:sz w:val="20"/>
        </w:rPr>
        <w:t>Качество и уровень жизни населения.</w:t>
      </w:r>
    </w:p>
    <w:p w:rsidR="002B166D" w:rsidRPr="00637460" w:rsidRDefault="002B166D" w:rsidP="002B166D">
      <w:pPr>
        <w:widowControl/>
        <w:numPr>
          <w:ilvl w:val="0"/>
          <w:numId w:val="20"/>
        </w:numPr>
        <w:tabs>
          <w:tab w:val="left" w:pos="993"/>
        </w:tabs>
        <w:snapToGrid/>
        <w:spacing w:before="0" w:after="0"/>
        <w:ind w:left="0" w:firstLine="720"/>
        <w:contextualSpacing/>
        <w:jc w:val="both"/>
        <w:rPr>
          <w:color w:val="000000" w:themeColor="text1"/>
          <w:sz w:val="20"/>
        </w:rPr>
      </w:pPr>
      <w:r w:rsidRPr="00637460">
        <w:rPr>
          <w:color w:val="000000" w:themeColor="text1"/>
          <w:sz w:val="20"/>
        </w:rPr>
        <w:t>Доходы населения.</w:t>
      </w:r>
    </w:p>
    <w:p w:rsidR="002B166D" w:rsidRPr="00637460" w:rsidRDefault="002B166D" w:rsidP="002B166D">
      <w:pPr>
        <w:widowControl/>
        <w:tabs>
          <w:tab w:val="left" w:pos="993"/>
          <w:tab w:val="left" w:pos="1134"/>
        </w:tabs>
        <w:snapToGrid/>
        <w:spacing w:before="0" w:after="0"/>
        <w:ind w:firstLine="720"/>
        <w:jc w:val="both"/>
        <w:rPr>
          <w:color w:val="000000" w:themeColor="text1"/>
          <w:sz w:val="20"/>
        </w:rPr>
      </w:pPr>
    </w:p>
    <w:p w:rsidR="002B166D" w:rsidRPr="00637460" w:rsidRDefault="002B166D" w:rsidP="002B166D">
      <w:pPr>
        <w:widowControl/>
        <w:tabs>
          <w:tab w:val="left" w:pos="993"/>
          <w:tab w:val="left" w:pos="1134"/>
        </w:tabs>
        <w:snapToGrid/>
        <w:spacing w:before="0" w:after="0"/>
        <w:ind w:firstLine="720"/>
        <w:jc w:val="both"/>
        <w:rPr>
          <w:b/>
          <w:color w:val="000000" w:themeColor="text1"/>
          <w:sz w:val="20"/>
        </w:rPr>
      </w:pPr>
      <w:r w:rsidRPr="00637460">
        <w:rPr>
          <w:b/>
          <w:bCs/>
          <w:iCs/>
          <w:color w:val="000000" w:themeColor="text1"/>
          <w:sz w:val="20"/>
        </w:rPr>
        <w:t>Раздел 5 «Организация труда на предприятии</w:t>
      </w:r>
      <w:r w:rsidRPr="00637460">
        <w:rPr>
          <w:b/>
          <w:color w:val="000000" w:themeColor="text1"/>
          <w:sz w:val="20"/>
        </w:rPr>
        <w:t>»</w:t>
      </w:r>
    </w:p>
    <w:p w:rsidR="002B166D" w:rsidRPr="00637460" w:rsidRDefault="002B166D" w:rsidP="002B166D">
      <w:pPr>
        <w:pStyle w:val="afffc"/>
        <w:numPr>
          <w:ilvl w:val="0"/>
          <w:numId w:val="21"/>
        </w:numPr>
        <w:tabs>
          <w:tab w:val="left" w:pos="993"/>
        </w:tabs>
        <w:spacing w:after="0" w:line="240" w:lineRule="auto"/>
        <w:ind w:left="57" w:firstLine="652"/>
        <w:contextualSpacing/>
        <w:jc w:val="both"/>
        <w:rPr>
          <w:rFonts w:ascii="Times New Roman" w:hAnsi="Times New Roman"/>
          <w:bCs/>
          <w:color w:val="000000" w:themeColor="text1"/>
        </w:rPr>
      </w:pPr>
      <w:r w:rsidRPr="00637460">
        <w:rPr>
          <w:rFonts w:ascii="Times New Roman" w:hAnsi="Times New Roman"/>
          <w:bCs/>
          <w:color w:val="000000" w:themeColor="text1"/>
        </w:rPr>
        <w:t>Основы взаимоотношений работодателей с наемными работниками.</w:t>
      </w:r>
    </w:p>
    <w:p w:rsidR="002B166D" w:rsidRPr="00637460" w:rsidRDefault="002B166D" w:rsidP="002B166D">
      <w:pPr>
        <w:widowControl/>
        <w:tabs>
          <w:tab w:val="left" w:pos="993"/>
          <w:tab w:val="left" w:pos="1134"/>
        </w:tabs>
        <w:snapToGrid/>
        <w:spacing w:before="0" w:after="0"/>
        <w:ind w:firstLine="720"/>
        <w:jc w:val="both"/>
        <w:rPr>
          <w:color w:val="000000" w:themeColor="text1"/>
          <w:sz w:val="20"/>
        </w:rPr>
      </w:pPr>
    </w:p>
    <w:p w:rsidR="002B166D" w:rsidRPr="00637460" w:rsidRDefault="002B166D" w:rsidP="002B166D">
      <w:pPr>
        <w:widowControl/>
        <w:tabs>
          <w:tab w:val="left" w:pos="993"/>
          <w:tab w:val="left" w:pos="1134"/>
        </w:tabs>
        <w:snapToGrid/>
        <w:spacing w:before="0" w:after="0"/>
        <w:ind w:firstLine="720"/>
        <w:jc w:val="both"/>
        <w:rPr>
          <w:b/>
          <w:color w:val="000000" w:themeColor="text1"/>
          <w:sz w:val="20"/>
        </w:rPr>
      </w:pPr>
      <w:r w:rsidRPr="00637460">
        <w:rPr>
          <w:b/>
          <w:color w:val="000000" w:themeColor="text1"/>
          <w:sz w:val="20"/>
        </w:rPr>
        <w:t xml:space="preserve">Раздел 6 </w:t>
      </w:r>
      <w:r w:rsidRPr="00637460">
        <w:rPr>
          <w:b/>
          <w:bCs/>
          <w:iCs/>
          <w:color w:val="000000" w:themeColor="text1"/>
          <w:sz w:val="20"/>
        </w:rPr>
        <w:t>«Нормирование и оплата труда на предприятии</w:t>
      </w:r>
      <w:r w:rsidRPr="00637460">
        <w:rPr>
          <w:b/>
          <w:color w:val="000000" w:themeColor="text1"/>
          <w:sz w:val="20"/>
        </w:rPr>
        <w:t>»</w:t>
      </w:r>
    </w:p>
    <w:p w:rsidR="002B166D" w:rsidRPr="00637460" w:rsidRDefault="002B166D" w:rsidP="002B166D">
      <w:pPr>
        <w:pStyle w:val="10"/>
        <w:numPr>
          <w:ilvl w:val="0"/>
          <w:numId w:val="22"/>
        </w:numPr>
        <w:tabs>
          <w:tab w:val="left" w:pos="993"/>
        </w:tabs>
        <w:ind w:left="0" w:firstLine="720"/>
        <w:contextualSpacing/>
        <w:rPr>
          <w:rFonts w:ascii="Times New Roman" w:hAnsi="Times New Roman"/>
          <w:b/>
          <w:color w:val="000000" w:themeColor="text1"/>
        </w:rPr>
      </w:pPr>
      <w:r w:rsidRPr="00637460">
        <w:rPr>
          <w:rFonts w:ascii="Times New Roman" w:hAnsi="Times New Roman"/>
          <w:color w:val="000000" w:themeColor="text1"/>
        </w:rPr>
        <w:t>Трудовые процессы как объект нормирования.</w:t>
      </w:r>
    </w:p>
    <w:p w:rsidR="002B166D" w:rsidRPr="00637460" w:rsidRDefault="002B166D" w:rsidP="002B166D">
      <w:pPr>
        <w:pStyle w:val="10"/>
        <w:numPr>
          <w:ilvl w:val="0"/>
          <w:numId w:val="22"/>
        </w:numPr>
        <w:tabs>
          <w:tab w:val="left" w:pos="993"/>
        </w:tabs>
        <w:ind w:left="0" w:firstLine="720"/>
        <w:contextualSpacing/>
        <w:rPr>
          <w:rFonts w:ascii="Times New Roman" w:hAnsi="Times New Roman"/>
          <w:b/>
          <w:color w:val="000000" w:themeColor="text1"/>
        </w:rPr>
      </w:pPr>
      <w:r w:rsidRPr="00637460">
        <w:rPr>
          <w:rFonts w:ascii="Times New Roman" w:hAnsi="Times New Roman"/>
          <w:color w:val="000000" w:themeColor="text1"/>
        </w:rPr>
        <w:t>Организация оплаты труда работников предприятия.</w:t>
      </w:r>
    </w:p>
    <w:p w:rsidR="002B166D" w:rsidRPr="00637460" w:rsidRDefault="002B166D" w:rsidP="002B166D">
      <w:pPr>
        <w:widowControl/>
        <w:tabs>
          <w:tab w:val="left" w:pos="993"/>
        </w:tabs>
        <w:suppressAutoHyphens/>
        <w:snapToGrid/>
        <w:spacing w:before="0" w:after="0"/>
        <w:ind w:firstLine="720"/>
        <w:jc w:val="both"/>
        <w:rPr>
          <w:b/>
          <w:color w:val="000000" w:themeColor="text1"/>
          <w:sz w:val="20"/>
        </w:rPr>
      </w:pPr>
    </w:p>
    <w:p w:rsidR="002B166D" w:rsidRPr="00637460" w:rsidRDefault="002B166D" w:rsidP="002B166D">
      <w:pPr>
        <w:widowControl/>
        <w:tabs>
          <w:tab w:val="left" w:pos="993"/>
        </w:tabs>
        <w:suppressAutoHyphens/>
        <w:snapToGrid/>
        <w:spacing w:before="0" w:after="0"/>
        <w:ind w:firstLine="720"/>
        <w:jc w:val="both"/>
        <w:rPr>
          <w:b/>
          <w:color w:val="000000" w:themeColor="text1"/>
          <w:sz w:val="20"/>
        </w:rPr>
      </w:pPr>
      <w:r w:rsidRPr="00637460">
        <w:rPr>
          <w:b/>
          <w:color w:val="000000" w:themeColor="text1"/>
          <w:sz w:val="20"/>
        </w:rPr>
        <w:t>5.2.2 Вопросы для обсуждения на семинарах и практических занятиях</w:t>
      </w:r>
    </w:p>
    <w:p w:rsidR="002B166D" w:rsidRPr="00637460" w:rsidRDefault="002B166D" w:rsidP="002B166D">
      <w:pPr>
        <w:widowControl/>
        <w:tabs>
          <w:tab w:val="left" w:pos="1134"/>
        </w:tabs>
        <w:snapToGrid/>
        <w:spacing w:before="0" w:after="0"/>
        <w:ind w:firstLine="720"/>
        <w:jc w:val="both"/>
        <w:rPr>
          <w:b/>
          <w:color w:val="000000" w:themeColor="text1"/>
          <w:sz w:val="20"/>
        </w:rPr>
      </w:pPr>
      <w:r w:rsidRPr="00637460">
        <w:rPr>
          <w:b/>
          <w:color w:val="000000" w:themeColor="text1"/>
          <w:sz w:val="20"/>
        </w:rPr>
        <w:t>Раздел 1</w:t>
      </w:r>
      <w:r w:rsidRPr="00637460">
        <w:rPr>
          <w:b/>
          <w:bCs/>
          <w:iCs/>
          <w:color w:val="000000" w:themeColor="text1"/>
          <w:sz w:val="20"/>
        </w:rPr>
        <w:t xml:space="preserve">  «Теоретические основы современной экономики труда</w:t>
      </w:r>
      <w:r w:rsidRPr="00637460">
        <w:rPr>
          <w:b/>
          <w:color w:val="000000" w:themeColor="text1"/>
          <w:sz w:val="20"/>
        </w:rPr>
        <w:t>»</w:t>
      </w:r>
    </w:p>
    <w:p w:rsidR="002B166D" w:rsidRPr="00637460" w:rsidRDefault="002B166D" w:rsidP="002B166D">
      <w:pPr>
        <w:widowControl/>
        <w:numPr>
          <w:ilvl w:val="0"/>
          <w:numId w:val="23"/>
        </w:numPr>
        <w:tabs>
          <w:tab w:val="clear" w:pos="360"/>
          <w:tab w:val="left" w:pos="1134"/>
        </w:tabs>
        <w:suppressAutoHyphens/>
        <w:snapToGrid/>
        <w:spacing w:before="0" w:after="0"/>
        <w:ind w:left="0" w:firstLine="720"/>
        <w:jc w:val="both"/>
        <w:rPr>
          <w:color w:val="000000" w:themeColor="text1"/>
          <w:sz w:val="20"/>
        </w:rPr>
      </w:pPr>
      <w:r w:rsidRPr="00637460">
        <w:rPr>
          <w:color w:val="000000" w:themeColor="text1"/>
          <w:sz w:val="20"/>
        </w:rPr>
        <w:t xml:space="preserve">Предмет дисциплины «Экономика труда». </w:t>
      </w:r>
    </w:p>
    <w:p w:rsidR="002B166D" w:rsidRPr="00637460" w:rsidRDefault="002B166D" w:rsidP="002B166D">
      <w:pPr>
        <w:widowControl/>
        <w:numPr>
          <w:ilvl w:val="0"/>
          <w:numId w:val="23"/>
        </w:numPr>
        <w:tabs>
          <w:tab w:val="clear" w:pos="360"/>
          <w:tab w:val="left" w:pos="1134"/>
        </w:tabs>
        <w:suppressAutoHyphens/>
        <w:snapToGrid/>
        <w:spacing w:before="0" w:after="0"/>
        <w:ind w:left="0" w:firstLine="720"/>
        <w:jc w:val="both"/>
        <w:rPr>
          <w:color w:val="000000" w:themeColor="text1"/>
          <w:sz w:val="20"/>
        </w:rPr>
      </w:pPr>
      <w:r w:rsidRPr="00637460">
        <w:rPr>
          <w:color w:val="000000" w:themeColor="text1"/>
          <w:sz w:val="20"/>
        </w:rPr>
        <w:t xml:space="preserve">Цель и задачи освоения дисциплины, </w:t>
      </w:r>
      <w:r w:rsidRPr="00637460">
        <w:rPr>
          <w:color w:val="000000" w:themeColor="text1"/>
          <w:spacing w:val="-4"/>
          <w:sz w:val="20"/>
        </w:rPr>
        <w:t xml:space="preserve">ее место в профессиональной подготовке экономистов. </w:t>
      </w:r>
    </w:p>
    <w:p w:rsidR="002B166D" w:rsidRPr="00637460" w:rsidRDefault="002B166D" w:rsidP="002B166D">
      <w:pPr>
        <w:widowControl/>
        <w:numPr>
          <w:ilvl w:val="0"/>
          <w:numId w:val="23"/>
        </w:numPr>
        <w:tabs>
          <w:tab w:val="clear" w:pos="360"/>
          <w:tab w:val="left" w:pos="1134"/>
        </w:tabs>
        <w:suppressAutoHyphens/>
        <w:snapToGrid/>
        <w:spacing w:before="0" w:after="0"/>
        <w:ind w:left="0" w:firstLine="720"/>
        <w:jc w:val="both"/>
        <w:rPr>
          <w:color w:val="000000" w:themeColor="text1"/>
          <w:sz w:val="20"/>
        </w:rPr>
      </w:pPr>
      <w:r w:rsidRPr="00637460">
        <w:rPr>
          <w:color w:val="000000" w:themeColor="text1"/>
          <w:spacing w:val="-2"/>
          <w:sz w:val="20"/>
        </w:rPr>
        <w:t xml:space="preserve">Современные представления о труде. </w:t>
      </w:r>
    </w:p>
    <w:p w:rsidR="002B166D" w:rsidRPr="00637460" w:rsidRDefault="002B166D" w:rsidP="002B166D">
      <w:pPr>
        <w:widowControl/>
        <w:numPr>
          <w:ilvl w:val="0"/>
          <w:numId w:val="23"/>
        </w:numPr>
        <w:tabs>
          <w:tab w:val="clear" w:pos="360"/>
          <w:tab w:val="left" w:pos="1134"/>
        </w:tabs>
        <w:suppressAutoHyphens/>
        <w:snapToGrid/>
        <w:spacing w:before="0" w:after="0"/>
        <w:ind w:left="0" w:firstLine="720"/>
        <w:jc w:val="both"/>
        <w:rPr>
          <w:color w:val="000000" w:themeColor="text1"/>
          <w:sz w:val="20"/>
        </w:rPr>
      </w:pPr>
      <w:r w:rsidRPr="00637460">
        <w:rPr>
          <w:color w:val="000000" w:themeColor="text1"/>
          <w:sz w:val="20"/>
        </w:rPr>
        <w:t xml:space="preserve">Труд как специфический экономический ресурс. </w:t>
      </w:r>
    </w:p>
    <w:p w:rsidR="002B166D" w:rsidRPr="00637460" w:rsidRDefault="002B166D" w:rsidP="002B166D">
      <w:pPr>
        <w:widowControl/>
        <w:numPr>
          <w:ilvl w:val="0"/>
          <w:numId w:val="23"/>
        </w:numPr>
        <w:tabs>
          <w:tab w:val="clear" w:pos="360"/>
          <w:tab w:val="left" w:pos="1134"/>
        </w:tabs>
        <w:suppressAutoHyphens/>
        <w:snapToGrid/>
        <w:spacing w:before="0" w:after="0"/>
        <w:ind w:left="0" w:firstLine="720"/>
        <w:jc w:val="both"/>
        <w:rPr>
          <w:color w:val="000000" w:themeColor="text1"/>
          <w:sz w:val="20"/>
        </w:rPr>
      </w:pPr>
      <w:r w:rsidRPr="00637460">
        <w:rPr>
          <w:color w:val="000000" w:themeColor="text1"/>
          <w:sz w:val="20"/>
        </w:rPr>
        <w:t xml:space="preserve">Организация труда в обществе, характеристика ее основных элементов: привлечение к труду, разделение и кооперация труда, воспроизводство рабочей силы и ее подготовка, распределение материальных благ. </w:t>
      </w:r>
    </w:p>
    <w:p w:rsidR="002B166D" w:rsidRPr="00637460" w:rsidRDefault="002B166D" w:rsidP="002B166D">
      <w:pPr>
        <w:widowControl/>
        <w:numPr>
          <w:ilvl w:val="0"/>
          <w:numId w:val="23"/>
        </w:numPr>
        <w:tabs>
          <w:tab w:val="clear" w:pos="360"/>
          <w:tab w:val="left" w:pos="1134"/>
        </w:tabs>
        <w:suppressAutoHyphens/>
        <w:snapToGrid/>
        <w:spacing w:before="0" w:after="0"/>
        <w:ind w:left="0" w:firstLine="720"/>
        <w:jc w:val="both"/>
        <w:rPr>
          <w:color w:val="000000" w:themeColor="text1"/>
          <w:sz w:val="20"/>
        </w:rPr>
      </w:pPr>
      <w:r w:rsidRPr="00637460">
        <w:rPr>
          <w:color w:val="000000" w:themeColor="text1"/>
          <w:sz w:val="20"/>
        </w:rPr>
        <w:t xml:space="preserve">Основные понятия, связанные с изучением труда. </w:t>
      </w:r>
    </w:p>
    <w:p w:rsidR="002B166D" w:rsidRPr="00637460" w:rsidRDefault="002B166D" w:rsidP="002B166D">
      <w:pPr>
        <w:widowControl/>
        <w:numPr>
          <w:ilvl w:val="0"/>
          <w:numId w:val="23"/>
        </w:numPr>
        <w:tabs>
          <w:tab w:val="clear" w:pos="360"/>
          <w:tab w:val="left" w:pos="1134"/>
        </w:tabs>
        <w:suppressAutoHyphens/>
        <w:snapToGrid/>
        <w:spacing w:before="0" w:after="0"/>
        <w:ind w:left="0" w:firstLine="720"/>
        <w:jc w:val="both"/>
        <w:rPr>
          <w:color w:val="000000" w:themeColor="text1"/>
          <w:sz w:val="20"/>
        </w:rPr>
      </w:pPr>
      <w:r w:rsidRPr="00637460">
        <w:rPr>
          <w:color w:val="000000" w:themeColor="text1"/>
          <w:sz w:val="20"/>
        </w:rPr>
        <w:t>Роль труда в развитии человека и общества.</w:t>
      </w:r>
    </w:p>
    <w:p w:rsidR="002B166D" w:rsidRPr="00637460" w:rsidRDefault="002B166D" w:rsidP="002B166D">
      <w:pPr>
        <w:widowControl/>
        <w:numPr>
          <w:ilvl w:val="0"/>
          <w:numId w:val="23"/>
        </w:numPr>
        <w:tabs>
          <w:tab w:val="clear" w:pos="360"/>
          <w:tab w:val="left" w:pos="1134"/>
        </w:tabs>
        <w:suppressAutoHyphens/>
        <w:snapToGrid/>
        <w:spacing w:before="0" w:after="0"/>
        <w:ind w:left="0" w:firstLine="720"/>
        <w:jc w:val="both"/>
        <w:rPr>
          <w:color w:val="000000" w:themeColor="text1"/>
          <w:sz w:val="20"/>
        </w:rPr>
      </w:pPr>
      <w:r w:rsidRPr="00637460">
        <w:rPr>
          <w:color w:val="000000" w:themeColor="text1"/>
          <w:sz w:val="20"/>
        </w:rPr>
        <w:t>Общность и различия понятий «трудовые ресурсы», «человеческие ресурсы», «трудовой потенциал», «человеческий капитал».</w:t>
      </w:r>
    </w:p>
    <w:p w:rsidR="002B166D" w:rsidRPr="00637460" w:rsidRDefault="002B166D" w:rsidP="002B166D">
      <w:pPr>
        <w:widowControl/>
        <w:numPr>
          <w:ilvl w:val="0"/>
          <w:numId w:val="23"/>
        </w:numPr>
        <w:tabs>
          <w:tab w:val="clear" w:pos="360"/>
          <w:tab w:val="left" w:pos="1134"/>
        </w:tabs>
        <w:suppressAutoHyphens/>
        <w:snapToGrid/>
        <w:spacing w:before="0" w:after="0"/>
        <w:ind w:left="0" w:firstLine="720"/>
        <w:jc w:val="both"/>
        <w:rPr>
          <w:color w:val="000000" w:themeColor="text1"/>
          <w:sz w:val="20"/>
        </w:rPr>
      </w:pPr>
      <w:r w:rsidRPr="00637460">
        <w:rPr>
          <w:color w:val="000000" w:themeColor="text1"/>
          <w:sz w:val="20"/>
        </w:rPr>
        <w:t xml:space="preserve">Трудовой потенциал и эволюция, характеризующих его понятий: рабочая сила, трудовые ресурсы, человеческие ресурсы, человеческий капитал. </w:t>
      </w:r>
    </w:p>
    <w:p w:rsidR="002B166D" w:rsidRPr="00637460" w:rsidRDefault="002B166D" w:rsidP="002B166D">
      <w:pPr>
        <w:widowControl/>
        <w:numPr>
          <w:ilvl w:val="0"/>
          <w:numId w:val="23"/>
        </w:numPr>
        <w:tabs>
          <w:tab w:val="clear" w:pos="360"/>
          <w:tab w:val="left" w:pos="1134"/>
        </w:tabs>
        <w:suppressAutoHyphens/>
        <w:snapToGrid/>
        <w:spacing w:before="0" w:after="0"/>
        <w:ind w:left="0" w:firstLine="720"/>
        <w:jc w:val="both"/>
        <w:rPr>
          <w:color w:val="000000" w:themeColor="text1"/>
          <w:sz w:val="20"/>
        </w:rPr>
      </w:pPr>
      <w:r w:rsidRPr="00637460">
        <w:rPr>
          <w:color w:val="000000" w:themeColor="text1"/>
          <w:sz w:val="20"/>
        </w:rPr>
        <w:t>Виды трудовой деятельности и их классификация.</w:t>
      </w:r>
    </w:p>
    <w:p w:rsidR="002B166D" w:rsidRPr="00637460" w:rsidRDefault="002B166D" w:rsidP="002B166D">
      <w:pPr>
        <w:widowControl/>
        <w:tabs>
          <w:tab w:val="left" w:pos="1080"/>
          <w:tab w:val="left" w:pos="1134"/>
        </w:tabs>
        <w:snapToGrid/>
        <w:spacing w:before="0" w:after="0"/>
        <w:ind w:firstLine="720"/>
        <w:jc w:val="both"/>
        <w:rPr>
          <w:b/>
          <w:bCs/>
          <w:iCs/>
          <w:color w:val="000000" w:themeColor="text1"/>
          <w:sz w:val="20"/>
        </w:rPr>
      </w:pPr>
    </w:p>
    <w:p w:rsidR="002B166D" w:rsidRPr="00637460" w:rsidRDefault="002B166D" w:rsidP="002B166D">
      <w:pPr>
        <w:widowControl/>
        <w:tabs>
          <w:tab w:val="left" w:pos="1134"/>
        </w:tabs>
        <w:snapToGrid/>
        <w:spacing w:before="0" w:after="0"/>
        <w:ind w:firstLine="720"/>
        <w:jc w:val="both"/>
        <w:rPr>
          <w:b/>
          <w:color w:val="000000" w:themeColor="text1"/>
          <w:sz w:val="20"/>
        </w:rPr>
      </w:pPr>
      <w:r w:rsidRPr="00637460">
        <w:rPr>
          <w:b/>
          <w:bCs/>
          <w:iCs/>
          <w:color w:val="000000" w:themeColor="text1"/>
          <w:sz w:val="20"/>
        </w:rPr>
        <w:t>Раздел 2  «</w:t>
      </w:r>
      <w:r w:rsidRPr="00637460">
        <w:rPr>
          <w:b/>
          <w:bCs/>
          <w:color w:val="000000" w:themeColor="text1"/>
          <w:sz w:val="20"/>
        </w:rPr>
        <w:t>Трудовые ресурсы общества и трудовой потенциал</w:t>
      </w:r>
      <w:r w:rsidRPr="00637460">
        <w:rPr>
          <w:b/>
          <w:color w:val="000000" w:themeColor="text1"/>
          <w:sz w:val="20"/>
        </w:rPr>
        <w:t>»</w:t>
      </w:r>
    </w:p>
    <w:p w:rsidR="002B166D" w:rsidRPr="00637460" w:rsidRDefault="002B166D" w:rsidP="002B166D">
      <w:pPr>
        <w:pStyle w:val="4"/>
        <w:keepNext w:val="0"/>
        <w:numPr>
          <w:ilvl w:val="0"/>
          <w:numId w:val="24"/>
        </w:numPr>
        <w:tabs>
          <w:tab w:val="left" w:pos="1134"/>
        </w:tabs>
        <w:suppressAutoHyphens/>
        <w:ind w:left="0" w:firstLine="720"/>
        <w:contextualSpacing/>
        <w:jc w:val="both"/>
        <w:rPr>
          <w:color w:val="000000" w:themeColor="text1"/>
          <w:sz w:val="20"/>
        </w:rPr>
      </w:pPr>
      <w:r w:rsidRPr="00637460">
        <w:rPr>
          <w:color w:val="000000" w:themeColor="text1"/>
          <w:sz w:val="20"/>
        </w:rPr>
        <w:t>Понятие трудовых ресурсов общества.</w:t>
      </w:r>
    </w:p>
    <w:p w:rsidR="002B166D" w:rsidRPr="00637460" w:rsidRDefault="002B166D" w:rsidP="002B166D">
      <w:pPr>
        <w:pStyle w:val="4"/>
        <w:keepNext w:val="0"/>
        <w:numPr>
          <w:ilvl w:val="0"/>
          <w:numId w:val="24"/>
        </w:numPr>
        <w:tabs>
          <w:tab w:val="left" w:pos="1134"/>
        </w:tabs>
        <w:suppressAutoHyphens/>
        <w:ind w:left="0" w:firstLine="720"/>
        <w:contextualSpacing/>
        <w:jc w:val="both"/>
        <w:rPr>
          <w:color w:val="000000" w:themeColor="text1"/>
          <w:sz w:val="20"/>
        </w:rPr>
      </w:pPr>
      <w:r w:rsidRPr="00637460">
        <w:rPr>
          <w:color w:val="000000" w:themeColor="text1"/>
          <w:sz w:val="20"/>
        </w:rPr>
        <w:t xml:space="preserve">Количественные и качественные </w:t>
      </w:r>
      <w:r w:rsidRPr="00637460">
        <w:rPr>
          <w:color w:val="000000" w:themeColor="text1"/>
          <w:spacing w:val="-4"/>
          <w:sz w:val="20"/>
        </w:rPr>
        <w:t xml:space="preserve">характеристики трудовых ресурсов общества. </w:t>
      </w:r>
    </w:p>
    <w:p w:rsidR="002B166D" w:rsidRPr="00637460" w:rsidRDefault="002B166D" w:rsidP="002B166D">
      <w:pPr>
        <w:pStyle w:val="4"/>
        <w:keepNext w:val="0"/>
        <w:numPr>
          <w:ilvl w:val="0"/>
          <w:numId w:val="24"/>
        </w:numPr>
        <w:tabs>
          <w:tab w:val="left" w:pos="1134"/>
        </w:tabs>
        <w:suppressAutoHyphens/>
        <w:ind w:left="0" w:firstLine="720"/>
        <w:contextualSpacing/>
        <w:jc w:val="both"/>
        <w:rPr>
          <w:color w:val="000000" w:themeColor="text1"/>
          <w:sz w:val="20"/>
        </w:rPr>
      </w:pPr>
      <w:r w:rsidRPr="00637460">
        <w:rPr>
          <w:color w:val="000000" w:themeColor="text1"/>
          <w:spacing w:val="-4"/>
          <w:sz w:val="20"/>
        </w:rPr>
        <w:t xml:space="preserve">Границы, состав и источники пополнения трудовых ресурсов страны. </w:t>
      </w:r>
    </w:p>
    <w:p w:rsidR="002B166D" w:rsidRPr="00637460" w:rsidRDefault="002B166D" w:rsidP="002B166D">
      <w:pPr>
        <w:pStyle w:val="4"/>
        <w:keepNext w:val="0"/>
        <w:numPr>
          <w:ilvl w:val="0"/>
          <w:numId w:val="24"/>
        </w:numPr>
        <w:tabs>
          <w:tab w:val="left" w:pos="1134"/>
        </w:tabs>
        <w:suppressAutoHyphens/>
        <w:ind w:left="0" w:firstLine="720"/>
        <w:contextualSpacing/>
        <w:jc w:val="both"/>
        <w:rPr>
          <w:color w:val="000000" w:themeColor="text1"/>
          <w:sz w:val="20"/>
        </w:rPr>
      </w:pPr>
      <w:r w:rsidRPr="00637460">
        <w:rPr>
          <w:color w:val="000000" w:themeColor="text1"/>
          <w:sz w:val="20"/>
        </w:rPr>
        <w:t xml:space="preserve">Требования, предъявляемые к качеству рабочей силы в условиях рыночной экономики и информационных нововведений. </w:t>
      </w:r>
    </w:p>
    <w:p w:rsidR="002B166D" w:rsidRPr="00637460" w:rsidRDefault="002B166D" w:rsidP="002B166D">
      <w:pPr>
        <w:widowControl/>
        <w:numPr>
          <w:ilvl w:val="0"/>
          <w:numId w:val="24"/>
        </w:numPr>
        <w:tabs>
          <w:tab w:val="left" w:pos="1134"/>
        </w:tabs>
        <w:suppressAutoHyphens/>
        <w:snapToGrid/>
        <w:spacing w:before="0" w:after="0"/>
        <w:ind w:left="0" w:firstLine="720"/>
        <w:jc w:val="both"/>
        <w:rPr>
          <w:color w:val="000000" w:themeColor="text1"/>
          <w:spacing w:val="-8"/>
          <w:sz w:val="20"/>
        </w:rPr>
      </w:pPr>
      <w:r w:rsidRPr="00637460">
        <w:rPr>
          <w:bCs/>
          <w:color w:val="000000" w:themeColor="text1"/>
          <w:sz w:val="20"/>
        </w:rPr>
        <w:t>Т</w:t>
      </w:r>
      <w:r w:rsidRPr="00637460">
        <w:rPr>
          <w:color w:val="000000" w:themeColor="text1"/>
          <w:sz w:val="20"/>
        </w:rPr>
        <w:t>рудовой потенциал общества и его структура</w:t>
      </w:r>
      <w:r w:rsidRPr="00637460">
        <w:rPr>
          <w:color w:val="000000" w:themeColor="text1"/>
          <w:sz w:val="20"/>
          <w:szCs w:val="24"/>
        </w:rPr>
        <w:t xml:space="preserve">. </w:t>
      </w:r>
    </w:p>
    <w:p w:rsidR="002B166D" w:rsidRPr="00637460" w:rsidRDefault="002B166D" w:rsidP="002B166D">
      <w:pPr>
        <w:widowControl/>
        <w:numPr>
          <w:ilvl w:val="0"/>
          <w:numId w:val="24"/>
        </w:numPr>
        <w:tabs>
          <w:tab w:val="left" w:pos="1134"/>
        </w:tabs>
        <w:suppressAutoHyphens/>
        <w:snapToGrid/>
        <w:spacing w:before="0" w:after="0"/>
        <w:ind w:left="0" w:firstLine="720"/>
        <w:jc w:val="both"/>
        <w:rPr>
          <w:color w:val="000000" w:themeColor="text1"/>
          <w:sz w:val="20"/>
        </w:rPr>
      </w:pPr>
      <w:r w:rsidRPr="00637460">
        <w:rPr>
          <w:color w:val="000000" w:themeColor="text1"/>
          <w:sz w:val="20"/>
        </w:rPr>
        <w:t>Характеристики трудового потенциала общества.</w:t>
      </w:r>
    </w:p>
    <w:p w:rsidR="002B166D" w:rsidRPr="00637460" w:rsidRDefault="002B166D" w:rsidP="002B166D">
      <w:pPr>
        <w:widowControl/>
        <w:numPr>
          <w:ilvl w:val="0"/>
          <w:numId w:val="24"/>
        </w:numPr>
        <w:tabs>
          <w:tab w:val="left" w:pos="1134"/>
        </w:tabs>
        <w:suppressAutoHyphens/>
        <w:snapToGrid/>
        <w:spacing w:before="0" w:after="0"/>
        <w:ind w:left="0" w:firstLine="720"/>
        <w:jc w:val="both"/>
        <w:rPr>
          <w:color w:val="000000" w:themeColor="text1"/>
          <w:spacing w:val="-8"/>
          <w:sz w:val="20"/>
        </w:rPr>
      </w:pPr>
      <w:r w:rsidRPr="00637460">
        <w:rPr>
          <w:color w:val="000000" w:themeColor="text1"/>
          <w:sz w:val="20"/>
        </w:rPr>
        <w:t xml:space="preserve">Профессиональное обучение работников: виды, </w:t>
      </w:r>
      <w:r w:rsidRPr="00637460">
        <w:rPr>
          <w:color w:val="000000" w:themeColor="text1"/>
          <w:spacing w:val="-4"/>
          <w:sz w:val="20"/>
        </w:rPr>
        <w:t xml:space="preserve">формы состояние. </w:t>
      </w:r>
    </w:p>
    <w:p w:rsidR="002B166D" w:rsidRPr="00637460" w:rsidRDefault="002B166D" w:rsidP="002B166D">
      <w:pPr>
        <w:widowControl/>
        <w:numPr>
          <w:ilvl w:val="0"/>
          <w:numId w:val="24"/>
        </w:numPr>
        <w:tabs>
          <w:tab w:val="left" w:pos="1134"/>
        </w:tabs>
        <w:suppressAutoHyphens/>
        <w:snapToGrid/>
        <w:spacing w:before="0" w:after="0"/>
        <w:ind w:left="0" w:firstLine="720"/>
        <w:jc w:val="both"/>
        <w:rPr>
          <w:color w:val="000000" w:themeColor="text1"/>
          <w:spacing w:val="-8"/>
          <w:sz w:val="20"/>
        </w:rPr>
      </w:pPr>
      <w:r w:rsidRPr="00637460">
        <w:rPr>
          <w:color w:val="000000" w:themeColor="text1"/>
          <w:spacing w:val="-4"/>
          <w:sz w:val="20"/>
        </w:rPr>
        <w:t xml:space="preserve">Факторы, влияющие на качество профессиональной подготовки работников, </w:t>
      </w:r>
      <w:r w:rsidRPr="00637460">
        <w:rPr>
          <w:color w:val="000000" w:themeColor="text1"/>
          <w:sz w:val="20"/>
        </w:rPr>
        <w:t xml:space="preserve">уровня и динамики производительности труда. </w:t>
      </w:r>
    </w:p>
    <w:p w:rsidR="002B166D" w:rsidRPr="00637460" w:rsidRDefault="002B166D" w:rsidP="002B166D">
      <w:pPr>
        <w:widowControl/>
        <w:numPr>
          <w:ilvl w:val="0"/>
          <w:numId w:val="24"/>
        </w:numPr>
        <w:tabs>
          <w:tab w:val="left" w:pos="1134"/>
        </w:tabs>
        <w:suppressAutoHyphens/>
        <w:snapToGrid/>
        <w:spacing w:before="0" w:after="0"/>
        <w:ind w:left="0" w:firstLine="720"/>
        <w:jc w:val="both"/>
        <w:rPr>
          <w:color w:val="000000" w:themeColor="text1"/>
          <w:spacing w:val="-8"/>
          <w:sz w:val="20"/>
        </w:rPr>
      </w:pPr>
      <w:r w:rsidRPr="00637460">
        <w:rPr>
          <w:color w:val="000000" w:themeColor="text1"/>
          <w:sz w:val="20"/>
        </w:rPr>
        <w:t>Показатели производительности труда и предъявляемые к ним требования.</w:t>
      </w:r>
      <w:r w:rsidRPr="00637460">
        <w:rPr>
          <w:color w:val="000000" w:themeColor="text1"/>
          <w:spacing w:val="-4"/>
          <w:sz w:val="20"/>
        </w:rPr>
        <w:t xml:space="preserve"> </w:t>
      </w:r>
    </w:p>
    <w:p w:rsidR="002B166D" w:rsidRPr="00637460" w:rsidRDefault="002B166D" w:rsidP="002B166D">
      <w:pPr>
        <w:widowControl/>
        <w:numPr>
          <w:ilvl w:val="0"/>
          <w:numId w:val="24"/>
        </w:numPr>
        <w:tabs>
          <w:tab w:val="left" w:pos="1134"/>
        </w:tabs>
        <w:suppressAutoHyphens/>
        <w:snapToGrid/>
        <w:spacing w:before="0" w:after="0"/>
        <w:ind w:left="0" w:firstLine="720"/>
        <w:jc w:val="both"/>
        <w:rPr>
          <w:color w:val="000000" w:themeColor="text1"/>
          <w:spacing w:val="-8"/>
          <w:sz w:val="20"/>
        </w:rPr>
      </w:pPr>
      <w:r w:rsidRPr="00637460">
        <w:rPr>
          <w:color w:val="000000" w:themeColor="text1"/>
          <w:spacing w:val="-6"/>
          <w:sz w:val="20"/>
        </w:rPr>
        <w:t>Понятия о факторах и условиях, влияющих на производительность труда, их классификация.</w:t>
      </w:r>
      <w:r w:rsidRPr="00637460">
        <w:rPr>
          <w:color w:val="000000" w:themeColor="text1"/>
          <w:spacing w:val="-4"/>
          <w:sz w:val="20"/>
        </w:rPr>
        <w:t xml:space="preserve"> </w:t>
      </w:r>
      <w:r w:rsidRPr="00637460">
        <w:rPr>
          <w:color w:val="000000" w:themeColor="text1"/>
          <w:spacing w:val="-6"/>
          <w:sz w:val="20"/>
        </w:rPr>
        <w:t>Управление производительностью труда в ведущих промышленно развитых странах мира)</w:t>
      </w:r>
      <w:r w:rsidRPr="00637460">
        <w:rPr>
          <w:color w:val="000000" w:themeColor="text1"/>
          <w:spacing w:val="-6"/>
          <w:sz w:val="20"/>
          <w:szCs w:val="24"/>
        </w:rPr>
        <w:t>.</w:t>
      </w:r>
    </w:p>
    <w:p w:rsidR="002B166D" w:rsidRPr="00637460" w:rsidRDefault="002B166D" w:rsidP="002B166D">
      <w:pPr>
        <w:widowControl/>
        <w:numPr>
          <w:ilvl w:val="0"/>
          <w:numId w:val="24"/>
        </w:numPr>
        <w:tabs>
          <w:tab w:val="left" w:pos="1134"/>
        </w:tabs>
        <w:snapToGrid/>
        <w:spacing w:before="0" w:after="0"/>
        <w:ind w:left="0" w:firstLine="720"/>
        <w:jc w:val="both"/>
        <w:rPr>
          <w:color w:val="000000" w:themeColor="text1"/>
          <w:sz w:val="20"/>
        </w:rPr>
      </w:pPr>
      <w:r w:rsidRPr="00637460">
        <w:rPr>
          <w:color w:val="000000" w:themeColor="text1"/>
          <w:sz w:val="20"/>
        </w:rPr>
        <w:t>Состав и структура кадров на предприятии.</w:t>
      </w:r>
    </w:p>
    <w:p w:rsidR="002B166D" w:rsidRPr="00637460" w:rsidRDefault="002B166D" w:rsidP="002B166D">
      <w:pPr>
        <w:widowControl/>
        <w:numPr>
          <w:ilvl w:val="0"/>
          <w:numId w:val="24"/>
        </w:numPr>
        <w:tabs>
          <w:tab w:val="left" w:pos="1134"/>
        </w:tabs>
        <w:snapToGrid/>
        <w:spacing w:before="0" w:after="0"/>
        <w:ind w:left="0" w:firstLine="720"/>
        <w:jc w:val="both"/>
        <w:rPr>
          <w:color w:val="000000" w:themeColor="text1"/>
          <w:sz w:val="20"/>
        </w:rPr>
      </w:pPr>
      <w:r w:rsidRPr="00637460">
        <w:rPr>
          <w:color w:val="000000" w:themeColor="text1"/>
          <w:sz w:val="20"/>
        </w:rPr>
        <w:t>Система найма и увольнения работников.</w:t>
      </w:r>
    </w:p>
    <w:p w:rsidR="002B166D" w:rsidRPr="00637460" w:rsidRDefault="002B166D" w:rsidP="002B166D">
      <w:pPr>
        <w:widowControl/>
        <w:tabs>
          <w:tab w:val="left" w:pos="1080"/>
          <w:tab w:val="left" w:pos="1134"/>
        </w:tabs>
        <w:suppressAutoHyphens/>
        <w:snapToGrid/>
        <w:spacing w:before="0" w:after="0"/>
        <w:ind w:firstLine="720"/>
        <w:jc w:val="both"/>
        <w:rPr>
          <w:color w:val="000000" w:themeColor="text1"/>
          <w:spacing w:val="-8"/>
          <w:sz w:val="20"/>
        </w:rPr>
      </w:pPr>
    </w:p>
    <w:p w:rsidR="002B166D" w:rsidRPr="00637460" w:rsidRDefault="002B166D" w:rsidP="002B166D">
      <w:pPr>
        <w:widowControl/>
        <w:tabs>
          <w:tab w:val="left" w:pos="1080"/>
          <w:tab w:val="left" w:pos="1134"/>
        </w:tabs>
        <w:snapToGrid/>
        <w:spacing w:before="0" w:after="0"/>
        <w:ind w:firstLine="720"/>
        <w:jc w:val="both"/>
        <w:rPr>
          <w:b/>
          <w:color w:val="000000" w:themeColor="text1"/>
          <w:sz w:val="20"/>
        </w:rPr>
      </w:pPr>
      <w:r w:rsidRPr="00637460">
        <w:rPr>
          <w:b/>
          <w:bCs/>
          <w:iCs/>
          <w:color w:val="000000" w:themeColor="text1"/>
          <w:sz w:val="20"/>
        </w:rPr>
        <w:t>Раздел 3 «</w:t>
      </w:r>
      <w:r w:rsidRPr="00637460">
        <w:rPr>
          <w:b/>
          <w:color w:val="000000" w:themeColor="text1"/>
          <w:sz w:val="20"/>
        </w:rPr>
        <w:t>Занятость населения и рынок труда»</w:t>
      </w:r>
    </w:p>
    <w:p w:rsidR="002B166D" w:rsidRPr="00637460" w:rsidRDefault="002B166D" w:rsidP="002B166D">
      <w:pPr>
        <w:widowControl/>
        <w:numPr>
          <w:ilvl w:val="0"/>
          <w:numId w:val="25"/>
        </w:numPr>
        <w:tabs>
          <w:tab w:val="left" w:pos="1134"/>
        </w:tabs>
        <w:suppressAutoHyphens/>
        <w:snapToGrid/>
        <w:spacing w:before="0" w:after="0"/>
        <w:ind w:left="0" w:firstLine="720"/>
        <w:jc w:val="both"/>
        <w:rPr>
          <w:color w:val="000000" w:themeColor="text1"/>
          <w:sz w:val="20"/>
        </w:rPr>
      </w:pPr>
      <w:r w:rsidRPr="00637460">
        <w:rPr>
          <w:color w:val="000000" w:themeColor="text1"/>
          <w:sz w:val="20"/>
        </w:rPr>
        <w:t>Основные тенденции изменения форм и структуры занятости населения в РФ.</w:t>
      </w:r>
    </w:p>
    <w:p w:rsidR="002B166D" w:rsidRPr="00637460" w:rsidRDefault="002B166D" w:rsidP="002B166D">
      <w:pPr>
        <w:widowControl/>
        <w:numPr>
          <w:ilvl w:val="0"/>
          <w:numId w:val="25"/>
        </w:numPr>
        <w:tabs>
          <w:tab w:val="left" w:pos="1134"/>
        </w:tabs>
        <w:suppressAutoHyphens/>
        <w:snapToGrid/>
        <w:spacing w:before="0" w:after="0"/>
        <w:ind w:left="0" w:firstLine="720"/>
        <w:jc w:val="both"/>
        <w:rPr>
          <w:color w:val="000000" w:themeColor="text1"/>
          <w:sz w:val="20"/>
        </w:rPr>
      </w:pPr>
      <w:r w:rsidRPr="00637460">
        <w:rPr>
          <w:color w:val="000000" w:themeColor="text1"/>
          <w:sz w:val="20"/>
        </w:rPr>
        <w:t>Виды и формы безработицы и их распространение в РФ.</w:t>
      </w:r>
    </w:p>
    <w:p w:rsidR="002B166D" w:rsidRPr="00637460" w:rsidRDefault="002B166D" w:rsidP="002B166D">
      <w:pPr>
        <w:widowControl/>
        <w:numPr>
          <w:ilvl w:val="0"/>
          <w:numId w:val="25"/>
        </w:numPr>
        <w:tabs>
          <w:tab w:val="left" w:pos="1134"/>
        </w:tabs>
        <w:suppressAutoHyphens/>
        <w:snapToGrid/>
        <w:spacing w:before="0" w:after="0"/>
        <w:ind w:left="0" w:firstLine="720"/>
        <w:jc w:val="both"/>
        <w:rPr>
          <w:color w:val="000000" w:themeColor="text1"/>
          <w:sz w:val="20"/>
        </w:rPr>
      </w:pPr>
      <w:r w:rsidRPr="00637460">
        <w:rPr>
          <w:color w:val="000000" w:themeColor="text1"/>
          <w:sz w:val="20"/>
        </w:rPr>
        <w:t>Цель и направления государственной политики в области занятости.</w:t>
      </w:r>
    </w:p>
    <w:p w:rsidR="002B166D" w:rsidRPr="00637460" w:rsidRDefault="002B166D" w:rsidP="002B166D">
      <w:pPr>
        <w:widowControl/>
        <w:numPr>
          <w:ilvl w:val="0"/>
          <w:numId w:val="25"/>
        </w:numPr>
        <w:tabs>
          <w:tab w:val="left" w:pos="1134"/>
        </w:tabs>
        <w:suppressAutoHyphens/>
        <w:snapToGrid/>
        <w:spacing w:before="0" w:after="0"/>
        <w:ind w:left="0" w:firstLine="720"/>
        <w:jc w:val="both"/>
        <w:rPr>
          <w:color w:val="000000" w:themeColor="text1"/>
          <w:sz w:val="20"/>
        </w:rPr>
      </w:pPr>
      <w:r w:rsidRPr="00637460">
        <w:rPr>
          <w:color w:val="000000" w:themeColor="text1"/>
          <w:sz w:val="20"/>
        </w:rPr>
        <w:t>Задачи и функции службы занятости населения.</w:t>
      </w:r>
    </w:p>
    <w:p w:rsidR="002B166D" w:rsidRPr="00637460" w:rsidRDefault="002B166D" w:rsidP="002B166D">
      <w:pPr>
        <w:widowControl/>
        <w:numPr>
          <w:ilvl w:val="0"/>
          <w:numId w:val="25"/>
        </w:numPr>
        <w:tabs>
          <w:tab w:val="clear" w:pos="720"/>
          <w:tab w:val="left" w:pos="360"/>
          <w:tab w:val="left" w:pos="1080"/>
          <w:tab w:val="left" w:pos="1134"/>
        </w:tabs>
        <w:suppressAutoHyphens/>
        <w:snapToGrid/>
        <w:spacing w:before="0" w:after="0"/>
        <w:ind w:left="0" w:firstLine="720"/>
        <w:jc w:val="both"/>
        <w:rPr>
          <w:color w:val="000000" w:themeColor="text1"/>
          <w:sz w:val="20"/>
        </w:rPr>
      </w:pPr>
      <w:r w:rsidRPr="00637460">
        <w:rPr>
          <w:color w:val="000000" w:themeColor="text1"/>
          <w:sz w:val="20"/>
        </w:rPr>
        <w:t>Основные тенденции изменения форм и структуры занятости населения в РФ.</w:t>
      </w:r>
    </w:p>
    <w:p w:rsidR="002B166D" w:rsidRPr="00637460" w:rsidRDefault="002B166D" w:rsidP="002B166D">
      <w:pPr>
        <w:widowControl/>
        <w:numPr>
          <w:ilvl w:val="0"/>
          <w:numId w:val="25"/>
        </w:numPr>
        <w:tabs>
          <w:tab w:val="clear" w:pos="720"/>
          <w:tab w:val="left" w:pos="360"/>
          <w:tab w:val="left" w:pos="1080"/>
          <w:tab w:val="left" w:pos="1134"/>
        </w:tabs>
        <w:suppressAutoHyphens/>
        <w:snapToGrid/>
        <w:spacing w:before="0" w:after="0"/>
        <w:ind w:left="0" w:firstLine="720"/>
        <w:jc w:val="both"/>
        <w:rPr>
          <w:color w:val="000000" w:themeColor="text1"/>
          <w:sz w:val="20"/>
        </w:rPr>
      </w:pPr>
      <w:r w:rsidRPr="00637460">
        <w:rPr>
          <w:color w:val="000000" w:themeColor="text1"/>
          <w:sz w:val="20"/>
        </w:rPr>
        <w:t>Виды и формы безработицы и их распространение в РФ.</w:t>
      </w:r>
    </w:p>
    <w:p w:rsidR="002B166D" w:rsidRPr="00637460" w:rsidRDefault="002B166D" w:rsidP="002B166D">
      <w:pPr>
        <w:widowControl/>
        <w:numPr>
          <w:ilvl w:val="0"/>
          <w:numId w:val="25"/>
        </w:numPr>
        <w:tabs>
          <w:tab w:val="clear" w:pos="720"/>
          <w:tab w:val="left" w:pos="360"/>
          <w:tab w:val="left" w:pos="1080"/>
          <w:tab w:val="left" w:pos="1134"/>
        </w:tabs>
        <w:suppressAutoHyphens/>
        <w:snapToGrid/>
        <w:spacing w:before="0" w:after="0"/>
        <w:ind w:left="0" w:firstLine="720"/>
        <w:jc w:val="both"/>
        <w:rPr>
          <w:color w:val="000000" w:themeColor="text1"/>
          <w:sz w:val="20"/>
        </w:rPr>
      </w:pPr>
      <w:r w:rsidRPr="00637460">
        <w:rPr>
          <w:color w:val="000000" w:themeColor="text1"/>
          <w:sz w:val="20"/>
        </w:rPr>
        <w:t>Цель и направления государственной политики в области занятости.</w:t>
      </w:r>
    </w:p>
    <w:p w:rsidR="002B166D" w:rsidRPr="00637460" w:rsidRDefault="002B166D" w:rsidP="002B166D">
      <w:pPr>
        <w:widowControl/>
        <w:numPr>
          <w:ilvl w:val="0"/>
          <w:numId w:val="25"/>
        </w:numPr>
        <w:tabs>
          <w:tab w:val="clear" w:pos="720"/>
          <w:tab w:val="left" w:pos="360"/>
          <w:tab w:val="left" w:pos="1080"/>
          <w:tab w:val="left" w:pos="1134"/>
        </w:tabs>
        <w:suppressAutoHyphens/>
        <w:snapToGrid/>
        <w:spacing w:before="0" w:after="0"/>
        <w:ind w:left="0" w:firstLine="720"/>
        <w:jc w:val="both"/>
        <w:rPr>
          <w:color w:val="000000" w:themeColor="text1"/>
          <w:sz w:val="20"/>
        </w:rPr>
      </w:pPr>
      <w:r w:rsidRPr="00637460">
        <w:rPr>
          <w:color w:val="000000" w:themeColor="text1"/>
          <w:sz w:val="20"/>
        </w:rPr>
        <w:t>Задачи и функции службы занятости населения.</w:t>
      </w:r>
    </w:p>
    <w:p w:rsidR="002B166D" w:rsidRPr="00637460" w:rsidRDefault="002B166D" w:rsidP="002B166D">
      <w:pPr>
        <w:widowControl/>
        <w:numPr>
          <w:ilvl w:val="0"/>
          <w:numId w:val="25"/>
        </w:numPr>
        <w:tabs>
          <w:tab w:val="left" w:pos="1134"/>
        </w:tabs>
        <w:snapToGrid/>
        <w:spacing w:before="0" w:after="0"/>
        <w:ind w:left="0" w:firstLine="720"/>
        <w:jc w:val="both"/>
        <w:rPr>
          <w:color w:val="000000" w:themeColor="text1"/>
          <w:sz w:val="20"/>
        </w:rPr>
      </w:pPr>
      <w:r w:rsidRPr="00637460">
        <w:rPr>
          <w:color w:val="000000" w:themeColor="text1"/>
          <w:sz w:val="20"/>
        </w:rPr>
        <w:t>Рынок труда, его характеристика.</w:t>
      </w:r>
    </w:p>
    <w:p w:rsidR="002B166D" w:rsidRPr="00637460" w:rsidRDefault="002B166D" w:rsidP="002B166D">
      <w:pPr>
        <w:widowControl/>
        <w:numPr>
          <w:ilvl w:val="0"/>
          <w:numId w:val="25"/>
        </w:numPr>
        <w:tabs>
          <w:tab w:val="clear" w:pos="720"/>
          <w:tab w:val="left" w:pos="360"/>
          <w:tab w:val="left" w:pos="1080"/>
          <w:tab w:val="left" w:pos="1134"/>
        </w:tabs>
        <w:suppressAutoHyphens/>
        <w:snapToGrid/>
        <w:spacing w:before="0" w:after="0"/>
        <w:ind w:left="0" w:firstLine="720"/>
        <w:jc w:val="both"/>
        <w:rPr>
          <w:color w:val="000000" w:themeColor="text1"/>
          <w:sz w:val="20"/>
        </w:rPr>
      </w:pPr>
      <w:r w:rsidRPr="00637460">
        <w:rPr>
          <w:color w:val="000000" w:themeColor="text1"/>
          <w:sz w:val="20"/>
        </w:rPr>
        <w:t>Рынок труда и его состояние в РФ.</w:t>
      </w:r>
    </w:p>
    <w:p w:rsidR="002B166D" w:rsidRPr="00637460" w:rsidRDefault="002B166D" w:rsidP="002B166D">
      <w:pPr>
        <w:widowControl/>
        <w:numPr>
          <w:ilvl w:val="0"/>
          <w:numId w:val="25"/>
        </w:numPr>
        <w:tabs>
          <w:tab w:val="left" w:pos="1134"/>
        </w:tabs>
        <w:snapToGrid/>
        <w:spacing w:before="0" w:after="0"/>
        <w:ind w:left="0" w:firstLine="720"/>
        <w:jc w:val="both"/>
        <w:rPr>
          <w:color w:val="000000" w:themeColor="text1"/>
          <w:sz w:val="20"/>
        </w:rPr>
      </w:pPr>
      <w:r w:rsidRPr="00637460">
        <w:rPr>
          <w:color w:val="000000" w:themeColor="text1"/>
          <w:sz w:val="20"/>
        </w:rPr>
        <w:t>Сущность и необходимость изменения соотношения спроса, предложения на рынке труда.</w:t>
      </w:r>
    </w:p>
    <w:p w:rsidR="002B166D" w:rsidRPr="00637460" w:rsidRDefault="002B166D" w:rsidP="002B166D">
      <w:pPr>
        <w:widowControl/>
        <w:numPr>
          <w:ilvl w:val="0"/>
          <w:numId w:val="25"/>
        </w:numPr>
        <w:tabs>
          <w:tab w:val="left" w:pos="1080"/>
          <w:tab w:val="left" w:pos="1134"/>
        </w:tabs>
        <w:suppressAutoHyphens/>
        <w:snapToGrid/>
        <w:spacing w:before="0" w:after="0"/>
        <w:ind w:left="0" w:firstLine="720"/>
        <w:jc w:val="both"/>
        <w:rPr>
          <w:color w:val="000000" w:themeColor="text1"/>
          <w:spacing w:val="-8"/>
          <w:sz w:val="20"/>
        </w:rPr>
      </w:pPr>
      <w:r w:rsidRPr="00637460">
        <w:rPr>
          <w:color w:val="000000" w:themeColor="text1"/>
          <w:sz w:val="20"/>
        </w:rPr>
        <w:t>Социальное партнерство и механизм его реализации.</w:t>
      </w:r>
    </w:p>
    <w:p w:rsidR="002B166D" w:rsidRPr="00637460" w:rsidRDefault="002B166D" w:rsidP="002B166D">
      <w:pPr>
        <w:widowControl/>
        <w:numPr>
          <w:ilvl w:val="0"/>
          <w:numId w:val="25"/>
        </w:numPr>
        <w:tabs>
          <w:tab w:val="left" w:pos="1080"/>
          <w:tab w:val="left" w:pos="1134"/>
        </w:tabs>
        <w:suppressAutoHyphens/>
        <w:snapToGrid/>
        <w:spacing w:before="0" w:after="0"/>
        <w:ind w:left="0" w:firstLine="720"/>
        <w:jc w:val="both"/>
        <w:rPr>
          <w:color w:val="000000" w:themeColor="text1"/>
          <w:spacing w:val="-8"/>
          <w:sz w:val="20"/>
        </w:rPr>
      </w:pPr>
      <w:r w:rsidRPr="00637460">
        <w:rPr>
          <w:color w:val="000000" w:themeColor="text1"/>
          <w:sz w:val="20"/>
        </w:rPr>
        <w:t>Содержание и значение коллективных соглашений и договоров.</w:t>
      </w:r>
    </w:p>
    <w:p w:rsidR="002B166D" w:rsidRPr="00637460" w:rsidRDefault="002B166D" w:rsidP="002B166D">
      <w:pPr>
        <w:widowControl/>
        <w:numPr>
          <w:ilvl w:val="0"/>
          <w:numId w:val="25"/>
        </w:numPr>
        <w:tabs>
          <w:tab w:val="left" w:pos="1080"/>
          <w:tab w:val="left" w:pos="1134"/>
        </w:tabs>
        <w:suppressAutoHyphens/>
        <w:snapToGrid/>
        <w:spacing w:before="0" w:after="0"/>
        <w:ind w:left="0" w:firstLine="720"/>
        <w:jc w:val="both"/>
        <w:rPr>
          <w:color w:val="000000" w:themeColor="text1"/>
          <w:spacing w:val="-8"/>
          <w:sz w:val="20"/>
        </w:rPr>
      </w:pPr>
      <w:r w:rsidRPr="00637460">
        <w:rPr>
          <w:color w:val="000000" w:themeColor="text1"/>
          <w:sz w:val="20"/>
        </w:rPr>
        <w:t>Функции профсоюзов в рыночной экономике.</w:t>
      </w:r>
    </w:p>
    <w:p w:rsidR="002B166D" w:rsidRPr="00637460" w:rsidRDefault="002B166D" w:rsidP="002B166D">
      <w:pPr>
        <w:widowControl/>
        <w:numPr>
          <w:ilvl w:val="0"/>
          <w:numId w:val="25"/>
        </w:numPr>
        <w:tabs>
          <w:tab w:val="left" w:pos="1080"/>
          <w:tab w:val="left" w:pos="1134"/>
        </w:tabs>
        <w:suppressAutoHyphens/>
        <w:snapToGrid/>
        <w:spacing w:before="0" w:after="0"/>
        <w:ind w:left="0" w:firstLine="720"/>
        <w:jc w:val="both"/>
        <w:rPr>
          <w:color w:val="000000" w:themeColor="text1"/>
          <w:spacing w:val="-8"/>
          <w:sz w:val="20"/>
        </w:rPr>
      </w:pPr>
      <w:r w:rsidRPr="00637460">
        <w:rPr>
          <w:color w:val="000000" w:themeColor="text1"/>
          <w:sz w:val="20"/>
        </w:rPr>
        <w:t>Охарактеризуйте основные направления и методы работы МОТ.</w:t>
      </w:r>
    </w:p>
    <w:p w:rsidR="002B166D" w:rsidRPr="00637460" w:rsidRDefault="002B166D" w:rsidP="002B166D">
      <w:pPr>
        <w:widowControl/>
        <w:numPr>
          <w:ilvl w:val="0"/>
          <w:numId w:val="25"/>
        </w:numPr>
        <w:tabs>
          <w:tab w:val="left" w:pos="1080"/>
          <w:tab w:val="left" w:pos="1134"/>
        </w:tabs>
        <w:suppressAutoHyphens/>
        <w:snapToGrid/>
        <w:spacing w:before="0" w:after="0"/>
        <w:ind w:left="0" w:firstLine="720"/>
        <w:jc w:val="both"/>
        <w:rPr>
          <w:color w:val="000000" w:themeColor="text1"/>
          <w:spacing w:val="-8"/>
          <w:sz w:val="20"/>
        </w:rPr>
      </w:pPr>
      <w:r w:rsidRPr="00637460">
        <w:rPr>
          <w:color w:val="000000" w:themeColor="text1"/>
          <w:sz w:val="20"/>
        </w:rPr>
        <w:t>Международные стандарты в регулировании социально-трудовых отношений</w:t>
      </w:r>
    </w:p>
    <w:p w:rsidR="002B166D" w:rsidRPr="00637460" w:rsidRDefault="002B166D" w:rsidP="002B166D">
      <w:pPr>
        <w:widowControl/>
        <w:tabs>
          <w:tab w:val="left" w:pos="993"/>
          <w:tab w:val="left" w:pos="1134"/>
        </w:tabs>
        <w:suppressAutoHyphens/>
        <w:snapToGrid/>
        <w:spacing w:before="0" w:after="0"/>
        <w:ind w:firstLine="720"/>
        <w:jc w:val="both"/>
        <w:rPr>
          <w:b/>
          <w:color w:val="000000" w:themeColor="text1"/>
          <w:sz w:val="20"/>
        </w:rPr>
      </w:pPr>
    </w:p>
    <w:p w:rsidR="002B166D" w:rsidRPr="00637460" w:rsidRDefault="002B166D" w:rsidP="002B166D">
      <w:pPr>
        <w:widowControl/>
        <w:tabs>
          <w:tab w:val="left" w:pos="1134"/>
        </w:tabs>
        <w:snapToGrid/>
        <w:spacing w:before="0" w:after="0"/>
        <w:ind w:firstLine="720"/>
        <w:jc w:val="both"/>
        <w:rPr>
          <w:b/>
          <w:bCs/>
          <w:color w:val="000000" w:themeColor="text1"/>
          <w:sz w:val="20"/>
        </w:rPr>
      </w:pPr>
      <w:r w:rsidRPr="00637460">
        <w:rPr>
          <w:b/>
          <w:bCs/>
          <w:iCs/>
          <w:color w:val="000000" w:themeColor="text1"/>
          <w:sz w:val="20"/>
        </w:rPr>
        <w:t>Раздел 4 «</w:t>
      </w:r>
      <w:r w:rsidRPr="00637460">
        <w:rPr>
          <w:b/>
          <w:bCs/>
          <w:color w:val="000000" w:themeColor="text1"/>
          <w:spacing w:val="-1"/>
          <w:sz w:val="20"/>
        </w:rPr>
        <w:t>Качество и уровень жизни населения. Доходы населения</w:t>
      </w:r>
      <w:r w:rsidRPr="00637460">
        <w:rPr>
          <w:b/>
          <w:bCs/>
          <w:color w:val="000000" w:themeColor="text1"/>
          <w:sz w:val="20"/>
        </w:rPr>
        <w:t>»</w:t>
      </w:r>
    </w:p>
    <w:p w:rsidR="002B166D" w:rsidRPr="00637460" w:rsidRDefault="002B166D" w:rsidP="002B166D">
      <w:pPr>
        <w:widowControl/>
        <w:numPr>
          <w:ilvl w:val="0"/>
          <w:numId w:val="26"/>
        </w:numPr>
        <w:tabs>
          <w:tab w:val="left" w:pos="1134"/>
        </w:tabs>
        <w:suppressAutoHyphens/>
        <w:snapToGrid/>
        <w:spacing w:before="0" w:after="0"/>
        <w:ind w:left="0" w:firstLine="720"/>
        <w:jc w:val="both"/>
        <w:rPr>
          <w:color w:val="000000" w:themeColor="text1"/>
          <w:sz w:val="20"/>
        </w:rPr>
      </w:pPr>
      <w:r w:rsidRPr="00637460">
        <w:rPr>
          <w:color w:val="000000" w:themeColor="text1"/>
          <w:spacing w:val="-4"/>
          <w:sz w:val="20"/>
        </w:rPr>
        <w:t>Качество и уровень жизни населения, с помощью каких показателей они могут измеряться.</w:t>
      </w:r>
    </w:p>
    <w:p w:rsidR="002B166D" w:rsidRPr="00637460" w:rsidRDefault="002B166D" w:rsidP="002B166D">
      <w:pPr>
        <w:widowControl/>
        <w:numPr>
          <w:ilvl w:val="0"/>
          <w:numId w:val="26"/>
        </w:numPr>
        <w:tabs>
          <w:tab w:val="left" w:pos="1134"/>
        </w:tabs>
        <w:suppressAutoHyphens/>
        <w:snapToGrid/>
        <w:spacing w:before="0" w:after="0"/>
        <w:ind w:left="0" w:firstLine="720"/>
        <w:jc w:val="both"/>
        <w:rPr>
          <w:color w:val="000000" w:themeColor="text1"/>
          <w:sz w:val="20"/>
        </w:rPr>
      </w:pPr>
      <w:r w:rsidRPr="00637460">
        <w:rPr>
          <w:color w:val="000000" w:themeColor="text1"/>
          <w:sz w:val="20"/>
        </w:rPr>
        <w:t>Раскройте содержание понятий «минимальная потребительская корзина», «минимальный потребительский бюджет», «прожиточный минимум».</w:t>
      </w:r>
    </w:p>
    <w:p w:rsidR="002B166D" w:rsidRPr="00637460" w:rsidRDefault="002B166D" w:rsidP="002B166D">
      <w:pPr>
        <w:widowControl/>
        <w:numPr>
          <w:ilvl w:val="0"/>
          <w:numId w:val="26"/>
        </w:numPr>
        <w:tabs>
          <w:tab w:val="left" w:pos="1134"/>
        </w:tabs>
        <w:suppressAutoHyphens/>
        <w:snapToGrid/>
        <w:spacing w:before="0" w:after="0"/>
        <w:ind w:left="0" w:firstLine="720"/>
        <w:jc w:val="both"/>
        <w:rPr>
          <w:color w:val="000000" w:themeColor="text1"/>
          <w:sz w:val="20"/>
        </w:rPr>
      </w:pPr>
      <w:r w:rsidRPr="00637460">
        <w:rPr>
          <w:color w:val="000000" w:themeColor="text1"/>
          <w:sz w:val="20"/>
          <w:szCs w:val="24"/>
        </w:rPr>
        <w:t>Мировая практика измерения качества и уровня жизни.</w:t>
      </w:r>
    </w:p>
    <w:p w:rsidR="002B166D" w:rsidRPr="00637460" w:rsidRDefault="002B166D" w:rsidP="002B166D">
      <w:pPr>
        <w:widowControl/>
        <w:numPr>
          <w:ilvl w:val="0"/>
          <w:numId w:val="26"/>
        </w:numPr>
        <w:tabs>
          <w:tab w:val="left" w:pos="1134"/>
        </w:tabs>
        <w:suppressAutoHyphens/>
        <w:snapToGrid/>
        <w:spacing w:before="0" w:after="0"/>
        <w:ind w:left="0" w:firstLine="720"/>
        <w:jc w:val="both"/>
        <w:rPr>
          <w:color w:val="000000" w:themeColor="text1"/>
          <w:sz w:val="20"/>
        </w:rPr>
      </w:pPr>
      <w:r w:rsidRPr="00637460">
        <w:rPr>
          <w:color w:val="000000" w:themeColor="text1"/>
          <w:sz w:val="20"/>
          <w:szCs w:val="24"/>
        </w:rPr>
        <w:t xml:space="preserve">Проблема </w:t>
      </w:r>
      <w:proofErr w:type="spellStart"/>
      <w:r w:rsidRPr="00637460">
        <w:rPr>
          <w:color w:val="000000" w:themeColor="text1"/>
          <w:sz w:val="20"/>
          <w:szCs w:val="24"/>
        </w:rPr>
        <w:t>малообеспеченности</w:t>
      </w:r>
      <w:proofErr w:type="spellEnd"/>
      <w:r w:rsidRPr="00637460">
        <w:rPr>
          <w:color w:val="000000" w:themeColor="text1"/>
          <w:sz w:val="20"/>
          <w:szCs w:val="24"/>
        </w:rPr>
        <w:t xml:space="preserve"> в современной России. Различные подходы к оценке бедности. </w:t>
      </w:r>
    </w:p>
    <w:p w:rsidR="002B166D" w:rsidRPr="00637460" w:rsidRDefault="002B166D" w:rsidP="002B166D">
      <w:pPr>
        <w:widowControl/>
        <w:numPr>
          <w:ilvl w:val="0"/>
          <w:numId w:val="26"/>
        </w:numPr>
        <w:tabs>
          <w:tab w:val="left" w:pos="1134"/>
        </w:tabs>
        <w:suppressAutoHyphens/>
        <w:snapToGrid/>
        <w:spacing w:before="0" w:after="0"/>
        <w:ind w:left="0" w:firstLine="720"/>
        <w:jc w:val="both"/>
        <w:rPr>
          <w:color w:val="000000" w:themeColor="text1"/>
          <w:sz w:val="20"/>
        </w:rPr>
      </w:pPr>
      <w:r w:rsidRPr="00637460">
        <w:rPr>
          <w:color w:val="000000" w:themeColor="text1"/>
          <w:sz w:val="20"/>
          <w:szCs w:val="24"/>
        </w:rPr>
        <w:lastRenderedPageBreak/>
        <w:t>Формы социального вспомоществования (социальной помощи).</w:t>
      </w:r>
    </w:p>
    <w:p w:rsidR="002B166D" w:rsidRPr="00637460" w:rsidRDefault="002B166D" w:rsidP="002B166D">
      <w:pPr>
        <w:widowControl/>
        <w:numPr>
          <w:ilvl w:val="0"/>
          <w:numId w:val="26"/>
        </w:numPr>
        <w:tabs>
          <w:tab w:val="left" w:pos="1134"/>
        </w:tabs>
        <w:suppressAutoHyphens/>
        <w:snapToGrid/>
        <w:spacing w:before="0" w:after="0"/>
        <w:ind w:left="0" w:firstLine="720"/>
        <w:jc w:val="both"/>
        <w:rPr>
          <w:color w:val="000000" w:themeColor="text1"/>
          <w:sz w:val="20"/>
        </w:rPr>
      </w:pPr>
      <w:r w:rsidRPr="00637460">
        <w:rPr>
          <w:color w:val="000000" w:themeColor="text1"/>
          <w:sz w:val="20"/>
        </w:rPr>
        <w:t>Виды и источники денежных доходов населения.</w:t>
      </w:r>
    </w:p>
    <w:p w:rsidR="002B166D" w:rsidRPr="00637460" w:rsidRDefault="002B166D" w:rsidP="002B166D">
      <w:pPr>
        <w:widowControl/>
        <w:numPr>
          <w:ilvl w:val="0"/>
          <w:numId w:val="26"/>
        </w:numPr>
        <w:tabs>
          <w:tab w:val="left" w:pos="1134"/>
        </w:tabs>
        <w:suppressAutoHyphens/>
        <w:snapToGrid/>
        <w:spacing w:before="0" w:after="0"/>
        <w:ind w:left="0" w:firstLine="720"/>
        <w:jc w:val="both"/>
        <w:rPr>
          <w:color w:val="000000" w:themeColor="text1"/>
          <w:spacing w:val="-8"/>
          <w:sz w:val="20"/>
        </w:rPr>
      </w:pPr>
      <w:r w:rsidRPr="00637460">
        <w:rPr>
          <w:color w:val="000000" w:themeColor="text1"/>
          <w:spacing w:val="-8"/>
          <w:sz w:val="20"/>
        </w:rPr>
        <w:t>Показатели дифференциации денежных доходов, как они рассчитываются и что характеризуют.</w:t>
      </w:r>
    </w:p>
    <w:p w:rsidR="002B166D" w:rsidRPr="00637460" w:rsidRDefault="002B166D" w:rsidP="002B166D">
      <w:pPr>
        <w:widowControl/>
        <w:numPr>
          <w:ilvl w:val="0"/>
          <w:numId w:val="26"/>
        </w:numPr>
        <w:tabs>
          <w:tab w:val="left" w:pos="1134"/>
        </w:tabs>
        <w:suppressAutoHyphens/>
        <w:snapToGrid/>
        <w:spacing w:before="0" w:after="0"/>
        <w:ind w:left="0" w:firstLine="720"/>
        <w:jc w:val="both"/>
        <w:rPr>
          <w:color w:val="000000" w:themeColor="text1"/>
          <w:spacing w:val="-8"/>
          <w:sz w:val="20"/>
        </w:rPr>
      </w:pPr>
      <w:r w:rsidRPr="00637460">
        <w:rPr>
          <w:color w:val="000000" w:themeColor="text1"/>
          <w:sz w:val="20"/>
          <w:szCs w:val="24"/>
        </w:rPr>
        <w:t xml:space="preserve">Кривая Лоренца как отражение степени неравенства доходов. </w:t>
      </w:r>
    </w:p>
    <w:p w:rsidR="002B166D" w:rsidRPr="00637460" w:rsidRDefault="002B166D" w:rsidP="002B166D">
      <w:pPr>
        <w:widowControl/>
        <w:numPr>
          <w:ilvl w:val="0"/>
          <w:numId w:val="26"/>
        </w:numPr>
        <w:tabs>
          <w:tab w:val="left" w:pos="1134"/>
        </w:tabs>
        <w:suppressAutoHyphens/>
        <w:snapToGrid/>
        <w:spacing w:before="0" w:after="0"/>
        <w:ind w:left="0" w:firstLine="720"/>
        <w:jc w:val="both"/>
        <w:rPr>
          <w:color w:val="000000" w:themeColor="text1"/>
          <w:spacing w:val="-8"/>
          <w:sz w:val="20"/>
        </w:rPr>
      </w:pPr>
      <w:r w:rsidRPr="00637460">
        <w:rPr>
          <w:color w:val="000000" w:themeColor="text1"/>
          <w:sz w:val="20"/>
          <w:szCs w:val="24"/>
        </w:rPr>
        <w:t>Коэффициент Джини (индекс концентрации доходов населения) как характеристика распределения совокупного дохода между группами населения.</w:t>
      </w:r>
    </w:p>
    <w:p w:rsidR="002B166D" w:rsidRPr="00637460" w:rsidRDefault="002B166D" w:rsidP="002B166D">
      <w:pPr>
        <w:widowControl/>
        <w:numPr>
          <w:ilvl w:val="0"/>
          <w:numId w:val="26"/>
        </w:numPr>
        <w:tabs>
          <w:tab w:val="left" w:pos="1080"/>
          <w:tab w:val="left" w:pos="1134"/>
        </w:tabs>
        <w:suppressAutoHyphens/>
        <w:snapToGrid/>
        <w:spacing w:before="0" w:after="0"/>
        <w:ind w:left="0" w:firstLine="720"/>
        <w:jc w:val="both"/>
        <w:rPr>
          <w:color w:val="000000" w:themeColor="text1"/>
          <w:spacing w:val="-8"/>
          <w:sz w:val="20"/>
        </w:rPr>
      </w:pPr>
      <w:r w:rsidRPr="00637460">
        <w:rPr>
          <w:color w:val="000000" w:themeColor="text1"/>
          <w:sz w:val="20"/>
        </w:rPr>
        <w:t>Экономическая сущность заработной платы в условиях рыночной экономики.</w:t>
      </w:r>
    </w:p>
    <w:p w:rsidR="002B166D" w:rsidRPr="00637460" w:rsidRDefault="002B166D" w:rsidP="002B166D">
      <w:pPr>
        <w:widowControl/>
        <w:numPr>
          <w:ilvl w:val="0"/>
          <w:numId w:val="26"/>
        </w:numPr>
        <w:tabs>
          <w:tab w:val="left" w:pos="1080"/>
          <w:tab w:val="left" w:pos="1134"/>
        </w:tabs>
        <w:suppressAutoHyphens/>
        <w:snapToGrid/>
        <w:spacing w:before="0" w:after="0"/>
        <w:ind w:left="0" w:firstLine="720"/>
        <w:jc w:val="both"/>
        <w:rPr>
          <w:color w:val="000000" w:themeColor="text1"/>
          <w:spacing w:val="-8"/>
          <w:sz w:val="20"/>
        </w:rPr>
      </w:pPr>
      <w:r w:rsidRPr="00637460">
        <w:rPr>
          <w:color w:val="000000" w:themeColor="text1"/>
          <w:sz w:val="20"/>
        </w:rPr>
        <w:t>Основные элементы организации оплаты труда.</w:t>
      </w:r>
    </w:p>
    <w:p w:rsidR="002B166D" w:rsidRPr="00637460" w:rsidRDefault="002B166D" w:rsidP="002B166D">
      <w:pPr>
        <w:widowControl/>
        <w:numPr>
          <w:ilvl w:val="0"/>
          <w:numId w:val="26"/>
        </w:numPr>
        <w:tabs>
          <w:tab w:val="left" w:pos="1134"/>
        </w:tabs>
        <w:snapToGrid/>
        <w:spacing w:before="0" w:after="0"/>
        <w:ind w:left="0" w:firstLine="720"/>
        <w:jc w:val="both"/>
        <w:rPr>
          <w:color w:val="000000" w:themeColor="text1"/>
          <w:sz w:val="20"/>
        </w:rPr>
      </w:pPr>
      <w:r w:rsidRPr="00637460">
        <w:rPr>
          <w:color w:val="000000" w:themeColor="text1"/>
          <w:sz w:val="20"/>
        </w:rPr>
        <w:t xml:space="preserve">Заработная плата и стоимость рабочей силы, их взаимосвязь. </w:t>
      </w:r>
    </w:p>
    <w:p w:rsidR="002B166D" w:rsidRPr="00637460" w:rsidRDefault="002B166D" w:rsidP="002B166D">
      <w:pPr>
        <w:widowControl/>
        <w:numPr>
          <w:ilvl w:val="0"/>
          <w:numId w:val="26"/>
        </w:numPr>
        <w:tabs>
          <w:tab w:val="left" w:pos="1134"/>
        </w:tabs>
        <w:snapToGrid/>
        <w:spacing w:before="0" w:after="0"/>
        <w:ind w:left="0" w:firstLine="720"/>
        <w:jc w:val="both"/>
        <w:rPr>
          <w:color w:val="000000" w:themeColor="text1"/>
          <w:sz w:val="20"/>
        </w:rPr>
      </w:pPr>
      <w:r w:rsidRPr="00637460">
        <w:rPr>
          <w:color w:val="000000" w:themeColor="text1"/>
          <w:sz w:val="20"/>
        </w:rPr>
        <w:t xml:space="preserve">Конъюнктура рынка труда и ее воздействие на уровень заработной платы. </w:t>
      </w:r>
    </w:p>
    <w:p w:rsidR="002B166D" w:rsidRPr="00637460" w:rsidRDefault="002B166D" w:rsidP="002B166D">
      <w:pPr>
        <w:widowControl/>
        <w:numPr>
          <w:ilvl w:val="0"/>
          <w:numId w:val="26"/>
        </w:numPr>
        <w:tabs>
          <w:tab w:val="left" w:pos="1134"/>
        </w:tabs>
        <w:snapToGrid/>
        <w:spacing w:before="0" w:after="0"/>
        <w:ind w:left="0" w:firstLine="720"/>
        <w:jc w:val="both"/>
        <w:rPr>
          <w:color w:val="000000" w:themeColor="text1"/>
          <w:sz w:val="20"/>
        </w:rPr>
      </w:pPr>
      <w:r w:rsidRPr="00637460">
        <w:rPr>
          <w:color w:val="000000" w:themeColor="text1"/>
          <w:sz w:val="20"/>
        </w:rPr>
        <w:t>Номинальная и реальная плата.</w:t>
      </w:r>
      <w:r w:rsidRPr="00637460">
        <w:rPr>
          <w:color w:val="000000" w:themeColor="text1"/>
          <w:spacing w:val="-4"/>
          <w:sz w:val="20"/>
        </w:rPr>
        <w:t xml:space="preserve"> </w:t>
      </w:r>
    </w:p>
    <w:p w:rsidR="002B166D" w:rsidRPr="00637460" w:rsidRDefault="002B166D" w:rsidP="002B166D">
      <w:pPr>
        <w:widowControl/>
        <w:numPr>
          <w:ilvl w:val="0"/>
          <w:numId w:val="26"/>
        </w:numPr>
        <w:tabs>
          <w:tab w:val="left" w:pos="1134"/>
        </w:tabs>
        <w:snapToGrid/>
        <w:spacing w:before="0" w:after="0"/>
        <w:ind w:left="0" w:firstLine="720"/>
        <w:jc w:val="both"/>
        <w:rPr>
          <w:color w:val="000000" w:themeColor="text1"/>
          <w:sz w:val="20"/>
        </w:rPr>
      </w:pPr>
      <w:r w:rsidRPr="00637460">
        <w:rPr>
          <w:color w:val="000000" w:themeColor="text1"/>
          <w:sz w:val="20"/>
        </w:rPr>
        <w:t xml:space="preserve">Система регулирования заработной платы в народном хозяйстве, ее элементы. </w:t>
      </w:r>
    </w:p>
    <w:p w:rsidR="002B166D" w:rsidRPr="00637460" w:rsidRDefault="002B166D" w:rsidP="002B166D">
      <w:pPr>
        <w:widowControl/>
        <w:numPr>
          <w:ilvl w:val="0"/>
          <w:numId w:val="26"/>
        </w:numPr>
        <w:tabs>
          <w:tab w:val="left" w:pos="1134"/>
        </w:tabs>
        <w:snapToGrid/>
        <w:spacing w:before="0" w:after="0"/>
        <w:ind w:left="0" w:firstLine="720"/>
        <w:jc w:val="both"/>
        <w:rPr>
          <w:color w:val="000000" w:themeColor="text1"/>
          <w:sz w:val="20"/>
        </w:rPr>
      </w:pPr>
      <w:r w:rsidRPr="00637460">
        <w:rPr>
          <w:color w:val="000000" w:themeColor="text1"/>
          <w:sz w:val="20"/>
        </w:rPr>
        <w:t>Государственное и договорное регулирование заработной платы.</w:t>
      </w:r>
    </w:p>
    <w:p w:rsidR="002B166D" w:rsidRPr="00637460" w:rsidRDefault="002B166D" w:rsidP="002B166D">
      <w:pPr>
        <w:widowControl/>
        <w:tabs>
          <w:tab w:val="left" w:pos="993"/>
          <w:tab w:val="left" w:pos="1134"/>
        </w:tabs>
        <w:snapToGrid/>
        <w:spacing w:before="0" w:after="0"/>
        <w:ind w:firstLine="720"/>
        <w:jc w:val="both"/>
        <w:rPr>
          <w:b/>
          <w:bCs/>
          <w:iCs/>
          <w:color w:val="000000" w:themeColor="text1"/>
          <w:sz w:val="20"/>
        </w:rPr>
      </w:pPr>
    </w:p>
    <w:p w:rsidR="002B166D" w:rsidRPr="00637460" w:rsidRDefault="002B166D" w:rsidP="002B166D">
      <w:pPr>
        <w:widowControl/>
        <w:tabs>
          <w:tab w:val="left" w:pos="1134"/>
        </w:tabs>
        <w:snapToGrid/>
        <w:spacing w:before="0" w:after="0"/>
        <w:ind w:firstLine="720"/>
        <w:jc w:val="both"/>
        <w:rPr>
          <w:b/>
          <w:color w:val="000000" w:themeColor="text1"/>
          <w:sz w:val="20"/>
        </w:rPr>
      </w:pPr>
      <w:r w:rsidRPr="00637460">
        <w:rPr>
          <w:b/>
          <w:bCs/>
          <w:iCs/>
          <w:color w:val="000000" w:themeColor="text1"/>
          <w:sz w:val="20"/>
        </w:rPr>
        <w:t>Раздел 5 «Организация труда на предприятии</w:t>
      </w:r>
      <w:r w:rsidRPr="00637460">
        <w:rPr>
          <w:b/>
          <w:color w:val="000000" w:themeColor="text1"/>
          <w:sz w:val="20"/>
        </w:rPr>
        <w:t>»</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Подготовка кадров.</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Планирование численности работников по категориям.</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Содержание, элементы, направления организации труда.</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Задачи организации труда и ее основные элементы.</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Бригадная форма организации труда и ее эффективность.</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Характеристика условий труда. Определение режимов труда и отдыха.</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Организация сменной работы. Расчет графиков сменности.</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Кооперация труда, характеристика и виды.</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Совершенствование организации труда.</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Трудовой процесс и методы его исследования.</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Классификация затрат рабочего времени.</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Фотография рабочего дня, ее виды и проведение.</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Хронометраж, его сущность, порядок проведения.</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Фотография производственного процесса.</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Расчет времени суммарной занятости.</w:t>
      </w:r>
    </w:p>
    <w:p w:rsidR="002B166D" w:rsidRPr="00637460" w:rsidRDefault="002B166D" w:rsidP="002B166D">
      <w:pPr>
        <w:widowControl/>
        <w:numPr>
          <w:ilvl w:val="0"/>
          <w:numId w:val="27"/>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Метод моментных наблюдений, его сущность и назначение.</w:t>
      </w:r>
    </w:p>
    <w:p w:rsidR="002B166D" w:rsidRPr="00637460" w:rsidRDefault="002B166D" w:rsidP="002B166D">
      <w:pPr>
        <w:widowControl/>
        <w:numPr>
          <w:ilvl w:val="0"/>
          <w:numId w:val="27"/>
        </w:numPr>
        <w:tabs>
          <w:tab w:val="left" w:pos="1134"/>
        </w:tabs>
        <w:snapToGrid/>
        <w:spacing w:before="0" w:after="0"/>
        <w:ind w:left="0" w:firstLine="720"/>
        <w:jc w:val="both"/>
        <w:rPr>
          <w:color w:val="000000" w:themeColor="text1"/>
          <w:sz w:val="20"/>
        </w:rPr>
      </w:pPr>
      <w:r w:rsidRPr="00637460">
        <w:rPr>
          <w:color w:val="000000" w:themeColor="text1"/>
          <w:sz w:val="20"/>
        </w:rPr>
        <w:t>Понятие и значение производительности труда.</w:t>
      </w:r>
    </w:p>
    <w:p w:rsidR="002B166D" w:rsidRPr="00637460" w:rsidRDefault="002B166D" w:rsidP="002B166D">
      <w:pPr>
        <w:widowControl/>
        <w:numPr>
          <w:ilvl w:val="0"/>
          <w:numId w:val="27"/>
        </w:numPr>
        <w:tabs>
          <w:tab w:val="left" w:pos="1134"/>
        </w:tabs>
        <w:snapToGrid/>
        <w:spacing w:before="0" w:after="0"/>
        <w:ind w:left="0" w:firstLine="720"/>
        <w:jc w:val="both"/>
        <w:rPr>
          <w:color w:val="000000" w:themeColor="text1"/>
          <w:spacing w:val="-10"/>
          <w:sz w:val="20"/>
        </w:rPr>
      </w:pPr>
      <w:r w:rsidRPr="00637460">
        <w:rPr>
          <w:color w:val="000000" w:themeColor="text1"/>
          <w:spacing w:val="-10"/>
          <w:sz w:val="20"/>
        </w:rPr>
        <w:t>Соотношение изменения оплаты труда работников и производительности их труда.</w:t>
      </w:r>
    </w:p>
    <w:p w:rsidR="002B166D" w:rsidRPr="00637460" w:rsidRDefault="002B166D" w:rsidP="002B166D">
      <w:pPr>
        <w:widowControl/>
        <w:numPr>
          <w:ilvl w:val="0"/>
          <w:numId w:val="27"/>
        </w:numPr>
        <w:tabs>
          <w:tab w:val="left" w:pos="1134"/>
        </w:tabs>
        <w:snapToGrid/>
        <w:spacing w:before="0" w:after="0"/>
        <w:ind w:left="0" w:firstLine="720"/>
        <w:jc w:val="both"/>
        <w:rPr>
          <w:color w:val="000000" w:themeColor="text1"/>
          <w:sz w:val="20"/>
        </w:rPr>
      </w:pPr>
      <w:r w:rsidRPr="00637460">
        <w:rPr>
          <w:color w:val="000000" w:themeColor="text1"/>
          <w:sz w:val="20"/>
        </w:rPr>
        <w:t>Методы расчета производительности труда.</w:t>
      </w:r>
    </w:p>
    <w:p w:rsidR="002B166D" w:rsidRPr="00637460" w:rsidRDefault="002B166D" w:rsidP="002B166D">
      <w:pPr>
        <w:widowControl/>
        <w:numPr>
          <w:ilvl w:val="0"/>
          <w:numId w:val="27"/>
        </w:numPr>
        <w:tabs>
          <w:tab w:val="left" w:pos="1134"/>
        </w:tabs>
        <w:snapToGrid/>
        <w:spacing w:before="0" w:after="0"/>
        <w:ind w:left="0" w:firstLine="720"/>
        <w:jc w:val="both"/>
        <w:rPr>
          <w:color w:val="000000" w:themeColor="text1"/>
          <w:sz w:val="20"/>
        </w:rPr>
      </w:pPr>
      <w:r w:rsidRPr="00637460">
        <w:rPr>
          <w:color w:val="000000" w:themeColor="text1"/>
          <w:sz w:val="20"/>
        </w:rPr>
        <w:t>Трудоемкость, ее понятие и виды, метод расчета.</w:t>
      </w:r>
    </w:p>
    <w:p w:rsidR="002B166D" w:rsidRPr="00637460" w:rsidRDefault="002B166D" w:rsidP="002B166D">
      <w:pPr>
        <w:widowControl/>
        <w:numPr>
          <w:ilvl w:val="0"/>
          <w:numId w:val="27"/>
        </w:numPr>
        <w:tabs>
          <w:tab w:val="left" w:pos="1134"/>
        </w:tabs>
        <w:snapToGrid/>
        <w:spacing w:before="0" w:after="0"/>
        <w:ind w:left="0" w:firstLine="720"/>
        <w:jc w:val="both"/>
        <w:rPr>
          <w:color w:val="000000" w:themeColor="text1"/>
          <w:sz w:val="20"/>
        </w:rPr>
      </w:pPr>
      <w:r w:rsidRPr="00637460">
        <w:rPr>
          <w:color w:val="000000" w:themeColor="text1"/>
          <w:sz w:val="20"/>
        </w:rPr>
        <w:t>Факторы и резервы роста производительности труда.</w:t>
      </w:r>
    </w:p>
    <w:p w:rsidR="002B166D" w:rsidRPr="00637460" w:rsidRDefault="002B166D" w:rsidP="002B166D">
      <w:pPr>
        <w:widowControl/>
        <w:numPr>
          <w:ilvl w:val="0"/>
          <w:numId w:val="27"/>
        </w:numPr>
        <w:tabs>
          <w:tab w:val="left" w:pos="1134"/>
        </w:tabs>
        <w:snapToGrid/>
        <w:spacing w:before="0" w:after="0"/>
        <w:ind w:left="0" w:firstLine="720"/>
        <w:jc w:val="both"/>
        <w:rPr>
          <w:color w:val="000000" w:themeColor="text1"/>
          <w:sz w:val="20"/>
        </w:rPr>
      </w:pPr>
      <w:r w:rsidRPr="00637460">
        <w:rPr>
          <w:color w:val="000000" w:themeColor="text1"/>
          <w:sz w:val="20"/>
        </w:rPr>
        <w:t>Факторы и резервы снижения трудоемкости продукции.</w:t>
      </w:r>
    </w:p>
    <w:p w:rsidR="002B166D" w:rsidRPr="00637460" w:rsidRDefault="002B166D" w:rsidP="002B166D">
      <w:pPr>
        <w:widowControl/>
        <w:numPr>
          <w:ilvl w:val="0"/>
          <w:numId w:val="27"/>
        </w:numPr>
        <w:tabs>
          <w:tab w:val="left" w:pos="1134"/>
        </w:tabs>
        <w:snapToGrid/>
        <w:spacing w:before="0" w:after="0"/>
        <w:ind w:left="0" w:firstLine="720"/>
        <w:jc w:val="both"/>
        <w:rPr>
          <w:color w:val="000000" w:themeColor="text1"/>
          <w:sz w:val="20"/>
        </w:rPr>
      </w:pPr>
      <w:r w:rsidRPr="00637460">
        <w:rPr>
          <w:color w:val="000000" w:themeColor="text1"/>
          <w:sz w:val="20"/>
        </w:rPr>
        <w:t>Классификация факторов роста производительности труда.</w:t>
      </w:r>
    </w:p>
    <w:p w:rsidR="002B166D" w:rsidRPr="00637460" w:rsidRDefault="002B166D" w:rsidP="002B166D">
      <w:pPr>
        <w:widowControl/>
        <w:tabs>
          <w:tab w:val="left" w:pos="993"/>
          <w:tab w:val="left" w:pos="1134"/>
        </w:tabs>
        <w:snapToGrid/>
        <w:spacing w:before="0" w:after="0"/>
        <w:ind w:firstLine="720"/>
        <w:jc w:val="both"/>
        <w:rPr>
          <w:b/>
          <w:bCs/>
          <w:iCs/>
          <w:color w:val="000000" w:themeColor="text1"/>
          <w:sz w:val="20"/>
        </w:rPr>
      </w:pPr>
    </w:p>
    <w:p w:rsidR="002B166D" w:rsidRPr="00637460" w:rsidRDefault="002B166D" w:rsidP="002B166D">
      <w:pPr>
        <w:widowControl/>
        <w:tabs>
          <w:tab w:val="left" w:pos="1134"/>
        </w:tabs>
        <w:snapToGrid/>
        <w:spacing w:before="0" w:after="0"/>
        <w:ind w:firstLine="720"/>
        <w:jc w:val="both"/>
        <w:rPr>
          <w:b/>
          <w:color w:val="000000" w:themeColor="text1"/>
          <w:sz w:val="20"/>
        </w:rPr>
      </w:pPr>
      <w:r w:rsidRPr="00637460">
        <w:rPr>
          <w:b/>
          <w:color w:val="000000" w:themeColor="text1"/>
          <w:sz w:val="20"/>
        </w:rPr>
        <w:t xml:space="preserve">Раздел 6 </w:t>
      </w:r>
      <w:r w:rsidRPr="00637460">
        <w:rPr>
          <w:b/>
          <w:bCs/>
          <w:iCs/>
          <w:color w:val="000000" w:themeColor="text1"/>
          <w:sz w:val="20"/>
        </w:rPr>
        <w:t>«Нормирование и оплата труда на предприятии</w:t>
      </w:r>
      <w:r w:rsidRPr="00637460">
        <w:rPr>
          <w:b/>
          <w:color w:val="000000" w:themeColor="text1"/>
          <w:sz w:val="20"/>
        </w:rPr>
        <w:t>»</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Графики сменности, их сущность и порядок построения.</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Расчет норм затрат живого труда (времени, обслуживания, выработки, штатного норматива).</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Задачи нормирования труда и его элементы.</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Нормирование труда в России и за рубежом.</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Организация инженерно-управленческого труда, виды трудовых норм, используемых для этих целей и методика их расчета.</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Оплата и стимулирование труда в условиях рынка.</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pacing w:val="-6"/>
          <w:sz w:val="20"/>
        </w:rPr>
      </w:pPr>
      <w:r w:rsidRPr="00637460">
        <w:rPr>
          <w:color w:val="000000" w:themeColor="text1"/>
          <w:spacing w:val="-6"/>
          <w:sz w:val="20"/>
        </w:rPr>
        <w:t>Заработная плата. Основные принципы организации зарплаты, виды зарплаты.</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Организация зарплаты и оплаты труда в рыночных условиях.</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Рынок труда. Спрос и предложение труда. Зарплата и оплата труда на отдельных рынках труда.</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Занятость и уровень зарплаты. Безработица, ее изменение и принципы.</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Организация и формы оплаты труда.</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Тарифная система и ее элементы, форма и системы оплаты труда.</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Премирование, его назначение и эффективность.</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Развитие коллективных форм организации труда.</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Распределение заработка при коллективной форме организации труда.</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Организация оплаты труда работников бюджетной сферы.</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Тарифная сетка. Система доплат и надбавок к тарифной оплате.</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Доходы работников по акциям и дивидендам. Налогообложение физических лиц.</w:t>
      </w:r>
    </w:p>
    <w:p w:rsidR="002B166D" w:rsidRPr="00637460" w:rsidRDefault="002B166D" w:rsidP="002B166D">
      <w:pPr>
        <w:widowControl/>
        <w:numPr>
          <w:ilvl w:val="0"/>
          <w:numId w:val="28"/>
        </w:numPr>
        <w:tabs>
          <w:tab w:val="clear" w:pos="540"/>
          <w:tab w:val="left" w:pos="1134"/>
        </w:tabs>
        <w:snapToGrid/>
        <w:spacing w:before="0" w:after="0"/>
        <w:ind w:left="0" w:firstLine="720"/>
        <w:jc w:val="both"/>
        <w:rPr>
          <w:color w:val="000000" w:themeColor="text1"/>
          <w:sz w:val="20"/>
        </w:rPr>
      </w:pPr>
      <w:r w:rsidRPr="00637460">
        <w:rPr>
          <w:color w:val="000000" w:themeColor="text1"/>
          <w:sz w:val="20"/>
        </w:rPr>
        <w:t>Формы оплаты труда работников бюджетной и не бюджетной сферы. Контрактная система найма и оплаты труда работников.</w:t>
      </w:r>
    </w:p>
    <w:p w:rsidR="002B166D" w:rsidRPr="00637460" w:rsidRDefault="002B166D" w:rsidP="002B166D">
      <w:pPr>
        <w:widowControl/>
        <w:snapToGrid/>
        <w:spacing w:before="0" w:after="0"/>
        <w:ind w:firstLine="680"/>
        <w:rPr>
          <w:b/>
          <w:color w:val="000000" w:themeColor="text1"/>
          <w:sz w:val="20"/>
        </w:rPr>
      </w:pPr>
    </w:p>
    <w:p w:rsidR="002B166D" w:rsidRPr="00637460" w:rsidRDefault="002B166D" w:rsidP="002B166D">
      <w:pPr>
        <w:spacing w:before="0" w:after="0"/>
        <w:ind w:firstLine="680"/>
        <w:rPr>
          <w:b/>
          <w:color w:val="000000" w:themeColor="text1"/>
          <w:sz w:val="20"/>
        </w:rPr>
      </w:pPr>
      <w:r w:rsidRPr="00637460">
        <w:rPr>
          <w:b/>
          <w:color w:val="000000" w:themeColor="text1"/>
          <w:sz w:val="20"/>
        </w:rPr>
        <w:t xml:space="preserve">5.3 Определение соотношения объема занятий, проведенное путем непосредственного </w:t>
      </w:r>
      <w:r w:rsidRPr="00637460">
        <w:rPr>
          <w:b/>
          <w:color w:val="000000" w:themeColor="text1"/>
          <w:sz w:val="20"/>
        </w:rPr>
        <w:lastRenderedPageBreak/>
        <w:t xml:space="preserve">взаимодействия педагогического работника с обучающимися по </w:t>
      </w:r>
      <w:r w:rsidR="00771D8C">
        <w:rPr>
          <w:b/>
          <w:color w:val="000000" w:themeColor="text1"/>
          <w:sz w:val="20"/>
        </w:rPr>
        <w:t xml:space="preserve">очной, </w:t>
      </w:r>
      <w:r w:rsidRPr="00637460">
        <w:rPr>
          <w:b/>
          <w:color w:val="000000" w:themeColor="text1"/>
          <w:sz w:val="20"/>
        </w:rPr>
        <w:t>очно-заочной форме</w:t>
      </w:r>
    </w:p>
    <w:p w:rsidR="002B166D" w:rsidRPr="00637460" w:rsidRDefault="002B166D" w:rsidP="002B166D">
      <w:pPr>
        <w:spacing w:before="0" w:after="0"/>
        <w:ind w:firstLine="680"/>
        <w:rPr>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816"/>
        <w:gridCol w:w="2558"/>
        <w:gridCol w:w="1015"/>
        <w:gridCol w:w="1525"/>
      </w:tblGrid>
      <w:tr w:rsidR="002B166D" w:rsidRPr="00637460" w:rsidTr="004A57FA">
        <w:trPr>
          <w:trHeight w:val="19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rFonts w:eastAsia="Times New Roman"/>
                <w:b/>
                <w:color w:val="000000" w:themeColor="text1"/>
                <w:sz w:val="20"/>
              </w:rPr>
            </w:pPr>
            <w:r w:rsidRPr="00637460">
              <w:rPr>
                <w:b/>
                <w:color w:val="000000" w:themeColor="text1"/>
                <w:sz w:val="20"/>
              </w:rPr>
              <w:t>Виды контактной</w:t>
            </w:r>
          </w:p>
          <w:p w:rsidR="002B166D" w:rsidRPr="00637460" w:rsidRDefault="002B166D" w:rsidP="002B166D">
            <w:pPr>
              <w:spacing w:before="0" w:after="0"/>
              <w:jc w:val="center"/>
              <w:rPr>
                <w:b/>
                <w:color w:val="000000" w:themeColor="text1"/>
                <w:sz w:val="20"/>
              </w:rPr>
            </w:pPr>
            <w:r w:rsidRPr="00637460">
              <w:rPr>
                <w:b/>
                <w:color w:val="000000" w:themeColor="text1"/>
                <w:sz w:val="20"/>
              </w:rPr>
              <w:t xml:space="preserve">работы </w:t>
            </w:r>
          </w:p>
        </w:tc>
        <w:tc>
          <w:tcPr>
            <w:tcW w:w="0" w:type="auto"/>
            <w:gridSpan w:val="2"/>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jc w:val="center"/>
              <w:rPr>
                <w:b/>
                <w:color w:val="000000" w:themeColor="text1"/>
                <w:sz w:val="20"/>
              </w:rPr>
            </w:pPr>
            <w:r w:rsidRPr="00637460">
              <w:rPr>
                <w:b/>
                <w:color w:val="000000" w:themeColor="text1"/>
                <w:sz w:val="20"/>
              </w:rPr>
              <w:t xml:space="preserve">Образовательные технологии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rFonts w:eastAsia="Times New Roman"/>
                <w:b/>
                <w:color w:val="000000" w:themeColor="text1"/>
                <w:sz w:val="20"/>
              </w:rPr>
            </w:pPr>
            <w:r w:rsidRPr="00637460">
              <w:rPr>
                <w:b/>
                <w:color w:val="000000" w:themeColor="text1"/>
                <w:sz w:val="20"/>
              </w:rPr>
              <w:t xml:space="preserve">Контактная работа </w:t>
            </w:r>
          </w:p>
          <w:p w:rsidR="002B166D" w:rsidRPr="00637460" w:rsidRDefault="002B166D" w:rsidP="002B166D">
            <w:pPr>
              <w:spacing w:before="0" w:after="0"/>
              <w:jc w:val="center"/>
              <w:rPr>
                <w:b/>
                <w:color w:val="000000" w:themeColor="text1"/>
                <w:sz w:val="20"/>
              </w:rPr>
            </w:pPr>
          </w:p>
        </w:tc>
      </w:tr>
      <w:tr w:rsidR="002B166D" w:rsidRPr="00637460" w:rsidTr="004A57FA">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rPr>
                <w:b/>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jc w:val="center"/>
              <w:rPr>
                <w:b/>
                <w:color w:val="000000" w:themeColor="text1"/>
                <w:sz w:val="20"/>
              </w:rPr>
            </w:pPr>
            <w:r w:rsidRPr="00637460">
              <w:rPr>
                <w:b/>
                <w:color w:val="000000" w:themeColor="text1"/>
                <w:sz w:val="20"/>
              </w:rPr>
              <w:t>Объем занятий, проводимых путем непосредственного взаимодействия педагогического работника с обучающимися (</w:t>
            </w:r>
            <w:proofErr w:type="spellStart"/>
            <w:r w:rsidRPr="00637460">
              <w:rPr>
                <w:b/>
                <w:color w:val="000000" w:themeColor="text1"/>
                <w:sz w:val="20"/>
              </w:rPr>
              <w:t>ак.ч</w:t>
            </w:r>
            <w:proofErr w:type="spellEnd"/>
            <w:r w:rsidRPr="00637460">
              <w:rPr>
                <w:b/>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jc w:val="center"/>
              <w:rPr>
                <w:b/>
                <w:color w:val="000000" w:themeColor="text1"/>
                <w:sz w:val="20"/>
              </w:rPr>
            </w:pPr>
            <w:r w:rsidRPr="00637460">
              <w:rPr>
                <w:b/>
                <w:color w:val="000000" w:themeColor="text1"/>
                <w:sz w:val="20"/>
              </w:rPr>
              <w:t>Объем занятий с применением электронного обучения, дистанционных образовательных технологий (</w:t>
            </w:r>
            <w:proofErr w:type="spellStart"/>
            <w:r w:rsidRPr="00637460">
              <w:rPr>
                <w:b/>
                <w:color w:val="000000" w:themeColor="text1"/>
                <w:sz w:val="20"/>
              </w:rPr>
              <w:t>ак.ч</w:t>
            </w:r>
            <w:proofErr w:type="spellEnd"/>
            <w:r w:rsidRPr="00637460">
              <w:rPr>
                <w:b/>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b/>
                <w:color w:val="000000" w:themeColor="text1"/>
                <w:sz w:val="20"/>
              </w:rPr>
              <w:t xml:space="preserve">(всего </w:t>
            </w:r>
            <w:proofErr w:type="spellStart"/>
            <w:r w:rsidRPr="00637460">
              <w:rPr>
                <w:b/>
                <w:color w:val="000000" w:themeColor="text1"/>
                <w:sz w:val="20"/>
              </w:rPr>
              <w:t>ак.ч</w:t>
            </w:r>
            <w:proofErr w:type="spellEnd"/>
            <w:r w:rsidRPr="00637460">
              <w:rPr>
                <w:b/>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rFonts w:eastAsia="Times New Roman"/>
                <w:b/>
                <w:color w:val="000000" w:themeColor="text1"/>
                <w:sz w:val="20"/>
              </w:rPr>
            </w:pPr>
            <w:r w:rsidRPr="00637460">
              <w:rPr>
                <w:b/>
                <w:color w:val="000000" w:themeColor="text1"/>
                <w:sz w:val="20"/>
              </w:rPr>
              <w:t>в том числе в форме практической подготовки</w:t>
            </w:r>
          </w:p>
          <w:p w:rsidR="002B166D" w:rsidRPr="00637460" w:rsidRDefault="002B166D" w:rsidP="002B166D">
            <w:pPr>
              <w:spacing w:before="0" w:after="0"/>
              <w:jc w:val="center"/>
              <w:rPr>
                <w:color w:val="000000" w:themeColor="text1"/>
                <w:sz w:val="20"/>
              </w:rPr>
            </w:pPr>
            <w:r w:rsidRPr="00637460">
              <w:rPr>
                <w:b/>
                <w:color w:val="000000" w:themeColor="text1"/>
                <w:sz w:val="20"/>
              </w:rPr>
              <w:t xml:space="preserve">( </w:t>
            </w:r>
            <w:proofErr w:type="spellStart"/>
            <w:r w:rsidRPr="00637460">
              <w:rPr>
                <w:b/>
                <w:color w:val="000000" w:themeColor="text1"/>
                <w:sz w:val="20"/>
              </w:rPr>
              <w:t>ак.ч</w:t>
            </w:r>
            <w:proofErr w:type="spellEnd"/>
            <w:r w:rsidRPr="00637460">
              <w:rPr>
                <w:b/>
                <w:color w:val="000000" w:themeColor="text1"/>
                <w:sz w:val="20"/>
              </w:rPr>
              <w:t>.)</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b/>
                <w:color w:val="000000" w:themeColor="text1"/>
                <w:sz w:val="20"/>
              </w:rPr>
            </w:pPr>
            <w:r w:rsidRPr="00637460">
              <w:rPr>
                <w:b/>
                <w:color w:val="000000" w:themeColor="text1"/>
                <w:sz w:val="20"/>
              </w:rPr>
              <w:t>Лекционного типа (лекции)</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6</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i/>
                <w:color w:val="000000" w:themeColor="text1"/>
                <w:sz w:val="20"/>
              </w:rPr>
            </w:pPr>
            <w:r w:rsidRPr="00637460">
              <w:rPr>
                <w:i/>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6</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w:t>
            </w:r>
          </w:p>
        </w:tc>
      </w:tr>
      <w:tr w:rsidR="002B166D" w:rsidRPr="00637460" w:rsidTr="004A57FA">
        <w:trPr>
          <w:trHeight w:val="337"/>
        </w:trPr>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rFonts w:eastAsia="Times New Roman"/>
                <w:b/>
                <w:color w:val="000000" w:themeColor="text1"/>
                <w:sz w:val="20"/>
              </w:rPr>
            </w:pPr>
            <w:r w:rsidRPr="00637460">
              <w:rPr>
                <w:b/>
                <w:color w:val="000000" w:themeColor="text1"/>
                <w:sz w:val="20"/>
              </w:rPr>
              <w:t>Семинарского типа</w:t>
            </w:r>
          </w:p>
          <w:p w:rsidR="002B166D" w:rsidRPr="00637460" w:rsidRDefault="002B166D" w:rsidP="002B166D">
            <w:pPr>
              <w:spacing w:before="0" w:after="0"/>
              <w:rPr>
                <w:color w:val="000000" w:themeColor="text1"/>
                <w:sz w:val="20"/>
              </w:rPr>
            </w:pPr>
            <w:r w:rsidRPr="00637460">
              <w:rPr>
                <w:b/>
                <w:color w:val="000000" w:themeColor="text1"/>
                <w:sz w:val="20"/>
              </w:rPr>
              <w:t>(семинар)</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rFonts w:eastAsia="Times New Roman"/>
                <w:b/>
                <w:color w:val="000000" w:themeColor="text1"/>
                <w:sz w:val="20"/>
              </w:rPr>
            </w:pPr>
            <w:r w:rsidRPr="00637460">
              <w:rPr>
                <w:b/>
                <w:color w:val="000000" w:themeColor="text1"/>
                <w:sz w:val="20"/>
              </w:rPr>
              <w:t>Семинарского типа</w:t>
            </w:r>
          </w:p>
          <w:p w:rsidR="002B166D" w:rsidRPr="00637460" w:rsidRDefault="002B166D" w:rsidP="002B166D">
            <w:pPr>
              <w:spacing w:before="0" w:after="0"/>
              <w:rPr>
                <w:color w:val="000000" w:themeColor="text1"/>
                <w:sz w:val="20"/>
              </w:rPr>
            </w:pPr>
            <w:r w:rsidRPr="00637460">
              <w:rPr>
                <w:b/>
                <w:color w:val="000000" w:themeColor="text1"/>
                <w:sz w:val="20"/>
              </w:rPr>
              <w:t>(практические занятия)</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18</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18</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6</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rFonts w:eastAsia="Times New Roman"/>
                <w:b/>
                <w:color w:val="000000" w:themeColor="text1"/>
                <w:sz w:val="20"/>
              </w:rPr>
            </w:pPr>
            <w:r w:rsidRPr="00637460">
              <w:rPr>
                <w:b/>
                <w:color w:val="000000" w:themeColor="text1"/>
                <w:sz w:val="20"/>
              </w:rPr>
              <w:t>Семинарского типа</w:t>
            </w:r>
          </w:p>
          <w:p w:rsidR="002B166D" w:rsidRPr="00637460" w:rsidRDefault="002B166D" w:rsidP="002B166D">
            <w:pPr>
              <w:spacing w:before="0" w:after="0"/>
              <w:rPr>
                <w:color w:val="000000" w:themeColor="text1"/>
                <w:sz w:val="20"/>
              </w:rPr>
            </w:pPr>
            <w:r w:rsidRPr="00637460">
              <w:rPr>
                <w:b/>
                <w:color w:val="000000" w:themeColor="text1"/>
                <w:sz w:val="20"/>
              </w:rPr>
              <w:t>(курсовое проектирование (работа))</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rFonts w:eastAsia="Times New Roman"/>
                <w:b/>
                <w:color w:val="000000" w:themeColor="text1"/>
                <w:sz w:val="20"/>
              </w:rPr>
            </w:pPr>
            <w:r w:rsidRPr="00637460">
              <w:rPr>
                <w:b/>
                <w:color w:val="000000" w:themeColor="text1"/>
                <w:sz w:val="20"/>
              </w:rPr>
              <w:t>Семинарского типа</w:t>
            </w:r>
          </w:p>
          <w:p w:rsidR="002B166D" w:rsidRPr="00637460" w:rsidRDefault="002B166D" w:rsidP="002B166D">
            <w:pPr>
              <w:spacing w:before="0" w:after="0"/>
              <w:rPr>
                <w:color w:val="000000" w:themeColor="text1"/>
                <w:sz w:val="20"/>
              </w:rPr>
            </w:pPr>
            <w:r w:rsidRPr="00637460">
              <w:rPr>
                <w:b/>
                <w:color w:val="000000" w:themeColor="text1"/>
                <w:sz w:val="20"/>
              </w:rPr>
              <w:t>(лабораторные работы)</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b/>
                <w:color w:val="000000" w:themeColor="text1"/>
                <w:sz w:val="20"/>
              </w:rPr>
            </w:pPr>
            <w:r w:rsidRPr="00637460">
              <w:rPr>
                <w:b/>
                <w:color w:val="000000" w:themeColor="text1"/>
                <w:sz w:val="20"/>
              </w:rPr>
              <w:t>Промежуточная аттестация (экзамен)</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2,2</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w:t>
            </w:r>
          </w:p>
        </w:tc>
      </w:tr>
      <w:tr w:rsidR="002B166D" w:rsidRPr="00637460" w:rsidTr="004A57FA">
        <w:trPr>
          <w:trHeight w:val="160"/>
        </w:trPr>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 xml:space="preserve">Итого </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8,2</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18</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26,2</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6</w:t>
            </w:r>
          </w:p>
        </w:tc>
      </w:tr>
    </w:tbl>
    <w:p w:rsidR="002B166D" w:rsidRPr="00637460" w:rsidRDefault="002B166D" w:rsidP="002B166D">
      <w:pPr>
        <w:spacing w:before="0" w:after="0"/>
        <w:ind w:firstLine="680"/>
        <w:rPr>
          <w:i/>
          <w:color w:val="000000" w:themeColor="text1"/>
          <w:sz w:val="20"/>
        </w:rPr>
      </w:pPr>
    </w:p>
    <w:p w:rsidR="002B166D" w:rsidRPr="00637460" w:rsidRDefault="002B166D" w:rsidP="002B166D">
      <w:pPr>
        <w:spacing w:before="0" w:after="0"/>
        <w:ind w:firstLine="680"/>
        <w:rPr>
          <w:i/>
          <w:color w:val="000000" w:themeColor="text1"/>
          <w:sz w:val="20"/>
        </w:rPr>
      </w:pPr>
      <w:r w:rsidRPr="00637460">
        <w:rPr>
          <w:i/>
          <w:color w:val="000000" w:themeColor="text1"/>
          <w:sz w:val="20"/>
        </w:rPr>
        <w:t xml:space="preserve">Соотношение объема занятий, проводимых  путем непосредственного взаимодействия педагогического работника с обучающимися по </w:t>
      </w:r>
      <w:r w:rsidR="00771D8C">
        <w:rPr>
          <w:i/>
          <w:color w:val="000000" w:themeColor="text1"/>
          <w:sz w:val="20"/>
        </w:rPr>
        <w:t xml:space="preserve">очной, </w:t>
      </w:r>
      <w:r w:rsidRPr="00637460">
        <w:rPr>
          <w:i/>
          <w:color w:val="000000" w:themeColor="text1"/>
          <w:sz w:val="20"/>
        </w:rPr>
        <w:t>очно-заочной форме – 31%</w:t>
      </w:r>
    </w:p>
    <w:p w:rsidR="002B166D" w:rsidRPr="00637460" w:rsidRDefault="002B166D" w:rsidP="002B166D">
      <w:pPr>
        <w:spacing w:before="0" w:after="0"/>
        <w:ind w:firstLine="680"/>
        <w:rPr>
          <w:b/>
          <w:color w:val="000000" w:themeColor="text1"/>
          <w:sz w:val="20"/>
        </w:rPr>
      </w:pPr>
    </w:p>
    <w:p w:rsidR="002B166D" w:rsidRPr="00637460" w:rsidRDefault="002B166D" w:rsidP="002B166D">
      <w:pPr>
        <w:spacing w:before="0" w:after="0"/>
        <w:ind w:firstLine="680"/>
        <w:rPr>
          <w:b/>
          <w:color w:val="000000" w:themeColor="text1"/>
          <w:sz w:val="20"/>
        </w:rPr>
      </w:pPr>
      <w:r w:rsidRPr="00637460">
        <w:rPr>
          <w:b/>
          <w:color w:val="000000" w:themeColor="text1"/>
          <w:sz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B166D" w:rsidRPr="00637460" w:rsidRDefault="002B166D" w:rsidP="002B166D">
      <w:pPr>
        <w:spacing w:before="0" w:after="0"/>
        <w:ind w:firstLine="680"/>
        <w:rPr>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816"/>
        <w:gridCol w:w="2558"/>
        <w:gridCol w:w="1015"/>
        <w:gridCol w:w="1525"/>
      </w:tblGrid>
      <w:tr w:rsidR="002B166D" w:rsidRPr="00637460" w:rsidTr="004A57FA">
        <w:trPr>
          <w:trHeight w:val="190"/>
          <w:tblHead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rFonts w:eastAsia="Times New Roman"/>
                <w:b/>
                <w:color w:val="000000" w:themeColor="text1"/>
                <w:sz w:val="20"/>
              </w:rPr>
            </w:pPr>
            <w:r w:rsidRPr="00637460">
              <w:rPr>
                <w:b/>
                <w:color w:val="000000" w:themeColor="text1"/>
                <w:sz w:val="20"/>
              </w:rPr>
              <w:t>Виды контактной</w:t>
            </w:r>
          </w:p>
          <w:p w:rsidR="002B166D" w:rsidRPr="00637460" w:rsidRDefault="002B166D" w:rsidP="002B166D">
            <w:pPr>
              <w:spacing w:before="0" w:after="0"/>
              <w:jc w:val="center"/>
              <w:rPr>
                <w:b/>
                <w:color w:val="000000" w:themeColor="text1"/>
                <w:sz w:val="20"/>
              </w:rPr>
            </w:pPr>
            <w:r w:rsidRPr="00637460">
              <w:rPr>
                <w:b/>
                <w:color w:val="000000" w:themeColor="text1"/>
                <w:sz w:val="20"/>
              </w:rPr>
              <w:t xml:space="preserve">работы </w:t>
            </w:r>
          </w:p>
        </w:tc>
        <w:tc>
          <w:tcPr>
            <w:tcW w:w="0" w:type="auto"/>
            <w:gridSpan w:val="2"/>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jc w:val="center"/>
              <w:rPr>
                <w:b/>
                <w:color w:val="000000" w:themeColor="text1"/>
                <w:sz w:val="20"/>
              </w:rPr>
            </w:pPr>
            <w:r w:rsidRPr="00637460">
              <w:rPr>
                <w:b/>
                <w:color w:val="000000" w:themeColor="text1"/>
                <w:sz w:val="20"/>
              </w:rPr>
              <w:t xml:space="preserve">Образовательные технологии </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rFonts w:eastAsia="Times New Roman"/>
                <w:b/>
                <w:color w:val="000000" w:themeColor="text1"/>
                <w:sz w:val="20"/>
              </w:rPr>
            </w:pPr>
            <w:r w:rsidRPr="00637460">
              <w:rPr>
                <w:b/>
                <w:color w:val="000000" w:themeColor="text1"/>
                <w:sz w:val="20"/>
              </w:rPr>
              <w:t xml:space="preserve">Контактная работа </w:t>
            </w:r>
          </w:p>
          <w:p w:rsidR="002B166D" w:rsidRPr="00637460" w:rsidRDefault="002B166D" w:rsidP="002B166D">
            <w:pPr>
              <w:spacing w:before="0" w:after="0"/>
              <w:jc w:val="center"/>
              <w:rPr>
                <w:b/>
                <w:color w:val="000000" w:themeColor="text1"/>
                <w:sz w:val="20"/>
              </w:rPr>
            </w:pPr>
          </w:p>
        </w:tc>
      </w:tr>
      <w:tr w:rsidR="002B166D" w:rsidRPr="00637460" w:rsidTr="004A57FA">
        <w:trPr>
          <w:trHeight w:val="577"/>
          <w:tblHeader/>
        </w:trPr>
        <w:tc>
          <w:tcPr>
            <w:tcW w:w="0" w:type="auto"/>
            <w:vMerge/>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rPr>
                <w:b/>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jc w:val="center"/>
              <w:rPr>
                <w:b/>
                <w:color w:val="000000" w:themeColor="text1"/>
                <w:sz w:val="20"/>
              </w:rPr>
            </w:pPr>
            <w:r w:rsidRPr="00637460">
              <w:rPr>
                <w:b/>
                <w:color w:val="000000" w:themeColor="text1"/>
                <w:sz w:val="20"/>
              </w:rPr>
              <w:t>Объем занятий, проводимых путем непосредственного взаимодействия педагогического работника с обучающимися (</w:t>
            </w:r>
            <w:proofErr w:type="spellStart"/>
            <w:r w:rsidRPr="00637460">
              <w:rPr>
                <w:b/>
                <w:color w:val="000000" w:themeColor="text1"/>
                <w:sz w:val="20"/>
              </w:rPr>
              <w:t>ак.ч</w:t>
            </w:r>
            <w:proofErr w:type="spellEnd"/>
            <w:r w:rsidRPr="00637460">
              <w:rPr>
                <w:b/>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jc w:val="center"/>
              <w:rPr>
                <w:b/>
                <w:color w:val="000000" w:themeColor="text1"/>
                <w:sz w:val="20"/>
              </w:rPr>
            </w:pPr>
            <w:r w:rsidRPr="00637460">
              <w:rPr>
                <w:b/>
                <w:color w:val="000000" w:themeColor="text1"/>
                <w:sz w:val="20"/>
              </w:rPr>
              <w:t>Объем занятий с применением электронного обучения, дистанционных образовательных технологий (</w:t>
            </w:r>
            <w:proofErr w:type="spellStart"/>
            <w:r w:rsidRPr="00637460">
              <w:rPr>
                <w:b/>
                <w:color w:val="000000" w:themeColor="text1"/>
                <w:sz w:val="20"/>
              </w:rPr>
              <w:t>ак.ч</w:t>
            </w:r>
            <w:proofErr w:type="spellEnd"/>
            <w:r w:rsidRPr="00637460">
              <w:rPr>
                <w:b/>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b/>
                <w:color w:val="000000" w:themeColor="text1"/>
                <w:sz w:val="20"/>
              </w:rPr>
              <w:t xml:space="preserve">(всего </w:t>
            </w:r>
            <w:proofErr w:type="spellStart"/>
            <w:r w:rsidRPr="00637460">
              <w:rPr>
                <w:b/>
                <w:color w:val="000000" w:themeColor="text1"/>
                <w:sz w:val="20"/>
              </w:rPr>
              <w:t>ак.ч</w:t>
            </w:r>
            <w:proofErr w:type="spellEnd"/>
            <w:r w:rsidRPr="00637460">
              <w:rPr>
                <w:b/>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rFonts w:eastAsia="Times New Roman"/>
                <w:b/>
                <w:color w:val="000000" w:themeColor="text1"/>
                <w:sz w:val="20"/>
              </w:rPr>
            </w:pPr>
            <w:r w:rsidRPr="00637460">
              <w:rPr>
                <w:b/>
                <w:color w:val="000000" w:themeColor="text1"/>
                <w:sz w:val="20"/>
              </w:rPr>
              <w:t>в том числе в форме практической подготовки</w:t>
            </w:r>
          </w:p>
          <w:p w:rsidR="002B166D" w:rsidRPr="00637460" w:rsidRDefault="002B166D" w:rsidP="002B166D">
            <w:pPr>
              <w:spacing w:before="0" w:after="0"/>
              <w:jc w:val="center"/>
              <w:rPr>
                <w:color w:val="000000" w:themeColor="text1"/>
                <w:sz w:val="20"/>
              </w:rPr>
            </w:pPr>
            <w:r w:rsidRPr="00637460">
              <w:rPr>
                <w:b/>
                <w:color w:val="000000" w:themeColor="text1"/>
                <w:sz w:val="20"/>
              </w:rPr>
              <w:t xml:space="preserve">( </w:t>
            </w:r>
            <w:proofErr w:type="spellStart"/>
            <w:r w:rsidRPr="00637460">
              <w:rPr>
                <w:b/>
                <w:color w:val="000000" w:themeColor="text1"/>
                <w:sz w:val="20"/>
              </w:rPr>
              <w:t>ак.ч</w:t>
            </w:r>
            <w:proofErr w:type="spellEnd"/>
            <w:r w:rsidRPr="00637460">
              <w:rPr>
                <w:b/>
                <w:color w:val="000000" w:themeColor="text1"/>
                <w:sz w:val="20"/>
              </w:rPr>
              <w:t>.)</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b/>
                <w:color w:val="000000" w:themeColor="text1"/>
                <w:sz w:val="20"/>
              </w:rPr>
            </w:pPr>
            <w:r w:rsidRPr="00637460">
              <w:rPr>
                <w:b/>
                <w:color w:val="000000" w:themeColor="text1"/>
                <w:sz w:val="20"/>
              </w:rPr>
              <w:t>Лекционного типа (лекции)</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4</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i/>
                <w:color w:val="000000" w:themeColor="text1"/>
                <w:sz w:val="20"/>
              </w:rPr>
            </w:pPr>
            <w:r w:rsidRPr="00637460">
              <w:rPr>
                <w:i/>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4</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w:t>
            </w:r>
          </w:p>
        </w:tc>
      </w:tr>
      <w:tr w:rsidR="002B166D" w:rsidRPr="00637460" w:rsidTr="004A57FA">
        <w:trPr>
          <w:trHeight w:val="337"/>
        </w:trPr>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rFonts w:eastAsia="Times New Roman"/>
                <w:b/>
                <w:color w:val="000000" w:themeColor="text1"/>
                <w:sz w:val="20"/>
              </w:rPr>
            </w:pPr>
            <w:r w:rsidRPr="00637460">
              <w:rPr>
                <w:b/>
                <w:color w:val="000000" w:themeColor="text1"/>
                <w:sz w:val="20"/>
              </w:rPr>
              <w:t>Семинарского типа</w:t>
            </w:r>
          </w:p>
          <w:p w:rsidR="002B166D" w:rsidRPr="00637460" w:rsidRDefault="002B166D" w:rsidP="002B166D">
            <w:pPr>
              <w:spacing w:before="0" w:after="0"/>
              <w:rPr>
                <w:color w:val="000000" w:themeColor="text1"/>
                <w:sz w:val="20"/>
              </w:rPr>
            </w:pPr>
            <w:r w:rsidRPr="00637460">
              <w:rPr>
                <w:b/>
                <w:color w:val="000000" w:themeColor="text1"/>
                <w:sz w:val="20"/>
              </w:rPr>
              <w:t>(семинар)</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rFonts w:eastAsia="Times New Roman"/>
                <w:b/>
                <w:color w:val="000000" w:themeColor="text1"/>
                <w:sz w:val="20"/>
              </w:rPr>
            </w:pPr>
            <w:r w:rsidRPr="00637460">
              <w:rPr>
                <w:b/>
                <w:color w:val="000000" w:themeColor="text1"/>
                <w:sz w:val="20"/>
              </w:rPr>
              <w:t>Семинарского типа</w:t>
            </w:r>
          </w:p>
          <w:p w:rsidR="002B166D" w:rsidRPr="00637460" w:rsidRDefault="002B166D" w:rsidP="002B166D">
            <w:pPr>
              <w:spacing w:before="0" w:after="0"/>
              <w:rPr>
                <w:color w:val="000000" w:themeColor="text1"/>
                <w:sz w:val="20"/>
              </w:rPr>
            </w:pPr>
            <w:r w:rsidRPr="00637460">
              <w:rPr>
                <w:b/>
                <w:color w:val="000000" w:themeColor="text1"/>
                <w:sz w:val="20"/>
              </w:rPr>
              <w:lastRenderedPageBreak/>
              <w:t>(практические занятия)</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lastRenderedPageBreak/>
              <w:t>-</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8</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8</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i/>
                <w:color w:val="000000" w:themeColor="text1"/>
                <w:sz w:val="20"/>
              </w:rPr>
            </w:pPr>
            <w:r w:rsidRPr="00637460">
              <w:rPr>
                <w:i/>
                <w:color w:val="000000" w:themeColor="text1"/>
                <w:sz w:val="20"/>
              </w:rPr>
              <w:lastRenderedPageBreak/>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2</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rFonts w:eastAsia="Times New Roman"/>
                <w:b/>
                <w:color w:val="000000" w:themeColor="text1"/>
                <w:sz w:val="20"/>
              </w:rPr>
            </w:pPr>
            <w:r w:rsidRPr="00637460">
              <w:rPr>
                <w:b/>
                <w:color w:val="000000" w:themeColor="text1"/>
                <w:sz w:val="20"/>
              </w:rPr>
              <w:t>Семинарского типа</w:t>
            </w:r>
          </w:p>
          <w:p w:rsidR="002B166D" w:rsidRPr="00637460" w:rsidRDefault="002B166D" w:rsidP="002B166D">
            <w:pPr>
              <w:spacing w:before="0" w:after="0"/>
              <w:rPr>
                <w:color w:val="000000" w:themeColor="text1"/>
                <w:sz w:val="20"/>
              </w:rPr>
            </w:pPr>
            <w:r w:rsidRPr="00637460">
              <w:rPr>
                <w:b/>
                <w:color w:val="000000" w:themeColor="text1"/>
                <w:sz w:val="20"/>
              </w:rPr>
              <w:t>(курсовое проектирование (работа))</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rFonts w:eastAsia="Times New Roman"/>
                <w:b/>
                <w:color w:val="000000" w:themeColor="text1"/>
                <w:sz w:val="20"/>
              </w:rPr>
            </w:pPr>
            <w:r w:rsidRPr="00637460">
              <w:rPr>
                <w:b/>
                <w:color w:val="000000" w:themeColor="text1"/>
                <w:sz w:val="20"/>
              </w:rPr>
              <w:t>Семинарского типа</w:t>
            </w:r>
          </w:p>
          <w:p w:rsidR="002B166D" w:rsidRPr="00637460" w:rsidRDefault="002B166D" w:rsidP="002B166D">
            <w:pPr>
              <w:spacing w:before="0" w:after="0"/>
              <w:rPr>
                <w:color w:val="000000" w:themeColor="text1"/>
                <w:sz w:val="20"/>
              </w:rPr>
            </w:pPr>
            <w:r w:rsidRPr="00637460">
              <w:rPr>
                <w:b/>
                <w:color w:val="000000" w:themeColor="text1"/>
                <w:sz w:val="20"/>
              </w:rPr>
              <w:t>(лабораторные работы)</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i/>
                <w:color w:val="000000" w:themeColor="text1"/>
                <w:sz w:val="20"/>
              </w:rPr>
            </w:pPr>
            <w:r w:rsidRPr="00637460">
              <w:rPr>
                <w:i/>
                <w:color w:val="000000" w:themeColor="text1"/>
                <w:sz w:val="20"/>
              </w:rPr>
              <w:t xml:space="preserve">в том числе в форме практической подготовки </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i/>
                <w:color w:val="000000" w:themeColor="text1"/>
                <w:sz w:val="20"/>
              </w:rPr>
            </w:pPr>
            <w:r w:rsidRPr="00637460">
              <w:rPr>
                <w:i/>
                <w:color w:val="000000" w:themeColor="text1"/>
                <w:sz w:val="20"/>
              </w:rPr>
              <w:t>-</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r>
      <w:tr w:rsidR="002B166D" w:rsidRPr="00637460" w:rsidTr="004A57FA">
        <w:tc>
          <w:tcPr>
            <w:tcW w:w="0" w:type="auto"/>
            <w:tcBorders>
              <w:top w:val="single" w:sz="4" w:space="0" w:color="auto"/>
              <w:left w:val="single" w:sz="4" w:space="0" w:color="auto"/>
              <w:bottom w:val="single" w:sz="4" w:space="0" w:color="auto"/>
              <w:right w:val="single" w:sz="4" w:space="0" w:color="auto"/>
            </w:tcBorders>
          </w:tcPr>
          <w:p w:rsidR="002B166D" w:rsidRPr="00637460" w:rsidRDefault="002B166D" w:rsidP="002B166D">
            <w:pPr>
              <w:spacing w:before="0" w:after="0"/>
              <w:rPr>
                <w:b/>
                <w:color w:val="000000" w:themeColor="text1"/>
                <w:sz w:val="20"/>
              </w:rPr>
            </w:pPr>
            <w:r w:rsidRPr="00637460">
              <w:rPr>
                <w:b/>
                <w:color w:val="000000" w:themeColor="text1"/>
                <w:sz w:val="20"/>
              </w:rPr>
              <w:t>Промежуточная аттестация (экзамен)</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2,2</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w:t>
            </w:r>
          </w:p>
        </w:tc>
      </w:tr>
      <w:tr w:rsidR="002B166D" w:rsidRPr="00637460" w:rsidTr="004A57FA">
        <w:trPr>
          <w:trHeight w:val="160"/>
        </w:trPr>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 xml:space="preserve">Итого </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6,2</w:t>
            </w:r>
          </w:p>
        </w:tc>
        <w:tc>
          <w:tcPr>
            <w:tcW w:w="0" w:type="auto"/>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color w:val="000000" w:themeColor="text1"/>
                <w:sz w:val="20"/>
              </w:rPr>
            </w:pPr>
            <w:r w:rsidRPr="00637460">
              <w:rPr>
                <w:color w:val="000000" w:themeColor="text1"/>
                <w:sz w:val="20"/>
              </w:rPr>
              <w:t>8</w:t>
            </w:r>
          </w:p>
        </w:tc>
        <w:tc>
          <w:tcPr>
            <w:tcW w:w="101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14,2</w:t>
            </w:r>
          </w:p>
        </w:tc>
        <w:tc>
          <w:tcPr>
            <w:tcW w:w="1525" w:type="dxa"/>
            <w:tcBorders>
              <w:top w:val="single" w:sz="4" w:space="0" w:color="auto"/>
              <w:left w:val="single" w:sz="4" w:space="0" w:color="auto"/>
              <w:bottom w:val="single" w:sz="4" w:space="0" w:color="auto"/>
              <w:right w:val="single" w:sz="4" w:space="0" w:color="auto"/>
            </w:tcBorders>
            <w:vAlign w:val="center"/>
          </w:tcPr>
          <w:p w:rsidR="002B166D" w:rsidRPr="00637460" w:rsidRDefault="002B166D" w:rsidP="002B166D">
            <w:pPr>
              <w:spacing w:before="0" w:after="0"/>
              <w:jc w:val="center"/>
              <w:rPr>
                <w:b/>
                <w:color w:val="000000" w:themeColor="text1"/>
                <w:sz w:val="20"/>
              </w:rPr>
            </w:pPr>
            <w:r w:rsidRPr="00637460">
              <w:rPr>
                <w:b/>
                <w:color w:val="000000" w:themeColor="text1"/>
                <w:sz w:val="20"/>
              </w:rPr>
              <w:t>2</w:t>
            </w:r>
          </w:p>
        </w:tc>
      </w:tr>
    </w:tbl>
    <w:p w:rsidR="002B166D" w:rsidRPr="00637460" w:rsidRDefault="002B166D" w:rsidP="002B166D">
      <w:pPr>
        <w:suppressAutoHyphens/>
        <w:spacing w:before="0" w:after="0"/>
        <w:ind w:firstLine="720"/>
        <w:jc w:val="both"/>
        <w:rPr>
          <w:i/>
          <w:color w:val="000000" w:themeColor="text1"/>
          <w:sz w:val="20"/>
        </w:rPr>
      </w:pPr>
      <w:r w:rsidRPr="00637460">
        <w:rPr>
          <w:i/>
          <w:color w:val="000000" w:themeColor="text1"/>
          <w:sz w:val="20"/>
        </w:rPr>
        <w:t>Соотношение объема занятий, проводимых путем непосредственного взаимодействия педагогического работника с обучающимися по заочной форме - 44%</w:t>
      </w:r>
    </w:p>
    <w:p w:rsidR="002B166D" w:rsidRPr="00637460" w:rsidRDefault="002B166D" w:rsidP="002B166D">
      <w:pPr>
        <w:widowControl/>
        <w:tabs>
          <w:tab w:val="left" w:pos="0"/>
          <w:tab w:val="left" w:pos="284"/>
          <w:tab w:val="left" w:pos="426"/>
        </w:tabs>
        <w:snapToGrid/>
        <w:spacing w:before="0" w:after="0"/>
        <w:rPr>
          <w:b/>
          <w:color w:val="000000" w:themeColor="text1"/>
          <w:sz w:val="20"/>
        </w:rPr>
      </w:pPr>
    </w:p>
    <w:p w:rsidR="002B166D" w:rsidRPr="00637460" w:rsidRDefault="002B166D" w:rsidP="002B166D">
      <w:pPr>
        <w:widowControl/>
        <w:tabs>
          <w:tab w:val="center" w:pos="4677"/>
          <w:tab w:val="right" w:pos="9355"/>
        </w:tabs>
        <w:suppressAutoHyphens/>
        <w:snapToGrid/>
        <w:spacing w:before="0" w:after="0"/>
        <w:ind w:firstLine="709"/>
        <w:jc w:val="both"/>
        <w:rPr>
          <w:b/>
          <w:color w:val="000000" w:themeColor="text1"/>
          <w:sz w:val="20"/>
        </w:rPr>
      </w:pPr>
      <w:r w:rsidRPr="00637460">
        <w:rPr>
          <w:b/>
          <w:color w:val="000000" w:themeColor="text1"/>
          <w:sz w:val="20"/>
        </w:rPr>
        <w:t xml:space="preserve">6. Методические указания по освоению дисциплины </w:t>
      </w:r>
    </w:p>
    <w:p w:rsidR="002B166D" w:rsidRPr="00637460" w:rsidRDefault="002B166D" w:rsidP="002B166D">
      <w:pPr>
        <w:widowControl/>
        <w:tabs>
          <w:tab w:val="center" w:pos="4677"/>
          <w:tab w:val="right" w:pos="9355"/>
        </w:tabs>
        <w:suppressAutoHyphens/>
        <w:snapToGrid/>
        <w:spacing w:before="0" w:after="0"/>
        <w:ind w:firstLine="709"/>
        <w:jc w:val="both"/>
        <w:rPr>
          <w:b/>
          <w:color w:val="000000" w:themeColor="text1"/>
          <w:sz w:val="20"/>
        </w:rPr>
      </w:pPr>
      <w:r w:rsidRPr="00637460">
        <w:rPr>
          <w:b/>
          <w:color w:val="000000" w:themeColor="text1"/>
          <w:sz w:val="20"/>
        </w:rPr>
        <w:t>6.1  Учебно-методическое обеспечение дисциплины</w:t>
      </w:r>
    </w:p>
    <w:p w:rsidR="002B166D" w:rsidRPr="00637460" w:rsidRDefault="002B166D" w:rsidP="002B166D">
      <w:pPr>
        <w:widowControl/>
        <w:tabs>
          <w:tab w:val="left" w:pos="900"/>
        </w:tabs>
        <w:suppressAutoHyphens/>
        <w:overflowPunct w:val="0"/>
        <w:autoSpaceDE w:val="0"/>
        <w:autoSpaceDN w:val="0"/>
        <w:adjustRightInd w:val="0"/>
        <w:snapToGrid/>
        <w:spacing w:before="0" w:after="0"/>
        <w:ind w:firstLine="709"/>
        <w:rPr>
          <w:i/>
          <w:color w:val="000000" w:themeColor="text1"/>
          <w:sz w:val="20"/>
        </w:rPr>
      </w:pPr>
      <w:r w:rsidRPr="00637460">
        <w:rPr>
          <w:i/>
          <w:color w:val="000000" w:themeColor="text1"/>
          <w:sz w:val="20"/>
        </w:rPr>
        <w:t>Методические указания для преподавателя</w:t>
      </w:r>
    </w:p>
    <w:p w:rsidR="002B166D" w:rsidRPr="00637460" w:rsidRDefault="002B166D" w:rsidP="002B166D">
      <w:pPr>
        <w:widowControl/>
        <w:shd w:val="clear" w:color="auto" w:fill="FFFFFF"/>
        <w:snapToGrid/>
        <w:spacing w:before="0" w:after="0"/>
        <w:ind w:firstLine="709"/>
        <w:jc w:val="both"/>
        <w:rPr>
          <w:color w:val="000000" w:themeColor="text1"/>
          <w:sz w:val="20"/>
        </w:rPr>
      </w:pPr>
      <w:r w:rsidRPr="00637460">
        <w:rPr>
          <w:color w:val="000000" w:themeColor="text1"/>
          <w:sz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37460">
        <w:rPr>
          <w:color w:val="000000" w:themeColor="text1"/>
          <w:spacing w:val="-1"/>
          <w:sz w:val="20"/>
        </w:rPr>
        <w:t xml:space="preserve">дисциплины, сформировать у обучающихся ориентиры для самостоятельной работы над </w:t>
      </w:r>
      <w:r w:rsidRPr="00637460">
        <w:rPr>
          <w:color w:val="000000" w:themeColor="text1"/>
          <w:sz w:val="20"/>
        </w:rPr>
        <w:t>дисциплин</w:t>
      </w:r>
      <w:r w:rsidRPr="00637460">
        <w:rPr>
          <w:color w:val="000000" w:themeColor="text1"/>
          <w:spacing w:val="-1"/>
          <w:sz w:val="20"/>
        </w:rPr>
        <w:t>ой.</w:t>
      </w:r>
    </w:p>
    <w:p w:rsidR="002B166D" w:rsidRPr="00637460" w:rsidRDefault="002B166D" w:rsidP="002B166D">
      <w:pPr>
        <w:widowControl/>
        <w:shd w:val="clear" w:color="auto" w:fill="FFFFFF"/>
        <w:snapToGrid/>
        <w:spacing w:before="0" w:after="0"/>
        <w:ind w:firstLine="709"/>
        <w:jc w:val="both"/>
        <w:rPr>
          <w:color w:val="000000" w:themeColor="text1"/>
          <w:sz w:val="20"/>
        </w:rPr>
      </w:pPr>
      <w:r w:rsidRPr="00637460">
        <w:rPr>
          <w:color w:val="000000" w:themeColor="text1"/>
          <w:sz w:val="20"/>
        </w:rPr>
        <w:t>Основной целью практических занятий является обсуждение наиболее сложных теоретических вопросов дисциплин</w:t>
      </w:r>
      <w:r w:rsidRPr="00637460">
        <w:rPr>
          <w:color w:val="000000" w:themeColor="text1"/>
          <w:spacing w:val="-1"/>
          <w:sz w:val="20"/>
        </w:rPr>
        <w:t>ы</w:t>
      </w:r>
      <w:r w:rsidRPr="00637460">
        <w:rPr>
          <w:color w:val="000000" w:themeColor="text1"/>
          <w:sz w:val="20"/>
        </w:rPr>
        <w:t>, их методологическая и методическая проработка. Они проводятся в форме опроса, диспута, тестирования, обсуждения докладов и пр.</w:t>
      </w:r>
    </w:p>
    <w:p w:rsidR="002B166D" w:rsidRPr="00637460" w:rsidRDefault="002B166D" w:rsidP="002B166D">
      <w:pPr>
        <w:widowControl/>
        <w:shd w:val="clear" w:color="auto" w:fill="FFFFFF"/>
        <w:snapToGrid/>
        <w:spacing w:before="0" w:after="0"/>
        <w:ind w:firstLine="709"/>
        <w:jc w:val="both"/>
        <w:rPr>
          <w:color w:val="000000" w:themeColor="text1"/>
          <w:sz w:val="20"/>
        </w:rPr>
      </w:pPr>
      <w:r w:rsidRPr="00637460">
        <w:rPr>
          <w:color w:val="000000" w:themeColor="text1"/>
          <w:sz w:val="20"/>
        </w:rPr>
        <w:t xml:space="preserve">Самостоятельная работа с научной и учебной литературой дополняется работой с тестирующими системами, </w:t>
      </w:r>
      <w:proofErr w:type="spellStart"/>
      <w:r w:rsidRPr="00637460">
        <w:rPr>
          <w:color w:val="000000" w:themeColor="text1"/>
          <w:sz w:val="20"/>
        </w:rPr>
        <w:t>тренинговыми</w:t>
      </w:r>
      <w:proofErr w:type="spellEnd"/>
      <w:r w:rsidRPr="00637460">
        <w:rPr>
          <w:color w:val="000000" w:themeColor="text1"/>
          <w:sz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2B166D" w:rsidRPr="00637460" w:rsidRDefault="002B166D" w:rsidP="002B166D">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p>
    <w:p w:rsidR="002B166D" w:rsidRPr="00637460" w:rsidRDefault="002B166D" w:rsidP="002B166D">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r w:rsidRPr="00637460">
        <w:rPr>
          <w:b/>
          <w:color w:val="000000" w:themeColor="text1"/>
          <w:sz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B166D" w:rsidRPr="00637460" w:rsidRDefault="002B166D" w:rsidP="002B166D">
      <w:pPr>
        <w:widowControl/>
        <w:tabs>
          <w:tab w:val="left" w:pos="900"/>
          <w:tab w:val="left" w:pos="1080"/>
        </w:tabs>
        <w:suppressAutoHyphens/>
        <w:snapToGrid/>
        <w:spacing w:before="0" w:after="0"/>
        <w:ind w:firstLine="709"/>
        <w:jc w:val="both"/>
        <w:rPr>
          <w:color w:val="000000" w:themeColor="text1"/>
          <w:sz w:val="20"/>
        </w:rPr>
      </w:pPr>
      <w:r w:rsidRPr="00637460">
        <w:rPr>
          <w:color w:val="000000" w:themeColor="text1"/>
          <w:sz w:val="20"/>
        </w:rPr>
        <w:t>Методические материалы доступны на сайте «Личная студия» в разделе «Методические указания и пособия».</w:t>
      </w:r>
    </w:p>
    <w:p w:rsidR="002B166D" w:rsidRPr="00637460" w:rsidRDefault="002B166D" w:rsidP="002B166D">
      <w:pPr>
        <w:widowControl/>
        <w:numPr>
          <w:ilvl w:val="0"/>
          <w:numId w:val="29"/>
        </w:numPr>
        <w:tabs>
          <w:tab w:val="left" w:pos="900"/>
          <w:tab w:val="left" w:pos="1080"/>
        </w:tabs>
        <w:snapToGrid/>
        <w:spacing w:before="0" w:after="0"/>
        <w:jc w:val="both"/>
        <w:rPr>
          <w:color w:val="000000" w:themeColor="text1"/>
          <w:sz w:val="20"/>
        </w:rPr>
      </w:pPr>
      <w:r w:rsidRPr="00637460">
        <w:rPr>
          <w:color w:val="000000" w:themeColor="text1"/>
          <w:sz w:val="20"/>
        </w:rPr>
        <w:t>Методические указания  «Введение в технологию обучения».</w:t>
      </w:r>
    </w:p>
    <w:p w:rsidR="002B166D" w:rsidRPr="00637460" w:rsidRDefault="002B166D" w:rsidP="002B166D">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учебного занятия «</w:t>
      </w:r>
      <w:proofErr w:type="spellStart"/>
      <w:r w:rsidRPr="00637460">
        <w:rPr>
          <w:color w:val="000000" w:themeColor="text1"/>
          <w:sz w:val="20"/>
        </w:rPr>
        <w:t>Вебинар</w:t>
      </w:r>
      <w:proofErr w:type="spellEnd"/>
      <w:r w:rsidRPr="00637460">
        <w:rPr>
          <w:color w:val="000000" w:themeColor="text1"/>
          <w:sz w:val="20"/>
        </w:rPr>
        <w:t>».</w:t>
      </w:r>
    </w:p>
    <w:p w:rsidR="002B166D" w:rsidRPr="00637460" w:rsidRDefault="002B166D" w:rsidP="002B166D">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«Семинар-обсуждение устного эссе», «Семинар-обсуждение устного доклада».</w:t>
      </w:r>
    </w:p>
    <w:p w:rsidR="002B166D" w:rsidRPr="00637460" w:rsidRDefault="002B166D" w:rsidP="002B166D">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 – семинар-</w:t>
      </w:r>
      <w:proofErr w:type="spellStart"/>
      <w:r w:rsidRPr="00637460">
        <w:rPr>
          <w:color w:val="000000" w:themeColor="text1"/>
          <w:sz w:val="20"/>
        </w:rPr>
        <w:t>асессмент</w:t>
      </w:r>
      <w:proofErr w:type="spellEnd"/>
      <w:r w:rsidRPr="00637460">
        <w:rPr>
          <w:color w:val="000000" w:themeColor="text1"/>
          <w:sz w:val="20"/>
        </w:rPr>
        <w:t xml:space="preserve"> реферата».</w:t>
      </w:r>
    </w:p>
    <w:p w:rsidR="002B166D" w:rsidRPr="00637460" w:rsidRDefault="002B166D" w:rsidP="002B166D">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занятия «Семинар – </w:t>
      </w:r>
      <w:proofErr w:type="spellStart"/>
      <w:r w:rsidRPr="00637460">
        <w:rPr>
          <w:color w:val="000000" w:themeColor="text1"/>
          <w:sz w:val="20"/>
        </w:rPr>
        <w:t>асессмент</w:t>
      </w:r>
      <w:proofErr w:type="spellEnd"/>
      <w:r w:rsidRPr="00637460">
        <w:rPr>
          <w:color w:val="000000" w:themeColor="text1"/>
          <w:sz w:val="20"/>
        </w:rPr>
        <w:t xml:space="preserve"> дневника по физкультуре и спорту».</w:t>
      </w:r>
    </w:p>
    <w:p w:rsidR="002B166D" w:rsidRPr="00637460" w:rsidRDefault="002B166D" w:rsidP="002B166D">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«Семинар – обсуждение реферата».</w:t>
      </w:r>
    </w:p>
    <w:p w:rsidR="002B166D" w:rsidRPr="00637460" w:rsidRDefault="002B166D" w:rsidP="002B166D">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учебного занятия с компьютерным средством обучения «Практическое занятие - тест-тренинг».</w:t>
      </w:r>
    </w:p>
    <w:p w:rsidR="002B166D" w:rsidRPr="00637460" w:rsidRDefault="002B166D" w:rsidP="002B166D">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637460">
        <w:rPr>
          <w:color w:val="000000" w:themeColor="text1"/>
          <w:sz w:val="20"/>
        </w:rPr>
        <w:t>глоссарный</w:t>
      </w:r>
      <w:proofErr w:type="spellEnd"/>
      <w:r w:rsidRPr="00637460">
        <w:rPr>
          <w:color w:val="000000" w:themeColor="text1"/>
          <w:sz w:val="20"/>
        </w:rPr>
        <w:t xml:space="preserve"> тренинг».</w:t>
      </w:r>
    </w:p>
    <w:p w:rsidR="002B166D" w:rsidRPr="00637460" w:rsidRDefault="002B166D" w:rsidP="002B166D">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 xml:space="preserve">Методические указания по проведению занятия «Практическое занятие - </w:t>
      </w:r>
      <w:proofErr w:type="spellStart"/>
      <w:r w:rsidRPr="00637460">
        <w:rPr>
          <w:color w:val="000000" w:themeColor="text1"/>
          <w:sz w:val="20"/>
        </w:rPr>
        <w:t>позетовое</w:t>
      </w:r>
      <w:proofErr w:type="spellEnd"/>
      <w:r w:rsidRPr="00637460">
        <w:rPr>
          <w:color w:val="000000" w:themeColor="text1"/>
          <w:sz w:val="20"/>
        </w:rPr>
        <w:t xml:space="preserve"> тестирование».</w:t>
      </w:r>
    </w:p>
    <w:p w:rsidR="002B166D" w:rsidRPr="00637460" w:rsidRDefault="002B166D" w:rsidP="002B166D">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Положение о реализации электронного обучения,  дистанционных образовательных технологий.</w:t>
      </w:r>
    </w:p>
    <w:p w:rsidR="002B166D" w:rsidRPr="00637460" w:rsidRDefault="002B166D" w:rsidP="002B166D">
      <w:pPr>
        <w:widowControl/>
        <w:numPr>
          <w:ilvl w:val="0"/>
          <w:numId w:val="29"/>
        </w:numPr>
        <w:tabs>
          <w:tab w:val="left" w:pos="900"/>
          <w:tab w:val="left" w:pos="1080"/>
        </w:tabs>
        <w:snapToGrid/>
        <w:spacing w:before="0" w:after="0"/>
        <w:ind w:left="0" w:firstLine="709"/>
        <w:jc w:val="both"/>
        <w:rPr>
          <w:color w:val="000000" w:themeColor="text1"/>
          <w:sz w:val="20"/>
        </w:rPr>
      </w:pPr>
      <w:r w:rsidRPr="00637460">
        <w:rPr>
          <w:color w:val="000000" w:themeColor="text1"/>
          <w:sz w:val="20"/>
        </w:rPr>
        <w:t>Методические указания по проведению занятия «Практическое занятие - алгоритмический тренинг».</w:t>
      </w:r>
    </w:p>
    <w:p w:rsidR="002B166D" w:rsidRPr="00637460" w:rsidRDefault="002B166D" w:rsidP="002B166D">
      <w:pPr>
        <w:widowControl/>
        <w:tabs>
          <w:tab w:val="left" w:pos="900"/>
          <w:tab w:val="left" w:pos="1080"/>
        </w:tabs>
        <w:snapToGrid/>
        <w:spacing w:before="0" w:after="0"/>
        <w:ind w:firstLine="709"/>
        <w:jc w:val="both"/>
        <w:rPr>
          <w:color w:val="000000" w:themeColor="text1"/>
          <w:sz w:val="20"/>
        </w:rPr>
      </w:pPr>
      <w:r w:rsidRPr="00637460">
        <w:rPr>
          <w:color w:val="000000" w:themeColor="text1"/>
          <w:sz w:val="20"/>
        </w:rPr>
        <w:t>Указанные методические материалы для обучающихся доступны в Личной студии обучающегося, в разделе ресурсы.</w:t>
      </w:r>
    </w:p>
    <w:p w:rsidR="002B166D" w:rsidRPr="00637460" w:rsidRDefault="002B166D" w:rsidP="002B166D">
      <w:pPr>
        <w:widowControl/>
        <w:tabs>
          <w:tab w:val="left" w:pos="900"/>
        </w:tabs>
        <w:suppressAutoHyphens/>
        <w:overflowPunct w:val="0"/>
        <w:autoSpaceDE w:val="0"/>
        <w:autoSpaceDN w:val="0"/>
        <w:adjustRightInd w:val="0"/>
        <w:snapToGrid/>
        <w:spacing w:before="0" w:after="0"/>
        <w:ind w:firstLine="709"/>
        <w:jc w:val="both"/>
        <w:rPr>
          <w:b/>
          <w:color w:val="000000" w:themeColor="text1"/>
          <w:sz w:val="20"/>
        </w:rPr>
      </w:pPr>
    </w:p>
    <w:p w:rsidR="00964EE5" w:rsidRDefault="00964EE5" w:rsidP="00964EE5">
      <w:pPr>
        <w:spacing w:before="0" w:after="0"/>
        <w:ind w:firstLine="680"/>
        <w:jc w:val="both"/>
        <w:rPr>
          <w:b/>
          <w:sz w:val="20"/>
        </w:rPr>
      </w:pPr>
      <w:r>
        <w:rPr>
          <w:b/>
          <w:sz w:val="20"/>
        </w:rPr>
        <w:t>6.3 Особенности реализации дисциплины в отношении лиц из числа инвалидов и лиц с ограниченными возможностями здоровья</w:t>
      </w:r>
    </w:p>
    <w:p w:rsidR="00964EE5" w:rsidRDefault="00964EE5" w:rsidP="00964EE5">
      <w:pPr>
        <w:shd w:val="clear" w:color="auto" w:fill="FFFFFF"/>
        <w:spacing w:before="0" w:after="0"/>
        <w:ind w:firstLine="709"/>
        <w:jc w:val="both"/>
        <w:rPr>
          <w:sz w:val="20"/>
        </w:rPr>
      </w:pPr>
      <w:r>
        <w:rPr>
          <w:sz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64EE5" w:rsidRDefault="00964EE5" w:rsidP="00964EE5">
      <w:pPr>
        <w:spacing w:before="0" w:after="0"/>
        <w:ind w:firstLine="709"/>
        <w:jc w:val="both"/>
        <w:rPr>
          <w:sz w:val="20"/>
        </w:rPr>
      </w:pPr>
      <w:r>
        <w:rPr>
          <w:sz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rPr>
        <w:t>тифлоинформационных</w:t>
      </w:r>
      <w:proofErr w:type="spellEnd"/>
      <w:r>
        <w:rPr>
          <w:sz w:val="20"/>
        </w:rPr>
        <w:t xml:space="preserve"> устройств.</w:t>
      </w:r>
    </w:p>
    <w:p w:rsidR="00964EE5" w:rsidRDefault="00964EE5" w:rsidP="00964EE5">
      <w:pPr>
        <w:shd w:val="clear" w:color="auto" w:fill="FFFFFF"/>
        <w:tabs>
          <w:tab w:val="left" w:pos="993"/>
        </w:tabs>
        <w:spacing w:before="0" w:after="0"/>
        <w:ind w:firstLine="709"/>
        <w:jc w:val="both"/>
        <w:rPr>
          <w:sz w:val="20"/>
        </w:rPr>
      </w:pPr>
      <w:r>
        <w:rPr>
          <w:sz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64EE5" w:rsidRDefault="00964EE5" w:rsidP="00964EE5">
      <w:pPr>
        <w:spacing w:before="0" w:after="0"/>
        <w:ind w:firstLine="709"/>
        <w:jc w:val="both"/>
        <w:rPr>
          <w:sz w:val="20"/>
        </w:rPr>
      </w:pPr>
      <w:r>
        <w:rPr>
          <w:sz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64EE5" w:rsidRDefault="00964EE5" w:rsidP="00964EE5">
      <w:pPr>
        <w:spacing w:before="0" w:after="0"/>
        <w:ind w:firstLine="709"/>
        <w:jc w:val="both"/>
        <w:rPr>
          <w:sz w:val="20"/>
        </w:rPr>
      </w:pPr>
      <w:r>
        <w:rPr>
          <w:sz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64EE5" w:rsidRDefault="00964EE5" w:rsidP="00964EE5">
      <w:pPr>
        <w:spacing w:before="0" w:after="0"/>
        <w:ind w:firstLine="709"/>
        <w:jc w:val="both"/>
        <w:rPr>
          <w:sz w:val="20"/>
        </w:rPr>
      </w:pPr>
      <w:r>
        <w:rPr>
          <w:sz w:val="20"/>
        </w:rPr>
        <w:t>При проведении промежуточной аттестации по дисциплине обеспечивается соблюдение следующих общих требований:</w:t>
      </w:r>
    </w:p>
    <w:p w:rsidR="00964EE5" w:rsidRDefault="00964EE5" w:rsidP="00964EE5">
      <w:pPr>
        <w:shd w:val="clear" w:color="auto" w:fill="FFFFFF"/>
        <w:tabs>
          <w:tab w:val="left" w:pos="888"/>
        </w:tabs>
        <w:spacing w:before="0" w:after="0"/>
        <w:ind w:firstLine="709"/>
        <w:jc w:val="both"/>
        <w:rPr>
          <w:sz w:val="20"/>
        </w:rPr>
      </w:pPr>
      <w:r>
        <w:rPr>
          <w:sz w:val="20"/>
        </w:rPr>
        <w:t>-</w:t>
      </w:r>
      <w:r>
        <w:rPr>
          <w:sz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64EE5" w:rsidRDefault="00964EE5" w:rsidP="00964EE5">
      <w:pPr>
        <w:spacing w:before="0" w:after="0"/>
        <w:ind w:firstLine="709"/>
        <w:jc w:val="both"/>
        <w:rPr>
          <w:sz w:val="20"/>
        </w:rPr>
      </w:pPr>
      <w:r>
        <w:rPr>
          <w:sz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64EE5" w:rsidRDefault="00964EE5" w:rsidP="00964EE5">
      <w:pPr>
        <w:spacing w:before="0" w:after="0"/>
        <w:ind w:firstLine="709"/>
        <w:jc w:val="both"/>
        <w:rPr>
          <w:sz w:val="20"/>
        </w:rPr>
      </w:pPr>
      <w:r>
        <w:rPr>
          <w:sz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64EE5" w:rsidRDefault="00964EE5" w:rsidP="00964EE5">
      <w:pPr>
        <w:spacing w:before="0" w:after="0"/>
        <w:ind w:firstLine="709"/>
        <w:jc w:val="both"/>
        <w:rPr>
          <w:sz w:val="20"/>
        </w:rPr>
      </w:pPr>
      <w:r>
        <w:rPr>
          <w:sz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64EE5" w:rsidRDefault="00964EE5" w:rsidP="00964EE5">
      <w:pPr>
        <w:spacing w:before="0" w:after="0"/>
        <w:ind w:firstLine="709"/>
        <w:jc w:val="both"/>
        <w:rPr>
          <w:sz w:val="20"/>
        </w:rPr>
      </w:pPr>
      <w:r>
        <w:rPr>
          <w:sz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64EE5" w:rsidRDefault="00964EE5" w:rsidP="00964EE5">
      <w:pPr>
        <w:spacing w:before="0" w:after="0"/>
        <w:ind w:firstLine="709"/>
        <w:jc w:val="both"/>
        <w:rPr>
          <w:sz w:val="20"/>
        </w:rPr>
      </w:pPr>
      <w:r>
        <w:rPr>
          <w:sz w:val="20"/>
        </w:rPr>
        <w:t>- продолжительность сдачи экзамена, проводимого в письменной форме, - не более чем на 90 минут;</w:t>
      </w:r>
    </w:p>
    <w:p w:rsidR="00964EE5" w:rsidRDefault="00964EE5" w:rsidP="00964EE5">
      <w:pPr>
        <w:spacing w:before="0" w:after="0"/>
        <w:ind w:firstLine="709"/>
        <w:jc w:val="both"/>
        <w:rPr>
          <w:sz w:val="20"/>
        </w:rPr>
      </w:pPr>
      <w:r>
        <w:rPr>
          <w:sz w:val="20"/>
        </w:rPr>
        <w:t>- продолжительность подготовки обучающегося к ответу на экзамене, проводимом в устной форме, - не более чем на 20 минут.</w:t>
      </w:r>
    </w:p>
    <w:p w:rsidR="00964EE5" w:rsidRDefault="00964EE5" w:rsidP="00964EE5">
      <w:pPr>
        <w:spacing w:before="0" w:after="0"/>
        <w:ind w:firstLine="709"/>
        <w:jc w:val="both"/>
        <w:rPr>
          <w:sz w:val="20"/>
        </w:rPr>
      </w:pPr>
      <w:r>
        <w:rPr>
          <w:sz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64EE5" w:rsidRDefault="00964EE5" w:rsidP="00964EE5">
      <w:pPr>
        <w:spacing w:before="0" w:after="0"/>
        <w:ind w:firstLine="709"/>
        <w:jc w:val="both"/>
        <w:rPr>
          <w:sz w:val="20"/>
        </w:rPr>
      </w:pPr>
      <w:r>
        <w:rPr>
          <w:sz w:val="20"/>
        </w:rPr>
        <w:t>а) для слепых:</w:t>
      </w:r>
    </w:p>
    <w:p w:rsidR="00964EE5" w:rsidRDefault="00964EE5" w:rsidP="00964EE5">
      <w:pPr>
        <w:shd w:val="clear" w:color="auto" w:fill="FFFFFF"/>
        <w:tabs>
          <w:tab w:val="left" w:pos="955"/>
        </w:tabs>
        <w:spacing w:before="0" w:after="0"/>
        <w:ind w:firstLine="709"/>
        <w:jc w:val="both"/>
        <w:rPr>
          <w:sz w:val="20"/>
        </w:rPr>
      </w:pPr>
      <w:r>
        <w:rPr>
          <w:sz w:val="20"/>
        </w:rPr>
        <w:t>-</w:t>
      </w:r>
      <w:r>
        <w:rPr>
          <w:sz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64EE5" w:rsidRDefault="00964EE5" w:rsidP="00964EE5">
      <w:pPr>
        <w:spacing w:before="0" w:after="0"/>
        <w:ind w:firstLine="709"/>
        <w:jc w:val="both"/>
        <w:rPr>
          <w:sz w:val="20"/>
        </w:rPr>
      </w:pPr>
      <w:r>
        <w:rPr>
          <w:sz w:val="20"/>
        </w:rPr>
        <w:t xml:space="preserve">- письменные задания выполняются обучающимися с использованием клавиатуры с азбукой Брайля, либо </w:t>
      </w:r>
      <w:proofErr w:type="spellStart"/>
      <w:r>
        <w:rPr>
          <w:sz w:val="20"/>
        </w:rPr>
        <w:t>надиктовываются</w:t>
      </w:r>
      <w:proofErr w:type="spellEnd"/>
      <w:r>
        <w:rPr>
          <w:sz w:val="20"/>
        </w:rPr>
        <w:t xml:space="preserve"> ассистенту;</w:t>
      </w:r>
    </w:p>
    <w:p w:rsidR="00964EE5" w:rsidRDefault="00964EE5" w:rsidP="00964EE5">
      <w:pPr>
        <w:spacing w:before="0" w:after="0"/>
        <w:ind w:firstLine="709"/>
        <w:jc w:val="both"/>
        <w:rPr>
          <w:sz w:val="20"/>
        </w:rPr>
      </w:pPr>
      <w:r>
        <w:rPr>
          <w:sz w:val="20"/>
        </w:rPr>
        <w:t>б) для слабовидящих:</w:t>
      </w:r>
    </w:p>
    <w:p w:rsidR="00964EE5" w:rsidRDefault="00964EE5" w:rsidP="00964EE5">
      <w:pPr>
        <w:spacing w:before="0" w:after="0"/>
        <w:ind w:firstLine="709"/>
        <w:jc w:val="both"/>
        <w:rPr>
          <w:sz w:val="20"/>
        </w:rPr>
      </w:pPr>
      <w:r>
        <w:rPr>
          <w:sz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rPr>
        <w:t>Jaws</w:t>
      </w:r>
      <w:proofErr w:type="spellEnd"/>
      <w:r>
        <w:rPr>
          <w:sz w:val="20"/>
        </w:rPr>
        <w:t>;</w:t>
      </w:r>
    </w:p>
    <w:p w:rsidR="00964EE5" w:rsidRDefault="00964EE5" w:rsidP="00964EE5">
      <w:pPr>
        <w:spacing w:before="0" w:after="0"/>
        <w:ind w:firstLine="709"/>
        <w:jc w:val="both"/>
        <w:rPr>
          <w:sz w:val="20"/>
        </w:rPr>
      </w:pPr>
      <w:r>
        <w:rPr>
          <w:sz w:val="20"/>
        </w:rPr>
        <w:t>- обеспечивается индивидуальное равномерное освещение не менее 300 люкс;</w:t>
      </w:r>
    </w:p>
    <w:p w:rsidR="00964EE5" w:rsidRDefault="00964EE5" w:rsidP="00964EE5">
      <w:pPr>
        <w:spacing w:before="0" w:after="0"/>
        <w:ind w:firstLine="709"/>
        <w:jc w:val="both"/>
        <w:rPr>
          <w:sz w:val="20"/>
        </w:rPr>
      </w:pPr>
      <w:r>
        <w:rPr>
          <w:sz w:val="20"/>
        </w:rPr>
        <w:t xml:space="preserve">- при необходимости обучающимся предоставляется увеличивающее </w:t>
      </w:r>
      <w:proofErr w:type="spellStart"/>
      <w:r>
        <w:rPr>
          <w:sz w:val="20"/>
        </w:rPr>
        <w:t>устройство,допускается</w:t>
      </w:r>
      <w:proofErr w:type="spellEnd"/>
      <w:r>
        <w:rPr>
          <w:sz w:val="20"/>
        </w:rPr>
        <w:t xml:space="preserve"> использование увеличивающих устройств, имеющихся у обучающихся;</w:t>
      </w:r>
    </w:p>
    <w:p w:rsidR="00964EE5" w:rsidRDefault="00964EE5" w:rsidP="00964EE5">
      <w:pPr>
        <w:spacing w:before="0" w:after="0"/>
        <w:ind w:firstLine="709"/>
        <w:jc w:val="both"/>
        <w:rPr>
          <w:sz w:val="20"/>
        </w:rPr>
      </w:pPr>
      <w:r>
        <w:rPr>
          <w:sz w:val="20"/>
        </w:rPr>
        <w:t>в) для глухих и слабослышащих, с тяжелыми нарушениями речи:</w:t>
      </w:r>
    </w:p>
    <w:p w:rsidR="00964EE5" w:rsidRDefault="00964EE5" w:rsidP="00964EE5">
      <w:pPr>
        <w:spacing w:before="0" w:after="0"/>
        <w:ind w:firstLine="709"/>
        <w:jc w:val="both"/>
        <w:rPr>
          <w:sz w:val="20"/>
        </w:rPr>
      </w:pPr>
      <w:r>
        <w:rPr>
          <w:sz w:val="20"/>
        </w:rPr>
        <w:t>- имеется в наличии информационная система "Исток" для слабослышащих коллективного пользования;</w:t>
      </w:r>
    </w:p>
    <w:p w:rsidR="00964EE5" w:rsidRDefault="00964EE5" w:rsidP="00964EE5">
      <w:pPr>
        <w:spacing w:before="0" w:after="0"/>
        <w:ind w:firstLine="709"/>
        <w:jc w:val="both"/>
        <w:rPr>
          <w:sz w:val="20"/>
        </w:rPr>
      </w:pPr>
      <w:r>
        <w:rPr>
          <w:sz w:val="20"/>
        </w:rPr>
        <w:t>- по их желанию испытания проводятся в электронной или письменной форме;</w:t>
      </w:r>
    </w:p>
    <w:p w:rsidR="00964EE5" w:rsidRDefault="00964EE5" w:rsidP="00964EE5">
      <w:pPr>
        <w:spacing w:before="0" w:after="0"/>
        <w:ind w:firstLine="709"/>
        <w:jc w:val="both"/>
        <w:rPr>
          <w:sz w:val="20"/>
        </w:rPr>
      </w:pPr>
      <w:r>
        <w:rPr>
          <w:sz w:val="20"/>
        </w:rPr>
        <w:lastRenderedPageBreak/>
        <w:t>г) для лиц с нарушениями опорно-двигательного аппарата:</w:t>
      </w:r>
    </w:p>
    <w:p w:rsidR="00964EE5" w:rsidRDefault="00964EE5" w:rsidP="00964EE5">
      <w:pPr>
        <w:spacing w:before="0" w:after="0"/>
        <w:ind w:firstLine="709"/>
        <w:jc w:val="both"/>
        <w:rPr>
          <w:sz w:val="20"/>
        </w:rPr>
      </w:pPr>
      <w:r>
        <w:rPr>
          <w:sz w:val="20"/>
        </w:rPr>
        <w:t xml:space="preserve">- тестовые и </w:t>
      </w:r>
      <w:proofErr w:type="spellStart"/>
      <w:r>
        <w:rPr>
          <w:sz w:val="20"/>
        </w:rPr>
        <w:t>тренинговые</w:t>
      </w:r>
      <w:proofErr w:type="spellEnd"/>
      <w:r>
        <w:rPr>
          <w:sz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64EE5" w:rsidRDefault="00964EE5" w:rsidP="00964EE5">
      <w:pPr>
        <w:spacing w:before="0" w:after="0"/>
        <w:ind w:firstLine="709"/>
        <w:jc w:val="both"/>
        <w:rPr>
          <w:sz w:val="20"/>
        </w:rPr>
      </w:pPr>
      <w:r>
        <w:rPr>
          <w:sz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64EE5" w:rsidRDefault="00964EE5" w:rsidP="00964EE5">
      <w:pPr>
        <w:spacing w:before="0" w:after="0"/>
        <w:ind w:firstLine="709"/>
        <w:jc w:val="both"/>
        <w:rPr>
          <w:sz w:val="20"/>
        </w:rPr>
      </w:pPr>
      <w:r>
        <w:rPr>
          <w:sz w:val="20"/>
        </w:rPr>
        <w:t>- по их желанию испытания проводятся в устной форме.</w:t>
      </w:r>
    </w:p>
    <w:p w:rsidR="002B166D" w:rsidRPr="00637460" w:rsidRDefault="00964EE5" w:rsidP="00964EE5">
      <w:pPr>
        <w:widowControl/>
        <w:snapToGrid/>
        <w:spacing w:before="0" w:after="0"/>
        <w:ind w:firstLine="709"/>
        <w:jc w:val="both"/>
        <w:rPr>
          <w:color w:val="000000" w:themeColor="text1"/>
          <w:sz w:val="20"/>
        </w:rPr>
      </w:pPr>
      <w:r>
        <w:rPr>
          <w:sz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B166D" w:rsidRPr="00637460" w:rsidRDefault="002B166D" w:rsidP="002B166D">
      <w:pPr>
        <w:widowControl/>
        <w:snapToGrid/>
        <w:spacing w:before="0" w:after="0"/>
        <w:ind w:firstLine="709"/>
        <w:rPr>
          <w:b/>
          <w:color w:val="000000" w:themeColor="text1"/>
          <w:sz w:val="20"/>
        </w:rPr>
      </w:pPr>
    </w:p>
    <w:p w:rsidR="002B166D" w:rsidRPr="00637460" w:rsidRDefault="002B166D" w:rsidP="002B166D">
      <w:pPr>
        <w:widowControl/>
        <w:snapToGrid/>
        <w:spacing w:before="0" w:after="0"/>
        <w:ind w:firstLine="709"/>
        <w:jc w:val="both"/>
        <w:rPr>
          <w:b/>
          <w:color w:val="000000" w:themeColor="text1"/>
          <w:sz w:val="20"/>
        </w:rPr>
      </w:pPr>
      <w:r w:rsidRPr="00637460">
        <w:rPr>
          <w:b/>
          <w:color w:val="000000" w:themeColor="text1"/>
          <w:sz w:val="20"/>
        </w:rPr>
        <w:t xml:space="preserve">6.4 Методические рекомендации по самостоятельной работе студентов </w:t>
      </w:r>
    </w:p>
    <w:p w:rsidR="002B166D" w:rsidRPr="00637460" w:rsidRDefault="002B166D" w:rsidP="002B166D">
      <w:pPr>
        <w:widowControl/>
        <w:shd w:val="clear" w:color="auto" w:fill="FFFFFF"/>
        <w:snapToGrid/>
        <w:spacing w:before="0" w:after="0"/>
        <w:ind w:firstLine="709"/>
        <w:jc w:val="both"/>
        <w:rPr>
          <w:color w:val="000000" w:themeColor="text1"/>
          <w:sz w:val="20"/>
        </w:rPr>
      </w:pPr>
      <w:r w:rsidRPr="00637460">
        <w:rPr>
          <w:color w:val="000000" w:themeColor="text1"/>
          <w:sz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2B166D" w:rsidRPr="00637460" w:rsidRDefault="002B166D" w:rsidP="002B166D">
      <w:pPr>
        <w:widowControl/>
        <w:shd w:val="clear" w:color="auto" w:fill="FFFFFF"/>
        <w:snapToGrid/>
        <w:spacing w:before="0" w:after="0"/>
        <w:ind w:firstLine="709"/>
        <w:jc w:val="both"/>
        <w:rPr>
          <w:color w:val="000000" w:themeColor="text1"/>
          <w:sz w:val="20"/>
        </w:rPr>
      </w:pPr>
      <w:r w:rsidRPr="00637460">
        <w:rPr>
          <w:color w:val="000000" w:themeColor="text1"/>
          <w:sz w:val="20"/>
        </w:rPr>
        <w:t>Реализация поставленной цели предполагает решение следующих задач:</w:t>
      </w:r>
    </w:p>
    <w:p w:rsidR="002B166D" w:rsidRPr="00637460" w:rsidRDefault="002B166D" w:rsidP="002B166D">
      <w:pPr>
        <w:widowControl/>
        <w:shd w:val="clear" w:color="auto" w:fill="FFFFFF"/>
        <w:tabs>
          <w:tab w:val="left" w:pos="893"/>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37460">
        <w:rPr>
          <w:color w:val="000000" w:themeColor="text1"/>
          <w:sz w:val="20"/>
        </w:rPr>
        <w:t>межпредметных</w:t>
      </w:r>
      <w:proofErr w:type="spellEnd"/>
      <w:r w:rsidRPr="00637460">
        <w:rPr>
          <w:color w:val="000000" w:themeColor="text1"/>
          <w:sz w:val="20"/>
        </w:rPr>
        <w:t xml:space="preserve"> связей;</w:t>
      </w:r>
    </w:p>
    <w:p w:rsidR="002B166D" w:rsidRPr="00637460" w:rsidRDefault="002B166D" w:rsidP="002B166D">
      <w:pPr>
        <w:widowControl/>
        <w:shd w:val="clear" w:color="auto" w:fill="FFFFFF"/>
        <w:tabs>
          <w:tab w:val="left" w:pos="984"/>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систематизация и закрепление полученных теоретических знаний и практических навыков;</w:t>
      </w:r>
    </w:p>
    <w:p w:rsidR="002B166D" w:rsidRPr="00637460" w:rsidRDefault="002B166D" w:rsidP="002B166D">
      <w:pPr>
        <w:widowControl/>
        <w:shd w:val="clear" w:color="auto" w:fill="FFFFFF"/>
        <w:tabs>
          <w:tab w:val="left" w:pos="90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B166D" w:rsidRPr="00637460" w:rsidRDefault="002B166D" w:rsidP="002B166D">
      <w:pPr>
        <w:widowControl/>
        <w:shd w:val="clear" w:color="auto" w:fill="FFFFFF"/>
        <w:tabs>
          <w:tab w:val="left" w:pos="103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развитие познавательных способностей и активности, творческой инициативы, самостоятельности, ответственности и организованности;</w:t>
      </w:r>
    </w:p>
    <w:p w:rsidR="002B166D" w:rsidRPr="00637460" w:rsidRDefault="002B166D" w:rsidP="002B166D">
      <w:pPr>
        <w:widowControl/>
        <w:shd w:val="clear" w:color="auto" w:fill="FFFFFF"/>
        <w:tabs>
          <w:tab w:val="left" w:pos="109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формирование самостоятельности мышления, способностей к саморазвитию, самообразованию, самосовершенствованию и самореализации;</w:t>
      </w:r>
    </w:p>
    <w:p w:rsidR="002B166D" w:rsidRPr="00637460" w:rsidRDefault="002B166D" w:rsidP="002B166D">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развитие научно-исследовательских навыков;</w:t>
      </w:r>
    </w:p>
    <w:p w:rsidR="002B166D" w:rsidRPr="00637460" w:rsidRDefault="002B166D" w:rsidP="002B166D">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формирование умения решать практические задачи профессиональной деятельности, используя приобретенные знания, способности и навыки.</w:t>
      </w:r>
    </w:p>
    <w:p w:rsidR="002B166D" w:rsidRPr="00637460" w:rsidRDefault="002B166D" w:rsidP="002B166D">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является неотъемлемой частью образовательного процесса.</w:t>
      </w:r>
    </w:p>
    <w:p w:rsidR="002B166D" w:rsidRPr="00637460" w:rsidRDefault="002B166D" w:rsidP="002B166D">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B166D" w:rsidRPr="00637460" w:rsidRDefault="002B166D" w:rsidP="002B166D">
      <w:pPr>
        <w:widowControl/>
        <w:shd w:val="clear" w:color="auto" w:fill="FFFFFF"/>
        <w:snapToGrid/>
        <w:spacing w:before="0" w:after="0"/>
        <w:ind w:firstLine="709"/>
        <w:jc w:val="both"/>
        <w:rPr>
          <w:color w:val="000000" w:themeColor="text1"/>
          <w:sz w:val="20"/>
        </w:rPr>
      </w:pPr>
      <w:r w:rsidRPr="00637460">
        <w:rPr>
          <w:color w:val="000000" w:themeColor="text1"/>
          <w:sz w:val="20"/>
        </w:rPr>
        <w:t>Самостоятельная работа должна:</w:t>
      </w:r>
    </w:p>
    <w:p w:rsidR="002B166D" w:rsidRPr="00637460" w:rsidRDefault="002B166D" w:rsidP="002B166D">
      <w:pPr>
        <w:widowControl/>
        <w:shd w:val="clear" w:color="auto" w:fill="FFFFFF"/>
        <w:tabs>
          <w:tab w:val="left" w:pos="907"/>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2B166D" w:rsidRPr="00637460" w:rsidRDefault="002B166D" w:rsidP="002B166D">
      <w:pPr>
        <w:widowControl/>
        <w:shd w:val="clear" w:color="auto" w:fill="FFFFFF"/>
        <w:tabs>
          <w:tab w:val="left" w:pos="1085"/>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B166D" w:rsidRPr="00637460" w:rsidRDefault="002B166D" w:rsidP="002B166D">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отражать необходимую и достаточную компетентность автора;</w:t>
      </w:r>
    </w:p>
    <w:p w:rsidR="002B166D" w:rsidRPr="00637460" w:rsidRDefault="002B166D" w:rsidP="002B166D">
      <w:pPr>
        <w:numPr>
          <w:ilvl w:val="0"/>
          <w:numId w:val="12"/>
        </w:numPr>
        <w:shd w:val="clear" w:color="auto" w:fill="FFFFFF"/>
        <w:tabs>
          <w:tab w:val="left" w:pos="888"/>
        </w:tabs>
        <w:autoSpaceDE w:val="0"/>
        <w:autoSpaceDN w:val="0"/>
        <w:adjustRightInd w:val="0"/>
        <w:snapToGrid/>
        <w:spacing w:before="0" w:after="0"/>
        <w:ind w:firstLine="709"/>
        <w:jc w:val="both"/>
        <w:rPr>
          <w:color w:val="000000" w:themeColor="text1"/>
          <w:sz w:val="20"/>
        </w:rPr>
      </w:pPr>
      <w:r w:rsidRPr="00637460">
        <w:rPr>
          <w:color w:val="000000" w:themeColor="text1"/>
          <w:sz w:val="20"/>
        </w:rPr>
        <w:t>иметь учебную, научную и/или практическую направленность;</w:t>
      </w:r>
    </w:p>
    <w:p w:rsidR="002B166D" w:rsidRPr="00637460" w:rsidRDefault="002B166D" w:rsidP="002B166D">
      <w:pPr>
        <w:widowControl/>
        <w:shd w:val="clear" w:color="auto" w:fill="FFFFFF"/>
        <w:tabs>
          <w:tab w:val="left" w:pos="97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B166D" w:rsidRPr="00637460" w:rsidRDefault="002B166D" w:rsidP="002B166D">
      <w:pPr>
        <w:widowControl/>
        <w:shd w:val="clear" w:color="auto" w:fill="FFFFFF"/>
        <w:tabs>
          <w:tab w:val="left" w:pos="1109"/>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содержать краткие и четкие формулировки, убедительную аргументацию, доказательность и обоснованность выводов;</w:t>
      </w:r>
    </w:p>
    <w:p w:rsidR="002B166D" w:rsidRPr="00637460" w:rsidRDefault="002B166D" w:rsidP="002B166D">
      <w:pPr>
        <w:widowControl/>
        <w:shd w:val="clear" w:color="auto" w:fill="FFFFFF"/>
        <w:tabs>
          <w:tab w:val="left" w:pos="984"/>
          <w:tab w:val="left" w:pos="5770"/>
        </w:tabs>
        <w:snapToGrid/>
        <w:spacing w:before="0" w:after="0"/>
        <w:ind w:firstLine="709"/>
        <w:jc w:val="both"/>
        <w:rPr>
          <w:color w:val="000000" w:themeColor="text1"/>
          <w:sz w:val="20"/>
        </w:rPr>
      </w:pPr>
      <w:r w:rsidRPr="00637460">
        <w:rPr>
          <w:color w:val="000000" w:themeColor="text1"/>
          <w:sz w:val="20"/>
        </w:rPr>
        <w:t>-</w:t>
      </w:r>
      <w:r w:rsidRPr="00637460">
        <w:rPr>
          <w:color w:val="000000" w:themeColor="text1"/>
          <w:sz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B166D" w:rsidRPr="00637460" w:rsidRDefault="002B166D" w:rsidP="002B166D">
      <w:pPr>
        <w:widowControl/>
        <w:snapToGrid/>
        <w:spacing w:before="0" w:after="0"/>
        <w:ind w:firstLine="680"/>
        <w:rPr>
          <w:b/>
          <w:color w:val="000000" w:themeColor="text1"/>
          <w:sz w:val="20"/>
        </w:rPr>
      </w:pPr>
    </w:p>
    <w:p w:rsidR="002B166D" w:rsidRPr="00637460" w:rsidRDefault="002B166D" w:rsidP="002B166D">
      <w:pPr>
        <w:pStyle w:val="10"/>
        <w:tabs>
          <w:tab w:val="right" w:leader="dot" w:pos="9600"/>
        </w:tabs>
        <w:ind w:firstLine="709"/>
        <w:rPr>
          <w:rFonts w:ascii="Times New Roman" w:hAnsi="Times New Roman"/>
          <w:b/>
          <w:color w:val="000000" w:themeColor="text1"/>
        </w:rPr>
      </w:pPr>
      <w:r w:rsidRPr="00637460">
        <w:rPr>
          <w:rFonts w:ascii="Times New Roman" w:hAnsi="Times New Roman"/>
          <w:b/>
          <w:color w:val="000000" w:themeColor="text1"/>
        </w:rPr>
        <w:t xml:space="preserve">6.4.1 Формы самостоятельной работы обучающихся по разделам дисциплины </w:t>
      </w:r>
    </w:p>
    <w:p w:rsidR="002B166D" w:rsidRPr="00637460" w:rsidRDefault="002B166D" w:rsidP="002B166D">
      <w:pPr>
        <w:widowControl/>
        <w:tabs>
          <w:tab w:val="left" w:pos="1106"/>
          <w:tab w:val="left" w:pos="1134"/>
        </w:tabs>
        <w:snapToGrid/>
        <w:spacing w:before="0" w:after="0"/>
        <w:ind w:firstLine="709"/>
        <w:jc w:val="both"/>
        <w:rPr>
          <w:b/>
          <w:color w:val="000000" w:themeColor="text1"/>
          <w:sz w:val="20"/>
        </w:rPr>
      </w:pPr>
      <w:r w:rsidRPr="00637460">
        <w:rPr>
          <w:b/>
          <w:color w:val="000000" w:themeColor="text1"/>
          <w:sz w:val="20"/>
        </w:rPr>
        <w:t>Раздел 1</w:t>
      </w:r>
      <w:r w:rsidRPr="00637460">
        <w:rPr>
          <w:b/>
          <w:bCs/>
          <w:iCs/>
          <w:color w:val="000000" w:themeColor="text1"/>
          <w:sz w:val="20"/>
        </w:rPr>
        <w:t xml:space="preserve">  «Теоретические основы современной экономики труда</w:t>
      </w:r>
      <w:r w:rsidRPr="00637460">
        <w:rPr>
          <w:b/>
          <w:color w:val="000000" w:themeColor="text1"/>
          <w:sz w:val="20"/>
        </w:rPr>
        <w:t>»</w:t>
      </w:r>
    </w:p>
    <w:p w:rsidR="002B166D" w:rsidRPr="00637460" w:rsidRDefault="002B166D" w:rsidP="002B166D">
      <w:pPr>
        <w:widowControl/>
        <w:tabs>
          <w:tab w:val="left" w:pos="1080"/>
          <w:tab w:val="left" w:pos="1106"/>
          <w:tab w:val="left" w:pos="1134"/>
        </w:tabs>
        <w:snapToGrid/>
        <w:spacing w:before="0" w:after="0"/>
        <w:ind w:firstLine="709"/>
        <w:jc w:val="both"/>
        <w:rPr>
          <w:b/>
          <w:bCs/>
          <w:iCs/>
          <w:color w:val="000000" w:themeColor="text1"/>
          <w:sz w:val="20"/>
        </w:rPr>
      </w:pPr>
      <w:r w:rsidRPr="00637460">
        <w:rPr>
          <w:b/>
          <w:bCs/>
          <w:iCs/>
          <w:color w:val="000000" w:themeColor="text1"/>
          <w:sz w:val="20"/>
        </w:rPr>
        <w:t>Темы устного доклада</w:t>
      </w:r>
    </w:p>
    <w:p w:rsidR="002B166D" w:rsidRPr="00637460" w:rsidRDefault="002B166D" w:rsidP="002B166D">
      <w:pPr>
        <w:widowControl/>
        <w:numPr>
          <w:ilvl w:val="0"/>
          <w:numId w:val="30"/>
        </w:numPr>
        <w:tabs>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Анализируя сущность категории «труд», объясните, в чем состоит суть двойственного характера труда?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2B166D" w:rsidRPr="00637460" w:rsidRDefault="002B166D" w:rsidP="002B166D">
      <w:pPr>
        <w:widowControl/>
        <w:numPr>
          <w:ilvl w:val="0"/>
          <w:numId w:val="30"/>
        </w:numPr>
        <w:tabs>
          <w:tab w:val="clear" w:pos="360"/>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Анализируя организацию труда в обществе, раскройте сущность принципов трудовой деятельности.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2B166D" w:rsidRPr="00637460" w:rsidRDefault="002B166D" w:rsidP="002B166D">
      <w:pPr>
        <w:widowControl/>
        <w:numPr>
          <w:ilvl w:val="0"/>
          <w:numId w:val="30"/>
        </w:numPr>
        <w:tabs>
          <w:tab w:val="clear" w:pos="360"/>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 xml:space="preserve">Назовите науки о труде, которые изучают психофизиологию трудовой деятельности. В чем состоит роль труда в развитии человека и общества? Проанализируйте информационные источники, </w:t>
      </w:r>
      <w:r w:rsidRPr="00637460">
        <w:rPr>
          <w:color w:val="000000" w:themeColor="text1"/>
          <w:sz w:val="20"/>
        </w:rPr>
        <w:lastRenderedPageBreak/>
        <w:t>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2B166D" w:rsidRPr="00637460" w:rsidRDefault="002B166D" w:rsidP="002B166D">
      <w:pPr>
        <w:widowControl/>
        <w:numPr>
          <w:ilvl w:val="0"/>
          <w:numId w:val="30"/>
        </w:numPr>
        <w:tabs>
          <w:tab w:val="clear" w:pos="360"/>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Анализируя основные понятия, связанные с изучением труда, расскажите, что такое работоспособность и надежность человека?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2B166D" w:rsidRPr="00637460" w:rsidRDefault="002B166D" w:rsidP="002B166D">
      <w:pPr>
        <w:widowControl/>
        <w:numPr>
          <w:ilvl w:val="0"/>
          <w:numId w:val="30"/>
        </w:numPr>
        <w:tabs>
          <w:tab w:val="clear" w:pos="360"/>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Назовите основные виды деятельности и дайте их краткую характеристику. Как сопоставить между собой различные виды деятельности?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2B166D" w:rsidRPr="00637460" w:rsidRDefault="002B166D" w:rsidP="002B166D">
      <w:pPr>
        <w:widowControl/>
        <w:numPr>
          <w:ilvl w:val="0"/>
          <w:numId w:val="30"/>
        </w:numPr>
        <w:tabs>
          <w:tab w:val="clear" w:pos="360"/>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Анализируя место труда в системе видов деятельности, назовите виды трудовой деятельности и проведите их классификацию.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2B166D" w:rsidRPr="00637460" w:rsidRDefault="002B166D" w:rsidP="002B166D">
      <w:pPr>
        <w:widowControl/>
        <w:numPr>
          <w:ilvl w:val="0"/>
          <w:numId w:val="30"/>
        </w:numPr>
        <w:tabs>
          <w:tab w:val="clear" w:pos="360"/>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Анализируя понятие «трудовые ресурсы», назовите возрастные границы трудоспособного населения, назовите и охарактеризуйте основные категории населения, входящие в состав трудовых ресурсов.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2B166D" w:rsidRPr="00637460" w:rsidRDefault="002B166D" w:rsidP="002B166D">
      <w:pPr>
        <w:widowControl/>
        <w:numPr>
          <w:ilvl w:val="0"/>
          <w:numId w:val="30"/>
        </w:numPr>
        <w:tabs>
          <w:tab w:val="clear" w:pos="360"/>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Анализируя понятие «трудовой потенциал», расскажите, как определяется численность трудовых ресурсов?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2B166D" w:rsidRPr="00637460" w:rsidRDefault="002B166D" w:rsidP="002B166D">
      <w:pPr>
        <w:widowControl/>
        <w:numPr>
          <w:ilvl w:val="0"/>
          <w:numId w:val="30"/>
        </w:numPr>
        <w:tabs>
          <w:tab w:val="clear" w:pos="360"/>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Анализируя сущность воспроизводства трудовых ресурсов, расскажите, из каких фаз оно состоит?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2B166D" w:rsidRPr="00637460" w:rsidRDefault="002B166D" w:rsidP="002B166D">
      <w:pPr>
        <w:widowControl/>
        <w:numPr>
          <w:ilvl w:val="0"/>
          <w:numId w:val="30"/>
        </w:numPr>
        <w:tabs>
          <w:tab w:val="clear" w:pos="360"/>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Анализируя характеристики естественного движения населения, покажите его роль в процессе воспроизводства населения.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2B166D" w:rsidRPr="00637460" w:rsidRDefault="002B166D" w:rsidP="002B166D">
      <w:pPr>
        <w:widowControl/>
        <w:numPr>
          <w:ilvl w:val="0"/>
          <w:numId w:val="30"/>
        </w:numPr>
        <w:tabs>
          <w:tab w:val="clear" w:pos="360"/>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Анализируя понятия статистической и аналитической структуры персонала, поясните, что такое трудовой потенциал и кадровый потенциал общества, их различия.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2B166D" w:rsidRPr="00637460" w:rsidRDefault="002B166D" w:rsidP="002B166D">
      <w:pPr>
        <w:widowControl/>
        <w:numPr>
          <w:ilvl w:val="0"/>
          <w:numId w:val="30"/>
        </w:numPr>
        <w:tabs>
          <w:tab w:val="clear" w:pos="360"/>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Назовите основные признаки персонала. Определите понятие «человеческие ресурсы». Чем оно отличается от понятия «персонал»?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2B166D" w:rsidRPr="00637460" w:rsidRDefault="002B166D" w:rsidP="002B166D">
      <w:pPr>
        <w:widowControl/>
        <w:tabs>
          <w:tab w:val="left" w:pos="1106"/>
          <w:tab w:val="left" w:pos="1134"/>
        </w:tabs>
        <w:suppressAutoHyphens/>
        <w:snapToGrid/>
        <w:spacing w:before="0" w:after="0"/>
        <w:ind w:firstLine="709"/>
        <w:jc w:val="both"/>
        <w:rPr>
          <w:color w:val="000000" w:themeColor="text1"/>
          <w:sz w:val="20"/>
        </w:rPr>
      </w:pPr>
    </w:p>
    <w:p w:rsidR="002B166D" w:rsidRPr="00637460" w:rsidRDefault="002B166D" w:rsidP="002B166D">
      <w:pPr>
        <w:widowControl/>
        <w:tabs>
          <w:tab w:val="left" w:pos="1106"/>
          <w:tab w:val="left" w:pos="1134"/>
        </w:tabs>
        <w:snapToGrid/>
        <w:spacing w:before="0" w:after="0"/>
        <w:ind w:firstLine="709"/>
        <w:jc w:val="both"/>
        <w:rPr>
          <w:b/>
          <w:color w:val="000000" w:themeColor="text1"/>
          <w:sz w:val="20"/>
        </w:rPr>
      </w:pPr>
      <w:r w:rsidRPr="00637460">
        <w:rPr>
          <w:b/>
          <w:bCs/>
          <w:iCs/>
          <w:color w:val="000000" w:themeColor="text1"/>
          <w:sz w:val="20"/>
        </w:rPr>
        <w:t>Раздел 2  «Трудовые ресурсы общества и трудовой потенциал</w:t>
      </w:r>
      <w:r w:rsidRPr="00637460">
        <w:rPr>
          <w:b/>
          <w:color w:val="000000" w:themeColor="text1"/>
          <w:sz w:val="20"/>
        </w:rPr>
        <w:t>»</w:t>
      </w:r>
    </w:p>
    <w:p w:rsidR="002B166D" w:rsidRPr="00637460" w:rsidRDefault="002B166D" w:rsidP="002B166D">
      <w:pPr>
        <w:widowControl/>
        <w:tabs>
          <w:tab w:val="left" w:pos="1080"/>
          <w:tab w:val="left" w:pos="1106"/>
          <w:tab w:val="left" w:pos="1134"/>
        </w:tabs>
        <w:snapToGrid/>
        <w:spacing w:before="0" w:after="0"/>
        <w:ind w:firstLine="709"/>
        <w:jc w:val="both"/>
        <w:rPr>
          <w:b/>
          <w:bCs/>
          <w:iCs/>
          <w:color w:val="000000" w:themeColor="text1"/>
          <w:sz w:val="20"/>
        </w:rPr>
      </w:pPr>
      <w:r w:rsidRPr="00637460">
        <w:rPr>
          <w:b/>
          <w:bCs/>
          <w:iCs/>
          <w:color w:val="000000" w:themeColor="text1"/>
          <w:sz w:val="20"/>
        </w:rPr>
        <w:t>Темы реферата</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hyperlink r:id="rId6" w:history="1">
        <w:r w:rsidRPr="00637460">
          <w:rPr>
            <w:rStyle w:val="ab"/>
            <w:color w:val="000000" w:themeColor="text1"/>
            <w:sz w:val="20"/>
          </w:rPr>
          <w:t>https://cyberle№i№ka.ru/article/№/sovershe№stvova№ie-kadrovoy-politiki-gosudarstva-i-predpriyatiya-kak-faktor-razvitiya-trudovogo-pote№tsiala-rossii</w:t>
        </w:r>
      </w:hyperlink>
      <w:r w:rsidRPr="00637460">
        <w:rPr>
          <w:color w:val="000000" w:themeColor="text1"/>
          <w:sz w:val="20"/>
        </w:rPr>
        <w:t xml:space="preserve"> </w:t>
      </w:r>
      <w:proofErr w:type="spellStart"/>
      <w:r w:rsidRPr="00637460">
        <w:rPr>
          <w:color w:val="000000" w:themeColor="text1"/>
          <w:sz w:val="20"/>
        </w:rPr>
        <w:t>Валькович</w:t>
      </w:r>
      <w:proofErr w:type="spellEnd"/>
      <w:r w:rsidRPr="00637460">
        <w:rPr>
          <w:color w:val="000000" w:themeColor="text1"/>
          <w:sz w:val="20"/>
        </w:rPr>
        <w:t xml:space="preserve"> О. Н., Коротких Л. В. Совершенствование кадровой политики государства и предприятия как фактор развития трудового потенциала России // Общество: политика, экономика, право. - 2017. - № 5.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shd w:val="clear" w:color="auto" w:fill="FFFFFF"/>
        </w:rPr>
        <w:t>Аранжин</w:t>
      </w:r>
      <w:proofErr w:type="spellEnd"/>
      <w:r w:rsidRPr="00637460">
        <w:rPr>
          <w:color w:val="000000" w:themeColor="text1"/>
          <w:sz w:val="20"/>
          <w:shd w:val="clear" w:color="auto" w:fill="FFFFFF"/>
        </w:rPr>
        <w:t xml:space="preserve"> В.В. Глобальные тренды и тенденции в области занятости // Экономика труда. – 2019. – Том 6. – № 4. – С. 1353-1372. – </w:t>
      </w:r>
      <w:proofErr w:type="spellStart"/>
      <w:r w:rsidRPr="00637460">
        <w:rPr>
          <w:color w:val="000000" w:themeColor="text1"/>
          <w:sz w:val="20"/>
          <w:shd w:val="clear" w:color="auto" w:fill="FFFFFF"/>
        </w:rPr>
        <w:t>doi</w:t>
      </w:r>
      <w:proofErr w:type="spellEnd"/>
      <w:r w:rsidRPr="00637460">
        <w:rPr>
          <w:color w:val="000000" w:themeColor="text1"/>
          <w:sz w:val="20"/>
          <w:shd w:val="clear" w:color="auto" w:fill="FFFFFF"/>
        </w:rPr>
        <w:t>:</w:t>
      </w:r>
      <w:r w:rsidRPr="00637460">
        <w:rPr>
          <w:rStyle w:val="apple-converted-space"/>
          <w:color w:val="000000" w:themeColor="text1"/>
          <w:sz w:val="20"/>
          <w:shd w:val="clear" w:color="auto" w:fill="FFFFFF"/>
        </w:rPr>
        <w:t> </w:t>
      </w:r>
      <w:hyperlink r:id="rId7" w:history="1">
        <w:r w:rsidRPr="00637460">
          <w:rPr>
            <w:rStyle w:val="ab"/>
            <w:color w:val="000000" w:themeColor="text1"/>
            <w:sz w:val="20"/>
          </w:rPr>
          <w:t>10.18334/et.6.4.41195</w:t>
        </w:r>
      </w:hyperlink>
      <w:r w:rsidRPr="00637460">
        <w:rPr>
          <w:color w:val="000000" w:themeColor="text1"/>
          <w:sz w:val="20"/>
          <w:shd w:val="clear" w:color="auto" w:fill="FFFFFF"/>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r w:rsidRPr="00637460">
        <w:rPr>
          <w:color w:val="000000" w:themeColor="text1"/>
          <w:sz w:val="20"/>
          <w:shd w:val="clear" w:color="auto" w:fill="FFFFFF"/>
        </w:rPr>
        <w:t xml:space="preserve">Блохина Т.К., Ольховский В.В. Современные тенденции распространения нестандартной занятости на российском рынке труда // Экономика труда. – 2018. – Том 5. – № 3. – С. 715-724. – </w:t>
      </w:r>
      <w:proofErr w:type="spellStart"/>
      <w:r w:rsidRPr="00637460">
        <w:rPr>
          <w:color w:val="000000" w:themeColor="text1"/>
          <w:sz w:val="20"/>
          <w:shd w:val="clear" w:color="auto" w:fill="FFFFFF"/>
        </w:rPr>
        <w:t>doi</w:t>
      </w:r>
      <w:proofErr w:type="spellEnd"/>
      <w:r w:rsidRPr="00637460">
        <w:rPr>
          <w:color w:val="000000" w:themeColor="text1"/>
          <w:sz w:val="20"/>
          <w:shd w:val="clear" w:color="auto" w:fill="FFFFFF"/>
        </w:rPr>
        <w:t>:</w:t>
      </w:r>
      <w:r w:rsidRPr="00637460">
        <w:rPr>
          <w:rStyle w:val="apple-converted-space"/>
          <w:color w:val="000000" w:themeColor="text1"/>
          <w:sz w:val="20"/>
          <w:shd w:val="clear" w:color="auto" w:fill="FFFFFF"/>
        </w:rPr>
        <w:t> </w:t>
      </w:r>
      <w:hyperlink r:id="rId8" w:history="1">
        <w:r w:rsidRPr="00637460">
          <w:rPr>
            <w:rStyle w:val="ab"/>
            <w:color w:val="000000" w:themeColor="text1"/>
            <w:sz w:val="20"/>
          </w:rPr>
          <w:t>10.18334/et.5.3.39424</w:t>
        </w:r>
      </w:hyperlink>
      <w:r w:rsidRPr="00637460">
        <w:rPr>
          <w:color w:val="000000" w:themeColor="text1"/>
          <w:sz w:val="20"/>
          <w:shd w:val="clear" w:color="auto" w:fill="FFFFFF"/>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rPr>
        <w:t>Телятникова</w:t>
      </w:r>
      <w:proofErr w:type="spellEnd"/>
      <w:r w:rsidRPr="00637460">
        <w:rPr>
          <w:color w:val="000000" w:themeColor="text1"/>
          <w:sz w:val="20"/>
        </w:rPr>
        <w:t xml:space="preserve"> Т.В., Полянская С.Г. Особенности регулирования социально-трудовых отношений в условиях развития нестандартной занятости // Экономика труда. -2019. Том 6. -№4. - </w:t>
      </w:r>
      <w:proofErr w:type="spellStart"/>
      <w:r w:rsidRPr="00637460">
        <w:rPr>
          <w:color w:val="000000" w:themeColor="text1"/>
          <w:sz w:val="20"/>
          <w:shd w:val="clear" w:color="auto" w:fill="EEEEEE"/>
        </w:rPr>
        <w:t>doi</w:t>
      </w:r>
      <w:proofErr w:type="spellEnd"/>
      <w:r w:rsidRPr="00637460">
        <w:rPr>
          <w:color w:val="000000" w:themeColor="text1"/>
          <w:sz w:val="20"/>
          <w:shd w:val="clear" w:color="auto" w:fill="EEEEEE"/>
        </w:rPr>
        <w:t>: </w:t>
      </w:r>
      <w:hyperlink r:id="rId9" w:history="1">
        <w:r w:rsidRPr="00637460">
          <w:rPr>
            <w:rStyle w:val="ab"/>
            <w:color w:val="000000" w:themeColor="text1"/>
            <w:sz w:val="20"/>
            <w:shd w:val="clear" w:color="auto" w:fill="EEEEEE"/>
          </w:rPr>
          <w:t>10.18334/et.6.4.41262</w:t>
        </w:r>
      </w:hyperlink>
      <w:r w:rsidRPr="00637460">
        <w:rPr>
          <w:color w:val="000000" w:themeColor="text1"/>
          <w:sz w:val="20"/>
          <w:shd w:val="clear" w:color="auto" w:fill="EEEEEE"/>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rPr>
        <w:t>Легчилина</w:t>
      </w:r>
      <w:proofErr w:type="spellEnd"/>
      <w:r w:rsidRPr="00637460">
        <w:rPr>
          <w:color w:val="000000" w:themeColor="text1"/>
          <w:sz w:val="20"/>
        </w:rPr>
        <w:t xml:space="preserve"> Е.Ю. Регулирование изменений в социально-трудовых отношениях в условиях </w:t>
      </w:r>
      <w:proofErr w:type="spellStart"/>
      <w:r w:rsidRPr="00637460">
        <w:rPr>
          <w:color w:val="000000" w:themeColor="text1"/>
          <w:sz w:val="20"/>
        </w:rPr>
        <w:t>цифровизации</w:t>
      </w:r>
      <w:proofErr w:type="spellEnd"/>
      <w:r w:rsidRPr="00637460">
        <w:rPr>
          <w:color w:val="000000" w:themeColor="text1"/>
          <w:sz w:val="20"/>
        </w:rPr>
        <w:t xml:space="preserve"> // Экономика труда. -2019. -Том 6. -№1. - </w:t>
      </w:r>
      <w:proofErr w:type="spellStart"/>
      <w:r w:rsidRPr="00637460">
        <w:rPr>
          <w:color w:val="000000" w:themeColor="text1"/>
          <w:sz w:val="20"/>
          <w:shd w:val="clear" w:color="auto" w:fill="EEEEEE"/>
        </w:rPr>
        <w:t>doi</w:t>
      </w:r>
      <w:proofErr w:type="spellEnd"/>
      <w:r w:rsidRPr="00637460">
        <w:rPr>
          <w:color w:val="000000" w:themeColor="text1"/>
          <w:sz w:val="20"/>
          <w:shd w:val="clear" w:color="auto" w:fill="EEEEEE"/>
        </w:rPr>
        <w:t>:</w:t>
      </w:r>
      <w:r w:rsidRPr="00637460">
        <w:rPr>
          <w:rStyle w:val="apple-converted-space"/>
          <w:color w:val="000000" w:themeColor="text1"/>
          <w:sz w:val="20"/>
          <w:shd w:val="clear" w:color="auto" w:fill="EEEEEE"/>
        </w:rPr>
        <w:t> </w:t>
      </w:r>
      <w:hyperlink r:id="rId10" w:history="1">
        <w:r w:rsidRPr="00637460">
          <w:rPr>
            <w:rStyle w:val="ab"/>
            <w:color w:val="000000" w:themeColor="text1"/>
            <w:sz w:val="20"/>
            <w:shd w:val="clear" w:color="auto" w:fill="EEEEEE"/>
          </w:rPr>
          <w:t>10.18334/et.6.1.40493</w:t>
        </w:r>
      </w:hyperlink>
      <w:r w:rsidRPr="00637460">
        <w:rPr>
          <w:color w:val="000000" w:themeColor="text1"/>
          <w:sz w:val="20"/>
          <w:shd w:val="clear" w:color="auto" w:fill="EEEEEE"/>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lastRenderedPageBreak/>
        <w:t xml:space="preserve">Напишите реферат-рецензию на статью: </w:t>
      </w:r>
      <w:hyperlink r:id="rId11" w:history="1">
        <w:r w:rsidRPr="00637460">
          <w:rPr>
            <w:rStyle w:val="ab"/>
            <w:color w:val="000000" w:themeColor="text1"/>
            <w:sz w:val="20"/>
          </w:rPr>
          <w:t>https://cyberle№i№ka.ru/article/№/a№aliz-i-otse№ka-sostoya№iya-trudovyh-resursov-opredelyayuschih-kadrovuyu-bezopas№ost-kak-sostavlyayuschuyu-eko№omicheskoy</w:t>
        </w:r>
      </w:hyperlink>
      <w:r w:rsidRPr="00637460">
        <w:rPr>
          <w:color w:val="000000" w:themeColor="text1"/>
          <w:sz w:val="20"/>
        </w:rPr>
        <w:t xml:space="preserve"> </w:t>
      </w:r>
      <w:proofErr w:type="spellStart"/>
      <w:r w:rsidRPr="00637460">
        <w:rPr>
          <w:color w:val="000000" w:themeColor="text1"/>
          <w:sz w:val="20"/>
        </w:rPr>
        <w:t>Дружкова</w:t>
      </w:r>
      <w:proofErr w:type="spellEnd"/>
      <w:r w:rsidRPr="00637460">
        <w:rPr>
          <w:color w:val="000000" w:themeColor="text1"/>
          <w:sz w:val="20"/>
        </w:rPr>
        <w:t xml:space="preserve"> В. Н., Грязнова Н. Л. Анализ и оценка состояния трудовых ресурсов, определяющих кадровую безопасность, как составляющую экономической безопасности организации // Техника и технология пищевых производств. - 2017. -  № 2.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r w:rsidRPr="00637460">
        <w:rPr>
          <w:color w:val="000000" w:themeColor="text1"/>
          <w:sz w:val="20"/>
          <w:shd w:val="clear" w:color="auto" w:fill="FFFFFF"/>
        </w:rPr>
        <w:t xml:space="preserve">Мусаев Б.А. Нестандартные формы в современной структуре занятости // Экономика труда. – 2017. – Том 4. – № 4. – С. 413-422. – </w:t>
      </w:r>
      <w:proofErr w:type="spellStart"/>
      <w:r w:rsidRPr="00637460">
        <w:rPr>
          <w:color w:val="000000" w:themeColor="text1"/>
          <w:sz w:val="20"/>
          <w:shd w:val="clear" w:color="auto" w:fill="FFFFFF"/>
        </w:rPr>
        <w:t>doi</w:t>
      </w:r>
      <w:proofErr w:type="spellEnd"/>
      <w:r w:rsidRPr="00637460">
        <w:rPr>
          <w:color w:val="000000" w:themeColor="text1"/>
          <w:sz w:val="20"/>
          <w:shd w:val="clear" w:color="auto" w:fill="FFFFFF"/>
        </w:rPr>
        <w:t>:</w:t>
      </w:r>
      <w:r w:rsidRPr="00637460">
        <w:rPr>
          <w:rStyle w:val="apple-converted-space"/>
          <w:color w:val="000000" w:themeColor="text1"/>
          <w:sz w:val="20"/>
          <w:shd w:val="clear" w:color="auto" w:fill="FFFFFF"/>
        </w:rPr>
        <w:t> </w:t>
      </w:r>
      <w:hyperlink r:id="rId12" w:history="1">
        <w:r w:rsidRPr="00637460">
          <w:rPr>
            <w:rStyle w:val="ab"/>
            <w:color w:val="000000" w:themeColor="text1"/>
            <w:sz w:val="20"/>
          </w:rPr>
          <w:t>10.18334/et.4.4.38396</w:t>
        </w:r>
      </w:hyperlink>
      <w:r w:rsidRPr="00637460">
        <w:rPr>
          <w:color w:val="000000" w:themeColor="text1"/>
          <w:sz w:val="20"/>
          <w:shd w:val="clear" w:color="auto" w:fill="FFFFFF"/>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Напишите реферат-рецензию на статью: Троицкая А.А. Конкурентоспособный человеческий капитал работника: проблемы формирования и реализации // Экономика труда. – 2019. -Том 6. –№2. -</w:t>
      </w:r>
      <w:r w:rsidRPr="00637460">
        <w:rPr>
          <w:color w:val="000000" w:themeColor="text1"/>
          <w:szCs w:val="24"/>
          <w:shd w:val="clear" w:color="auto" w:fill="EEEEEE"/>
        </w:rPr>
        <w:t xml:space="preserve"> </w:t>
      </w:r>
      <w:proofErr w:type="spellStart"/>
      <w:r w:rsidRPr="00637460">
        <w:rPr>
          <w:color w:val="000000" w:themeColor="text1"/>
          <w:sz w:val="20"/>
          <w:shd w:val="clear" w:color="auto" w:fill="EEEEEE"/>
        </w:rPr>
        <w:t>doi</w:t>
      </w:r>
      <w:proofErr w:type="spellEnd"/>
      <w:r w:rsidRPr="00637460">
        <w:rPr>
          <w:color w:val="000000" w:themeColor="text1"/>
          <w:sz w:val="20"/>
          <w:shd w:val="clear" w:color="auto" w:fill="EEEEEE"/>
        </w:rPr>
        <w:t>:</w:t>
      </w:r>
      <w:r w:rsidRPr="00637460">
        <w:rPr>
          <w:rStyle w:val="apple-converted-space"/>
          <w:color w:val="000000" w:themeColor="text1"/>
          <w:sz w:val="20"/>
          <w:shd w:val="clear" w:color="auto" w:fill="EEEEEE"/>
        </w:rPr>
        <w:t> </w:t>
      </w:r>
      <w:hyperlink r:id="rId13" w:history="1">
        <w:r w:rsidRPr="00637460">
          <w:rPr>
            <w:rStyle w:val="ab"/>
            <w:color w:val="000000" w:themeColor="text1"/>
            <w:sz w:val="20"/>
            <w:shd w:val="clear" w:color="auto" w:fill="EEEEEE"/>
          </w:rPr>
          <w:t>10.18334/et.6.2.40509</w:t>
        </w:r>
      </w:hyperlink>
      <w:r w:rsidRPr="00637460">
        <w:rPr>
          <w:color w:val="000000" w:themeColor="text1"/>
          <w:sz w:val="20"/>
          <w:shd w:val="clear" w:color="auto" w:fill="EEEEEE"/>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hyperlink r:id="rId14" w:history="1">
        <w:r w:rsidRPr="00637460">
          <w:rPr>
            <w:rStyle w:val="ab"/>
            <w:color w:val="000000" w:themeColor="text1"/>
            <w:sz w:val="20"/>
          </w:rPr>
          <w:t>https://cyberle№i№ka.ru/article/№/otse№ka-№epostoya№№osti-rabot№ikov-№a-rossiyskih-predpriyatiyah-v-razlich№yh-sferah-deyatel№osti</w:t>
        </w:r>
      </w:hyperlink>
      <w:r w:rsidRPr="00637460">
        <w:rPr>
          <w:color w:val="000000" w:themeColor="text1"/>
          <w:sz w:val="20"/>
        </w:rPr>
        <w:t xml:space="preserve"> Смирнова Н. А., </w:t>
      </w:r>
      <w:proofErr w:type="spellStart"/>
      <w:r w:rsidRPr="00637460">
        <w:rPr>
          <w:color w:val="000000" w:themeColor="text1"/>
          <w:sz w:val="20"/>
        </w:rPr>
        <w:t>Гутарева</w:t>
      </w:r>
      <w:proofErr w:type="spellEnd"/>
      <w:r w:rsidRPr="00637460">
        <w:rPr>
          <w:color w:val="000000" w:themeColor="text1"/>
          <w:sz w:val="20"/>
        </w:rPr>
        <w:t xml:space="preserve"> А. А., </w:t>
      </w:r>
      <w:proofErr w:type="spellStart"/>
      <w:r w:rsidRPr="00637460">
        <w:rPr>
          <w:color w:val="000000" w:themeColor="text1"/>
          <w:sz w:val="20"/>
        </w:rPr>
        <w:t>Бубнова</w:t>
      </w:r>
      <w:proofErr w:type="spellEnd"/>
      <w:r w:rsidRPr="00637460">
        <w:rPr>
          <w:color w:val="000000" w:themeColor="text1"/>
          <w:sz w:val="20"/>
        </w:rPr>
        <w:t xml:space="preserve"> Ю. С. Оценка непостоянности работников на российских предприятиях в различных сферах деятельности // Научный вестник ЮИМ. - 2017. - № 4.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hyperlink r:id="rId15" w:history="1">
        <w:r w:rsidRPr="00637460">
          <w:rPr>
            <w:rStyle w:val="ab"/>
            <w:color w:val="000000" w:themeColor="text1"/>
            <w:sz w:val="20"/>
          </w:rPr>
          <w:t>https://cyberle№i№ka.ru/article/№/otse№ka-rezultatov-kadrovogo-me№edzhme№ta-v-usloviyah-fu№ktsio№irova№iya-sistemy-upravle№iya-perso№alom</w:t>
        </w:r>
      </w:hyperlink>
      <w:r w:rsidRPr="00637460">
        <w:rPr>
          <w:color w:val="000000" w:themeColor="text1"/>
          <w:sz w:val="20"/>
        </w:rPr>
        <w:t xml:space="preserve"> Соколова Л. Г., Оглоблин В. А. Оценка результатов кадрового менеджмента в условиях функционирования системы управления персоналом // </w:t>
      </w:r>
      <w:proofErr w:type="spellStart"/>
      <w:r w:rsidRPr="00637460">
        <w:rPr>
          <w:color w:val="000000" w:themeColor="text1"/>
          <w:sz w:val="20"/>
        </w:rPr>
        <w:t>Baikal</w:t>
      </w:r>
      <w:proofErr w:type="spellEnd"/>
      <w:r w:rsidRPr="00637460">
        <w:rPr>
          <w:color w:val="000000" w:themeColor="text1"/>
          <w:sz w:val="20"/>
        </w:rPr>
        <w:t xml:space="preserve"> </w:t>
      </w:r>
      <w:proofErr w:type="spellStart"/>
      <w:r w:rsidRPr="00637460">
        <w:rPr>
          <w:color w:val="000000" w:themeColor="text1"/>
          <w:sz w:val="20"/>
        </w:rPr>
        <w:t>Research</w:t>
      </w:r>
      <w:proofErr w:type="spellEnd"/>
      <w:r w:rsidRPr="00637460">
        <w:rPr>
          <w:color w:val="000000" w:themeColor="text1"/>
          <w:sz w:val="20"/>
        </w:rPr>
        <w:t xml:space="preserve"> </w:t>
      </w:r>
      <w:proofErr w:type="spellStart"/>
      <w:r w:rsidRPr="00637460">
        <w:rPr>
          <w:color w:val="000000" w:themeColor="text1"/>
          <w:sz w:val="20"/>
        </w:rPr>
        <w:t>Jour</w:t>
      </w:r>
      <w:proofErr w:type="spellEnd"/>
      <w:r w:rsidRPr="00637460">
        <w:rPr>
          <w:color w:val="000000" w:themeColor="text1"/>
          <w:sz w:val="20"/>
          <w:lang w:val="en-US"/>
        </w:rPr>
        <w:t>n</w:t>
      </w:r>
      <w:proofErr w:type="spellStart"/>
      <w:r w:rsidRPr="00637460">
        <w:rPr>
          <w:color w:val="000000" w:themeColor="text1"/>
          <w:sz w:val="20"/>
        </w:rPr>
        <w:t>al</w:t>
      </w:r>
      <w:proofErr w:type="spellEnd"/>
      <w:r w:rsidRPr="00637460">
        <w:rPr>
          <w:color w:val="000000" w:themeColor="text1"/>
          <w:sz w:val="20"/>
        </w:rPr>
        <w:t>. - 2016. - № 3.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shd w:val="clear" w:color="auto" w:fill="FFFFFF"/>
        </w:rPr>
        <w:t>Бизин</w:t>
      </w:r>
      <w:proofErr w:type="spellEnd"/>
      <w:r w:rsidRPr="00637460">
        <w:rPr>
          <w:color w:val="000000" w:themeColor="text1"/>
          <w:sz w:val="20"/>
          <w:shd w:val="clear" w:color="auto" w:fill="FFFFFF"/>
        </w:rPr>
        <w:t xml:space="preserve"> С.В. Анализ развития регионального рынка труда и проблемы занятости населения // Экономика труда. – 2018. – Том 5. – № 3. – С. 745-760. – </w:t>
      </w:r>
      <w:proofErr w:type="spellStart"/>
      <w:r w:rsidRPr="00637460">
        <w:rPr>
          <w:color w:val="000000" w:themeColor="text1"/>
          <w:sz w:val="20"/>
          <w:shd w:val="clear" w:color="auto" w:fill="FFFFFF"/>
        </w:rPr>
        <w:t>doi</w:t>
      </w:r>
      <w:proofErr w:type="spellEnd"/>
      <w:r w:rsidRPr="00637460">
        <w:rPr>
          <w:color w:val="000000" w:themeColor="text1"/>
          <w:sz w:val="20"/>
          <w:shd w:val="clear" w:color="auto" w:fill="FFFFFF"/>
        </w:rPr>
        <w:t>:</w:t>
      </w:r>
      <w:r w:rsidRPr="00637460">
        <w:rPr>
          <w:rStyle w:val="apple-converted-space"/>
          <w:color w:val="000000" w:themeColor="text1"/>
          <w:sz w:val="20"/>
          <w:shd w:val="clear" w:color="auto" w:fill="FFFFFF"/>
        </w:rPr>
        <w:t> </w:t>
      </w:r>
      <w:hyperlink r:id="rId16" w:history="1">
        <w:r w:rsidRPr="00637460">
          <w:rPr>
            <w:rStyle w:val="ab"/>
            <w:color w:val="000000" w:themeColor="text1"/>
            <w:sz w:val="20"/>
          </w:rPr>
          <w:t>10.18334/et.5.3.39415</w:t>
        </w:r>
      </w:hyperlink>
      <w:r w:rsidRPr="00637460">
        <w:rPr>
          <w:color w:val="000000" w:themeColor="text1"/>
          <w:sz w:val="20"/>
          <w:shd w:val="clear" w:color="auto" w:fill="FFFFFF"/>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Круглов Д.В. Влияние </w:t>
      </w:r>
      <w:r w:rsidRPr="00637460">
        <w:rPr>
          <w:color w:val="000000" w:themeColor="text1"/>
          <w:sz w:val="20"/>
          <w:lang w:val="en-US"/>
        </w:rPr>
        <w:t>digital</w:t>
      </w:r>
      <w:r w:rsidRPr="00637460">
        <w:rPr>
          <w:color w:val="000000" w:themeColor="text1"/>
          <w:sz w:val="20"/>
        </w:rPr>
        <w:t xml:space="preserve">-технологий на качество человеческих ресурсов // Экономика труда. -2018. -Том 5. -№4. - </w:t>
      </w:r>
      <w:proofErr w:type="spellStart"/>
      <w:r w:rsidRPr="00637460">
        <w:rPr>
          <w:color w:val="000000" w:themeColor="text1"/>
          <w:sz w:val="20"/>
          <w:shd w:val="clear" w:color="auto" w:fill="EEEEEE"/>
        </w:rPr>
        <w:t>doi</w:t>
      </w:r>
      <w:proofErr w:type="spellEnd"/>
      <w:r w:rsidRPr="00637460">
        <w:rPr>
          <w:color w:val="000000" w:themeColor="text1"/>
          <w:sz w:val="20"/>
          <w:shd w:val="clear" w:color="auto" w:fill="EEEEEE"/>
        </w:rPr>
        <w:t>:</w:t>
      </w:r>
      <w:r w:rsidRPr="00637460">
        <w:rPr>
          <w:rStyle w:val="apple-converted-space"/>
          <w:color w:val="000000" w:themeColor="text1"/>
          <w:sz w:val="20"/>
          <w:shd w:val="clear" w:color="auto" w:fill="EEEEEE"/>
        </w:rPr>
        <w:t> </w:t>
      </w:r>
      <w:hyperlink r:id="rId17" w:history="1">
        <w:r w:rsidRPr="00637460">
          <w:rPr>
            <w:rStyle w:val="ab"/>
            <w:color w:val="000000" w:themeColor="text1"/>
            <w:sz w:val="20"/>
            <w:shd w:val="clear" w:color="auto" w:fill="EEEEEE"/>
          </w:rPr>
          <w:t>10.18334/et.5.4.39631</w:t>
        </w:r>
      </w:hyperlink>
      <w:r w:rsidRPr="00637460">
        <w:rPr>
          <w:color w:val="000000" w:themeColor="text1"/>
          <w:sz w:val="20"/>
          <w:shd w:val="clear" w:color="auto" w:fill="EEEEEE"/>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Толмачев О.М. Сущность экономических категорий «трудовой потенциал» и «занятость», их взаимосвязь с трудовыми ресурсами // Экономика и социум: современные модели развития. -2018. -Том 8. -№3. - </w:t>
      </w:r>
      <w:r w:rsidRPr="00637460">
        <w:rPr>
          <w:color w:val="000000" w:themeColor="text1"/>
          <w:sz w:val="20"/>
          <w:shd w:val="clear" w:color="auto" w:fill="EEEEEE"/>
        </w:rPr>
        <w:t>url:</w:t>
      </w:r>
      <w:r w:rsidRPr="00637460">
        <w:rPr>
          <w:rStyle w:val="apple-converted-space"/>
          <w:color w:val="000000" w:themeColor="text1"/>
          <w:sz w:val="20"/>
          <w:shd w:val="clear" w:color="auto" w:fill="EEEEEE"/>
        </w:rPr>
        <w:t> </w:t>
      </w:r>
      <w:hyperlink r:id="rId18" w:history="1">
        <w:r w:rsidRPr="00637460">
          <w:rPr>
            <w:rStyle w:val="ab"/>
            <w:color w:val="000000" w:themeColor="text1"/>
            <w:sz w:val="20"/>
            <w:shd w:val="clear" w:color="auto" w:fill="EEEEEE"/>
          </w:rPr>
          <w:t>https://creativeconomy.ru/lib/40428</w:t>
        </w:r>
      </w:hyperlink>
      <w:r w:rsidRPr="00637460">
        <w:rPr>
          <w:color w:val="000000" w:themeColor="text1"/>
          <w:sz w:val="20"/>
          <w:shd w:val="clear" w:color="auto" w:fill="EEEEEE"/>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r w:rsidRPr="00637460">
        <w:rPr>
          <w:color w:val="000000" w:themeColor="text1"/>
          <w:sz w:val="20"/>
          <w:shd w:val="clear" w:color="auto" w:fill="FFFFFF"/>
        </w:rPr>
        <w:t xml:space="preserve">Забелина О.В, Майорова А.В., Матвеева Е.А. Трудовые установки российской молодежи и государственное содействие развитию и реализации ее трудового потенциала // Экономика труда. – 2019. – Том 6. – № 3. – С. 1093-1104. – </w:t>
      </w:r>
      <w:proofErr w:type="spellStart"/>
      <w:r w:rsidRPr="00637460">
        <w:rPr>
          <w:color w:val="000000" w:themeColor="text1"/>
          <w:sz w:val="20"/>
          <w:shd w:val="clear" w:color="auto" w:fill="FFFFFF"/>
        </w:rPr>
        <w:t>doi</w:t>
      </w:r>
      <w:proofErr w:type="spellEnd"/>
      <w:r w:rsidRPr="00637460">
        <w:rPr>
          <w:color w:val="000000" w:themeColor="text1"/>
          <w:sz w:val="20"/>
          <w:shd w:val="clear" w:color="auto" w:fill="FFFFFF"/>
        </w:rPr>
        <w:t>:</w:t>
      </w:r>
      <w:r w:rsidRPr="00637460">
        <w:rPr>
          <w:rStyle w:val="apple-converted-space"/>
          <w:color w:val="000000" w:themeColor="text1"/>
          <w:sz w:val="20"/>
          <w:shd w:val="clear" w:color="auto" w:fill="FFFFFF"/>
        </w:rPr>
        <w:t> </w:t>
      </w:r>
      <w:hyperlink r:id="rId19" w:history="1">
        <w:r w:rsidRPr="00637460">
          <w:rPr>
            <w:rStyle w:val="ab"/>
            <w:color w:val="000000" w:themeColor="text1"/>
            <w:sz w:val="20"/>
          </w:rPr>
          <w:t>10.18334/et.6.3.41176</w:t>
        </w:r>
      </w:hyperlink>
      <w:r w:rsidRPr="00637460">
        <w:rPr>
          <w:color w:val="000000" w:themeColor="text1"/>
          <w:sz w:val="20"/>
          <w:shd w:val="clear" w:color="auto" w:fill="FFFFFF"/>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1"/>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Широкова ОВ., </w:t>
      </w:r>
      <w:proofErr w:type="spellStart"/>
      <w:r w:rsidRPr="00637460">
        <w:rPr>
          <w:color w:val="000000" w:themeColor="text1"/>
          <w:sz w:val="20"/>
        </w:rPr>
        <w:t>Кадильникова</w:t>
      </w:r>
      <w:proofErr w:type="spellEnd"/>
      <w:r w:rsidRPr="00637460">
        <w:rPr>
          <w:color w:val="000000" w:themeColor="text1"/>
          <w:sz w:val="20"/>
        </w:rPr>
        <w:t xml:space="preserve"> Л.В., Макаров И.Н. Социальное партнерство как механизм регулирования социально-трудовых отношений на российских предприятиях // Российское предпринимательство. -2016. -Том 17. - №23. - </w:t>
      </w:r>
      <w:proofErr w:type="spellStart"/>
      <w:r w:rsidRPr="00637460">
        <w:rPr>
          <w:color w:val="000000" w:themeColor="text1"/>
          <w:sz w:val="20"/>
          <w:shd w:val="clear" w:color="auto" w:fill="EEEEEE"/>
        </w:rPr>
        <w:t>doi</w:t>
      </w:r>
      <w:proofErr w:type="spellEnd"/>
      <w:r w:rsidRPr="00637460">
        <w:rPr>
          <w:color w:val="000000" w:themeColor="text1"/>
          <w:sz w:val="20"/>
          <w:shd w:val="clear" w:color="auto" w:fill="EEEEEE"/>
        </w:rPr>
        <w:t>:</w:t>
      </w:r>
      <w:r w:rsidRPr="00637460">
        <w:rPr>
          <w:rStyle w:val="apple-converted-space"/>
          <w:color w:val="000000" w:themeColor="text1"/>
          <w:sz w:val="20"/>
          <w:shd w:val="clear" w:color="auto" w:fill="EEEEEE"/>
        </w:rPr>
        <w:t> </w:t>
      </w:r>
      <w:hyperlink r:id="rId20" w:history="1">
        <w:r w:rsidRPr="00637460">
          <w:rPr>
            <w:rStyle w:val="ab"/>
            <w:color w:val="000000" w:themeColor="text1"/>
            <w:sz w:val="20"/>
            <w:shd w:val="clear" w:color="auto" w:fill="EEEEEE"/>
          </w:rPr>
          <w:t>10.18334/rp.17.23.37125</w:t>
        </w:r>
      </w:hyperlink>
      <w:r w:rsidRPr="00637460">
        <w:rPr>
          <w:color w:val="000000" w:themeColor="text1"/>
          <w:sz w:val="20"/>
          <w:shd w:val="clear" w:color="auto" w:fill="EEEEEE"/>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tabs>
          <w:tab w:val="left" w:pos="993"/>
          <w:tab w:val="left" w:pos="1106"/>
        </w:tabs>
        <w:snapToGrid/>
        <w:spacing w:before="0" w:after="0"/>
        <w:ind w:firstLine="709"/>
        <w:jc w:val="both"/>
        <w:rPr>
          <w:b/>
          <w:bCs/>
          <w:iCs/>
          <w:color w:val="000000" w:themeColor="text1"/>
          <w:sz w:val="20"/>
        </w:rPr>
      </w:pPr>
    </w:p>
    <w:p w:rsidR="002B166D" w:rsidRPr="00637460" w:rsidRDefault="002B166D" w:rsidP="002B166D">
      <w:pPr>
        <w:widowControl/>
        <w:tabs>
          <w:tab w:val="left" w:pos="993"/>
          <w:tab w:val="left" w:pos="1106"/>
        </w:tabs>
        <w:snapToGrid/>
        <w:spacing w:before="0" w:after="0"/>
        <w:ind w:firstLine="709"/>
        <w:jc w:val="both"/>
        <w:rPr>
          <w:b/>
          <w:bCs/>
          <w:color w:val="000000" w:themeColor="text1"/>
          <w:sz w:val="20"/>
        </w:rPr>
      </w:pPr>
      <w:r w:rsidRPr="00637460">
        <w:rPr>
          <w:b/>
          <w:bCs/>
          <w:iCs/>
          <w:color w:val="000000" w:themeColor="text1"/>
          <w:sz w:val="20"/>
        </w:rPr>
        <w:t>Тема 3 «</w:t>
      </w:r>
      <w:r w:rsidRPr="00637460">
        <w:rPr>
          <w:b/>
          <w:bCs/>
          <w:color w:val="000000" w:themeColor="text1"/>
          <w:sz w:val="20"/>
        </w:rPr>
        <w:t>Занятость населения и рынок труда»</w:t>
      </w:r>
    </w:p>
    <w:p w:rsidR="002B166D" w:rsidRPr="00637460" w:rsidRDefault="002B166D" w:rsidP="002B166D">
      <w:pPr>
        <w:widowControl/>
        <w:tabs>
          <w:tab w:val="left" w:pos="993"/>
          <w:tab w:val="left" w:pos="1106"/>
        </w:tabs>
        <w:snapToGrid/>
        <w:spacing w:before="0" w:after="0"/>
        <w:ind w:firstLine="709"/>
        <w:jc w:val="both"/>
        <w:rPr>
          <w:b/>
          <w:bCs/>
          <w:iCs/>
          <w:color w:val="000000" w:themeColor="text1"/>
          <w:sz w:val="20"/>
        </w:rPr>
      </w:pPr>
      <w:r w:rsidRPr="00637460">
        <w:rPr>
          <w:b/>
          <w:bCs/>
          <w:iCs/>
          <w:color w:val="000000" w:themeColor="text1"/>
          <w:sz w:val="20"/>
        </w:rPr>
        <w:t>Темы устного доклада.</w:t>
      </w:r>
    </w:p>
    <w:p w:rsidR="002B166D" w:rsidRPr="00637460" w:rsidRDefault="002B166D" w:rsidP="002B166D">
      <w:pPr>
        <w:widowControl/>
        <w:numPr>
          <w:ilvl w:val="0"/>
          <w:numId w:val="32"/>
        </w:numPr>
        <w:tabs>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 xml:space="preserve">Основные элементы механизма рынка труда. </w:t>
      </w:r>
    </w:p>
    <w:p w:rsidR="002B166D" w:rsidRPr="00637460" w:rsidRDefault="002B166D" w:rsidP="002B166D">
      <w:pPr>
        <w:widowControl/>
        <w:numPr>
          <w:ilvl w:val="0"/>
          <w:numId w:val="32"/>
        </w:numPr>
        <w:tabs>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 xml:space="preserve">Основные субъекты рынка труда. </w:t>
      </w:r>
    </w:p>
    <w:p w:rsidR="002B166D" w:rsidRPr="00637460" w:rsidRDefault="002B166D" w:rsidP="002B166D">
      <w:pPr>
        <w:widowControl/>
        <w:numPr>
          <w:ilvl w:val="0"/>
          <w:numId w:val="32"/>
        </w:numPr>
        <w:tabs>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 xml:space="preserve">Основные виды рынка труда. </w:t>
      </w:r>
    </w:p>
    <w:p w:rsidR="002B166D" w:rsidRPr="00637460" w:rsidRDefault="002B166D" w:rsidP="002B166D">
      <w:pPr>
        <w:widowControl/>
        <w:numPr>
          <w:ilvl w:val="0"/>
          <w:numId w:val="32"/>
        </w:numPr>
        <w:tabs>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Рынок труда США и его особенности.</w:t>
      </w:r>
    </w:p>
    <w:p w:rsidR="002B166D" w:rsidRPr="00637460" w:rsidRDefault="002B166D" w:rsidP="002B166D">
      <w:pPr>
        <w:widowControl/>
        <w:numPr>
          <w:ilvl w:val="0"/>
          <w:numId w:val="32"/>
        </w:numPr>
        <w:tabs>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Рынок труда Японии и его особенности.</w:t>
      </w:r>
    </w:p>
    <w:p w:rsidR="002B166D" w:rsidRPr="00637460" w:rsidRDefault="002B166D" w:rsidP="002B166D">
      <w:pPr>
        <w:widowControl/>
        <w:numPr>
          <w:ilvl w:val="0"/>
          <w:numId w:val="32"/>
        </w:numPr>
        <w:tabs>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Европейский рынок труда и его особенности.</w:t>
      </w:r>
    </w:p>
    <w:p w:rsidR="002B166D" w:rsidRPr="00637460" w:rsidRDefault="002B166D" w:rsidP="002B166D">
      <w:pPr>
        <w:widowControl/>
        <w:numPr>
          <w:ilvl w:val="0"/>
          <w:numId w:val="32"/>
        </w:numPr>
        <w:tabs>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Специфические черты рынка труда Российской Федерации.</w:t>
      </w:r>
    </w:p>
    <w:p w:rsidR="002B166D" w:rsidRPr="00637460" w:rsidRDefault="002B166D" w:rsidP="002B166D">
      <w:pPr>
        <w:widowControl/>
        <w:numPr>
          <w:ilvl w:val="0"/>
          <w:numId w:val="32"/>
        </w:numPr>
        <w:tabs>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Занятость населения и ее виды.</w:t>
      </w:r>
    </w:p>
    <w:p w:rsidR="002B166D" w:rsidRPr="00637460" w:rsidRDefault="002B166D" w:rsidP="002B166D">
      <w:pPr>
        <w:widowControl/>
        <w:numPr>
          <w:ilvl w:val="0"/>
          <w:numId w:val="32"/>
        </w:numPr>
        <w:tabs>
          <w:tab w:val="left" w:pos="1106"/>
          <w:tab w:val="left" w:pos="1134"/>
        </w:tabs>
        <w:suppressAutoHyphens/>
        <w:snapToGrid/>
        <w:spacing w:before="0" w:after="0"/>
        <w:ind w:firstLine="709"/>
        <w:jc w:val="both"/>
        <w:rPr>
          <w:color w:val="000000" w:themeColor="text1"/>
          <w:sz w:val="20"/>
        </w:rPr>
      </w:pPr>
      <w:r w:rsidRPr="00637460">
        <w:rPr>
          <w:color w:val="000000" w:themeColor="text1"/>
          <w:sz w:val="20"/>
        </w:rPr>
        <w:t>Безработица и ее виды.</w:t>
      </w:r>
    </w:p>
    <w:p w:rsidR="002B166D" w:rsidRPr="00637460" w:rsidRDefault="002B166D" w:rsidP="002B166D">
      <w:pPr>
        <w:widowControl/>
        <w:numPr>
          <w:ilvl w:val="0"/>
          <w:numId w:val="32"/>
        </w:numPr>
        <w:tabs>
          <w:tab w:val="left" w:pos="0"/>
          <w:tab w:val="left" w:pos="1106"/>
        </w:tabs>
        <w:suppressAutoHyphens/>
        <w:snapToGrid/>
        <w:spacing w:before="0" w:after="0"/>
        <w:ind w:firstLine="709"/>
        <w:jc w:val="both"/>
        <w:rPr>
          <w:color w:val="000000" w:themeColor="text1"/>
          <w:sz w:val="20"/>
        </w:rPr>
      </w:pPr>
      <w:r w:rsidRPr="00637460">
        <w:rPr>
          <w:color w:val="000000" w:themeColor="text1"/>
          <w:sz w:val="20"/>
        </w:rPr>
        <w:t>Факторы, влияющие на рост безработицы.</w:t>
      </w:r>
    </w:p>
    <w:p w:rsidR="002B166D" w:rsidRPr="00637460" w:rsidRDefault="002B166D" w:rsidP="002B166D">
      <w:pPr>
        <w:widowControl/>
        <w:numPr>
          <w:ilvl w:val="0"/>
          <w:numId w:val="32"/>
        </w:numPr>
        <w:tabs>
          <w:tab w:val="left" w:pos="0"/>
          <w:tab w:val="left" w:pos="1106"/>
        </w:tabs>
        <w:suppressAutoHyphens/>
        <w:snapToGrid/>
        <w:spacing w:before="0" w:after="0"/>
        <w:ind w:firstLine="709"/>
        <w:jc w:val="both"/>
        <w:rPr>
          <w:color w:val="000000" w:themeColor="text1"/>
          <w:sz w:val="20"/>
        </w:rPr>
      </w:pPr>
      <w:r w:rsidRPr="00637460">
        <w:rPr>
          <w:color w:val="000000" w:themeColor="text1"/>
          <w:sz w:val="20"/>
        </w:rPr>
        <w:t>Направления государственного содействия занятости и снижения безработицы.</w:t>
      </w:r>
    </w:p>
    <w:p w:rsidR="002B166D" w:rsidRPr="00637460" w:rsidRDefault="002B166D" w:rsidP="002B166D">
      <w:pPr>
        <w:widowControl/>
        <w:numPr>
          <w:ilvl w:val="0"/>
          <w:numId w:val="32"/>
        </w:numPr>
        <w:tabs>
          <w:tab w:val="left" w:pos="0"/>
          <w:tab w:val="left" w:pos="1106"/>
        </w:tabs>
        <w:suppressAutoHyphens/>
        <w:snapToGrid/>
        <w:spacing w:before="0" w:after="0"/>
        <w:ind w:firstLine="709"/>
        <w:jc w:val="both"/>
        <w:rPr>
          <w:color w:val="000000" w:themeColor="text1"/>
          <w:sz w:val="20"/>
        </w:rPr>
      </w:pPr>
      <w:r w:rsidRPr="00637460">
        <w:rPr>
          <w:color w:val="000000" w:themeColor="text1"/>
          <w:sz w:val="20"/>
        </w:rPr>
        <w:t>Программы повышения занятости и снижения безработицы в России.</w:t>
      </w:r>
    </w:p>
    <w:p w:rsidR="002B166D" w:rsidRPr="00637460" w:rsidRDefault="002B166D" w:rsidP="002B166D">
      <w:pPr>
        <w:widowControl/>
        <w:numPr>
          <w:ilvl w:val="0"/>
          <w:numId w:val="32"/>
        </w:numPr>
        <w:tabs>
          <w:tab w:val="left" w:pos="0"/>
          <w:tab w:val="left" w:pos="1106"/>
        </w:tabs>
        <w:suppressAutoHyphens/>
        <w:snapToGrid/>
        <w:spacing w:before="0" w:after="0"/>
        <w:ind w:firstLine="709"/>
        <w:jc w:val="both"/>
        <w:rPr>
          <w:color w:val="000000" w:themeColor="text1"/>
          <w:sz w:val="20"/>
        </w:rPr>
      </w:pPr>
      <w:r w:rsidRPr="00637460">
        <w:rPr>
          <w:color w:val="000000" w:themeColor="text1"/>
          <w:sz w:val="20"/>
        </w:rPr>
        <w:t>Программы повышения занятости и снижения безработицы за рубежом.</w:t>
      </w:r>
    </w:p>
    <w:p w:rsidR="002B166D" w:rsidRPr="00637460" w:rsidRDefault="002B166D" w:rsidP="002B166D">
      <w:pPr>
        <w:widowControl/>
        <w:tabs>
          <w:tab w:val="left" w:pos="1106"/>
          <w:tab w:val="left" w:pos="1134"/>
        </w:tabs>
        <w:suppressAutoHyphens/>
        <w:snapToGrid/>
        <w:spacing w:before="0" w:after="0"/>
        <w:ind w:firstLine="709"/>
        <w:jc w:val="both"/>
        <w:rPr>
          <w:color w:val="000000" w:themeColor="text1"/>
          <w:sz w:val="20"/>
        </w:rPr>
      </w:pPr>
    </w:p>
    <w:p w:rsidR="002B166D" w:rsidRPr="00637460" w:rsidRDefault="002B166D" w:rsidP="002B166D">
      <w:pPr>
        <w:widowControl/>
        <w:tabs>
          <w:tab w:val="left" w:pos="993"/>
          <w:tab w:val="left" w:pos="1106"/>
        </w:tabs>
        <w:snapToGrid/>
        <w:spacing w:before="0" w:after="0"/>
        <w:ind w:firstLine="709"/>
        <w:jc w:val="both"/>
        <w:rPr>
          <w:b/>
          <w:bCs/>
          <w:color w:val="000000" w:themeColor="text1"/>
          <w:sz w:val="20"/>
        </w:rPr>
      </w:pPr>
      <w:r w:rsidRPr="00637460">
        <w:rPr>
          <w:b/>
          <w:bCs/>
          <w:iCs/>
          <w:color w:val="000000" w:themeColor="text1"/>
          <w:sz w:val="20"/>
        </w:rPr>
        <w:t>Тема 4 «</w:t>
      </w:r>
      <w:r w:rsidRPr="00637460">
        <w:rPr>
          <w:b/>
          <w:bCs/>
          <w:color w:val="000000" w:themeColor="text1"/>
          <w:sz w:val="20"/>
        </w:rPr>
        <w:t>Качество и уровень жизни населения. Доходы населения»</w:t>
      </w:r>
    </w:p>
    <w:p w:rsidR="002B166D" w:rsidRPr="00637460" w:rsidRDefault="002B166D" w:rsidP="002B166D">
      <w:pPr>
        <w:widowControl/>
        <w:tabs>
          <w:tab w:val="left" w:pos="1080"/>
          <w:tab w:val="left" w:pos="1106"/>
          <w:tab w:val="left" w:pos="1134"/>
        </w:tabs>
        <w:snapToGrid/>
        <w:spacing w:before="0" w:after="0"/>
        <w:ind w:firstLine="709"/>
        <w:jc w:val="both"/>
        <w:rPr>
          <w:b/>
          <w:bCs/>
          <w:iCs/>
          <w:color w:val="000000" w:themeColor="text1"/>
          <w:sz w:val="20"/>
        </w:rPr>
      </w:pPr>
      <w:r w:rsidRPr="00637460">
        <w:rPr>
          <w:b/>
          <w:bCs/>
          <w:iCs/>
          <w:color w:val="000000" w:themeColor="text1"/>
          <w:sz w:val="20"/>
        </w:rPr>
        <w:lastRenderedPageBreak/>
        <w:t>Темы реферата</w:t>
      </w:r>
    </w:p>
    <w:p w:rsidR="002B166D" w:rsidRPr="00637460" w:rsidRDefault="002B166D" w:rsidP="002B166D">
      <w:pPr>
        <w:widowControl/>
        <w:numPr>
          <w:ilvl w:val="0"/>
          <w:numId w:val="33"/>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rPr>
        <w:t>Мизинцева</w:t>
      </w:r>
      <w:proofErr w:type="spellEnd"/>
      <w:r w:rsidRPr="00637460">
        <w:rPr>
          <w:color w:val="000000" w:themeColor="text1"/>
          <w:sz w:val="20"/>
        </w:rPr>
        <w:t xml:space="preserve"> М.Ф., </w:t>
      </w:r>
      <w:proofErr w:type="spellStart"/>
      <w:r w:rsidRPr="00637460">
        <w:rPr>
          <w:color w:val="000000" w:themeColor="text1"/>
          <w:sz w:val="20"/>
        </w:rPr>
        <w:t>Сардарян</w:t>
      </w:r>
      <w:proofErr w:type="spellEnd"/>
      <w:r w:rsidRPr="00637460">
        <w:rPr>
          <w:color w:val="000000" w:themeColor="text1"/>
          <w:sz w:val="20"/>
        </w:rPr>
        <w:t xml:space="preserve"> А.Р., Петроченко А.А. Основные прогнозы развития рынка труда в мире // Российское предпринимательство. -2017. -Том 18. -№22.  </w:t>
      </w:r>
      <w:proofErr w:type="spellStart"/>
      <w:r w:rsidRPr="00637460">
        <w:rPr>
          <w:color w:val="000000" w:themeColor="text1"/>
          <w:sz w:val="20"/>
          <w:shd w:val="clear" w:color="auto" w:fill="EEEEEE"/>
        </w:rPr>
        <w:t>doi</w:t>
      </w:r>
      <w:proofErr w:type="spellEnd"/>
      <w:r w:rsidRPr="00637460">
        <w:rPr>
          <w:color w:val="000000" w:themeColor="text1"/>
          <w:sz w:val="20"/>
          <w:shd w:val="clear" w:color="auto" w:fill="EEEEEE"/>
        </w:rPr>
        <w:t>:</w:t>
      </w:r>
      <w:r w:rsidRPr="00637460">
        <w:rPr>
          <w:rStyle w:val="apple-converted-space"/>
          <w:color w:val="000000" w:themeColor="text1"/>
          <w:sz w:val="20"/>
          <w:shd w:val="clear" w:color="auto" w:fill="EEEEEE"/>
        </w:rPr>
        <w:t> </w:t>
      </w:r>
      <w:hyperlink r:id="rId21" w:history="1">
        <w:r w:rsidRPr="00637460">
          <w:rPr>
            <w:rStyle w:val="ab"/>
            <w:color w:val="000000" w:themeColor="text1"/>
            <w:sz w:val="20"/>
            <w:shd w:val="clear" w:color="auto" w:fill="EEEEEE"/>
          </w:rPr>
          <w:t>10.18334/rp.18.22.38509</w:t>
        </w:r>
      </w:hyperlink>
      <w:r w:rsidRPr="00637460">
        <w:rPr>
          <w:color w:val="000000" w:themeColor="text1"/>
          <w:sz w:val="20"/>
          <w:shd w:val="clear" w:color="auto" w:fill="EEEEEE"/>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3"/>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Евсикова Н.В., </w:t>
      </w:r>
      <w:proofErr w:type="spellStart"/>
      <w:r w:rsidRPr="00637460">
        <w:rPr>
          <w:color w:val="000000" w:themeColor="text1"/>
          <w:sz w:val="20"/>
        </w:rPr>
        <w:t>Кыштымова</w:t>
      </w:r>
      <w:proofErr w:type="spellEnd"/>
      <w:r w:rsidRPr="00637460">
        <w:rPr>
          <w:color w:val="000000" w:themeColor="text1"/>
          <w:sz w:val="20"/>
        </w:rPr>
        <w:t xml:space="preserve"> Е.А. Теоретические основы учета оплаты труда в рыночной экономике // Символ науки. -2016. -№1. - </w:t>
      </w:r>
      <w:hyperlink r:id="rId22" w:history="1">
        <w:r w:rsidRPr="00637460">
          <w:rPr>
            <w:rStyle w:val="ab"/>
            <w:color w:val="000000" w:themeColor="text1"/>
            <w:sz w:val="20"/>
          </w:rPr>
          <w:t>https://cyberleninka.ru/article/n/teoreticheskie-osnovy-ucheta-oplaty-truda-v-usloviyah-rynochnoy-ekonomiki/viewer</w:t>
        </w:r>
      </w:hyperlink>
      <w:r w:rsidRPr="00637460">
        <w:rPr>
          <w:color w:val="000000" w:themeColor="text1"/>
          <w:sz w:val="20"/>
        </w:rPr>
        <w:t>.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3"/>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r w:rsidRPr="00637460">
        <w:rPr>
          <w:color w:val="000000" w:themeColor="text1"/>
          <w:sz w:val="20"/>
          <w:shd w:val="clear" w:color="auto" w:fill="FFFFFF"/>
        </w:rPr>
        <w:t xml:space="preserve">Богатырева И.В., </w:t>
      </w:r>
      <w:proofErr w:type="spellStart"/>
      <w:r w:rsidRPr="00637460">
        <w:rPr>
          <w:color w:val="000000" w:themeColor="text1"/>
          <w:sz w:val="20"/>
          <w:shd w:val="clear" w:color="auto" w:fill="FFFFFF"/>
        </w:rPr>
        <w:t>Илюхина</w:t>
      </w:r>
      <w:proofErr w:type="spellEnd"/>
      <w:r w:rsidRPr="00637460">
        <w:rPr>
          <w:color w:val="000000" w:themeColor="text1"/>
          <w:sz w:val="20"/>
          <w:shd w:val="clear" w:color="auto" w:fill="FFFFFF"/>
        </w:rPr>
        <w:t xml:space="preserve"> Л.А. Соотношение производительности труда и заработной платы в экономике отдельных стран: оценка и механизм управления // Экономика труда. – 2020. – Том 7. – № 2. – С. 115-126. – </w:t>
      </w:r>
      <w:proofErr w:type="spellStart"/>
      <w:r w:rsidRPr="00637460">
        <w:rPr>
          <w:color w:val="000000" w:themeColor="text1"/>
          <w:sz w:val="20"/>
          <w:shd w:val="clear" w:color="auto" w:fill="FFFFFF"/>
        </w:rPr>
        <w:t>doi</w:t>
      </w:r>
      <w:proofErr w:type="spellEnd"/>
      <w:r w:rsidRPr="00637460">
        <w:rPr>
          <w:color w:val="000000" w:themeColor="text1"/>
          <w:sz w:val="20"/>
          <w:shd w:val="clear" w:color="auto" w:fill="FFFFFF"/>
        </w:rPr>
        <w:t>:</w:t>
      </w:r>
      <w:r w:rsidRPr="00637460">
        <w:rPr>
          <w:rStyle w:val="apple-converted-space"/>
          <w:color w:val="000000" w:themeColor="text1"/>
          <w:sz w:val="20"/>
          <w:shd w:val="clear" w:color="auto" w:fill="FFFFFF"/>
        </w:rPr>
        <w:t> </w:t>
      </w:r>
      <w:hyperlink r:id="rId23" w:history="1">
        <w:r w:rsidRPr="00637460">
          <w:rPr>
            <w:rStyle w:val="ab"/>
            <w:color w:val="000000" w:themeColor="text1"/>
            <w:sz w:val="20"/>
          </w:rPr>
          <w:t>10.18334/et.7.2.100572</w:t>
        </w:r>
      </w:hyperlink>
      <w:r w:rsidRPr="00637460">
        <w:rPr>
          <w:color w:val="000000" w:themeColor="text1"/>
          <w:sz w:val="20"/>
          <w:shd w:val="clear" w:color="auto" w:fill="FFFFFF"/>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3"/>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shd w:val="clear" w:color="auto" w:fill="FFFFFF"/>
        </w:rPr>
        <w:t>Жаркова</w:t>
      </w:r>
      <w:proofErr w:type="spellEnd"/>
      <w:r w:rsidRPr="00637460">
        <w:rPr>
          <w:color w:val="000000" w:themeColor="text1"/>
          <w:sz w:val="20"/>
          <w:shd w:val="clear" w:color="auto" w:fill="FFFFFF"/>
        </w:rPr>
        <w:t xml:space="preserve"> Н.Ю. Исследование уровня жизни населения России и стран Европейского союза // Экономика труда. – 2018. – Том 5. – № 1. – С. 285-294. – </w:t>
      </w:r>
      <w:proofErr w:type="spellStart"/>
      <w:r w:rsidRPr="00637460">
        <w:rPr>
          <w:color w:val="000000" w:themeColor="text1"/>
          <w:sz w:val="20"/>
          <w:shd w:val="clear" w:color="auto" w:fill="FFFFFF"/>
        </w:rPr>
        <w:t>doi</w:t>
      </w:r>
      <w:proofErr w:type="spellEnd"/>
      <w:r w:rsidRPr="00637460">
        <w:rPr>
          <w:color w:val="000000" w:themeColor="text1"/>
          <w:sz w:val="20"/>
          <w:shd w:val="clear" w:color="auto" w:fill="FFFFFF"/>
        </w:rPr>
        <w:t>:</w:t>
      </w:r>
      <w:r w:rsidRPr="00637460">
        <w:rPr>
          <w:rStyle w:val="apple-converted-space"/>
          <w:color w:val="000000" w:themeColor="text1"/>
          <w:sz w:val="20"/>
          <w:shd w:val="clear" w:color="auto" w:fill="FFFFFF"/>
        </w:rPr>
        <w:t> </w:t>
      </w:r>
      <w:hyperlink r:id="rId24" w:history="1">
        <w:r w:rsidRPr="00637460">
          <w:rPr>
            <w:rStyle w:val="ab"/>
            <w:color w:val="000000" w:themeColor="text1"/>
            <w:sz w:val="20"/>
          </w:rPr>
          <w:t>10.18334/et.5.1.38767</w:t>
        </w:r>
      </w:hyperlink>
      <w:r w:rsidRPr="00637460">
        <w:rPr>
          <w:color w:val="000000" w:themeColor="text1"/>
          <w:sz w:val="20"/>
          <w:shd w:val="clear" w:color="auto" w:fill="FFFFFF"/>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3"/>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Напишите реферат-рецензию на статью: Баранов Ю.В., Полянская С.Г. Факторы, влияющие на развитие социального партнерства в сфере оплаты труда // Российское предпринимательство. -2016. -Том 17. -№15. -</w:t>
      </w:r>
      <w:proofErr w:type="spellStart"/>
      <w:r w:rsidRPr="00637460">
        <w:rPr>
          <w:color w:val="000000" w:themeColor="text1"/>
          <w:sz w:val="20"/>
          <w:lang w:val="en-US"/>
        </w:rPr>
        <w:t>doi</w:t>
      </w:r>
      <w:proofErr w:type="spellEnd"/>
      <w:r w:rsidRPr="00637460">
        <w:rPr>
          <w:color w:val="000000" w:themeColor="text1"/>
          <w:sz w:val="20"/>
        </w:rPr>
        <w:t>:</w:t>
      </w:r>
      <w:r w:rsidRPr="00637460">
        <w:rPr>
          <w:color w:val="000000" w:themeColor="text1"/>
          <w:szCs w:val="24"/>
        </w:rPr>
        <w:t xml:space="preserve"> </w:t>
      </w:r>
      <w:hyperlink r:id="rId25" w:history="1">
        <w:r w:rsidRPr="00637460">
          <w:rPr>
            <w:rStyle w:val="ab"/>
            <w:color w:val="000000" w:themeColor="text1"/>
            <w:sz w:val="20"/>
            <w:shd w:val="clear" w:color="auto" w:fill="EEEEEE"/>
          </w:rPr>
          <w:t>10.18334/rp.17.15.36242</w:t>
        </w:r>
      </w:hyperlink>
      <w:r w:rsidRPr="00637460">
        <w:rPr>
          <w:color w:val="000000" w:themeColor="text1"/>
          <w:szCs w:val="24"/>
          <w:shd w:val="clear" w:color="auto" w:fill="EEEEEE"/>
        </w:rPr>
        <w:t>.</w:t>
      </w:r>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3"/>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rPr>
        <w:t>Гордиевич</w:t>
      </w:r>
      <w:proofErr w:type="spellEnd"/>
      <w:r w:rsidRPr="00637460">
        <w:rPr>
          <w:color w:val="000000" w:themeColor="text1"/>
          <w:sz w:val="20"/>
        </w:rPr>
        <w:t xml:space="preserve"> Т. И., </w:t>
      </w:r>
      <w:proofErr w:type="spellStart"/>
      <w:r w:rsidRPr="00637460">
        <w:rPr>
          <w:color w:val="000000" w:themeColor="text1"/>
          <w:sz w:val="20"/>
        </w:rPr>
        <w:t>Рузанов</w:t>
      </w:r>
      <w:proofErr w:type="spellEnd"/>
      <w:r w:rsidRPr="00637460">
        <w:rPr>
          <w:color w:val="000000" w:themeColor="text1"/>
          <w:sz w:val="20"/>
        </w:rPr>
        <w:t xml:space="preserve"> П. В. Уровень жизни и динамика доходов населения // </w:t>
      </w:r>
      <w:proofErr w:type="spellStart"/>
      <w:r w:rsidRPr="00637460">
        <w:rPr>
          <w:color w:val="000000" w:themeColor="text1"/>
          <w:sz w:val="20"/>
        </w:rPr>
        <w:t>Омскии</w:t>
      </w:r>
      <w:proofErr w:type="spellEnd"/>
      <w:r w:rsidRPr="00637460">
        <w:rPr>
          <w:color w:val="000000" w:themeColor="text1"/>
          <w:sz w:val="20"/>
        </w:rPr>
        <w:t xml:space="preserve">̆ </w:t>
      </w:r>
      <w:proofErr w:type="spellStart"/>
      <w:r w:rsidRPr="00637460">
        <w:rPr>
          <w:color w:val="000000" w:themeColor="text1"/>
          <w:sz w:val="20"/>
        </w:rPr>
        <w:t>научныи</w:t>
      </w:r>
      <w:proofErr w:type="spellEnd"/>
      <w:r w:rsidRPr="00637460">
        <w:rPr>
          <w:color w:val="000000" w:themeColor="text1"/>
          <w:sz w:val="20"/>
        </w:rPr>
        <w:t xml:space="preserve">̆ вестник. Сер. Обще- </w:t>
      </w:r>
      <w:proofErr w:type="spellStart"/>
      <w:r w:rsidRPr="00637460">
        <w:rPr>
          <w:color w:val="000000" w:themeColor="text1"/>
          <w:sz w:val="20"/>
        </w:rPr>
        <w:t>ство</w:t>
      </w:r>
      <w:proofErr w:type="spellEnd"/>
      <w:r w:rsidRPr="00637460">
        <w:rPr>
          <w:color w:val="000000" w:themeColor="text1"/>
          <w:sz w:val="20"/>
        </w:rPr>
        <w:t xml:space="preserve">. История. Современность. 2020. Т. 5, </w:t>
      </w:r>
      <w:proofErr w:type="spellStart"/>
      <w:r w:rsidRPr="00637460">
        <w:rPr>
          <w:color w:val="000000" w:themeColor="text1"/>
          <w:sz w:val="20"/>
        </w:rPr>
        <w:t>No</w:t>
      </w:r>
      <w:proofErr w:type="spellEnd"/>
      <w:r w:rsidRPr="00637460">
        <w:rPr>
          <w:color w:val="000000" w:themeColor="text1"/>
          <w:sz w:val="20"/>
        </w:rPr>
        <w:t xml:space="preserve"> 1. С. 127–135. </w:t>
      </w:r>
      <w:hyperlink r:id="rId26" w:history="1">
        <w:r w:rsidRPr="00637460">
          <w:rPr>
            <w:rStyle w:val="ab"/>
            <w:color w:val="000000" w:themeColor="text1"/>
            <w:sz w:val="20"/>
            <w:lang w:val="en-US"/>
          </w:rPr>
          <w:t>https</w:t>
        </w:r>
        <w:r w:rsidRPr="00637460">
          <w:rPr>
            <w:rStyle w:val="ab"/>
            <w:color w:val="000000" w:themeColor="text1"/>
            <w:sz w:val="20"/>
          </w:rPr>
          <w:t>://</w:t>
        </w:r>
        <w:r w:rsidRPr="00637460">
          <w:rPr>
            <w:rStyle w:val="ab"/>
            <w:color w:val="000000" w:themeColor="text1"/>
            <w:sz w:val="20"/>
            <w:lang w:val="en-US"/>
          </w:rPr>
          <w:t>www</w:t>
        </w:r>
        <w:r w:rsidRPr="00637460">
          <w:rPr>
            <w:rStyle w:val="ab"/>
            <w:color w:val="000000" w:themeColor="text1"/>
            <w:sz w:val="20"/>
          </w:rPr>
          <w:t>.</w:t>
        </w:r>
        <w:proofErr w:type="spellStart"/>
        <w:r w:rsidRPr="00637460">
          <w:rPr>
            <w:rStyle w:val="ab"/>
            <w:color w:val="000000" w:themeColor="text1"/>
            <w:sz w:val="20"/>
            <w:lang w:val="en-US"/>
          </w:rPr>
          <w:t>omgtu</w:t>
        </w:r>
        <w:proofErr w:type="spellEnd"/>
        <w:r w:rsidRPr="00637460">
          <w:rPr>
            <w:rStyle w:val="ab"/>
            <w:color w:val="000000" w:themeColor="text1"/>
            <w:sz w:val="20"/>
          </w:rPr>
          <w:t>.</w:t>
        </w:r>
        <w:proofErr w:type="spellStart"/>
        <w:r w:rsidRPr="00637460">
          <w:rPr>
            <w:rStyle w:val="ab"/>
            <w:color w:val="000000" w:themeColor="text1"/>
            <w:sz w:val="20"/>
            <w:lang w:val="en-US"/>
          </w:rPr>
          <w:t>ru</w:t>
        </w:r>
        <w:proofErr w:type="spellEnd"/>
        <w:r w:rsidRPr="00637460">
          <w:rPr>
            <w:rStyle w:val="ab"/>
            <w:color w:val="000000" w:themeColor="text1"/>
            <w:sz w:val="20"/>
          </w:rPr>
          <w:t>/</w:t>
        </w:r>
        <w:r w:rsidRPr="00637460">
          <w:rPr>
            <w:rStyle w:val="ab"/>
            <w:color w:val="000000" w:themeColor="text1"/>
            <w:sz w:val="20"/>
            <w:lang w:val="en-US"/>
          </w:rPr>
          <w:t>general</w:t>
        </w:r>
        <w:r w:rsidRPr="00637460">
          <w:rPr>
            <w:rStyle w:val="ab"/>
            <w:color w:val="000000" w:themeColor="text1"/>
            <w:sz w:val="20"/>
          </w:rPr>
          <w:t>_</w:t>
        </w:r>
        <w:r w:rsidRPr="00637460">
          <w:rPr>
            <w:rStyle w:val="ab"/>
            <w:color w:val="000000" w:themeColor="text1"/>
            <w:sz w:val="20"/>
            <w:lang w:val="en-US"/>
          </w:rPr>
          <w:t>information</w:t>
        </w:r>
        <w:r w:rsidRPr="00637460">
          <w:rPr>
            <w:rStyle w:val="ab"/>
            <w:color w:val="000000" w:themeColor="text1"/>
            <w:sz w:val="20"/>
          </w:rPr>
          <w:t>/</w:t>
        </w:r>
        <w:r w:rsidRPr="00637460">
          <w:rPr>
            <w:rStyle w:val="ab"/>
            <w:color w:val="000000" w:themeColor="text1"/>
            <w:sz w:val="20"/>
            <w:lang w:val="en-US"/>
          </w:rPr>
          <w:t>media</w:t>
        </w:r>
        <w:r w:rsidRPr="00637460">
          <w:rPr>
            <w:rStyle w:val="ab"/>
            <w:color w:val="000000" w:themeColor="text1"/>
            <w:sz w:val="20"/>
          </w:rPr>
          <w:t>_</w:t>
        </w:r>
        <w:proofErr w:type="spellStart"/>
        <w:r w:rsidRPr="00637460">
          <w:rPr>
            <w:rStyle w:val="ab"/>
            <w:color w:val="000000" w:themeColor="text1"/>
            <w:sz w:val="20"/>
            <w:lang w:val="en-US"/>
          </w:rPr>
          <w:t>omgtu</w:t>
        </w:r>
        <w:proofErr w:type="spellEnd"/>
        <w:r w:rsidRPr="00637460">
          <w:rPr>
            <w:rStyle w:val="ab"/>
            <w:color w:val="000000" w:themeColor="text1"/>
            <w:sz w:val="20"/>
          </w:rPr>
          <w:t>/</w:t>
        </w:r>
        <w:r w:rsidRPr="00637460">
          <w:rPr>
            <w:rStyle w:val="ab"/>
            <w:color w:val="000000" w:themeColor="text1"/>
            <w:sz w:val="20"/>
            <w:lang w:val="en-US"/>
          </w:rPr>
          <w:t>journal</w:t>
        </w:r>
        <w:r w:rsidRPr="00637460">
          <w:rPr>
            <w:rStyle w:val="ab"/>
            <w:color w:val="000000" w:themeColor="text1"/>
            <w:sz w:val="20"/>
          </w:rPr>
          <w:t>_</w:t>
        </w:r>
        <w:r w:rsidRPr="00637460">
          <w:rPr>
            <w:rStyle w:val="ab"/>
            <w:color w:val="000000" w:themeColor="text1"/>
            <w:sz w:val="20"/>
            <w:lang w:val="en-US"/>
          </w:rPr>
          <w:t>of</w:t>
        </w:r>
        <w:r w:rsidRPr="00637460">
          <w:rPr>
            <w:rStyle w:val="ab"/>
            <w:color w:val="000000" w:themeColor="text1"/>
            <w:sz w:val="20"/>
          </w:rPr>
          <w:t>_</w:t>
        </w:r>
        <w:proofErr w:type="spellStart"/>
        <w:r w:rsidRPr="00637460">
          <w:rPr>
            <w:rStyle w:val="ab"/>
            <w:color w:val="000000" w:themeColor="text1"/>
            <w:sz w:val="20"/>
            <w:lang w:val="en-US"/>
          </w:rPr>
          <w:t>omsk</w:t>
        </w:r>
        <w:proofErr w:type="spellEnd"/>
        <w:r w:rsidRPr="00637460">
          <w:rPr>
            <w:rStyle w:val="ab"/>
            <w:color w:val="000000" w:themeColor="text1"/>
            <w:sz w:val="20"/>
          </w:rPr>
          <w:t>_</w:t>
        </w:r>
        <w:r w:rsidRPr="00637460">
          <w:rPr>
            <w:rStyle w:val="ab"/>
            <w:color w:val="000000" w:themeColor="text1"/>
            <w:sz w:val="20"/>
            <w:lang w:val="en-US"/>
          </w:rPr>
          <w:t>research</w:t>
        </w:r>
        <w:r w:rsidRPr="00637460">
          <w:rPr>
            <w:rStyle w:val="ab"/>
            <w:color w:val="000000" w:themeColor="text1"/>
            <w:sz w:val="20"/>
          </w:rPr>
          <w:t>_</w:t>
        </w:r>
        <w:r w:rsidRPr="00637460">
          <w:rPr>
            <w:rStyle w:val="ab"/>
            <w:color w:val="000000" w:themeColor="text1"/>
            <w:sz w:val="20"/>
            <w:lang w:val="en-US"/>
          </w:rPr>
          <w:t>journal</w:t>
        </w:r>
        <w:r w:rsidRPr="00637460">
          <w:rPr>
            <w:rStyle w:val="ab"/>
            <w:color w:val="000000" w:themeColor="text1"/>
            <w:sz w:val="20"/>
          </w:rPr>
          <w:t>/</w:t>
        </w:r>
        <w:r w:rsidRPr="00637460">
          <w:rPr>
            <w:rStyle w:val="ab"/>
            <w:color w:val="000000" w:themeColor="text1"/>
            <w:sz w:val="20"/>
            <w:lang w:val="en-US"/>
          </w:rPr>
          <w:t>files</w:t>
        </w:r>
        <w:r w:rsidRPr="00637460">
          <w:rPr>
            <w:rStyle w:val="ab"/>
            <w:color w:val="000000" w:themeColor="text1"/>
            <w:sz w:val="20"/>
          </w:rPr>
          <w:t>/</w:t>
        </w:r>
        <w:proofErr w:type="spellStart"/>
        <w:r w:rsidRPr="00637460">
          <w:rPr>
            <w:rStyle w:val="ab"/>
            <w:color w:val="000000" w:themeColor="text1"/>
            <w:sz w:val="20"/>
            <w:lang w:val="en-US"/>
          </w:rPr>
          <w:t>arhiv</w:t>
        </w:r>
        <w:proofErr w:type="spellEnd"/>
        <w:r w:rsidRPr="00637460">
          <w:rPr>
            <w:rStyle w:val="ab"/>
            <w:color w:val="000000" w:themeColor="text1"/>
            <w:sz w:val="20"/>
          </w:rPr>
          <w:t>/2020</w:t>
        </w:r>
      </w:hyperlink>
      <w:r w:rsidRPr="00637460">
        <w:rPr>
          <w:color w:val="000000" w:themeColor="text1"/>
          <w:sz w:val="20"/>
        </w:rPr>
        <w:t>.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3"/>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rPr>
        <w:t>Городнова</w:t>
      </w:r>
      <w:proofErr w:type="spellEnd"/>
      <w:r w:rsidRPr="00637460">
        <w:rPr>
          <w:color w:val="000000" w:themeColor="text1"/>
          <w:sz w:val="20"/>
        </w:rPr>
        <w:t>, Н. В., Самарская, Н. А.</w:t>
      </w:r>
      <w:r w:rsidRPr="00637460">
        <w:rPr>
          <w:color w:val="000000" w:themeColor="text1"/>
          <w:sz w:val="20"/>
          <w:shd w:val="clear" w:color="auto" w:fill="FFFFFF"/>
        </w:rPr>
        <w:t> (2019). </w:t>
      </w:r>
      <w:r w:rsidRPr="00637460">
        <w:rPr>
          <w:color w:val="000000" w:themeColor="text1"/>
          <w:sz w:val="20"/>
        </w:rPr>
        <w:t>Повышение качества жизни населения в современных экономических условиях России.</w:t>
      </w:r>
      <w:r w:rsidRPr="00637460">
        <w:rPr>
          <w:color w:val="000000" w:themeColor="text1"/>
          <w:sz w:val="20"/>
          <w:shd w:val="clear" w:color="auto" w:fill="FFFFFF"/>
        </w:rPr>
        <w:t> </w:t>
      </w:r>
      <w:r w:rsidRPr="00637460">
        <w:rPr>
          <w:i/>
          <w:iCs/>
          <w:color w:val="000000" w:themeColor="text1"/>
          <w:sz w:val="20"/>
        </w:rPr>
        <w:t>Дискуссия</w:t>
      </w:r>
      <w:r w:rsidRPr="00637460">
        <w:rPr>
          <w:color w:val="000000" w:themeColor="text1"/>
          <w:sz w:val="20"/>
          <w:shd w:val="clear" w:color="auto" w:fill="FFFFFF"/>
        </w:rPr>
        <w:t>, (3 (94)), 48-58.</w:t>
      </w:r>
      <w:r w:rsidRPr="00637460">
        <w:rPr>
          <w:color w:val="000000" w:themeColor="text1"/>
          <w:szCs w:val="24"/>
        </w:rPr>
        <w:t xml:space="preserve"> </w:t>
      </w:r>
      <w:hyperlink r:id="rId27" w:history="1">
        <w:r w:rsidRPr="00637460">
          <w:rPr>
            <w:rStyle w:val="ab"/>
            <w:color w:val="000000" w:themeColor="text1"/>
            <w:sz w:val="20"/>
            <w:shd w:val="clear" w:color="auto" w:fill="FFFFFF"/>
          </w:rPr>
          <w:t>https://science.urfu.ru/ru/publications/повышение-качества-жизни-населения-в-современных-экономических-ус</w:t>
        </w:r>
      </w:hyperlink>
      <w:r w:rsidRPr="00637460">
        <w:rPr>
          <w:color w:val="000000" w:themeColor="text1"/>
          <w:sz w:val="20"/>
          <w:shd w:val="clear" w:color="auto" w:fill="FFFFFF"/>
        </w:rPr>
        <w:t xml:space="preserve">  </w:t>
      </w:r>
      <w:r w:rsidRPr="00637460">
        <w:rPr>
          <w:color w:val="000000" w:themeColor="text1"/>
          <w:sz w:val="20"/>
        </w:rPr>
        <w:t>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3"/>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Динамика доходов населения. Под рук. Л. Григорьева // Бюллетень о текущих тенденциях российской экономики. Февраль 2020. №58. </w:t>
      </w:r>
      <w:hyperlink r:id="rId28" w:history="1">
        <w:r w:rsidRPr="00637460">
          <w:rPr>
            <w:rStyle w:val="ab"/>
            <w:color w:val="000000" w:themeColor="text1"/>
            <w:sz w:val="20"/>
          </w:rPr>
          <w:t>https://ac.gov.ru/uploads/2-Publications/rus_feb_2020.pdf</w:t>
        </w:r>
      </w:hyperlink>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3"/>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Гришина Е.Н., Лаптева И.П., Трусова Л.Н. Денежные доходы как основной индикатор уровня жизни населения России // Статистика и экономика. 2019. </w:t>
      </w:r>
      <w:hyperlink r:id="rId29" w:history="1">
        <w:r w:rsidRPr="00637460">
          <w:rPr>
            <w:rStyle w:val="ab"/>
            <w:color w:val="000000" w:themeColor="text1"/>
            <w:sz w:val="20"/>
          </w:rPr>
          <w:t>https://cyberleninka.ru/article/n/denezhnye-dohody-kak-osnovnoy-indikator-urovnya-zhizni-naseleniya-rossii/viewer</w:t>
        </w:r>
      </w:hyperlink>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3"/>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Л.М. Григорьев, В.А. </w:t>
      </w:r>
      <w:proofErr w:type="spellStart"/>
      <w:r w:rsidRPr="00637460">
        <w:rPr>
          <w:color w:val="000000" w:themeColor="text1"/>
          <w:sz w:val="20"/>
        </w:rPr>
        <w:t>Павлюшина</w:t>
      </w:r>
      <w:proofErr w:type="spellEnd"/>
      <w:r w:rsidRPr="00637460">
        <w:rPr>
          <w:color w:val="000000" w:themeColor="text1"/>
          <w:sz w:val="20"/>
        </w:rPr>
        <w:t xml:space="preserve">, В.В. </w:t>
      </w:r>
      <w:proofErr w:type="spellStart"/>
      <w:r w:rsidRPr="00637460">
        <w:rPr>
          <w:color w:val="000000" w:themeColor="text1"/>
          <w:sz w:val="20"/>
        </w:rPr>
        <w:t>Бриллиантова</w:t>
      </w:r>
      <w:proofErr w:type="spellEnd"/>
      <w:r w:rsidRPr="00637460">
        <w:rPr>
          <w:color w:val="000000" w:themeColor="text1"/>
          <w:sz w:val="20"/>
        </w:rPr>
        <w:t xml:space="preserve">, К.А. Бондаренко Региональная динамика доходов и потребительского спроса населения в России // Пространственная экономика. 2018. </w:t>
      </w:r>
      <w:hyperlink r:id="rId30" w:history="1">
        <w:r w:rsidRPr="00637460">
          <w:rPr>
            <w:rStyle w:val="ab"/>
            <w:color w:val="000000" w:themeColor="text1"/>
            <w:sz w:val="20"/>
          </w:rPr>
          <w:t>https://cyberleninka.ru/article/n/regionalnaya-dinamika-dohodov-i-potrebitelskogo-sprosa-naseleniya-v-rossii</w:t>
        </w:r>
      </w:hyperlink>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numPr>
          <w:ilvl w:val="0"/>
          <w:numId w:val="33"/>
        </w:numPr>
        <w:tabs>
          <w:tab w:val="left" w:pos="1106"/>
          <w:tab w:val="left" w:pos="1134"/>
        </w:tabs>
        <w:suppressAutoHyphens/>
        <w:snapToGrid/>
        <w:spacing w:before="0" w:after="0"/>
        <w:ind w:left="0" w:firstLine="709"/>
        <w:jc w:val="both"/>
        <w:rPr>
          <w:color w:val="000000" w:themeColor="text1"/>
          <w:sz w:val="20"/>
        </w:rPr>
      </w:pPr>
      <w:r w:rsidRPr="00637460">
        <w:rPr>
          <w:color w:val="000000" w:themeColor="text1"/>
          <w:sz w:val="20"/>
        </w:rPr>
        <w:t xml:space="preserve">Напишите реферат-рецензию на статью: </w:t>
      </w:r>
      <w:proofErr w:type="spellStart"/>
      <w:r w:rsidRPr="00637460">
        <w:rPr>
          <w:color w:val="000000" w:themeColor="text1"/>
          <w:sz w:val="20"/>
        </w:rPr>
        <w:t>Жаромский</w:t>
      </w:r>
      <w:proofErr w:type="spellEnd"/>
      <w:r w:rsidRPr="00637460">
        <w:rPr>
          <w:color w:val="000000" w:themeColor="text1"/>
          <w:sz w:val="20"/>
        </w:rPr>
        <w:t xml:space="preserve"> В.С., </w:t>
      </w:r>
      <w:proofErr w:type="spellStart"/>
      <w:r w:rsidRPr="00637460">
        <w:rPr>
          <w:color w:val="000000" w:themeColor="text1"/>
          <w:sz w:val="20"/>
        </w:rPr>
        <w:t>Мигранова</w:t>
      </w:r>
      <w:proofErr w:type="spellEnd"/>
      <w:r w:rsidRPr="00637460">
        <w:rPr>
          <w:color w:val="000000" w:themeColor="text1"/>
          <w:sz w:val="20"/>
        </w:rPr>
        <w:t xml:space="preserve"> Л.А., </w:t>
      </w:r>
      <w:proofErr w:type="spellStart"/>
      <w:r w:rsidRPr="00637460">
        <w:rPr>
          <w:color w:val="000000" w:themeColor="text1"/>
          <w:sz w:val="20"/>
        </w:rPr>
        <w:t>Токсанбаева</w:t>
      </w:r>
      <w:proofErr w:type="spellEnd"/>
      <w:r w:rsidRPr="00637460">
        <w:rPr>
          <w:color w:val="000000" w:themeColor="text1"/>
          <w:sz w:val="20"/>
        </w:rPr>
        <w:t xml:space="preserve"> М.С. Социально-экономическое неравенство в России: динамика и методы оценки // Народонаселение. Т.21, №4. 2018. </w:t>
      </w:r>
      <w:hyperlink r:id="rId31" w:history="1">
        <w:r w:rsidRPr="00637460">
          <w:rPr>
            <w:rStyle w:val="ab"/>
            <w:color w:val="000000" w:themeColor="text1"/>
            <w:sz w:val="20"/>
          </w:rPr>
          <w:t>https://cyberleninka.ru/article/n/sotsialno-ekonomicheskoe-neravenstvo-v-rossii-dinamika-i-metody-otsenki/viewer</w:t>
        </w:r>
      </w:hyperlink>
      <w:r w:rsidRPr="00637460">
        <w:rPr>
          <w:color w:val="000000" w:themeColor="text1"/>
          <w:sz w:val="20"/>
        </w:rPr>
        <w:t xml:space="preserve"> Сформулируйте основные утверждения автора. Выразите свое мнение по поводу утверждений автора и обоснуйте его.</w:t>
      </w:r>
    </w:p>
    <w:p w:rsidR="002B166D" w:rsidRPr="00637460" w:rsidRDefault="002B166D" w:rsidP="002B166D">
      <w:pPr>
        <w:widowControl/>
        <w:tabs>
          <w:tab w:val="left" w:pos="993"/>
          <w:tab w:val="left" w:pos="1106"/>
        </w:tabs>
        <w:snapToGrid/>
        <w:spacing w:before="0" w:after="0"/>
        <w:ind w:firstLine="709"/>
        <w:jc w:val="both"/>
        <w:rPr>
          <w:b/>
          <w:bCs/>
          <w:iCs/>
          <w:color w:val="000000" w:themeColor="text1"/>
          <w:sz w:val="20"/>
        </w:rPr>
      </w:pPr>
    </w:p>
    <w:p w:rsidR="002B166D" w:rsidRPr="00637460" w:rsidRDefault="002B166D" w:rsidP="002B166D">
      <w:pPr>
        <w:widowControl/>
        <w:tabs>
          <w:tab w:val="left" w:pos="993"/>
          <w:tab w:val="left" w:pos="1106"/>
        </w:tabs>
        <w:snapToGrid/>
        <w:spacing w:before="0" w:after="0"/>
        <w:ind w:firstLine="709"/>
        <w:jc w:val="both"/>
        <w:rPr>
          <w:b/>
          <w:bCs/>
          <w:color w:val="000000" w:themeColor="text1"/>
          <w:sz w:val="20"/>
        </w:rPr>
      </w:pPr>
      <w:r w:rsidRPr="00637460">
        <w:rPr>
          <w:b/>
          <w:bCs/>
          <w:iCs/>
          <w:color w:val="000000" w:themeColor="text1"/>
          <w:sz w:val="20"/>
        </w:rPr>
        <w:t>Тема 5 «</w:t>
      </w:r>
      <w:r w:rsidRPr="00637460">
        <w:rPr>
          <w:b/>
          <w:bCs/>
          <w:color w:val="000000" w:themeColor="text1"/>
          <w:sz w:val="20"/>
        </w:rPr>
        <w:t>Организация труда на предприятии»</w:t>
      </w:r>
    </w:p>
    <w:p w:rsidR="002B166D" w:rsidRPr="00637460" w:rsidRDefault="002B166D" w:rsidP="002B166D">
      <w:pPr>
        <w:widowControl/>
        <w:tabs>
          <w:tab w:val="left" w:pos="993"/>
          <w:tab w:val="left" w:pos="1106"/>
        </w:tabs>
        <w:snapToGrid/>
        <w:spacing w:before="0" w:after="0"/>
        <w:ind w:firstLine="709"/>
        <w:jc w:val="both"/>
        <w:rPr>
          <w:b/>
          <w:bCs/>
          <w:color w:val="000000" w:themeColor="text1"/>
          <w:sz w:val="20"/>
        </w:rPr>
      </w:pPr>
      <w:r w:rsidRPr="00637460">
        <w:rPr>
          <w:b/>
          <w:bCs/>
          <w:color w:val="000000" w:themeColor="text1"/>
          <w:sz w:val="20"/>
        </w:rPr>
        <w:t>Темы устного доклада.</w:t>
      </w:r>
    </w:p>
    <w:p w:rsidR="002B166D" w:rsidRPr="00637460" w:rsidRDefault="002B166D" w:rsidP="002B166D">
      <w:pPr>
        <w:pStyle w:val="afffc"/>
        <w:numPr>
          <w:ilvl w:val="0"/>
          <w:numId w:val="34"/>
        </w:numPr>
        <w:tabs>
          <w:tab w:val="left" w:pos="142"/>
          <w:tab w:val="left" w:pos="993"/>
          <w:tab w:val="left" w:pos="1106"/>
        </w:tabs>
        <w:spacing w:after="0" w:line="240" w:lineRule="auto"/>
        <w:ind w:left="0" w:firstLine="709"/>
        <w:jc w:val="both"/>
        <w:rPr>
          <w:rFonts w:ascii="Times New Roman" w:hAnsi="Times New Roman"/>
          <w:iCs/>
          <w:color w:val="000000" w:themeColor="text1"/>
        </w:rPr>
      </w:pPr>
      <w:r w:rsidRPr="00637460">
        <w:rPr>
          <w:rFonts w:ascii="Times New Roman" w:hAnsi="Times New Roman"/>
          <w:iCs/>
          <w:color w:val="000000" w:themeColor="text1"/>
        </w:rPr>
        <w:t>Организация труда на предприятии: основные понятия.</w:t>
      </w:r>
    </w:p>
    <w:p w:rsidR="002B166D" w:rsidRPr="00637460" w:rsidRDefault="002B166D" w:rsidP="002B166D">
      <w:pPr>
        <w:pStyle w:val="afffc"/>
        <w:numPr>
          <w:ilvl w:val="0"/>
          <w:numId w:val="34"/>
        </w:numPr>
        <w:tabs>
          <w:tab w:val="left" w:pos="142"/>
          <w:tab w:val="left" w:pos="993"/>
          <w:tab w:val="left" w:pos="1106"/>
        </w:tabs>
        <w:spacing w:after="0" w:line="240" w:lineRule="auto"/>
        <w:ind w:left="0" w:firstLine="709"/>
        <w:jc w:val="both"/>
        <w:rPr>
          <w:rFonts w:ascii="Times New Roman" w:hAnsi="Times New Roman"/>
          <w:iCs/>
          <w:color w:val="000000" w:themeColor="text1"/>
        </w:rPr>
      </w:pPr>
      <w:r w:rsidRPr="00637460">
        <w:rPr>
          <w:rFonts w:ascii="Times New Roman" w:hAnsi="Times New Roman"/>
          <w:iCs/>
          <w:color w:val="000000" w:themeColor="text1"/>
        </w:rPr>
        <w:t>Основные элементы организации труда.</w:t>
      </w:r>
    </w:p>
    <w:p w:rsidR="002B166D" w:rsidRPr="00637460" w:rsidRDefault="002B166D" w:rsidP="002B166D">
      <w:pPr>
        <w:pStyle w:val="afffc"/>
        <w:numPr>
          <w:ilvl w:val="0"/>
          <w:numId w:val="34"/>
        </w:numPr>
        <w:tabs>
          <w:tab w:val="left" w:pos="142"/>
          <w:tab w:val="left" w:pos="993"/>
          <w:tab w:val="left" w:pos="1106"/>
        </w:tabs>
        <w:spacing w:after="0" w:line="240" w:lineRule="auto"/>
        <w:ind w:left="0" w:firstLine="709"/>
        <w:jc w:val="both"/>
        <w:rPr>
          <w:rFonts w:ascii="Times New Roman" w:hAnsi="Times New Roman"/>
          <w:iCs/>
          <w:color w:val="000000" w:themeColor="text1"/>
        </w:rPr>
      </w:pPr>
      <w:r w:rsidRPr="00637460">
        <w:rPr>
          <w:rFonts w:ascii="Times New Roman" w:hAnsi="Times New Roman"/>
          <w:iCs/>
          <w:color w:val="000000" w:themeColor="text1"/>
        </w:rPr>
        <w:t>Виды норм труда и их особенности.</w:t>
      </w:r>
    </w:p>
    <w:p w:rsidR="002B166D" w:rsidRPr="00637460" w:rsidRDefault="002B166D" w:rsidP="002B166D">
      <w:pPr>
        <w:pStyle w:val="afffc"/>
        <w:numPr>
          <w:ilvl w:val="0"/>
          <w:numId w:val="34"/>
        </w:numPr>
        <w:tabs>
          <w:tab w:val="left" w:pos="142"/>
          <w:tab w:val="left" w:pos="993"/>
          <w:tab w:val="left" w:pos="1106"/>
        </w:tabs>
        <w:spacing w:after="0" w:line="240" w:lineRule="auto"/>
        <w:ind w:left="0" w:firstLine="709"/>
        <w:jc w:val="both"/>
        <w:rPr>
          <w:rFonts w:ascii="Times New Roman" w:hAnsi="Times New Roman"/>
          <w:iCs/>
          <w:color w:val="000000" w:themeColor="text1"/>
        </w:rPr>
      </w:pPr>
      <w:r w:rsidRPr="00637460">
        <w:rPr>
          <w:rFonts w:ascii="Times New Roman" w:hAnsi="Times New Roman"/>
          <w:iCs/>
          <w:color w:val="000000" w:themeColor="text1"/>
        </w:rPr>
        <w:t>Классификация затрат рабочего времени и методы их изучения.</w:t>
      </w:r>
    </w:p>
    <w:p w:rsidR="002B166D" w:rsidRPr="00637460" w:rsidRDefault="002B166D" w:rsidP="002B166D">
      <w:pPr>
        <w:pStyle w:val="afffc"/>
        <w:numPr>
          <w:ilvl w:val="0"/>
          <w:numId w:val="34"/>
        </w:numPr>
        <w:tabs>
          <w:tab w:val="left" w:pos="142"/>
          <w:tab w:val="left" w:pos="993"/>
          <w:tab w:val="left" w:pos="1106"/>
        </w:tabs>
        <w:spacing w:after="0" w:line="240" w:lineRule="auto"/>
        <w:ind w:left="0" w:firstLine="709"/>
        <w:jc w:val="both"/>
        <w:rPr>
          <w:rFonts w:ascii="Times New Roman" w:hAnsi="Times New Roman"/>
          <w:iCs/>
          <w:color w:val="000000" w:themeColor="text1"/>
        </w:rPr>
      </w:pPr>
      <w:r w:rsidRPr="00637460">
        <w:rPr>
          <w:rFonts w:ascii="Times New Roman" w:hAnsi="Times New Roman"/>
          <w:iCs/>
          <w:color w:val="000000" w:themeColor="text1"/>
        </w:rPr>
        <w:t>Показатели и методы измерения производительности труда.</w:t>
      </w:r>
    </w:p>
    <w:p w:rsidR="002B166D" w:rsidRPr="00637460" w:rsidRDefault="002B166D" w:rsidP="002B166D">
      <w:pPr>
        <w:pStyle w:val="afffc"/>
        <w:numPr>
          <w:ilvl w:val="0"/>
          <w:numId w:val="34"/>
        </w:numPr>
        <w:tabs>
          <w:tab w:val="left" w:pos="142"/>
          <w:tab w:val="left" w:pos="993"/>
          <w:tab w:val="left" w:pos="1106"/>
        </w:tabs>
        <w:spacing w:after="0" w:line="240" w:lineRule="auto"/>
        <w:ind w:left="0" w:firstLine="709"/>
        <w:jc w:val="both"/>
        <w:rPr>
          <w:rFonts w:ascii="Times New Roman" w:hAnsi="Times New Roman"/>
          <w:iCs/>
          <w:color w:val="000000" w:themeColor="text1"/>
        </w:rPr>
      </w:pPr>
      <w:r w:rsidRPr="00637460">
        <w:rPr>
          <w:rFonts w:ascii="Times New Roman" w:hAnsi="Times New Roman"/>
          <w:iCs/>
          <w:color w:val="000000" w:themeColor="text1"/>
        </w:rPr>
        <w:t>Пути повышения производительности труда.</w:t>
      </w:r>
    </w:p>
    <w:p w:rsidR="002B166D" w:rsidRPr="00637460" w:rsidRDefault="002B166D" w:rsidP="002B166D">
      <w:pPr>
        <w:pStyle w:val="afffc"/>
        <w:numPr>
          <w:ilvl w:val="0"/>
          <w:numId w:val="34"/>
        </w:numPr>
        <w:tabs>
          <w:tab w:val="left" w:pos="142"/>
          <w:tab w:val="left" w:pos="993"/>
          <w:tab w:val="left" w:pos="1106"/>
        </w:tabs>
        <w:spacing w:after="0" w:line="240" w:lineRule="auto"/>
        <w:ind w:left="0" w:firstLine="709"/>
        <w:jc w:val="both"/>
        <w:rPr>
          <w:rFonts w:ascii="Times New Roman" w:hAnsi="Times New Roman"/>
          <w:iCs/>
          <w:color w:val="000000" w:themeColor="text1"/>
        </w:rPr>
      </w:pPr>
      <w:r w:rsidRPr="00637460">
        <w:rPr>
          <w:rFonts w:ascii="Times New Roman" w:hAnsi="Times New Roman"/>
          <w:iCs/>
          <w:color w:val="000000" w:themeColor="text1"/>
        </w:rPr>
        <w:t>Особенности организации труда на российских предприятиях.</w:t>
      </w:r>
    </w:p>
    <w:p w:rsidR="002B166D" w:rsidRPr="00637460" w:rsidRDefault="002B166D" w:rsidP="002B166D">
      <w:pPr>
        <w:pStyle w:val="afffc"/>
        <w:numPr>
          <w:ilvl w:val="0"/>
          <w:numId w:val="34"/>
        </w:numPr>
        <w:tabs>
          <w:tab w:val="left" w:pos="142"/>
          <w:tab w:val="left" w:pos="993"/>
          <w:tab w:val="left" w:pos="1106"/>
        </w:tabs>
        <w:spacing w:after="0" w:line="240" w:lineRule="auto"/>
        <w:ind w:left="0" w:firstLine="709"/>
        <w:jc w:val="both"/>
        <w:rPr>
          <w:rFonts w:ascii="Times New Roman" w:hAnsi="Times New Roman"/>
          <w:iCs/>
          <w:color w:val="000000" w:themeColor="text1"/>
        </w:rPr>
      </w:pPr>
      <w:r w:rsidRPr="00637460">
        <w:rPr>
          <w:rFonts w:ascii="Times New Roman" w:hAnsi="Times New Roman"/>
          <w:iCs/>
          <w:color w:val="000000" w:themeColor="text1"/>
        </w:rPr>
        <w:t>Особенности организации труда на зарубежных предприятиях.</w:t>
      </w:r>
    </w:p>
    <w:p w:rsidR="002B166D" w:rsidRPr="00637460" w:rsidRDefault="002B166D" w:rsidP="002B166D">
      <w:pPr>
        <w:pStyle w:val="afffc"/>
        <w:numPr>
          <w:ilvl w:val="0"/>
          <w:numId w:val="34"/>
        </w:numPr>
        <w:tabs>
          <w:tab w:val="left" w:pos="1106"/>
        </w:tabs>
        <w:spacing w:after="0" w:line="240" w:lineRule="auto"/>
        <w:ind w:left="0" w:firstLine="709"/>
        <w:contextualSpacing/>
        <w:jc w:val="both"/>
        <w:rPr>
          <w:rFonts w:ascii="Times New Roman" w:hAnsi="Times New Roman"/>
          <w:color w:val="000000" w:themeColor="text1"/>
        </w:rPr>
      </w:pPr>
      <w:r w:rsidRPr="00637460">
        <w:rPr>
          <w:rFonts w:ascii="Times New Roman" w:hAnsi="Times New Roman"/>
          <w:bCs/>
          <w:color w:val="000000" w:themeColor="text1"/>
        </w:rPr>
        <w:lastRenderedPageBreak/>
        <w:t>Р</w:t>
      </w:r>
      <w:r w:rsidRPr="00637460">
        <w:rPr>
          <w:rFonts w:ascii="Times New Roman" w:hAnsi="Times New Roman"/>
          <w:color w:val="000000" w:themeColor="text1"/>
        </w:rPr>
        <w:t xml:space="preserve">азделение труда на предприятии. </w:t>
      </w:r>
    </w:p>
    <w:p w:rsidR="002B166D" w:rsidRPr="00637460" w:rsidRDefault="002B166D" w:rsidP="002B166D">
      <w:pPr>
        <w:pStyle w:val="afffc"/>
        <w:numPr>
          <w:ilvl w:val="0"/>
          <w:numId w:val="34"/>
        </w:numPr>
        <w:tabs>
          <w:tab w:val="left" w:pos="1106"/>
        </w:tabs>
        <w:spacing w:after="0" w:line="240" w:lineRule="auto"/>
        <w:ind w:left="0" w:firstLine="709"/>
        <w:contextualSpacing/>
        <w:jc w:val="both"/>
        <w:rPr>
          <w:rFonts w:ascii="Times New Roman" w:hAnsi="Times New Roman"/>
          <w:color w:val="000000" w:themeColor="text1"/>
        </w:rPr>
      </w:pPr>
      <w:r w:rsidRPr="00637460">
        <w:rPr>
          <w:rFonts w:ascii="Times New Roman" w:hAnsi="Times New Roman"/>
          <w:color w:val="000000" w:themeColor="text1"/>
        </w:rPr>
        <w:t xml:space="preserve">Основные категории персонала. </w:t>
      </w:r>
    </w:p>
    <w:p w:rsidR="002B166D" w:rsidRPr="00637460" w:rsidRDefault="002B166D" w:rsidP="002B166D">
      <w:pPr>
        <w:pStyle w:val="afffc"/>
        <w:numPr>
          <w:ilvl w:val="0"/>
          <w:numId w:val="34"/>
        </w:numPr>
        <w:tabs>
          <w:tab w:val="left" w:pos="1106"/>
        </w:tabs>
        <w:spacing w:after="0" w:line="240" w:lineRule="auto"/>
        <w:ind w:left="0" w:firstLine="709"/>
        <w:contextualSpacing/>
        <w:jc w:val="both"/>
        <w:rPr>
          <w:rFonts w:ascii="Times New Roman" w:hAnsi="Times New Roman"/>
          <w:color w:val="000000" w:themeColor="text1"/>
        </w:rPr>
      </w:pPr>
      <w:r w:rsidRPr="00637460">
        <w:rPr>
          <w:rFonts w:ascii="Times New Roman" w:hAnsi="Times New Roman"/>
          <w:color w:val="000000" w:themeColor="text1"/>
        </w:rPr>
        <w:t xml:space="preserve">Кооперация труда на предприятии. </w:t>
      </w:r>
    </w:p>
    <w:p w:rsidR="002B166D" w:rsidRPr="00637460" w:rsidRDefault="002B166D" w:rsidP="002B166D">
      <w:pPr>
        <w:pStyle w:val="afffc"/>
        <w:numPr>
          <w:ilvl w:val="0"/>
          <w:numId w:val="34"/>
        </w:numPr>
        <w:tabs>
          <w:tab w:val="left" w:pos="1106"/>
        </w:tabs>
        <w:spacing w:after="0" w:line="240" w:lineRule="auto"/>
        <w:ind w:left="0" w:firstLine="709"/>
        <w:contextualSpacing/>
        <w:jc w:val="both"/>
        <w:rPr>
          <w:rFonts w:ascii="Times New Roman" w:hAnsi="Times New Roman"/>
          <w:color w:val="000000" w:themeColor="text1"/>
        </w:rPr>
      </w:pPr>
      <w:r w:rsidRPr="00637460">
        <w:rPr>
          <w:rFonts w:ascii="Times New Roman" w:hAnsi="Times New Roman"/>
          <w:color w:val="000000" w:themeColor="text1"/>
        </w:rPr>
        <w:t>Организация рабочего места.</w:t>
      </w:r>
    </w:p>
    <w:p w:rsidR="002B166D" w:rsidRPr="00637460" w:rsidRDefault="002B166D" w:rsidP="002B166D">
      <w:pPr>
        <w:pStyle w:val="10"/>
        <w:tabs>
          <w:tab w:val="right" w:leader="dot" w:pos="9600"/>
        </w:tabs>
        <w:ind w:firstLine="709"/>
        <w:rPr>
          <w:rFonts w:ascii="Times New Roman" w:hAnsi="Times New Roman"/>
          <w:b/>
          <w:color w:val="000000" w:themeColor="text1"/>
        </w:rPr>
      </w:pPr>
    </w:p>
    <w:p w:rsidR="002B166D" w:rsidRPr="00637460" w:rsidRDefault="003F458D" w:rsidP="002B166D">
      <w:pPr>
        <w:pStyle w:val="10"/>
        <w:tabs>
          <w:tab w:val="right" w:leader="dot" w:pos="9600"/>
        </w:tabs>
        <w:ind w:firstLine="709"/>
        <w:rPr>
          <w:rFonts w:ascii="Times New Roman" w:hAnsi="Times New Roman"/>
          <w:b/>
          <w:color w:val="000000" w:themeColor="text1"/>
        </w:rPr>
      </w:pPr>
      <w:r>
        <w:rPr>
          <w:rFonts w:ascii="Times New Roman" w:hAnsi="Times New Roman"/>
          <w:b/>
          <w:color w:val="000000" w:themeColor="text1"/>
        </w:rPr>
        <w:t>7</w:t>
      </w:r>
      <w:r w:rsidR="002B166D" w:rsidRPr="00637460">
        <w:rPr>
          <w:rFonts w:ascii="Times New Roman" w:hAnsi="Times New Roman"/>
          <w:b/>
          <w:color w:val="000000" w:themeColor="text1"/>
        </w:rPr>
        <w:t>. Учебно-методическое и информационное обеспечение дисциплины</w:t>
      </w:r>
    </w:p>
    <w:p w:rsidR="002B166D" w:rsidRPr="00637460" w:rsidRDefault="003F458D" w:rsidP="002B166D">
      <w:pPr>
        <w:widowControl/>
        <w:snapToGrid/>
        <w:spacing w:before="0" w:after="0"/>
        <w:ind w:firstLine="680"/>
        <w:rPr>
          <w:b/>
          <w:color w:val="000000" w:themeColor="text1"/>
          <w:sz w:val="20"/>
        </w:rPr>
      </w:pPr>
      <w:r>
        <w:rPr>
          <w:b/>
          <w:color w:val="000000" w:themeColor="text1"/>
          <w:sz w:val="20"/>
        </w:rPr>
        <w:t>7</w:t>
      </w:r>
      <w:r w:rsidR="002B166D" w:rsidRPr="00637460">
        <w:rPr>
          <w:b/>
          <w:color w:val="000000" w:themeColor="text1"/>
          <w:sz w:val="20"/>
        </w:rPr>
        <w:t xml:space="preserve">.1. Рекомендуемая литература </w:t>
      </w:r>
    </w:p>
    <w:p w:rsidR="002B166D" w:rsidRPr="00637460" w:rsidRDefault="002B166D" w:rsidP="002B166D">
      <w:pPr>
        <w:widowControl/>
        <w:tabs>
          <w:tab w:val="left" w:pos="1080"/>
        </w:tabs>
        <w:suppressAutoHyphens/>
        <w:snapToGrid/>
        <w:spacing w:before="0" w:after="0"/>
        <w:ind w:firstLine="709"/>
        <w:jc w:val="both"/>
        <w:rPr>
          <w:b/>
          <w:color w:val="000000" w:themeColor="text1"/>
          <w:sz w:val="20"/>
        </w:rPr>
      </w:pPr>
      <w:r w:rsidRPr="00637460">
        <w:rPr>
          <w:b/>
          <w:color w:val="000000" w:themeColor="text1"/>
          <w:sz w:val="20"/>
        </w:rPr>
        <w:t>Основная литература</w:t>
      </w:r>
    </w:p>
    <w:p w:rsidR="002B166D" w:rsidRPr="00637460" w:rsidRDefault="002B166D" w:rsidP="002B166D">
      <w:pPr>
        <w:pStyle w:val="afffc"/>
        <w:numPr>
          <w:ilvl w:val="0"/>
          <w:numId w:val="36"/>
        </w:numPr>
        <w:spacing w:after="0" w:line="240" w:lineRule="auto"/>
        <w:ind w:left="714" w:hanging="357"/>
        <w:rPr>
          <w:rFonts w:ascii="Times New Roman" w:hAnsi="Times New Roman"/>
          <w:color w:val="000000" w:themeColor="text1"/>
        </w:rPr>
      </w:pPr>
      <w:r w:rsidRPr="00637460">
        <w:rPr>
          <w:rFonts w:ascii="Times New Roman" w:hAnsi="Times New Roman"/>
          <w:color w:val="000000" w:themeColor="text1"/>
        </w:rPr>
        <w:t xml:space="preserve">Козлова, Е. И. Экономика труда. Ч.2: учебное пособие / Е. И. Козлова, О. В. Титова. — Липецк: Липецкий государственный технический университет, ЭБС АСВ, 2019. — 73 c. — ISBN 978-5-88247-892-5. — Текст: электронный // Электронно-библиотечная система IPR BOOKS: [сайт]. — URL: http://www.iprbookshop.ru/101459.html </w:t>
      </w:r>
    </w:p>
    <w:p w:rsidR="002B166D" w:rsidRPr="00637460" w:rsidRDefault="009E3861" w:rsidP="002B166D">
      <w:pPr>
        <w:pStyle w:val="afffc"/>
        <w:numPr>
          <w:ilvl w:val="0"/>
          <w:numId w:val="36"/>
        </w:numPr>
        <w:spacing w:after="0" w:line="240" w:lineRule="auto"/>
        <w:ind w:left="714" w:hanging="357"/>
        <w:rPr>
          <w:rFonts w:ascii="Times New Roman" w:hAnsi="Times New Roman"/>
          <w:color w:val="000000" w:themeColor="text1"/>
        </w:rPr>
      </w:pPr>
      <w:proofErr w:type="spellStart"/>
      <w:r>
        <w:rPr>
          <w:rFonts w:ascii="Times New Roman" w:hAnsi="Times New Roman"/>
          <w:color w:val="000000" w:themeColor="text1"/>
        </w:rPr>
        <w:t>Валько</w:t>
      </w:r>
      <w:proofErr w:type="spellEnd"/>
      <w:r>
        <w:rPr>
          <w:rFonts w:ascii="Times New Roman" w:hAnsi="Times New Roman"/>
          <w:color w:val="000000" w:themeColor="text1"/>
        </w:rPr>
        <w:t>, Д. В. Экономика труда</w:t>
      </w:r>
      <w:r w:rsidR="002B166D" w:rsidRPr="00637460">
        <w:rPr>
          <w:rFonts w:ascii="Times New Roman" w:hAnsi="Times New Roman"/>
          <w:color w:val="000000" w:themeColor="text1"/>
        </w:rPr>
        <w:t xml:space="preserve">: учебное пособие / Д. В. </w:t>
      </w:r>
      <w:proofErr w:type="spellStart"/>
      <w:r w:rsidR="002B166D" w:rsidRPr="00637460">
        <w:rPr>
          <w:rFonts w:ascii="Times New Roman" w:hAnsi="Times New Roman"/>
          <w:color w:val="000000" w:themeColor="text1"/>
        </w:rPr>
        <w:t>Валько</w:t>
      </w:r>
      <w:proofErr w:type="spellEnd"/>
      <w:r w:rsidR="002B166D" w:rsidRPr="00637460">
        <w:rPr>
          <w:rFonts w:ascii="Times New Roman" w:hAnsi="Times New Roman"/>
          <w:color w:val="000000" w:themeColor="text1"/>
        </w:rPr>
        <w:t>, Е. А. Постников. — 2-е изд. — Челябинск, Саратов: Южно-Уральский институт управления и экономики, Ай Пи Эр Медиа, 2019. — 186 c. — ISBN 978-5-4486-0647-2. — Текст: электронный // Электронно-библиотечная система IPR BOOKS: [сайт]. — URL: http://www.iprbookshop.ru/81503.html</w:t>
      </w:r>
    </w:p>
    <w:p w:rsidR="002B166D" w:rsidRPr="00637460" w:rsidRDefault="002B166D" w:rsidP="002B166D">
      <w:pPr>
        <w:widowControl/>
        <w:tabs>
          <w:tab w:val="left" w:pos="1080"/>
        </w:tabs>
        <w:suppressAutoHyphens/>
        <w:snapToGrid/>
        <w:spacing w:before="0" w:after="0"/>
        <w:ind w:firstLine="709"/>
        <w:jc w:val="both"/>
        <w:rPr>
          <w:b/>
          <w:color w:val="000000" w:themeColor="text1"/>
          <w:sz w:val="20"/>
        </w:rPr>
      </w:pPr>
    </w:p>
    <w:p w:rsidR="009672E8" w:rsidRDefault="009672E8" w:rsidP="002B166D">
      <w:pPr>
        <w:widowControl/>
        <w:tabs>
          <w:tab w:val="left" w:pos="1080"/>
        </w:tabs>
        <w:suppressAutoHyphens/>
        <w:snapToGrid/>
        <w:spacing w:before="0" w:after="0"/>
        <w:ind w:firstLine="709"/>
        <w:jc w:val="both"/>
        <w:rPr>
          <w:b/>
          <w:color w:val="000000" w:themeColor="text1"/>
          <w:sz w:val="20"/>
        </w:rPr>
      </w:pPr>
    </w:p>
    <w:p w:rsidR="009672E8" w:rsidRDefault="009672E8" w:rsidP="002B166D">
      <w:pPr>
        <w:widowControl/>
        <w:tabs>
          <w:tab w:val="left" w:pos="1080"/>
        </w:tabs>
        <w:suppressAutoHyphens/>
        <w:snapToGrid/>
        <w:spacing w:before="0" w:after="0"/>
        <w:ind w:firstLine="709"/>
        <w:jc w:val="both"/>
        <w:rPr>
          <w:b/>
          <w:color w:val="000000" w:themeColor="text1"/>
          <w:sz w:val="20"/>
        </w:rPr>
      </w:pPr>
    </w:p>
    <w:p w:rsidR="002B166D" w:rsidRPr="00637460" w:rsidRDefault="002B166D" w:rsidP="002B166D">
      <w:pPr>
        <w:widowControl/>
        <w:tabs>
          <w:tab w:val="left" w:pos="1080"/>
        </w:tabs>
        <w:suppressAutoHyphens/>
        <w:snapToGrid/>
        <w:spacing w:before="0" w:after="0"/>
        <w:ind w:firstLine="709"/>
        <w:jc w:val="both"/>
        <w:rPr>
          <w:b/>
          <w:color w:val="000000" w:themeColor="text1"/>
          <w:sz w:val="20"/>
        </w:rPr>
      </w:pPr>
      <w:r w:rsidRPr="00637460">
        <w:rPr>
          <w:b/>
          <w:color w:val="000000" w:themeColor="text1"/>
          <w:sz w:val="20"/>
        </w:rPr>
        <w:t>Дополнительная литература</w:t>
      </w:r>
    </w:p>
    <w:p w:rsidR="002B166D" w:rsidRPr="00637460" w:rsidRDefault="002B166D" w:rsidP="002B166D">
      <w:pPr>
        <w:pStyle w:val="afffc"/>
        <w:numPr>
          <w:ilvl w:val="0"/>
          <w:numId w:val="37"/>
        </w:numPr>
        <w:spacing w:after="0" w:line="240" w:lineRule="auto"/>
        <w:rPr>
          <w:rFonts w:ascii="Times New Roman" w:hAnsi="Times New Roman"/>
          <w:color w:val="000000" w:themeColor="text1"/>
        </w:rPr>
      </w:pPr>
      <w:r w:rsidRPr="00637460">
        <w:rPr>
          <w:rFonts w:ascii="Times New Roman" w:hAnsi="Times New Roman"/>
          <w:color w:val="000000" w:themeColor="text1"/>
        </w:rPr>
        <w:t>Герман, И. И. Экономика труда: электронное учебно-методическое пособие / И. И. Герман. — Астрахань: Астраханский государственный архитектурно-строительный университет, ЭБС АСВ, 2018. — 68 c. — ISBN 978-5-93026-081-6. — Текст: электронный // Электронно-библиотечная система IPR BOOKS: [сайт]. — URL: http://www.iprbookshop.ru/93089.html</w:t>
      </w:r>
    </w:p>
    <w:p w:rsidR="002B166D" w:rsidRPr="00637460" w:rsidRDefault="002B166D" w:rsidP="002B166D">
      <w:pPr>
        <w:pStyle w:val="afffc"/>
        <w:numPr>
          <w:ilvl w:val="0"/>
          <w:numId w:val="37"/>
        </w:numPr>
        <w:spacing w:after="0" w:line="240" w:lineRule="auto"/>
        <w:ind w:left="714" w:hanging="357"/>
        <w:rPr>
          <w:rFonts w:ascii="Times New Roman" w:hAnsi="Times New Roman"/>
          <w:color w:val="000000" w:themeColor="text1"/>
        </w:rPr>
      </w:pPr>
      <w:r w:rsidRPr="00637460">
        <w:rPr>
          <w:rFonts w:ascii="Times New Roman" w:hAnsi="Times New Roman"/>
          <w:color w:val="000000" w:themeColor="text1"/>
        </w:rPr>
        <w:t xml:space="preserve">Костюченко, Т. Н. Экономика труда: учебное пособие / Т. Н. Костюченко, А. Р. </w:t>
      </w:r>
      <w:proofErr w:type="spellStart"/>
      <w:r w:rsidRPr="00637460">
        <w:rPr>
          <w:rFonts w:ascii="Times New Roman" w:hAnsi="Times New Roman"/>
          <w:color w:val="000000" w:themeColor="text1"/>
        </w:rPr>
        <w:t>Байчерова</w:t>
      </w:r>
      <w:proofErr w:type="spellEnd"/>
      <w:r w:rsidRPr="00637460">
        <w:rPr>
          <w:rFonts w:ascii="Times New Roman" w:hAnsi="Times New Roman"/>
          <w:color w:val="000000" w:themeColor="text1"/>
        </w:rPr>
        <w:t>, Д. В. Сидорова. — Ставрополь: Ставропольский государственный аграрный университет, 2018. — 168 c. — ISBN 2227-8397. — Текст: электронный // Электронно-библиотечная система IPR BOOKS: [сайт]. — URL: http://www.iprbookshop.ru/92971.html</w:t>
      </w:r>
    </w:p>
    <w:p w:rsidR="002B166D" w:rsidRPr="00637460" w:rsidRDefault="002B166D" w:rsidP="002B166D">
      <w:pPr>
        <w:widowControl/>
        <w:snapToGrid/>
        <w:spacing w:before="0" w:after="0"/>
        <w:ind w:firstLine="680"/>
        <w:rPr>
          <w:b/>
          <w:color w:val="000000" w:themeColor="text1"/>
          <w:sz w:val="20"/>
        </w:rPr>
      </w:pPr>
    </w:p>
    <w:p w:rsidR="002B166D" w:rsidRPr="00637460" w:rsidRDefault="003F458D" w:rsidP="002B166D">
      <w:pPr>
        <w:widowControl/>
        <w:tabs>
          <w:tab w:val="left" w:pos="1080"/>
        </w:tabs>
        <w:suppressAutoHyphens/>
        <w:snapToGrid/>
        <w:spacing w:before="0" w:after="0"/>
        <w:ind w:firstLine="709"/>
        <w:jc w:val="both"/>
        <w:rPr>
          <w:b/>
          <w:color w:val="000000" w:themeColor="text1"/>
          <w:sz w:val="20"/>
        </w:rPr>
      </w:pPr>
      <w:r>
        <w:rPr>
          <w:b/>
          <w:color w:val="000000" w:themeColor="text1"/>
          <w:sz w:val="20"/>
        </w:rPr>
        <w:t>7</w:t>
      </w:r>
      <w:r w:rsidR="002B166D" w:rsidRPr="00637460">
        <w:rPr>
          <w:b/>
          <w:color w:val="000000" w:themeColor="text1"/>
          <w:sz w:val="20"/>
        </w:rPr>
        <w:t>.2. Ресурсы информационно-телекоммуникационной сети «Интернет»</w:t>
      </w:r>
    </w:p>
    <w:p w:rsidR="002B166D" w:rsidRPr="00637460" w:rsidRDefault="005B5C32" w:rsidP="002B166D">
      <w:pPr>
        <w:widowControl/>
        <w:numPr>
          <w:ilvl w:val="0"/>
          <w:numId w:val="38"/>
        </w:numPr>
        <w:tabs>
          <w:tab w:val="left" w:pos="900"/>
          <w:tab w:val="left" w:pos="960"/>
          <w:tab w:val="left" w:pos="1080"/>
        </w:tabs>
        <w:snapToGrid/>
        <w:spacing w:before="0" w:after="0"/>
        <w:ind w:left="0" w:firstLine="709"/>
        <w:rPr>
          <w:color w:val="000000" w:themeColor="text1"/>
          <w:sz w:val="20"/>
        </w:rPr>
      </w:pPr>
      <w:hyperlink r:id="rId32" w:history="1">
        <w:r w:rsidR="002B166D" w:rsidRPr="00637460">
          <w:rPr>
            <w:rStyle w:val="ab"/>
            <w:color w:val="000000" w:themeColor="text1"/>
            <w:sz w:val="20"/>
          </w:rPr>
          <w:t>http://www.iprbookshop.ru/81503.html</w:t>
        </w:r>
      </w:hyperlink>
    </w:p>
    <w:p w:rsidR="002B166D" w:rsidRPr="00637460" w:rsidRDefault="005B5C32" w:rsidP="002B166D">
      <w:pPr>
        <w:widowControl/>
        <w:numPr>
          <w:ilvl w:val="0"/>
          <w:numId w:val="38"/>
        </w:numPr>
        <w:tabs>
          <w:tab w:val="left" w:pos="900"/>
          <w:tab w:val="left" w:pos="960"/>
          <w:tab w:val="left" w:pos="1080"/>
        </w:tabs>
        <w:snapToGrid/>
        <w:spacing w:before="0" w:after="0"/>
        <w:ind w:left="0" w:firstLine="709"/>
        <w:rPr>
          <w:color w:val="000000" w:themeColor="text1"/>
          <w:sz w:val="20"/>
        </w:rPr>
      </w:pPr>
      <w:hyperlink r:id="rId33" w:history="1">
        <w:r w:rsidR="002B166D" w:rsidRPr="00637460">
          <w:rPr>
            <w:rStyle w:val="ab"/>
            <w:color w:val="000000" w:themeColor="text1"/>
            <w:sz w:val="20"/>
          </w:rPr>
          <w:t>http://library.roweb.online</w:t>
        </w:r>
      </w:hyperlink>
    </w:p>
    <w:p w:rsidR="002B166D" w:rsidRPr="00637460" w:rsidRDefault="002B166D" w:rsidP="002B166D">
      <w:pPr>
        <w:widowControl/>
        <w:snapToGrid/>
        <w:spacing w:before="0" w:after="0"/>
        <w:ind w:firstLine="680"/>
        <w:rPr>
          <w:color w:val="000000" w:themeColor="text1"/>
          <w:sz w:val="20"/>
        </w:rPr>
      </w:pPr>
      <w:r w:rsidRPr="00637460">
        <w:rPr>
          <w:color w:val="000000" w:themeColor="text1"/>
          <w:sz w:val="20"/>
        </w:rPr>
        <w:t xml:space="preserve">-   </w:t>
      </w:r>
      <w:hyperlink r:id="rId34" w:history="1">
        <w:r w:rsidRPr="00637460">
          <w:rPr>
            <w:rStyle w:val="ab"/>
            <w:color w:val="000000" w:themeColor="text1"/>
            <w:sz w:val="20"/>
          </w:rPr>
          <w:t>https://urss.ru/images/add_ru/196221-1.pdf</w:t>
        </w:r>
      </w:hyperlink>
    </w:p>
    <w:p w:rsidR="002B166D" w:rsidRPr="00637460" w:rsidRDefault="002B166D" w:rsidP="002B166D">
      <w:pPr>
        <w:widowControl/>
        <w:snapToGrid/>
        <w:spacing w:before="0" w:after="0"/>
        <w:ind w:firstLine="680"/>
        <w:rPr>
          <w:b/>
          <w:color w:val="000000" w:themeColor="text1"/>
          <w:sz w:val="20"/>
        </w:rPr>
      </w:pPr>
    </w:p>
    <w:p w:rsidR="00670F94" w:rsidRDefault="003F458D" w:rsidP="00670F94">
      <w:pPr>
        <w:spacing w:before="0" w:after="0"/>
        <w:ind w:firstLine="709"/>
        <w:jc w:val="both"/>
        <w:rPr>
          <w:b/>
          <w:sz w:val="20"/>
        </w:rPr>
      </w:pPr>
      <w:r>
        <w:rPr>
          <w:b/>
          <w:sz w:val="20"/>
        </w:rPr>
        <w:t>8</w:t>
      </w:r>
      <w:r w:rsidR="00670F94">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70F94" w:rsidRDefault="00670F94" w:rsidP="00670F94">
      <w:pPr>
        <w:spacing w:before="0" w:after="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234B7" w:rsidRDefault="002234B7" w:rsidP="00670F94">
      <w:pPr>
        <w:spacing w:before="0" w:after="0"/>
        <w:ind w:firstLine="709"/>
        <w:jc w:val="both"/>
        <w:rPr>
          <w:sz w:val="20"/>
        </w:rPr>
      </w:pPr>
      <w:r w:rsidRPr="002234B7">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70F94" w:rsidRDefault="00670F94" w:rsidP="00670F94">
      <w:pPr>
        <w:spacing w:before="0" w:after="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B166D" w:rsidRPr="00637460" w:rsidRDefault="00670F94" w:rsidP="00670F94">
      <w:pPr>
        <w:tabs>
          <w:tab w:val="left" w:pos="360"/>
          <w:tab w:val="left" w:pos="900"/>
          <w:tab w:val="left" w:pos="993"/>
          <w:tab w:val="left" w:pos="1134"/>
        </w:tabs>
        <w:suppressAutoHyphens/>
        <w:spacing w:before="0" w:after="0"/>
        <w:ind w:firstLine="709"/>
        <w:jc w:val="both"/>
        <w:rPr>
          <w:sz w:val="20"/>
        </w:rPr>
      </w:pPr>
      <w:r>
        <w:rPr>
          <w:sz w:val="20"/>
        </w:rPr>
        <w:t>Программное обеспечение:</w:t>
      </w:r>
    </w:p>
    <w:p w:rsidR="002B166D" w:rsidRPr="00637460" w:rsidRDefault="002B166D" w:rsidP="002B166D">
      <w:pPr>
        <w:tabs>
          <w:tab w:val="left" w:pos="360"/>
          <w:tab w:val="left" w:pos="900"/>
          <w:tab w:val="left" w:pos="993"/>
          <w:tab w:val="left" w:pos="1134"/>
        </w:tabs>
        <w:suppressAutoHyphens/>
        <w:spacing w:before="0" w:after="0"/>
        <w:ind w:firstLine="709"/>
        <w:jc w:val="both"/>
        <w:rPr>
          <w:i/>
          <w:sz w:val="20"/>
        </w:rPr>
      </w:pPr>
      <w:r w:rsidRPr="00637460">
        <w:rPr>
          <w:i/>
          <w:sz w:val="20"/>
        </w:rPr>
        <w:t>Лицензионное программное обеспечение (в том числе, отечественного производства):</w:t>
      </w:r>
    </w:p>
    <w:p w:rsidR="002B166D" w:rsidRPr="00637460" w:rsidRDefault="002B166D" w:rsidP="002B166D">
      <w:pPr>
        <w:spacing w:before="0" w:after="0"/>
        <w:ind w:firstLine="709"/>
        <w:rPr>
          <w:sz w:val="20"/>
        </w:rPr>
      </w:pPr>
      <w:r w:rsidRPr="00637460">
        <w:rPr>
          <w:sz w:val="20"/>
        </w:rPr>
        <w:t xml:space="preserve">Операционная система </w:t>
      </w:r>
      <w:r w:rsidRPr="00637460">
        <w:rPr>
          <w:sz w:val="20"/>
          <w:lang w:val="en-US"/>
        </w:rPr>
        <w:t>Windows</w:t>
      </w:r>
      <w:r w:rsidRPr="00637460">
        <w:rPr>
          <w:sz w:val="20"/>
        </w:rPr>
        <w:t xml:space="preserve"> </w:t>
      </w:r>
      <w:r w:rsidRPr="00637460">
        <w:rPr>
          <w:sz w:val="20"/>
          <w:lang w:val="en-US"/>
        </w:rPr>
        <w:t>Professional</w:t>
      </w:r>
      <w:r w:rsidRPr="00637460">
        <w:rPr>
          <w:sz w:val="20"/>
        </w:rPr>
        <w:t xml:space="preserve"> 10</w:t>
      </w:r>
    </w:p>
    <w:p w:rsidR="002B166D" w:rsidRPr="00637460" w:rsidRDefault="002B166D" w:rsidP="002B166D">
      <w:pPr>
        <w:spacing w:before="0" w:after="0"/>
        <w:ind w:firstLine="709"/>
        <w:rPr>
          <w:sz w:val="20"/>
        </w:rPr>
      </w:pPr>
      <w:r w:rsidRPr="00637460">
        <w:rPr>
          <w:sz w:val="20"/>
        </w:rPr>
        <w:t>ПО браузер – приложение операционной системы, предназначенное для просмотра Web-страниц</w:t>
      </w:r>
    </w:p>
    <w:p w:rsidR="002B166D" w:rsidRPr="00637460" w:rsidRDefault="002B166D" w:rsidP="002B166D">
      <w:pPr>
        <w:spacing w:before="0" w:after="0"/>
        <w:ind w:firstLine="709"/>
        <w:rPr>
          <w:sz w:val="20"/>
        </w:rPr>
      </w:pPr>
      <w:r w:rsidRPr="00637460">
        <w:rPr>
          <w:sz w:val="20"/>
        </w:rPr>
        <w:t>Платформа проведения аттестационных процедур с использованием каналов связи (отечественное ПО)</w:t>
      </w:r>
    </w:p>
    <w:p w:rsidR="002B166D" w:rsidRPr="00637460" w:rsidRDefault="002B166D" w:rsidP="002B166D">
      <w:pPr>
        <w:spacing w:before="0" w:after="0"/>
        <w:ind w:firstLine="709"/>
        <w:rPr>
          <w:sz w:val="20"/>
        </w:rPr>
      </w:pPr>
      <w:r w:rsidRPr="00637460">
        <w:rPr>
          <w:sz w:val="20"/>
        </w:rPr>
        <w:t xml:space="preserve">Платформа проведения </w:t>
      </w:r>
      <w:proofErr w:type="spellStart"/>
      <w:r w:rsidRPr="00637460">
        <w:rPr>
          <w:sz w:val="20"/>
        </w:rPr>
        <w:t>вебинаров</w:t>
      </w:r>
      <w:proofErr w:type="spellEnd"/>
      <w:r w:rsidRPr="00637460">
        <w:rPr>
          <w:sz w:val="20"/>
        </w:rPr>
        <w:t xml:space="preserve"> (отечественное ПО)</w:t>
      </w:r>
    </w:p>
    <w:p w:rsidR="002B166D" w:rsidRPr="00637460" w:rsidRDefault="002B166D" w:rsidP="002B166D">
      <w:pPr>
        <w:spacing w:before="0" w:after="0"/>
        <w:ind w:firstLine="709"/>
        <w:rPr>
          <w:sz w:val="20"/>
        </w:rPr>
      </w:pPr>
      <w:r w:rsidRPr="00637460">
        <w:rPr>
          <w:sz w:val="20"/>
        </w:rPr>
        <w:t xml:space="preserve">Информационная технология. Онлайн тестирование цифровой платформы </w:t>
      </w:r>
      <w:proofErr w:type="spellStart"/>
      <w:r w:rsidRPr="00637460">
        <w:rPr>
          <w:sz w:val="20"/>
        </w:rPr>
        <w:t>Ровеб</w:t>
      </w:r>
      <w:proofErr w:type="spellEnd"/>
      <w:r w:rsidRPr="00637460">
        <w:rPr>
          <w:sz w:val="20"/>
        </w:rPr>
        <w:t xml:space="preserve"> (отечественное ПО)</w:t>
      </w:r>
    </w:p>
    <w:p w:rsidR="002B166D" w:rsidRPr="00637460" w:rsidRDefault="002B166D" w:rsidP="002B166D">
      <w:pPr>
        <w:spacing w:before="0" w:after="0"/>
        <w:ind w:firstLine="709"/>
        <w:rPr>
          <w:sz w:val="20"/>
        </w:rPr>
      </w:pPr>
      <w:r w:rsidRPr="00637460">
        <w:rPr>
          <w:sz w:val="20"/>
        </w:rPr>
        <w:t>Электронный информационный ресурс. Экспертный интеллектуальный информационный робот Аттестация асессоров (отечественное ПО)</w:t>
      </w:r>
    </w:p>
    <w:p w:rsidR="002B166D" w:rsidRPr="00637460" w:rsidRDefault="002B166D" w:rsidP="002B166D">
      <w:pPr>
        <w:spacing w:before="0" w:after="0"/>
        <w:ind w:firstLine="709"/>
        <w:rPr>
          <w:sz w:val="20"/>
        </w:rPr>
      </w:pPr>
      <w:r w:rsidRPr="00637460">
        <w:rPr>
          <w:sz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B166D" w:rsidRPr="00637460" w:rsidRDefault="002B166D" w:rsidP="002B166D">
      <w:pPr>
        <w:tabs>
          <w:tab w:val="left" w:pos="360"/>
          <w:tab w:val="left" w:pos="900"/>
          <w:tab w:val="left" w:pos="993"/>
          <w:tab w:val="left" w:pos="1134"/>
        </w:tabs>
        <w:suppressAutoHyphens/>
        <w:spacing w:before="0" w:after="0"/>
        <w:ind w:firstLine="709"/>
        <w:jc w:val="both"/>
        <w:rPr>
          <w:i/>
          <w:sz w:val="20"/>
        </w:rPr>
      </w:pPr>
      <w:r w:rsidRPr="00637460">
        <w:rPr>
          <w:sz w:val="20"/>
        </w:rPr>
        <w:t>Электронный информационный ресурс «Личная студия обучающегося» (отечественное ПО)</w:t>
      </w:r>
    </w:p>
    <w:p w:rsidR="002B166D" w:rsidRPr="00637460" w:rsidRDefault="002B166D" w:rsidP="002B166D">
      <w:pPr>
        <w:tabs>
          <w:tab w:val="left" w:pos="360"/>
          <w:tab w:val="left" w:pos="900"/>
          <w:tab w:val="left" w:pos="993"/>
          <w:tab w:val="left" w:pos="1134"/>
        </w:tabs>
        <w:suppressAutoHyphens/>
        <w:spacing w:before="0" w:after="0"/>
        <w:ind w:firstLine="709"/>
        <w:jc w:val="both"/>
        <w:rPr>
          <w:i/>
          <w:sz w:val="20"/>
        </w:rPr>
      </w:pPr>
      <w:r w:rsidRPr="00637460">
        <w:rPr>
          <w:i/>
          <w:sz w:val="20"/>
        </w:rPr>
        <w:t>Свободно распространяемое программное обеспечение (в том числе отечественного производства):</w:t>
      </w:r>
    </w:p>
    <w:p w:rsidR="002B166D" w:rsidRPr="00637460" w:rsidRDefault="002B166D" w:rsidP="002B166D">
      <w:pPr>
        <w:spacing w:before="0" w:after="0"/>
        <w:ind w:firstLine="709"/>
        <w:rPr>
          <w:sz w:val="20"/>
        </w:rPr>
      </w:pPr>
      <w:r w:rsidRPr="00637460">
        <w:rPr>
          <w:sz w:val="20"/>
        </w:rPr>
        <w:t>Мой Офис Веб-редакторы https://edit.myoffice.ru (отечественное ПО)</w:t>
      </w:r>
    </w:p>
    <w:p w:rsidR="002B166D" w:rsidRPr="00637460" w:rsidRDefault="002B166D" w:rsidP="002B166D">
      <w:pPr>
        <w:spacing w:before="0" w:after="0"/>
        <w:ind w:firstLine="709"/>
        <w:rPr>
          <w:sz w:val="20"/>
          <w:lang w:val="en-US"/>
        </w:rPr>
      </w:pPr>
      <w:r w:rsidRPr="00637460">
        <w:rPr>
          <w:sz w:val="20"/>
        </w:rPr>
        <w:t>ПО</w:t>
      </w:r>
      <w:r w:rsidRPr="00637460">
        <w:rPr>
          <w:sz w:val="20"/>
          <w:lang w:val="en-US"/>
        </w:rPr>
        <w:t xml:space="preserve"> OpenOffice.Org Calc. </w:t>
      </w:r>
    </w:p>
    <w:p w:rsidR="002B166D" w:rsidRPr="00637460" w:rsidRDefault="005B5C32" w:rsidP="002B166D">
      <w:pPr>
        <w:spacing w:before="0" w:after="0"/>
        <w:ind w:firstLine="709"/>
        <w:rPr>
          <w:sz w:val="20"/>
          <w:lang w:val="en-US"/>
        </w:rPr>
      </w:pPr>
      <w:hyperlink r:id="rId35" w:history="1">
        <w:r w:rsidR="002B166D" w:rsidRPr="00637460">
          <w:rPr>
            <w:sz w:val="20"/>
            <w:lang w:val="en-US"/>
          </w:rPr>
          <w:t>http://qsp.su/tools/onlinehelp/about_license_gpl_russian.html</w:t>
        </w:r>
      </w:hyperlink>
      <w:r w:rsidR="002B166D" w:rsidRPr="00637460">
        <w:rPr>
          <w:sz w:val="20"/>
          <w:lang w:val="en-US"/>
        </w:rPr>
        <w:t xml:space="preserve"> </w:t>
      </w:r>
    </w:p>
    <w:p w:rsidR="002B166D" w:rsidRPr="00637460" w:rsidRDefault="002B166D" w:rsidP="002B166D">
      <w:pPr>
        <w:spacing w:before="0" w:after="0"/>
        <w:ind w:firstLine="709"/>
        <w:rPr>
          <w:sz w:val="20"/>
        </w:rPr>
      </w:pPr>
      <w:r w:rsidRPr="00637460">
        <w:rPr>
          <w:sz w:val="20"/>
        </w:rPr>
        <w:t xml:space="preserve">ПО </w:t>
      </w:r>
      <w:proofErr w:type="spellStart"/>
      <w:r w:rsidRPr="00637460">
        <w:rPr>
          <w:sz w:val="20"/>
        </w:rPr>
        <w:t>OpenOffice.Org.Base</w:t>
      </w:r>
      <w:proofErr w:type="spellEnd"/>
    </w:p>
    <w:p w:rsidR="002B166D" w:rsidRPr="00637460" w:rsidRDefault="005B5C32" w:rsidP="002B166D">
      <w:pPr>
        <w:spacing w:before="0" w:after="0"/>
        <w:ind w:firstLine="709"/>
        <w:rPr>
          <w:sz w:val="20"/>
        </w:rPr>
      </w:pPr>
      <w:hyperlink r:id="rId36" w:history="1">
        <w:r w:rsidR="002B166D" w:rsidRPr="00637460">
          <w:rPr>
            <w:sz w:val="20"/>
          </w:rPr>
          <w:t>http://qsp.su/tools/onlinehelp/about_license_gpl_russian.html</w:t>
        </w:r>
      </w:hyperlink>
    </w:p>
    <w:p w:rsidR="002B166D" w:rsidRPr="00637460" w:rsidRDefault="002B166D" w:rsidP="002B166D">
      <w:pPr>
        <w:spacing w:before="0" w:after="0"/>
        <w:ind w:firstLine="709"/>
        <w:rPr>
          <w:sz w:val="20"/>
          <w:lang w:val="en-US"/>
        </w:rPr>
      </w:pPr>
      <w:r w:rsidRPr="00637460">
        <w:rPr>
          <w:sz w:val="20"/>
        </w:rPr>
        <w:t>ПО</w:t>
      </w:r>
      <w:r w:rsidRPr="00637460">
        <w:rPr>
          <w:sz w:val="20"/>
          <w:lang w:val="en-US"/>
        </w:rPr>
        <w:t xml:space="preserve"> </w:t>
      </w:r>
      <w:proofErr w:type="spellStart"/>
      <w:r w:rsidRPr="00637460">
        <w:rPr>
          <w:sz w:val="20"/>
          <w:lang w:val="en-US"/>
        </w:rPr>
        <w:t>OpenOffice.org.Impress</w:t>
      </w:r>
      <w:proofErr w:type="spellEnd"/>
      <w:r w:rsidRPr="00637460">
        <w:rPr>
          <w:sz w:val="20"/>
          <w:lang w:val="en-US"/>
        </w:rPr>
        <w:t xml:space="preserve"> </w:t>
      </w:r>
    </w:p>
    <w:p w:rsidR="002B166D" w:rsidRPr="00637460" w:rsidRDefault="005B5C32" w:rsidP="002B166D">
      <w:pPr>
        <w:spacing w:before="0" w:after="0"/>
        <w:ind w:firstLine="709"/>
        <w:rPr>
          <w:sz w:val="20"/>
          <w:lang w:val="en-US"/>
        </w:rPr>
      </w:pPr>
      <w:hyperlink r:id="rId37" w:history="1">
        <w:r w:rsidR="002B166D" w:rsidRPr="00637460">
          <w:rPr>
            <w:sz w:val="20"/>
            <w:lang w:val="en-US"/>
          </w:rPr>
          <w:t>http://qsp.su/tools/onlinehelp/about_license_gpl_russian.html</w:t>
        </w:r>
      </w:hyperlink>
      <w:r w:rsidR="002B166D" w:rsidRPr="00637460">
        <w:rPr>
          <w:sz w:val="20"/>
          <w:lang w:val="en-US"/>
        </w:rPr>
        <w:t xml:space="preserve"> </w:t>
      </w:r>
    </w:p>
    <w:p w:rsidR="002B166D" w:rsidRPr="00637460" w:rsidRDefault="002B166D" w:rsidP="002B166D">
      <w:pPr>
        <w:spacing w:before="0" w:after="0"/>
        <w:ind w:firstLine="709"/>
        <w:rPr>
          <w:sz w:val="20"/>
          <w:lang w:val="en-US"/>
        </w:rPr>
      </w:pPr>
      <w:r w:rsidRPr="00637460">
        <w:rPr>
          <w:sz w:val="20"/>
        </w:rPr>
        <w:lastRenderedPageBreak/>
        <w:t>ПО</w:t>
      </w:r>
      <w:r w:rsidRPr="00637460">
        <w:rPr>
          <w:sz w:val="20"/>
          <w:lang w:val="en-US"/>
        </w:rPr>
        <w:t xml:space="preserve"> OpenOffice.Org Writer </w:t>
      </w:r>
    </w:p>
    <w:p w:rsidR="002B166D" w:rsidRPr="00637460" w:rsidRDefault="005B5C32" w:rsidP="002B166D">
      <w:pPr>
        <w:spacing w:before="0" w:after="0"/>
        <w:ind w:firstLine="709"/>
        <w:rPr>
          <w:sz w:val="20"/>
          <w:lang w:val="en-US"/>
        </w:rPr>
      </w:pPr>
      <w:hyperlink r:id="rId38" w:history="1">
        <w:r w:rsidR="002B166D" w:rsidRPr="00637460">
          <w:rPr>
            <w:sz w:val="20"/>
            <w:lang w:val="en-US"/>
          </w:rPr>
          <w:t>http://qsp.su/tools/onlinehelp/about_license_gpl_russian.html</w:t>
        </w:r>
      </w:hyperlink>
    </w:p>
    <w:p w:rsidR="002B166D" w:rsidRPr="00637460" w:rsidRDefault="002B166D" w:rsidP="002B166D">
      <w:pPr>
        <w:spacing w:before="0" w:after="0"/>
        <w:ind w:firstLine="709"/>
        <w:rPr>
          <w:sz w:val="20"/>
          <w:lang w:val="en-US"/>
        </w:rPr>
      </w:pPr>
      <w:r w:rsidRPr="00637460">
        <w:rPr>
          <w:sz w:val="20"/>
        </w:rPr>
        <w:t>ПО</w:t>
      </w:r>
      <w:r w:rsidRPr="00637460">
        <w:rPr>
          <w:sz w:val="20"/>
          <w:lang w:val="en-US"/>
        </w:rPr>
        <w:t xml:space="preserve"> Open Office.org Draw</w:t>
      </w:r>
    </w:p>
    <w:p w:rsidR="002B166D" w:rsidRPr="00637460" w:rsidRDefault="005B5C32" w:rsidP="002B166D">
      <w:pPr>
        <w:spacing w:before="0" w:after="0"/>
        <w:ind w:firstLine="709"/>
        <w:rPr>
          <w:sz w:val="20"/>
          <w:lang w:val="en-US"/>
        </w:rPr>
      </w:pPr>
      <w:hyperlink r:id="rId39" w:history="1">
        <w:r w:rsidR="002B166D" w:rsidRPr="00637460">
          <w:rPr>
            <w:sz w:val="20"/>
            <w:lang w:val="en-US"/>
          </w:rPr>
          <w:t>http://qsp.su/tools/onlinehelp/about_license_gpl_russian.html</w:t>
        </w:r>
      </w:hyperlink>
    </w:p>
    <w:p w:rsidR="002B166D" w:rsidRPr="00637460" w:rsidRDefault="002B166D" w:rsidP="002B166D">
      <w:pPr>
        <w:tabs>
          <w:tab w:val="left" w:pos="360"/>
          <w:tab w:val="left" w:pos="900"/>
          <w:tab w:val="left" w:pos="993"/>
          <w:tab w:val="left" w:pos="1134"/>
        </w:tabs>
        <w:suppressAutoHyphens/>
        <w:spacing w:before="0" w:after="0"/>
        <w:ind w:firstLine="709"/>
        <w:jc w:val="both"/>
        <w:rPr>
          <w:i/>
          <w:sz w:val="20"/>
        </w:rPr>
      </w:pPr>
      <w:r w:rsidRPr="00637460">
        <w:rPr>
          <w:sz w:val="20"/>
        </w:rPr>
        <w:t xml:space="preserve">ПО «Блокнот» - стандартное приложение операционной системы (MS </w:t>
      </w:r>
      <w:proofErr w:type="spellStart"/>
      <w:r w:rsidRPr="00637460">
        <w:rPr>
          <w:sz w:val="20"/>
        </w:rPr>
        <w:t>Windows</w:t>
      </w:r>
      <w:proofErr w:type="spellEnd"/>
      <w:r w:rsidRPr="00637460">
        <w:rPr>
          <w:sz w:val="20"/>
        </w:rPr>
        <w:t xml:space="preserve">, </w:t>
      </w:r>
      <w:proofErr w:type="spellStart"/>
      <w:r w:rsidRPr="00637460">
        <w:rPr>
          <w:sz w:val="20"/>
        </w:rPr>
        <w:t>Android</w:t>
      </w:r>
      <w:proofErr w:type="spellEnd"/>
      <w:r w:rsidRPr="00637460">
        <w:rPr>
          <w:sz w:val="20"/>
        </w:rPr>
        <w:t xml:space="preserve"> и т.д.), предназначенное для работы с текстами;</w:t>
      </w:r>
    </w:p>
    <w:p w:rsidR="002B166D" w:rsidRPr="00637460" w:rsidRDefault="002B166D" w:rsidP="002B166D">
      <w:pPr>
        <w:tabs>
          <w:tab w:val="left" w:pos="360"/>
          <w:tab w:val="left" w:pos="900"/>
          <w:tab w:val="left" w:pos="993"/>
          <w:tab w:val="left" w:pos="1134"/>
        </w:tabs>
        <w:suppressAutoHyphens/>
        <w:spacing w:before="0" w:after="0"/>
        <w:ind w:firstLine="709"/>
        <w:jc w:val="both"/>
        <w:rPr>
          <w:i/>
          <w:sz w:val="20"/>
        </w:rPr>
      </w:pPr>
      <w:r w:rsidRPr="00637460">
        <w:rPr>
          <w:i/>
          <w:sz w:val="20"/>
        </w:rPr>
        <w:t>Современные профессиональные базы данных:</w:t>
      </w:r>
    </w:p>
    <w:p w:rsidR="002B166D" w:rsidRPr="00637460" w:rsidRDefault="002B166D" w:rsidP="002B166D">
      <w:pPr>
        <w:spacing w:before="0" w:after="0"/>
        <w:ind w:firstLine="709"/>
        <w:rPr>
          <w:sz w:val="20"/>
        </w:rPr>
      </w:pPr>
      <w:r w:rsidRPr="00637460">
        <w:rPr>
          <w:sz w:val="20"/>
        </w:rPr>
        <w:t xml:space="preserve">Реестр профессиональных стандартов https://profstandart.rosmintrud.ru/obshchiy-informatsionnyy-blok/natsionalnyy-reestr-professionalnykh-standartov/reestr-professionalnykh-standartov/ </w:t>
      </w:r>
    </w:p>
    <w:p w:rsidR="002B166D" w:rsidRPr="00637460" w:rsidRDefault="002B166D" w:rsidP="002B166D">
      <w:pPr>
        <w:spacing w:before="0" w:after="0"/>
        <w:ind w:firstLine="709"/>
        <w:rPr>
          <w:sz w:val="20"/>
        </w:rPr>
      </w:pPr>
      <w:r w:rsidRPr="00637460">
        <w:rPr>
          <w:sz w:val="20"/>
        </w:rPr>
        <w:t xml:space="preserve">Реестр студентов/ординаторов/аспирантов/ассистентов-стажеров https://www.mos.ru/karta-moskvicha/services-proverka-grazhdanina-v-reestre-studentov/ </w:t>
      </w:r>
    </w:p>
    <w:p w:rsidR="002B166D" w:rsidRPr="00637460" w:rsidRDefault="002B166D" w:rsidP="002B166D">
      <w:pPr>
        <w:spacing w:before="0" w:after="0"/>
        <w:ind w:firstLine="709"/>
        <w:rPr>
          <w:sz w:val="20"/>
        </w:rPr>
      </w:pPr>
      <w:r w:rsidRPr="00637460">
        <w:rPr>
          <w:sz w:val="20"/>
        </w:rPr>
        <w:t xml:space="preserve">Российский союз аудиторов </w:t>
      </w:r>
      <w:hyperlink r:id="rId40" w:history="1">
        <w:r w:rsidRPr="00637460">
          <w:rPr>
            <w:rStyle w:val="ab"/>
            <w:sz w:val="20"/>
          </w:rPr>
          <w:t>http://www.org-rsa.ru/</w:t>
        </w:r>
      </w:hyperlink>
    </w:p>
    <w:p w:rsidR="002B166D" w:rsidRPr="00637460" w:rsidRDefault="002B166D" w:rsidP="002B166D">
      <w:pPr>
        <w:spacing w:before="0" w:after="0"/>
        <w:ind w:firstLine="709"/>
        <w:rPr>
          <w:sz w:val="20"/>
        </w:rPr>
      </w:pPr>
      <w:r w:rsidRPr="00637460">
        <w:rPr>
          <w:sz w:val="20"/>
        </w:rPr>
        <w:t xml:space="preserve">Ассоциация российских банков </w:t>
      </w:r>
      <w:hyperlink r:id="rId41" w:history="1">
        <w:r w:rsidRPr="00637460">
          <w:rPr>
            <w:rStyle w:val="ab"/>
            <w:sz w:val="20"/>
          </w:rPr>
          <w:t>https://arb.ru/</w:t>
        </w:r>
      </w:hyperlink>
    </w:p>
    <w:p w:rsidR="002B166D" w:rsidRPr="00637460" w:rsidRDefault="002B166D" w:rsidP="002B166D">
      <w:pPr>
        <w:spacing w:before="0" w:after="0"/>
        <w:ind w:firstLine="709"/>
        <w:rPr>
          <w:sz w:val="20"/>
        </w:rPr>
      </w:pPr>
      <w:proofErr w:type="spellStart"/>
      <w:r w:rsidRPr="00637460">
        <w:rPr>
          <w:sz w:val="20"/>
        </w:rPr>
        <w:t>Бухгалтерия.Ру</w:t>
      </w:r>
      <w:proofErr w:type="spellEnd"/>
      <w:r w:rsidRPr="00637460">
        <w:rPr>
          <w:sz w:val="20"/>
        </w:rPr>
        <w:t xml:space="preserve"> https://www.buhgalteria.ru/</w:t>
      </w:r>
    </w:p>
    <w:p w:rsidR="002B166D" w:rsidRPr="00637460" w:rsidRDefault="002B166D" w:rsidP="002B166D">
      <w:pPr>
        <w:spacing w:before="0" w:after="0"/>
        <w:ind w:firstLine="709"/>
        <w:rPr>
          <w:sz w:val="20"/>
        </w:rPr>
      </w:pPr>
      <w:r w:rsidRPr="00637460">
        <w:rPr>
          <w:sz w:val="20"/>
        </w:rPr>
        <w:t xml:space="preserve">Союз финансистов России </w:t>
      </w:r>
      <w:hyperlink r:id="rId42" w:history="1">
        <w:r w:rsidRPr="00637460">
          <w:rPr>
            <w:rStyle w:val="ab"/>
            <w:sz w:val="20"/>
          </w:rPr>
          <w:t>http://sf-rf.ru/</w:t>
        </w:r>
      </w:hyperlink>
    </w:p>
    <w:p w:rsidR="002B166D" w:rsidRPr="00637460" w:rsidRDefault="002B166D" w:rsidP="002B166D">
      <w:pPr>
        <w:spacing w:before="0" w:after="0"/>
        <w:ind w:firstLine="709"/>
        <w:rPr>
          <w:sz w:val="20"/>
        </w:rPr>
      </w:pPr>
      <w:r w:rsidRPr="00637460">
        <w:rPr>
          <w:sz w:val="20"/>
        </w:rPr>
        <w:t xml:space="preserve">Научная электронная библиотека. </w:t>
      </w:r>
      <w:hyperlink r:id="rId43" w:history="1">
        <w:r w:rsidRPr="00637460">
          <w:rPr>
            <w:rStyle w:val="ab"/>
            <w:sz w:val="20"/>
            <w:lang w:val="en-US"/>
          </w:rPr>
          <w:t>http</w:t>
        </w:r>
        <w:r w:rsidRPr="00637460">
          <w:rPr>
            <w:rStyle w:val="ab"/>
            <w:sz w:val="20"/>
          </w:rPr>
          <w:t>://</w:t>
        </w:r>
        <w:proofErr w:type="spellStart"/>
        <w:r w:rsidRPr="00637460">
          <w:rPr>
            <w:rStyle w:val="ab"/>
            <w:sz w:val="20"/>
            <w:lang w:val="en-US"/>
          </w:rPr>
          <w:t>elibrary</w:t>
        </w:r>
        <w:proofErr w:type="spellEnd"/>
        <w:r w:rsidRPr="00637460">
          <w:rPr>
            <w:rStyle w:val="ab"/>
            <w:sz w:val="20"/>
          </w:rPr>
          <w:t>.</w:t>
        </w:r>
        <w:proofErr w:type="spellStart"/>
        <w:r w:rsidRPr="00637460">
          <w:rPr>
            <w:rStyle w:val="ab"/>
            <w:sz w:val="20"/>
            <w:lang w:val="en-US"/>
          </w:rPr>
          <w:t>ru</w:t>
        </w:r>
        <w:proofErr w:type="spellEnd"/>
      </w:hyperlink>
    </w:p>
    <w:p w:rsidR="002B166D" w:rsidRPr="00637460" w:rsidRDefault="002B166D" w:rsidP="002B166D">
      <w:pPr>
        <w:tabs>
          <w:tab w:val="left" w:pos="360"/>
          <w:tab w:val="left" w:pos="900"/>
          <w:tab w:val="left" w:pos="993"/>
          <w:tab w:val="left" w:pos="1134"/>
        </w:tabs>
        <w:suppressAutoHyphens/>
        <w:spacing w:before="0" w:after="0"/>
        <w:ind w:firstLine="709"/>
        <w:jc w:val="both"/>
        <w:rPr>
          <w:color w:val="FF0000"/>
          <w:sz w:val="20"/>
        </w:rPr>
      </w:pPr>
      <w:r w:rsidRPr="00637460">
        <w:rPr>
          <w:sz w:val="20"/>
        </w:rPr>
        <w:t xml:space="preserve">Электронно-библиотечная система </w:t>
      </w:r>
      <w:proofErr w:type="spellStart"/>
      <w:r w:rsidRPr="00637460">
        <w:rPr>
          <w:sz w:val="20"/>
          <w:lang w:val="en-US"/>
        </w:rPr>
        <w:t>IPRbooks</w:t>
      </w:r>
      <w:proofErr w:type="spellEnd"/>
      <w:r w:rsidRPr="00637460">
        <w:rPr>
          <w:sz w:val="20"/>
        </w:rPr>
        <w:t xml:space="preserve"> (ЭБС </w:t>
      </w:r>
      <w:proofErr w:type="spellStart"/>
      <w:r w:rsidRPr="00637460">
        <w:rPr>
          <w:sz w:val="20"/>
          <w:lang w:val="en-US"/>
        </w:rPr>
        <w:t>IPRbooks</w:t>
      </w:r>
      <w:proofErr w:type="spellEnd"/>
      <w:r w:rsidRPr="00637460">
        <w:rPr>
          <w:sz w:val="20"/>
        </w:rPr>
        <w:t xml:space="preserve">) –электронная библиотека по всем отраслям знаний </w:t>
      </w:r>
      <w:hyperlink r:id="rId44" w:history="1">
        <w:r w:rsidRPr="00637460">
          <w:rPr>
            <w:rStyle w:val="ab"/>
            <w:sz w:val="20"/>
            <w:lang w:val="en-US"/>
          </w:rPr>
          <w:t>http</w:t>
        </w:r>
        <w:r w:rsidRPr="00637460">
          <w:rPr>
            <w:rStyle w:val="ab"/>
            <w:sz w:val="20"/>
          </w:rPr>
          <w:t>://</w:t>
        </w:r>
        <w:r w:rsidRPr="00637460">
          <w:rPr>
            <w:rStyle w:val="ab"/>
            <w:sz w:val="20"/>
            <w:lang w:val="en-US"/>
          </w:rPr>
          <w:t>www</w:t>
        </w:r>
        <w:r w:rsidRPr="00637460">
          <w:rPr>
            <w:rStyle w:val="ab"/>
            <w:sz w:val="20"/>
          </w:rPr>
          <w:t>.</w:t>
        </w:r>
        <w:proofErr w:type="spellStart"/>
        <w:r w:rsidRPr="00637460">
          <w:rPr>
            <w:rStyle w:val="ab"/>
            <w:sz w:val="20"/>
            <w:lang w:val="en-US"/>
          </w:rPr>
          <w:t>iprbookshop</w:t>
        </w:r>
        <w:proofErr w:type="spellEnd"/>
        <w:r w:rsidRPr="00637460">
          <w:rPr>
            <w:rStyle w:val="ab"/>
            <w:sz w:val="20"/>
          </w:rPr>
          <w:t>.</w:t>
        </w:r>
        <w:proofErr w:type="spellStart"/>
        <w:r w:rsidRPr="00637460">
          <w:rPr>
            <w:rStyle w:val="ab"/>
            <w:sz w:val="20"/>
            <w:lang w:val="en-US"/>
          </w:rPr>
          <w:t>ru</w:t>
        </w:r>
        <w:proofErr w:type="spellEnd"/>
      </w:hyperlink>
    </w:p>
    <w:p w:rsidR="002B166D" w:rsidRDefault="002B166D" w:rsidP="002B166D">
      <w:pPr>
        <w:tabs>
          <w:tab w:val="left" w:pos="360"/>
          <w:tab w:val="left" w:pos="900"/>
          <w:tab w:val="left" w:pos="993"/>
          <w:tab w:val="left" w:pos="1134"/>
        </w:tabs>
        <w:suppressAutoHyphens/>
        <w:spacing w:before="0" w:after="0"/>
        <w:ind w:firstLine="709"/>
        <w:jc w:val="both"/>
        <w:rPr>
          <w:i/>
          <w:sz w:val="20"/>
        </w:rPr>
      </w:pPr>
      <w:r w:rsidRPr="00637460">
        <w:rPr>
          <w:i/>
          <w:sz w:val="20"/>
        </w:rPr>
        <w:t>Информационно-справочные системы:</w:t>
      </w:r>
    </w:p>
    <w:p w:rsidR="00A11CB7" w:rsidRPr="00A11CB7" w:rsidRDefault="00A11CB7" w:rsidP="00A11CB7">
      <w:pPr>
        <w:tabs>
          <w:tab w:val="left" w:pos="360"/>
          <w:tab w:val="left" w:pos="900"/>
          <w:tab w:val="left" w:pos="993"/>
          <w:tab w:val="left" w:pos="1134"/>
        </w:tabs>
        <w:suppressAutoHyphens/>
        <w:spacing w:before="0" w:after="0"/>
        <w:ind w:firstLine="709"/>
        <w:jc w:val="both"/>
        <w:rPr>
          <w:sz w:val="20"/>
        </w:rPr>
      </w:pPr>
      <w:r w:rsidRPr="00A11CB7">
        <w:rPr>
          <w:sz w:val="20"/>
        </w:rPr>
        <w:t xml:space="preserve">Справочно-правовая система «Гарант»; </w:t>
      </w:r>
    </w:p>
    <w:p w:rsidR="006564D2" w:rsidRDefault="00A11CB7" w:rsidP="00A11CB7">
      <w:pPr>
        <w:tabs>
          <w:tab w:val="left" w:pos="360"/>
          <w:tab w:val="left" w:pos="900"/>
          <w:tab w:val="left" w:pos="993"/>
          <w:tab w:val="left" w:pos="1134"/>
        </w:tabs>
        <w:suppressAutoHyphens/>
        <w:spacing w:before="0" w:after="0"/>
        <w:ind w:firstLine="709"/>
        <w:jc w:val="both"/>
      </w:pPr>
      <w:r w:rsidRPr="00A11CB7">
        <w:rPr>
          <w:sz w:val="20"/>
        </w:rPr>
        <w:t>Справочно-правовая система «Консультант Плюс».</w:t>
      </w:r>
    </w:p>
    <w:sectPr w:rsidR="006564D2" w:rsidSect="002B166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Helios">
    <w:altName w:val="Helios"/>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131"/>
      <w:lvlText w:val="%1."/>
      <w:lvlJc w:val="left"/>
      <w:pPr>
        <w:tabs>
          <w:tab w:val="left" w:pos="643"/>
        </w:tabs>
        <w:ind w:left="643" w:hanging="360"/>
      </w:pPr>
      <w:rPr>
        <w:rFonts w:cs="Times New Roman"/>
      </w:rPr>
    </w:lvl>
  </w:abstractNum>
  <w:abstractNum w:abstractNumId="1" w15:restartNumberingAfterBreak="0">
    <w:nsid w:val="FFFFFF82"/>
    <w:multiLevelType w:val="singleLevel"/>
    <w:tmpl w:val="FFFFFF82"/>
    <w:lvl w:ilvl="0">
      <w:start w:val="1"/>
      <w:numFmt w:val="bullet"/>
      <w:pStyle w:val="Tst-question"/>
      <w:lvlText w:val=""/>
      <w:lvlJc w:val="left"/>
      <w:pPr>
        <w:tabs>
          <w:tab w:val="left" w:pos="926"/>
        </w:tabs>
        <w:ind w:left="926" w:hanging="360"/>
      </w:pPr>
    </w:lvl>
  </w:abstractNum>
  <w:abstractNum w:abstractNumId="2" w15:restartNumberingAfterBreak="0">
    <w:nsid w:val="FFFFFF83"/>
    <w:multiLevelType w:val="singleLevel"/>
    <w:tmpl w:val="FFFFFF83"/>
    <w:lvl w:ilvl="0">
      <w:start w:val="1"/>
      <w:numFmt w:val="decimal"/>
      <w:pStyle w:val="3"/>
      <w:lvlText w:val="%1."/>
      <w:lvlJc w:val="left"/>
      <w:pPr>
        <w:ind w:left="720" w:hanging="360"/>
      </w:pPr>
      <w:rPr>
        <w:rFonts w:cs="Times New Roman"/>
      </w:rPr>
    </w:lvl>
  </w:abstractNum>
  <w:abstractNum w:abstractNumId="3" w15:restartNumberingAfterBreak="0">
    <w:nsid w:val="FFFFFF88"/>
    <w:multiLevelType w:val="singleLevel"/>
    <w:tmpl w:val="FFFFFF88"/>
    <w:lvl w:ilvl="0">
      <w:start w:val="1"/>
      <w:numFmt w:val="decimal"/>
      <w:pStyle w:val="-31"/>
      <w:lvlText w:val="%1."/>
      <w:lvlJc w:val="left"/>
      <w:pPr>
        <w:tabs>
          <w:tab w:val="left" w:pos="360"/>
        </w:tabs>
        <w:ind w:left="360" w:hanging="360"/>
      </w:pPr>
      <w:rPr>
        <w:rFonts w:cs="Times New Roman"/>
      </w:rPr>
    </w:lvl>
  </w:abstractNum>
  <w:abstractNum w:abstractNumId="4" w15:restartNumberingAfterBreak="0">
    <w:nsid w:val="FFFFFF89"/>
    <w:multiLevelType w:val="singleLevel"/>
    <w:tmpl w:val="FFFFFF89"/>
    <w:lvl w:ilvl="0">
      <w:start w:val="1"/>
      <w:numFmt w:val="bullet"/>
      <w:pStyle w:val="0752"/>
      <w:lvlText w:val=""/>
      <w:lvlJc w:val="left"/>
      <w:pPr>
        <w:tabs>
          <w:tab w:val="left" w:pos="360"/>
        </w:tabs>
        <w:ind w:left="360" w:hanging="360"/>
      </w:pPr>
    </w:lvl>
  </w:abstractNum>
  <w:abstractNum w:abstractNumId="5" w15:restartNumberingAfterBreak="0">
    <w:nsid w:val="FFFFFFFE"/>
    <w:multiLevelType w:val="singleLevel"/>
    <w:tmpl w:val="FFFFFFFE"/>
    <w:lvl w:ilvl="0">
      <w:numFmt w:val="bullet"/>
      <w:lvlText w:val="*"/>
      <w:lvlJc w:val="left"/>
    </w:lvl>
  </w:abstractNum>
  <w:abstractNum w:abstractNumId="6" w15:restartNumberingAfterBreak="0">
    <w:nsid w:val="062F65CB"/>
    <w:multiLevelType w:val="hybridMultilevel"/>
    <w:tmpl w:val="928A2DE2"/>
    <w:lvl w:ilvl="0" w:tplc="1A86F14C">
      <w:start w:val="1"/>
      <w:numFmt w:val="decimal"/>
      <w:lvlText w:val="%1"/>
      <w:lvlJc w:val="left"/>
      <w:pPr>
        <w:tabs>
          <w:tab w:val="num" w:pos="360"/>
        </w:tabs>
        <w:ind w:left="360" w:hanging="360"/>
      </w:pPr>
    </w:lvl>
    <w:lvl w:ilvl="1" w:tplc="9C5031C6">
      <w:start w:val="1"/>
      <w:numFmt w:val="decimal"/>
      <w:lvlText w:val="%2."/>
      <w:lvlJc w:val="left"/>
      <w:pPr>
        <w:tabs>
          <w:tab w:val="num" w:pos="1440"/>
        </w:tabs>
        <w:ind w:left="1440" w:hanging="360"/>
      </w:pPr>
    </w:lvl>
    <w:lvl w:ilvl="2" w:tplc="C00E8682">
      <w:start w:val="1"/>
      <w:numFmt w:val="decimal"/>
      <w:lvlText w:val="%3."/>
      <w:lvlJc w:val="left"/>
      <w:pPr>
        <w:tabs>
          <w:tab w:val="num" w:pos="2160"/>
        </w:tabs>
        <w:ind w:left="2160" w:hanging="360"/>
      </w:pPr>
    </w:lvl>
    <w:lvl w:ilvl="3" w:tplc="8E1C591A">
      <w:start w:val="1"/>
      <w:numFmt w:val="decimal"/>
      <w:lvlText w:val="%4."/>
      <w:lvlJc w:val="left"/>
      <w:pPr>
        <w:tabs>
          <w:tab w:val="num" w:pos="2880"/>
        </w:tabs>
        <w:ind w:left="2880" w:hanging="360"/>
      </w:pPr>
    </w:lvl>
    <w:lvl w:ilvl="4" w:tplc="A51000BE">
      <w:start w:val="1"/>
      <w:numFmt w:val="decimal"/>
      <w:lvlText w:val="%5."/>
      <w:lvlJc w:val="left"/>
      <w:pPr>
        <w:tabs>
          <w:tab w:val="num" w:pos="3600"/>
        </w:tabs>
        <w:ind w:left="3600" w:hanging="360"/>
      </w:pPr>
    </w:lvl>
    <w:lvl w:ilvl="5" w:tplc="FB3259CA">
      <w:start w:val="1"/>
      <w:numFmt w:val="decimal"/>
      <w:lvlText w:val="%6."/>
      <w:lvlJc w:val="left"/>
      <w:pPr>
        <w:tabs>
          <w:tab w:val="num" w:pos="4320"/>
        </w:tabs>
        <w:ind w:left="4320" w:hanging="360"/>
      </w:pPr>
    </w:lvl>
    <w:lvl w:ilvl="6" w:tplc="0E423FCA">
      <w:start w:val="1"/>
      <w:numFmt w:val="decimal"/>
      <w:lvlText w:val="%7."/>
      <w:lvlJc w:val="left"/>
      <w:pPr>
        <w:tabs>
          <w:tab w:val="num" w:pos="5040"/>
        </w:tabs>
        <w:ind w:left="5040" w:hanging="360"/>
      </w:pPr>
    </w:lvl>
    <w:lvl w:ilvl="7" w:tplc="769A858A">
      <w:start w:val="1"/>
      <w:numFmt w:val="decimal"/>
      <w:lvlText w:val="%8."/>
      <w:lvlJc w:val="left"/>
      <w:pPr>
        <w:tabs>
          <w:tab w:val="num" w:pos="5760"/>
        </w:tabs>
        <w:ind w:left="5760" w:hanging="360"/>
      </w:pPr>
    </w:lvl>
    <w:lvl w:ilvl="8" w:tplc="64322A70">
      <w:start w:val="1"/>
      <w:numFmt w:val="decimal"/>
      <w:lvlText w:val="%9."/>
      <w:lvlJc w:val="left"/>
      <w:pPr>
        <w:tabs>
          <w:tab w:val="num" w:pos="6480"/>
        </w:tabs>
        <w:ind w:left="6480" w:hanging="360"/>
      </w:pPr>
    </w:lvl>
  </w:abstractNum>
  <w:abstractNum w:abstractNumId="7" w15:restartNumberingAfterBreak="0">
    <w:nsid w:val="0D2F6A6E"/>
    <w:multiLevelType w:val="multilevel"/>
    <w:tmpl w:val="0D2F6A6E"/>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3450138"/>
    <w:multiLevelType w:val="multilevel"/>
    <w:tmpl w:val="13450138"/>
    <w:lvl w:ilvl="0">
      <w:start w:val="1"/>
      <w:numFmt w:val="decimal"/>
      <w:pStyle w:val="a"/>
      <w:lvlText w:val="%1."/>
      <w:lvlJc w:val="left"/>
      <w:pPr>
        <w:tabs>
          <w:tab w:val="left" w:pos="1440"/>
        </w:tabs>
        <w:ind w:left="1440" w:hanging="360"/>
      </w:pPr>
      <w:rPr>
        <w:rFonts w:cs="Times New Roman"/>
      </w:rPr>
    </w:lvl>
    <w:lvl w:ilvl="1">
      <w:start w:val="1"/>
      <w:numFmt w:val="lowerLetter"/>
      <w:lvlText w:val="%2."/>
      <w:lvlJc w:val="left"/>
      <w:pPr>
        <w:tabs>
          <w:tab w:val="left" w:pos="2160"/>
        </w:tabs>
        <w:ind w:left="2160" w:hanging="360"/>
      </w:pPr>
      <w:rPr>
        <w:rFonts w:cs="Times New Roman"/>
      </w:rPr>
    </w:lvl>
    <w:lvl w:ilvl="2">
      <w:start w:val="1"/>
      <w:numFmt w:val="lowerRoman"/>
      <w:lvlText w:val="%3."/>
      <w:lvlJc w:val="right"/>
      <w:pPr>
        <w:tabs>
          <w:tab w:val="left" w:pos="2880"/>
        </w:tabs>
        <w:ind w:left="2880" w:hanging="18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9" w15:restartNumberingAfterBreak="0">
    <w:nsid w:val="17AA16EB"/>
    <w:multiLevelType w:val="multilevel"/>
    <w:tmpl w:val="17AA16EB"/>
    <w:lvl w:ilvl="0">
      <w:start w:val="1"/>
      <w:numFmt w:val="decimal"/>
      <w:pStyle w:val="a0"/>
      <w:lvlText w:val="%1."/>
      <w:lvlJc w:val="left"/>
      <w:pPr>
        <w:tabs>
          <w:tab w:val="left" w:pos="0"/>
        </w:tabs>
        <w:ind w:left="113" w:hanging="113"/>
      </w:pPr>
      <w:rPr>
        <w:rFonts w:cs="Times New Roman"/>
      </w:rPr>
    </w:lvl>
    <w:lvl w:ilvl="1">
      <w:start w:val="1"/>
      <w:numFmt w:val="upperLetter"/>
      <w:lvlText w:val="%2)"/>
      <w:lvlJc w:val="left"/>
      <w:pPr>
        <w:tabs>
          <w:tab w:val="left" w:pos="0"/>
        </w:tabs>
        <w:ind w:left="454" w:hanging="114"/>
      </w:pPr>
      <w:rPr>
        <w:rFonts w:cs="Times New Roman"/>
      </w:rPr>
    </w:lvl>
    <w:lvl w:ilvl="2">
      <w:start w:val="1"/>
      <w:numFmt w:val="lowerRoman"/>
      <w:lvlText w:val="%3)"/>
      <w:lvlJc w:val="left"/>
      <w:pPr>
        <w:tabs>
          <w:tab w:val="left" w:pos="1080"/>
        </w:tabs>
        <w:ind w:left="1080" w:hanging="360"/>
      </w:pPr>
      <w:rPr>
        <w:rFonts w:cs="Times New Roman"/>
      </w:rPr>
    </w:lvl>
    <w:lvl w:ilvl="3">
      <w:start w:val="1"/>
      <w:numFmt w:val="decimal"/>
      <w:lvlText w:val="(%4)"/>
      <w:lvlJc w:val="left"/>
      <w:pPr>
        <w:tabs>
          <w:tab w:val="left" w:pos="1440"/>
        </w:tabs>
        <w:ind w:left="1440" w:hanging="360"/>
      </w:pPr>
      <w:rPr>
        <w:rFonts w:cs="Times New Roman"/>
      </w:rPr>
    </w:lvl>
    <w:lvl w:ilvl="4">
      <w:start w:val="1"/>
      <w:numFmt w:val="lowerLetter"/>
      <w:lvlText w:val="(%5)"/>
      <w:lvlJc w:val="left"/>
      <w:pPr>
        <w:tabs>
          <w:tab w:val="left" w:pos="1800"/>
        </w:tabs>
        <w:ind w:left="1800" w:hanging="360"/>
      </w:pPr>
      <w:rPr>
        <w:rFonts w:cs="Times New Roman"/>
      </w:rPr>
    </w:lvl>
    <w:lvl w:ilvl="5">
      <w:start w:val="1"/>
      <w:numFmt w:val="lowerRoman"/>
      <w:lvlText w:val="(%6)"/>
      <w:lvlJc w:val="left"/>
      <w:pPr>
        <w:tabs>
          <w:tab w:val="left" w:pos="2160"/>
        </w:tabs>
        <w:ind w:left="2160" w:hanging="360"/>
      </w:pPr>
      <w:rPr>
        <w:rFonts w:cs="Times New Roman"/>
      </w:rPr>
    </w:lvl>
    <w:lvl w:ilvl="6">
      <w:start w:val="1"/>
      <w:numFmt w:val="decimal"/>
      <w:lvlText w:val="%7."/>
      <w:lvlJc w:val="left"/>
      <w:pPr>
        <w:tabs>
          <w:tab w:val="left" w:pos="2520"/>
        </w:tabs>
        <w:ind w:left="2520" w:hanging="360"/>
      </w:pPr>
      <w:rPr>
        <w:rFonts w:cs="Times New Roman"/>
      </w:rPr>
    </w:lvl>
    <w:lvl w:ilvl="7">
      <w:start w:val="1"/>
      <w:numFmt w:val="lowerLetter"/>
      <w:lvlText w:val="%8."/>
      <w:lvlJc w:val="left"/>
      <w:pPr>
        <w:tabs>
          <w:tab w:val="left" w:pos="2880"/>
        </w:tabs>
        <w:ind w:left="2880" w:hanging="360"/>
      </w:pPr>
      <w:rPr>
        <w:rFonts w:cs="Times New Roman"/>
      </w:rPr>
    </w:lvl>
    <w:lvl w:ilvl="8">
      <w:start w:val="1"/>
      <w:numFmt w:val="lowerRoman"/>
      <w:lvlText w:val="%9."/>
      <w:lvlJc w:val="left"/>
      <w:pPr>
        <w:tabs>
          <w:tab w:val="left" w:pos="3240"/>
        </w:tabs>
        <w:ind w:left="3240" w:hanging="360"/>
      </w:pPr>
      <w:rPr>
        <w:rFonts w:cs="Times New Roman"/>
      </w:rPr>
    </w:lvl>
  </w:abstractNum>
  <w:abstractNum w:abstractNumId="10" w15:restartNumberingAfterBreak="0">
    <w:nsid w:val="19A22299"/>
    <w:multiLevelType w:val="multilevel"/>
    <w:tmpl w:val="19A22299"/>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C005D6A"/>
    <w:multiLevelType w:val="multilevel"/>
    <w:tmpl w:val="1C005D6A"/>
    <w:lvl w:ilvl="0">
      <w:start w:val="1"/>
      <w:numFmt w:val="decimal"/>
      <w:lvlText w:val="%1."/>
      <w:lvlJc w:val="left"/>
      <w:pPr>
        <w:tabs>
          <w:tab w:val="left" w:pos="1260"/>
        </w:tabs>
        <w:ind w:left="12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1C8F51BA"/>
    <w:multiLevelType w:val="multilevel"/>
    <w:tmpl w:val="1C8F51BA"/>
    <w:lvl w:ilvl="0">
      <w:start w:val="1"/>
      <w:numFmt w:val="decimal"/>
      <w:lvlText w:val="%1."/>
      <w:lvlJc w:val="left"/>
      <w:pPr>
        <w:tabs>
          <w:tab w:val="left" w:pos="1080"/>
        </w:tabs>
        <w:ind w:left="1080" w:hanging="360"/>
      </w:pPr>
      <w:rPr>
        <w:rFonts w:cs="Times New Roman"/>
      </w:rPr>
    </w:lvl>
    <w:lvl w:ilvl="1">
      <w:start w:val="1"/>
      <w:numFmt w:val="lowerLetter"/>
      <w:lvlText w:val="%2."/>
      <w:lvlJc w:val="left"/>
      <w:pPr>
        <w:tabs>
          <w:tab w:val="left" w:pos="1800"/>
        </w:tabs>
        <w:ind w:left="1800" w:hanging="360"/>
      </w:pPr>
      <w:rPr>
        <w:rFonts w:cs="Times New Roman"/>
      </w:rPr>
    </w:lvl>
    <w:lvl w:ilvl="2">
      <w:start w:val="1"/>
      <w:numFmt w:val="lowerRoman"/>
      <w:lvlText w:val="%3."/>
      <w:lvlJc w:val="right"/>
      <w:pPr>
        <w:tabs>
          <w:tab w:val="left" w:pos="2520"/>
        </w:tabs>
        <w:ind w:left="2520" w:hanging="180"/>
      </w:pPr>
      <w:rPr>
        <w:rFonts w:cs="Times New Roman"/>
      </w:rPr>
    </w:lvl>
    <w:lvl w:ilvl="3">
      <w:start w:val="1"/>
      <w:numFmt w:val="decimal"/>
      <w:lvlText w:val="%4."/>
      <w:lvlJc w:val="left"/>
      <w:pPr>
        <w:tabs>
          <w:tab w:val="left" w:pos="3240"/>
        </w:tabs>
        <w:ind w:left="3240" w:hanging="360"/>
      </w:pPr>
      <w:rPr>
        <w:rFonts w:cs="Times New Roman"/>
      </w:rPr>
    </w:lvl>
    <w:lvl w:ilvl="4">
      <w:start w:val="1"/>
      <w:numFmt w:val="lowerLetter"/>
      <w:lvlText w:val="%5."/>
      <w:lvlJc w:val="left"/>
      <w:pPr>
        <w:tabs>
          <w:tab w:val="left" w:pos="3960"/>
        </w:tabs>
        <w:ind w:left="3960" w:hanging="360"/>
      </w:pPr>
      <w:rPr>
        <w:rFonts w:cs="Times New Roman"/>
      </w:rPr>
    </w:lvl>
    <w:lvl w:ilvl="5">
      <w:start w:val="1"/>
      <w:numFmt w:val="lowerRoman"/>
      <w:lvlText w:val="%6."/>
      <w:lvlJc w:val="right"/>
      <w:pPr>
        <w:tabs>
          <w:tab w:val="left" w:pos="4680"/>
        </w:tabs>
        <w:ind w:left="4680" w:hanging="180"/>
      </w:pPr>
      <w:rPr>
        <w:rFonts w:cs="Times New Roman"/>
      </w:rPr>
    </w:lvl>
    <w:lvl w:ilvl="6">
      <w:start w:val="1"/>
      <w:numFmt w:val="decimal"/>
      <w:lvlText w:val="%7."/>
      <w:lvlJc w:val="left"/>
      <w:pPr>
        <w:tabs>
          <w:tab w:val="left" w:pos="5400"/>
        </w:tabs>
        <w:ind w:left="5400" w:hanging="360"/>
      </w:pPr>
      <w:rPr>
        <w:rFonts w:cs="Times New Roman"/>
      </w:rPr>
    </w:lvl>
    <w:lvl w:ilvl="7">
      <w:start w:val="1"/>
      <w:numFmt w:val="lowerLetter"/>
      <w:lvlText w:val="%8."/>
      <w:lvlJc w:val="left"/>
      <w:pPr>
        <w:tabs>
          <w:tab w:val="left" w:pos="6120"/>
        </w:tabs>
        <w:ind w:left="6120" w:hanging="360"/>
      </w:pPr>
      <w:rPr>
        <w:rFonts w:cs="Times New Roman"/>
      </w:rPr>
    </w:lvl>
    <w:lvl w:ilvl="8">
      <w:start w:val="1"/>
      <w:numFmt w:val="lowerRoman"/>
      <w:lvlText w:val="%9."/>
      <w:lvlJc w:val="right"/>
      <w:pPr>
        <w:tabs>
          <w:tab w:val="left" w:pos="6840"/>
        </w:tabs>
        <w:ind w:left="6840" w:hanging="180"/>
      </w:pPr>
      <w:rPr>
        <w:rFonts w:cs="Times New Roman"/>
      </w:rPr>
    </w:lvl>
  </w:abstractNum>
  <w:abstractNum w:abstractNumId="13" w15:restartNumberingAfterBreak="0">
    <w:nsid w:val="1D034241"/>
    <w:multiLevelType w:val="multilevel"/>
    <w:tmpl w:val="1D034241"/>
    <w:lvl w:ilvl="0">
      <w:start w:val="1"/>
      <w:numFmt w:val="decimal"/>
      <w:pStyle w:val="2"/>
      <w:lvlText w:val="%1"/>
      <w:lvlJc w:val="left"/>
      <w:pPr>
        <w:tabs>
          <w:tab w:val="left" w:pos="360"/>
        </w:tabs>
        <w:ind w:left="36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4FB6A69"/>
    <w:multiLevelType w:val="multilevel"/>
    <w:tmpl w:val="749A9A7A"/>
    <w:lvl w:ilvl="0">
      <w:start w:val="1"/>
      <w:numFmt w:val="decimal"/>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55262AB"/>
    <w:multiLevelType w:val="multilevel"/>
    <w:tmpl w:val="46340397"/>
    <w:lvl w:ilvl="0">
      <w:start w:val="1"/>
      <w:numFmt w:val="decimal"/>
      <w:lvlText w:val="%1"/>
      <w:lvlJc w:val="left"/>
      <w:pPr>
        <w:tabs>
          <w:tab w:val="left" w:pos="720"/>
        </w:tabs>
      </w:pPr>
      <w:rPr>
        <w:rFonts w:cs="Times New Roman"/>
        <w:b w:val="0"/>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7" w15:restartNumberingAfterBreak="0">
    <w:nsid w:val="27F772C7"/>
    <w:multiLevelType w:val="multilevel"/>
    <w:tmpl w:val="27F772C7"/>
    <w:lvl w:ilvl="0">
      <w:start w:val="1"/>
      <w:numFmt w:val="bullet"/>
      <w:lvlText w:val=""/>
      <w:lvlJc w:val="left"/>
      <w:pPr>
        <w:tabs>
          <w:tab w:val="left" w:pos="0"/>
        </w:tabs>
        <w:ind w:firstLine="454"/>
      </w:p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lvl>
    <w:lvl w:ilvl="3">
      <w:start w:val="1"/>
      <w:numFmt w:val="bullet"/>
      <w:lvlText w:val=""/>
      <w:lvlJc w:val="left"/>
      <w:pPr>
        <w:tabs>
          <w:tab w:val="left" w:pos="2880"/>
        </w:tabs>
        <w:ind w:left="2880" w:hanging="360"/>
      </w:pPr>
    </w:lvl>
    <w:lvl w:ilvl="4">
      <w:start w:val="1"/>
      <w:numFmt w:val="bullet"/>
      <w:lvlText w:val="o"/>
      <w:lvlJc w:val="left"/>
      <w:pPr>
        <w:tabs>
          <w:tab w:val="left" w:pos="3600"/>
        </w:tabs>
        <w:ind w:left="3600" w:hanging="360"/>
      </w:pPr>
    </w:lvl>
    <w:lvl w:ilvl="5">
      <w:start w:val="1"/>
      <w:numFmt w:val="bullet"/>
      <w:lvlText w:val=""/>
      <w:lvlJc w:val="left"/>
      <w:pPr>
        <w:tabs>
          <w:tab w:val="left" w:pos="4320"/>
        </w:tabs>
        <w:ind w:left="4320" w:hanging="360"/>
      </w:pPr>
    </w:lvl>
    <w:lvl w:ilvl="6">
      <w:start w:val="1"/>
      <w:numFmt w:val="bullet"/>
      <w:lvlText w:val=""/>
      <w:lvlJc w:val="left"/>
      <w:pPr>
        <w:tabs>
          <w:tab w:val="left" w:pos="5040"/>
        </w:tabs>
        <w:ind w:left="5040" w:hanging="360"/>
      </w:pPr>
    </w:lvl>
    <w:lvl w:ilvl="7">
      <w:start w:val="1"/>
      <w:numFmt w:val="bullet"/>
      <w:lvlText w:val="o"/>
      <w:lvlJc w:val="left"/>
      <w:pPr>
        <w:tabs>
          <w:tab w:val="left" w:pos="5760"/>
        </w:tabs>
        <w:ind w:left="5760" w:hanging="360"/>
      </w:pPr>
    </w:lvl>
    <w:lvl w:ilvl="8">
      <w:start w:val="1"/>
      <w:numFmt w:val="bullet"/>
      <w:lvlText w:val=""/>
      <w:lvlJc w:val="left"/>
      <w:pPr>
        <w:tabs>
          <w:tab w:val="left" w:pos="6480"/>
        </w:tabs>
        <w:ind w:left="6480" w:hanging="360"/>
      </w:pPr>
    </w:lvl>
  </w:abstractNum>
  <w:abstractNum w:abstractNumId="18" w15:restartNumberingAfterBreak="0">
    <w:nsid w:val="2BBD3BD0"/>
    <w:multiLevelType w:val="multilevel"/>
    <w:tmpl w:val="2BBD3BD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300C67AE"/>
    <w:multiLevelType w:val="multilevel"/>
    <w:tmpl w:val="300C67A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33DD5692"/>
    <w:multiLevelType w:val="multilevel"/>
    <w:tmpl w:val="33DD5692"/>
    <w:lvl w:ilvl="0">
      <w:start w:val="1"/>
      <w:numFmt w:val="decimal"/>
      <w:lvlText w:val="%1."/>
      <w:lvlJc w:val="left"/>
      <w:pPr>
        <w:tabs>
          <w:tab w:val="left" w:pos="540"/>
        </w:tabs>
        <w:ind w:left="540" w:hanging="360"/>
      </w:pPr>
      <w:rPr>
        <w:rFonts w:cs="Times New Roman"/>
      </w:rPr>
    </w:lvl>
    <w:lvl w:ilvl="1">
      <w:start w:val="1"/>
      <w:numFmt w:val="lowerLetter"/>
      <w:lvlText w:val="%2."/>
      <w:lvlJc w:val="left"/>
      <w:pPr>
        <w:tabs>
          <w:tab w:val="left" w:pos="540"/>
        </w:tabs>
        <w:ind w:left="540" w:hanging="360"/>
      </w:pPr>
      <w:rPr>
        <w:rFonts w:cs="Times New Roman"/>
      </w:rPr>
    </w:lvl>
    <w:lvl w:ilvl="2">
      <w:start w:val="1"/>
      <w:numFmt w:val="lowerRoman"/>
      <w:lvlText w:val="%3."/>
      <w:lvlJc w:val="right"/>
      <w:pPr>
        <w:tabs>
          <w:tab w:val="left" w:pos="1260"/>
        </w:tabs>
        <w:ind w:left="1260" w:hanging="180"/>
      </w:pPr>
      <w:rPr>
        <w:rFonts w:cs="Times New Roman"/>
      </w:rPr>
    </w:lvl>
    <w:lvl w:ilvl="3">
      <w:start w:val="1"/>
      <w:numFmt w:val="decimal"/>
      <w:lvlText w:val="%4."/>
      <w:lvlJc w:val="left"/>
      <w:pPr>
        <w:tabs>
          <w:tab w:val="left" w:pos="1980"/>
        </w:tabs>
        <w:ind w:left="1980" w:hanging="360"/>
      </w:pPr>
      <w:rPr>
        <w:rFonts w:cs="Times New Roman"/>
      </w:rPr>
    </w:lvl>
    <w:lvl w:ilvl="4">
      <w:start w:val="1"/>
      <w:numFmt w:val="lowerLetter"/>
      <w:lvlText w:val="%5."/>
      <w:lvlJc w:val="left"/>
      <w:pPr>
        <w:tabs>
          <w:tab w:val="left" w:pos="2700"/>
        </w:tabs>
        <w:ind w:left="2700" w:hanging="360"/>
      </w:pPr>
      <w:rPr>
        <w:rFonts w:cs="Times New Roman"/>
      </w:rPr>
    </w:lvl>
    <w:lvl w:ilvl="5">
      <w:start w:val="1"/>
      <w:numFmt w:val="lowerRoman"/>
      <w:lvlText w:val="%6."/>
      <w:lvlJc w:val="right"/>
      <w:pPr>
        <w:tabs>
          <w:tab w:val="left" w:pos="3420"/>
        </w:tabs>
        <w:ind w:left="3420" w:hanging="180"/>
      </w:pPr>
      <w:rPr>
        <w:rFonts w:cs="Times New Roman"/>
      </w:rPr>
    </w:lvl>
    <w:lvl w:ilvl="6">
      <w:start w:val="1"/>
      <w:numFmt w:val="decimal"/>
      <w:lvlText w:val="%7."/>
      <w:lvlJc w:val="left"/>
      <w:pPr>
        <w:tabs>
          <w:tab w:val="left" w:pos="4140"/>
        </w:tabs>
        <w:ind w:left="4140" w:hanging="360"/>
      </w:pPr>
      <w:rPr>
        <w:rFonts w:cs="Times New Roman"/>
      </w:rPr>
    </w:lvl>
    <w:lvl w:ilvl="7">
      <w:start w:val="1"/>
      <w:numFmt w:val="lowerLetter"/>
      <w:lvlText w:val="%8."/>
      <w:lvlJc w:val="left"/>
      <w:pPr>
        <w:tabs>
          <w:tab w:val="left" w:pos="4860"/>
        </w:tabs>
        <w:ind w:left="4860" w:hanging="360"/>
      </w:pPr>
      <w:rPr>
        <w:rFonts w:cs="Times New Roman"/>
      </w:rPr>
    </w:lvl>
    <w:lvl w:ilvl="8">
      <w:start w:val="1"/>
      <w:numFmt w:val="lowerRoman"/>
      <w:lvlText w:val="%9."/>
      <w:lvlJc w:val="right"/>
      <w:pPr>
        <w:tabs>
          <w:tab w:val="left" w:pos="5580"/>
        </w:tabs>
        <w:ind w:left="5580" w:hanging="180"/>
      </w:pPr>
      <w:rPr>
        <w:rFonts w:cs="Times New Roman"/>
      </w:rPr>
    </w:lvl>
  </w:abstractNum>
  <w:abstractNum w:abstractNumId="21" w15:restartNumberingAfterBreak="0">
    <w:nsid w:val="346F323C"/>
    <w:multiLevelType w:val="multilevel"/>
    <w:tmpl w:val="346F323C"/>
    <w:lvl w:ilvl="0">
      <w:start w:val="1"/>
      <w:numFmt w:val="decimal"/>
      <w:lvlText w:val="%1."/>
      <w:lvlJc w:val="left"/>
      <w:pPr>
        <w:ind w:left="1069"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22" w15:restartNumberingAfterBreak="0">
    <w:nsid w:val="37556940"/>
    <w:multiLevelType w:val="multilevel"/>
    <w:tmpl w:val="37556940"/>
    <w:lvl w:ilvl="0">
      <w:start w:val="1"/>
      <w:numFmt w:val="bullet"/>
      <w:lvlText w:val="-"/>
      <w:lvlJc w:val="left"/>
      <w:pPr>
        <w:tabs>
          <w:tab w:val="left" w:pos="786"/>
        </w:tabs>
        <w:ind w:left="786" w:hanging="360"/>
      </w:pPr>
    </w:lvl>
    <w:lvl w:ilvl="1">
      <w:start w:val="1"/>
      <w:numFmt w:val="bullet"/>
      <w:lvlText w:val="o"/>
      <w:lvlJc w:val="left"/>
      <w:pPr>
        <w:tabs>
          <w:tab w:val="left" w:pos="1440"/>
        </w:tabs>
        <w:ind w:left="1440" w:hanging="360"/>
      </w:pPr>
    </w:lvl>
    <w:lvl w:ilvl="2">
      <w:start w:val="1"/>
      <w:numFmt w:val="bullet"/>
      <w:lvlText w:val=""/>
      <w:lvlJc w:val="left"/>
      <w:pPr>
        <w:tabs>
          <w:tab w:val="left" w:pos="2160"/>
        </w:tabs>
        <w:ind w:left="2160" w:hanging="360"/>
      </w:pPr>
    </w:lvl>
    <w:lvl w:ilvl="3">
      <w:start w:val="1"/>
      <w:numFmt w:val="bullet"/>
      <w:lvlText w:val=""/>
      <w:lvlJc w:val="left"/>
      <w:pPr>
        <w:tabs>
          <w:tab w:val="left" w:pos="2880"/>
        </w:tabs>
        <w:ind w:left="2880" w:hanging="360"/>
      </w:pPr>
    </w:lvl>
    <w:lvl w:ilvl="4">
      <w:start w:val="1"/>
      <w:numFmt w:val="bullet"/>
      <w:lvlText w:val="o"/>
      <w:lvlJc w:val="left"/>
      <w:pPr>
        <w:tabs>
          <w:tab w:val="left" w:pos="3600"/>
        </w:tabs>
        <w:ind w:left="3600" w:hanging="360"/>
      </w:pPr>
    </w:lvl>
    <w:lvl w:ilvl="5">
      <w:start w:val="1"/>
      <w:numFmt w:val="bullet"/>
      <w:lvlText w:val=""/>
      <w:lvlJc w:val="left"/>
      <w:pPr>
        <w:tabs>
          <w:tab w:val="left" w:pos="4320"/>
        </w:tabs>
        <w:ind w:left="4320" w:hanging="360"/>
      </w:pPr>
    </w:lvl>
    <w:lvl w:ilvl="6">
      <w:start w:val="1"/>
      <w:numFmt w:val="bullet"/>
      <w:lvlText w:val=""/>
      <w:lvlJc w:val="left"/>
      <w:pPr>
        <w:tabs>
          <w:tab w:val="left" w:pos="5040"/>
        </w:tabs>
        <w:ind w:left="5040" w:hanging="360"/>
      </w:pPr>
    </w:lvl>
    <w:lvl w:ilvl="7">
      <w:start w:val="1"/>
      <w:numFmt w:val="bullet"/>
      <w:lvlText w:val="o"/>
      <w:lvlJc w:val="left"/>
      <w:pPr>
        <w:tabs>
          <w:tab w:val="left" w:pos="5760"/>
        </w:tabs>
        <w:ind w:left="5760" w:hanging="360"/>
      </w:pPr>
    </w:lvl>
    <w:lvl w:ilvl="8">
      <w:start w:val="1"/>
      <w:numFmt w:val="bullet"/>
      <w:lvlText w:val=""/>
      <w:lvlJc w:val="left"/>
      <w:pPr>
        <w:tabs>
          <w:tab w:val="left" w:pos="6480"/>
        </w:tabs>
        <w:ind w:left="6480" w:hanging="360"/>
      </w:pPr>
    </w:lvl>
  </w:abstractNum>
  <w:abstractNum w:abstractNumId="23" w15:restartNumberingAfterBreak="0">
    <w:nsid w:val="399C6276"/>
    <w:multiLevelType w:val="multilevel"/>
    <w:tmpl w:val="399C6276"/>
    <w:lvl w:ilvl="0">
      <w:start w:val="1"/>
      <w:numFmt w:val="decimal"/>
      <w:lvlText w:val="%1."/>
      <w:lvlJc w:val="left"/>
      <w:pPr>
        <w:tabs>
          <w:tab w:val="left" w:pos="1260"/>
        </w:tabs>
        <w:ind w:left="126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4" w15:restartNumberingAfterBreak="0">
    <w:nsid w:val="430006CB"/>
    <w:multiLevelType w:val="multilevel"/>
    <w:tmpl w:val="430006CB"/>
    <w:lvl w:ilvl="0">
      <w:start w:val="1"/>
      <w:numFmt w:val="bullet"/>
      <w:lvlText w:val=""/>
      <w:lvlJc w:val="left"/>
      <w:pPr>
        <w:tabs>
          <w:tab w:val="left" w:pos="720"/>
        </w:tabs>
        <w:ind w:left="720" w:hanging="360"/>
      </w:pPr>
    </w:lvl>
    <w:lvl w:ilvl="1">
      <w:start w:val="1"/>
      <w:numFmt w:val="bullet"/>
      <w:lvlText w:val="o"/>
      <w:lvlJc w:val="left"/>
      <w:pPr>
        <w:tabs>
          <w:tab w:val="left" w:pos="1440"/>
        </w:tabs>
        <w:ind w:left="1440" w:hanging="360"/>
      </w:pPr>
    </w:lvl>
    <w:lvl w:ilvl="2">
      <w:start w:val="1"/>
      <w:numFmt w:val="bullet"/>
      <w:lvlText w:val=""/>
      <w:lvlJc w:val="left"/>
      <w:pPr>
        <w:tabs>
          <w:tab w:val="left" w:pos="2160"/>
        </w:tabs>
        <w:ind w:left="2160" w:hanging="360"/>
      </w:pPr>
    </w:lvl>
    <w:lvl w:ilvl="3">
      <w:start w:val="1"/>
      <w:numFmt w:val="bullet"/>
      <w:lvlText w:val=""/>
      <w:lvlJc w:val="left"/>
      <w:pPr>
        <w:tabs>
          <w:tab w:val="left" w:pos="2880"/>
        </w:tabs>
        <w:ind w:left="2880" w:hanging="360"/>
      </w:pPr>
    </w:lvl>
    <w:lvl w:ilvl="4">
      <w:start w:val="1"/>
      <w:numFmt w:val="bullet"/>
      <w:lvlText w:val="o"/>
      <w:lvlJc w:val="left"/>
      <w:pPr>
        <w:tabs>
          <w:tab w:val="left" w:pos="3600"/>
        </w:tabs>
        <w:ind w:left="3600" w:hanging="360"/>
      </w:pPr>
    </w:lvl>
    <w:lvl w:ilvl="5">
      <w:start w:val="1"/>
      <w:numFmt w:val="bullet"/>
      <w:lvlText w:val=""/>
      <w:lvlJc w:val="left"/>
      <w:pPr>
        <w:tabs>
          <w:tab w:val="left" w:pos="4320"/>
        </w:tabs>
        <w:ind w:left="4320" w:hanging="360"/>
      </w:pPr>
    </w:lvl>
    <w:lvl w:ilvl="6">
      <w:start w:val="1"/>
      <w:numFmt w:val="bullet"/>
      <w:lvlText w:val=""/>
      <w:lvlJc w:val="left"/>
      <w:pPr>
        <w:tabs>
          <w:tab w:val="left" w:pos="5040"/>
        </w:tabs>
        <w:ind w:left="5040" w:hanging="360"/>
      </w:pPr>
    </w:lvl>
    <w:lvl w:ilvl="7">
      <w:start w:val="1"/>
      <w:numFmt w:val="bullet"/>
      <w:lvlText w:val="o"/>
      <w:lvlJc w:val="left"/>
      <w:pPr>
        <w:tabs>
          <w:tab w:val="left" w:pos="5760"/>
        </w:tabs>
        <w:ind w:left="5760" w:hanging="360"/>
      </w:pPr>
    </w:lvl>
    <w:lvl w:ilvl="8">
      <w:start w:val="1"/>
      <w:numFmt w:val="bullet"/>
      <w:lvlText w:val=""/>
      <w:lvlJc w:val="left"/>
      <w:pPr>
        <w:tabs>
          <w:tab w:val="left" w:pos="6480"/>
        </w:tabs>
        <w:ind w:left="6480" w:hanging="360"/>
      </w:pPr>
    </w:lvl>
  </w:abstractNum>
  <w:abstractNum w:abstractNumId="25" w15:restartNumberingAfterBreak="0">
    <w:nsid w:val="430F62C2"/>
    <w:multiLevelType w:val="multilevel"/>
    <w:tmpl w:val="430F62C2"/>
    <w:lvl w:ilvl="0">
      <w:start w:val="1"/>
      <w:numFmt w:val="decimal"/>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6C94560"/>
    <w:multiLevelType w:val="multilevel"/>
    <w:tmpl w:val="46340397"/>
    <w:lvl w:ilvl="0">
      <w:start w:val="1"/>
      <w:numFmt w:val="decimal"/>
      <w:lvlText w:val="%1"/>
      <w:lvlJc w:val="left"/>
      <w:pPr>
        <w:tabs>
          <w:tab w:val="left" w:pos="720"/>
        </w:tabs>
      </w:pPr>
      <w:rPr>
        <w:rFonts w:cs="Times New Roman"/>
        <w:b w:val="0"/>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8" w15:restartNumberingAfterBreak="0">
    <w:nsid w:val="49CD10D2"/>
    <w:multiLevelType w:val="multilevel"/>
    <w:tmpl w:val="49CD10D2"/>
    <w:lvl w:ilvl="0">
      <w:start w:val="1"/>
      <w:numFmt w:val="decimal"/>
      <w:lvlText w:val="%1."/>
      <w:lvlJc w:val="left"/>
      <w:pPr>
        <w:tabs>
          <w:tab w:val="left" w:pos="1260"/>
        </w:tabs>
        <w:ind w:left="12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4BB51533"/>
    <w:multiLevelType w:val="multilevel"/>
    <w:tmpl w:val="4BB51533"/>
    <w:lvl w:ilvl="0">
      <w:start w:val="1"/>
      <w:numFmt w:val="bullet"/>
      <w:pStyle w:val="1"/>
      <w:lvlText w:val=""/>
      <w:lvlJc w:val="left"/>
      <w:pPr>
        <w:tabs>
          <w:tab w:val="left" w:pos="1440"/>
        </w:tabs>
        <w:ind w:left="1440" w:hanging="360"/>
      </w:pPr>
    </w:lvl>
    <w:lvl w:ilvl="1">
      <w:start w:val="1"/>
      <w:numFmt w:val="bullet"/>
      <w:lvlText w:val="o"/>
      <w:lvlJc w:val="left"/>
      <w:pPr>
        <w:tabs>
          <w:tab w:val="left" w:pos="2160"/>
        </w:tabs>
        <w:ind w:left="2160" w:hanging="360"/>
      </w:pPr>
    </w:lvl>
    <w:lvl w:ilvl="2">
      <w:start w:val="1"/>
      <w:numFmt w:val="bullet"/>
      <w:lvlText w:val=""/>
      <w:lvlJc w:val="left"/>
      <w:pPr>
        <w:tabs>
          <w:tab w:val="left" w:pos="2880"/>
        </w:tabs>
        <w:ind w:left="2880" w:hanging="360"/>
      </w:pPr>
    </w:lvl>
    <w:lvl w:ilvl="3">
      <w:start w:val="1"/>
      <w:numFmt w:val="bullet"/>
      <w:lvlText w:val=""/>
      <w:lvlJc w:val="left"/>
      <w:pPr>
        <w:tabs>
          <w:tab w:val="left" w:pos="3600"/>
        </w:tabs>
        <w:ind w:left="3600" w:hanging="360"/>
      </w:pPr>
    </w:lvl>
    <w:lvl w:ilvl="4">
      <w:start w:val="1"/>
      <w:numFmt w:val="bullet"/>
      <w:lvlText w:val="o"/>
      <w:lvlJc w:val="left"/>
      <w:pPr>
        <w:tabs>
          <w:tab w:val="left" w:pos="4320"/>
        </w:tabs>
        <w:ind w:left="4320" w:hanging="360"/>
      </w:pPr>
    </w:lvl>
    <w:lvl w:ilvl="5">
      <w:start w:val="1"/>
      <w:numFmt w:val="bullet"/>
      <w:lvlText w:val=""/>
      <w:lvlJc w:val="left"/>
      <w:pPr>
        <w:tabs>
          <w:tab w:val="left" w:pos="5040"/>
        </w:tabs>
        <w:ind w:left="5040" w:hanging="360"/>
      </w:pPr>
    </w:lvl>
    <w:lvl w:ilvl="6">
      <w:start w:val="1"/>
      <w:numFmt w:val="bullet"/>
      <w:lvlText w:val=""/>
      <w:lvlJc w:val="left"/>
      <w:pPr>
        <w:tabs>
          <w:tab w:val="left" w:pos="5760"/>
        </w:tabs>
        <w:ind w:left="5760" w:hanging="360"/>
      </w:pPr>
    </w:lvl>
    <w:lvl w:ilvl="7">
      <w:start w:val="1"/>
      <w:numFmt w:val="bullet"/>
      <w:lvlText w:val="o"/>
      <w:lvlJc w:val="left"/>
      <w:pPr>
        <w:tabs>
          <w:tab w:val="left" w:pos="6480"/>
        </w:tabs>
        <w:ind w:left="6480" w:hanging="360"/>
      </w:pPr>
    </w:lvl>
    <w:lvl w:ilvl="8">
      <w:start w:val="1"/>
      <w:numFmt w:val="bullet"/>
      <w:lvlText w:val=""/>
      <w:lvlJc w:val="left"/>
      <w:pPr>
        <w:tabs>
          <w:tab w:val="left" w:pos="7200"/>
        </w:tabs>
        <w:ind w:left="7200" w:hanging="360"/>
      </w:pPr>
    </w:lvl>
  </w:abstractNum>
  <w:abstractNum w:abstractNumId="30" w15:restartNumberingAfterBreak="0">
    <w:nsid w:val="50BC7AF0"/>
    <w:multiLevelType w:val="multilevel"/>
    <w:tmpl w:val="50BC7AF0"/>
    <w:lvl w:ilvl="0">
      <w:start w:val="1"/>
      <w:numFmt w:val="decimal"/>
      <w:lvlText w:val="%1."/>
      <w:lvlJc w:val="left"/>
      <w:pPr>
        <w:tabs>
          <w:tab w:val="left" w:pos="540"/>
        </w:tabs>
        <w:ind w:left="540" w:hanging="360"/>
      </w:pPr>
      <w:rPr>
        <w:rFonts w:cs="Times New Roman"/>
      </w:rPr>
    </w:lvl>
    <w:lvl w:ilvl="1">
      <w:start w:val="6"/>
      <w:numFmt w:val="decimal"/>
      <w:lvlText w:val="%2"/>
      <w:lvlJc w:val="left"/>
      <w:pPr>
        <w:tabs>
          <w:tab w:val="left" w:pos="540"/>
        </w:tabs>
        <w:ind w:left="540" w:hanging="360"/>
      </w:pPr>
      <w:rPr>
        <w:rFonts w:cs="Times New Roman"/>
      </w:rPr>
    </w:lvl>
    <w:lvl w:ilvl="2">
      <w:start w:val="1"/>
      <w:numFmt w:val="lowerRoman"/>
      <w:lvlText w:val="%3."/>
      <w:lvlJc w:val="right"/>
      <w:pPr>
        <w:tabs>
          <w:tab w:val="left" w:pos="1260"/>
        </w:tabs>
        <w:ind w:left="1260" w:hanging="180"/>
      </w:pPr>
      <w:rPr>
        <w:rFonts w:cs="Times New Roman"/>
      </w:rPr>
    </w:lvl>
    <w:lvl w:ilvl="3">
      <w:start w:val="1"/>
      <w:numFmt w:val="decimal"/>
      <w:lvlText w:val="%4."/>
      <w:lvlJc w:val="left"/>
      <w:pPr>
        <w:tabs>
          <w:tab w:val="left" w:pos="1980"/>
        </w:tabs>
        <w:ind w:left="1980" w:hanging="360"/>
      </w:pPr>
      <w:rPr>
        <w:rFonts w:cs="Times New Roman"/>
      </w:rPr>
    </w:lvl>
    <w:lvl w:ilvl="4">
      <w:start w:val="1"/>
      <w:numFmt w:val="lowerLetter"/>
      <w:lvlText w:val="%5."/>
      <w:lvlJc w:val="left"/>
      <w:pPr>
        <w:tabs>
          <w:tab w:val="left" w:pos="2700"/>
        </w:tabs>
        <w:ind w:left="2700" w:hanging="360"/>
      </w:pPr>
      <w:rPr>
        <w:rFonts w:cs="Times New Roman"/>
      </w:rPr>
    </w:lvl>
    <w:lvl w:ilvl="5">
      <w:start w:val="1"/>
      <w:numFmt w:val="lowerRoman"/>
      <w:lvlText w:val="%6."/>
      <w:lvlJc w:val="right"/>
      <w:pPr>
        <w:tabs>
          <w:tab w:val="left" w:pos="3420"/>
        </w:tabs>
        <w:ind w:left="3420" w:hanging="180"/>
      </w:pPr>
      <w:rPr>
        <w:rFonts w:cs="Times New Roman"/>
      </w:rPr>
    </w:lvl>
    <w:lvl w:ilvl="6">
      <w:start w:val="1"/>
      <w:numFmt w:val="decimal"/>
      <w:lvlText w:val="%7."/>
      <w:lvlJc w:val="left"/>
      <w:pPr>
        <w:tabs>
          <w:tab w:val="left" w:pos="4140"/>
        </w:tabs>
        <w:ind w:left="4140" w:hanging="360"/>
      </w:pPr>
      <w:rPr>
        <w:rFonts w:cs="Times New Roman"/>
      </w:rPr>
    </w:lvl>
    <w:lvl w:ilvl="7">
      <w:start w:val="1"/>
      <w:numFmt w:val="lowerLetter"/>
      <w:lvlText w:val="%8."/>
      <w:lvlJc w:val="left"/>
      <w:pPr>
        <w:tabs>
          <w:tab w:val="left" w:pos="4860"/>
        </w:tabs>
        <w:ind w:left="4860" w:hanging="360"/>
      </w:pPr>
      <w:rPr>
        <w:rFonts w:cs="Times New Roman"/>
      </w:rPr>
    </w:lvl>
    <w:lvl w:ilvl="8">
      <w:start w:val="1"/>
      <w:numFmt w:val="lowerRoman"/>
      <w:lvlText w:val="%9."/>
      <w:lvlJc w:val="right"/>
      <w:pPr>
        <w:tabs>
          <w:tab w:val="left" w:pos="5580"/>
        </w:tabs>
        <w:ind w:left="5580" w:hanging="180"/>
      </w:pPr>
      <w:rPr>
        <w:rFonts w:cs="Times New Roman"/>
      </w:rPr>
    </w:lvl>
  </w:abstractNum>
  <w:abstractNum w:abstractNumId="31" w15:restartNumberingAfterBreak="0">
    <w:nsid w:val="56891A62"/>
    <w:multiLevelType w:val="multilevel"/>
    <w:tmpl w:val="56891A62"/>
    <w:lvl w:ilvl="0">
      <w:start w:val="1"/>
      <w:numFmt w:val="decimal"/>
      <w:lvlText w:val="%1."/>
      <w:lvlJc w:val="left"/>
      <w:pPr>
        <w:tabs>
          <w:tab w:val="left" w:pos="360"/>
        </w:tabs>
        <w:ind w:left="360" w:hanging="360"/>
      </w:pPr>
      <w:rPr>
        <w:rFonts w:cs="Times New Roman"/>
      </w:r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32" w15:restartNumberingAfterBreak="0">
    <w:nsid w:val="58394E9D"/>
    <w:multiLevelType w:val="multilevel"/>
    <w:tmpl w:val="58394E9D"/>
    <w:lvl w:ilvl="0">
      <w:start w:val="1"/>
      <w:numFmt w:val="decimal"/>
      <w:lvlText w:val="%1."/>
      <w:lvlJc w:val="left"/>
      <w:pPr>
        <w:tabs>
          <w:tab w:val="left" w:pos="1080"/>
        </w:tabs>
        <w:ind w:left="720"/>
      </w:pPr>
      <w:rPr>
        <w:rFonts w:cs="Times New Roman"/>
      </w:rPr>
    </w:lvl>
    <w:lvl w:ilvl="1">
      <w:start w:val="1"/>
      <w:numFmt w:val="lowerLetter"/>
      <w:lvlText w:val="%2."/>
      <w:lvlJc w:val="left"/>
      <w:pPr>
        <w:tabs>
          <w:tab w:val="left" w:pos="2160"/>
        </w:tabs>
        <w:ind w:left="2160" w:hanging="360"/>
      </w:pPr>
      <w:rPr>
        <w:rFonts w:cs="Times New Roman"/>
      </w:rPr>
    </w:lvl>
    <w:lvl w:ilvl="2">
      <w:start w:val="1"/>
      <w:numFmt w:val="lowerRoman"/>
      <w:lvlText w:val="%3."/>
      <w:lvlJc w:val="right"/>
      <w:pPr>
        <w:tabs>
          <w:tab w:val="left" w:pos="2880"/>
        </w:tabs>
        <w:ind w:left="2880" w:hanging="18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5F516658"/>
    <w:multiLevelType w:val="multilevel"/>
    <w:tmpl w:val="5F516658"/>
    <w:lvl w:ilvl="0">
      <w:start w:val="1"/>
      <w:numFmt w:val="decimal"/>
      <w:lvlText w:val="%1"/>
      <w:lvlJc w:val="left"/>
      <w:pPr>
        <w:tabs>
          <w:tab w:val="left" w:pos="720"/>
        </w:tabs>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4" w15:restartNumberingAfterBreak="0">
    <w:nsid w:val="5F784EBD"/>
    <w:multiLevelType w:val="multilevel"/>
    <w:tmpl w:val="5F784EBD"/>
    <w:lvl w:ilvl="0">
      <w:start w:val="1"/>
      <w:numFmt w:val="decimal"/>
      <w:lvlText w:val="%1."/>
      <w:lvlJc w:val="left"/>
      <w:pPr>
        <w:tabs>
          <w:tab w:val="left" w:pos="1260"/>
        </w:tabs>
        <w:ind w:left="12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6B672BEE"/>
    <w:multiLevelType w:val="multilevel"/>
    <w:tmpl w:val="6B672BEE"/>
    <w:lvl w:ilvl="0">
      <w:start w:val="1"/>
      <w:numFmt w:val="decimal"/>
      <w:lvlText w:val="%1."/>
      <w:lvlJc w:val="left"/>
      <w:pPr>
        <w:tabs>
          <w:tab w:val="left" w:pos="1260"/>
        </w:tabs>
        <w:ind w:left="12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6CB81905"/>
    <w:multiLevelType w:val="multilevel"/>
    <w:tmpl w:val="6CB81905"/>
    <w:lvl w:ilvl="0">
      <w:start w:val="1"/>
      <w:numFmt w:val="decimal"/>
      <w:pStyle w:val="a1"/>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7" w15:restartNumberingAfterBreak="0">
    <w:nsid w:val="714D5789"/>
    <w:multiLevelType w:val="multilevel"/>
    <w:tmpl w:val="714D5789"/>
    <w:lvl w:ilvl="0">
      <w:start w:val="1"/>
      <w:numFmt w:val="decimal"/>
      <w:pStyle w:val="21"/>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8" w15:restartNumberingAfterBreak="0">
    <w:nsid w:val="72F2081C"/>
    <w:multiLevelType w:val="multilevel"/>
    <w:tmpl w:val="749A9A7A"/>
    <w:lvl w:ilvl="0">
      <w:start w:val="1"/>
      <w:numFmt w:val="decimal"/>
      <w:lvlText w:val="%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5A5041C"/>
    <w:multiLevelType w:val="multilevel"/>
    <w:tmpl w:val="75A5041C"/>
    <w:lvl w:ilvl="0">
      <w:start w:val="1"/>
      <w:numFmt w:val="decimal"/>
      <w:lvlText w:val="%1."/>
      <w:lvlJc w:val="left"/>
      <w:pPr>
        <w:tabs>
          <w:tab w:val="left" w:pos="360"/>
        </w:tabs>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0" w15:restartNumberingAfterBreak="0">
    <w:nsid w:val="76917AF1"/>
    <w:multiLevelType w:val="multilevel"/>
    <w:tmpl w:val="76917AF1"/>
    <w:lvl w:ilvl="0">
      <w:start w:val="1"/>
      <w:numFmt w:val="decimal"/>
      <w:lvlText w:val="%1."/>
      <w:lvlJc w:val="left"/>
      <w:pPr>
        <w:tabs>
          <w:tab w:val="left" w:pos="1260"/>
        </w:tabs>
        <w:ind w:left="12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77541AAB"/>
    <w:multiLevelType w:val="multilevel"/>
    <w:tmpl w:val="46340397"/>
    <w:lvl w:ilvl="0">
      <w:start w:val="1"/>
      <w:numFmt w:val="decimal"/>
      <w:lvlText w:val="%1"/>
      <w:lvlJc w:val="left"/>
      <w:pPr>
        <w:tabs>
          <w:tab w:val="left" w:pos="720"/>
        </w:tabs>
      </w:pPr>
      <w:rPr>
        <w:rFonts w:cs="Times New Roman"/>
        <w:b w:val="0"/>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2" w15:restartNumberingAfterBreak="0">
    <w:nsid w:val="79184F56"/>
    <w:multiLevelType w:val="multilevel"/>
    <w:tmpl w:val="79184F56"/>
    <w:lvl w:ilvl="0">
      <w:start w:val="1"/>
      <w:numFmt w:val="decimal"/>
      <w:lvlText w:val="%1."/>
      <w:lvlJc w:val="left"/>
      <w:pPr>
        <w:tabs>
          <w:tab w:val="left" w:pos="1260"/>
        </w:tabs>
        <w:ind w:left="12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79DE1C3F"/>
    <w:multiLevelType w:val="multilevel"/>
    <w:tmpl w:val="79DE1C3F"/>
    <w:lvl w:ilvl="0">
      <w:start w:val="1"/>
      <w:numFmt w:val="decimal"/>
      <w:lvlText w:val="%1."/>
      <w:lvlJc w:val="left"/>
      <w:pPr>
        <w:ind w:left="1069"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44" w15:restartNumberingAfterBreak="0">
    <w:nsid w:val="7A88173A"/>
    <w:multiLevelType w:val="multilevel"/>
    <w:tmpl w:val="7A88173A"/>
    <w:lvl w:ilvl="0">
      <w:start w:val="1"/>
      <w:numFmt w:val="decimal"/>
      <w:lvlText w:val="%1."/>
      <w:lvlJc w:val="left"/>
      <w:pPr>
        <w:tabs>
          <w:tab w:val="left" w:pos="360"/>
        </w:tabs>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45" w15:restartNumberingAfterBreak="0">
    <w:nsid w:val="7C632F17"/>
    <w:multiLevelType w:val="multilevel"/>
    <w:tmpl w:val="7C632F17"/>
    <w:lvl w:ilvl="0">
      <w:start w:val="1"/>
      <w:numFmt w:val="decimal"/>
      <w:lvlText w:val="%1."/>
      <w:lvlJc w:val="left"/>
      <w:pPr>
        <w:tabs>
          <w:tab w:val="left" w:pos="1440"/>
        </w:tabs>
        <w:ind w:left="1440" w:hanging="360"/>
      </w:pPr>
      <w:rPr>
        <w:rFonts w:cs="Times New Roman"/>
      </w:rPr>
    </w:lvl>
    <w:lvl w:ilvl="1">
      <w:start w:val="1"/>
      <w:numFmt w:val="lowerLetter"/>
      <w:lvlText w:val="%2."/>
      <w:lvlJc w:val="left"/>
      <w:pPr>
        <w:tabs>
          <w:tab w:val="left" w:pos="2160"/>
        </w:tabs>
        <w:ind w:left="2160" w:hanging="360"/>
      </w:pPr>
      <w:rPr>
        <w:rFonts w:cs="Times New Roman"/>
      </w:rPr>
    </w:lvl>
    <w:lvl w:ilvl="2">
      <w:start w:val="1"/>
      <w:numFmt w:val="lowerRoman"/>
      <w:lvlText w:val="%3."/>
      <w:lvlJc w:val="right"/>
      <w:pPr>
        <w:tabs>
          <w:tab w:val="left" w:pos="2880"/>
        </w:tabs>
        <w:ind w:left="2880" w:hanging="18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num w:numId="1">
    <w:abstractNumId w:val="2"/>
  </w:num>
  <w:num w:numId="2">
    <w:abstractNumId w:val="36"/>
  </w:num>
  <w:num w:numId="3">
    <w:abstractNumId w:val="8"/>
  </w:num>
  <w:num w:numId="4">
    <w:abstractNumId w:val="29"/>
  </w:num>
  <w:num w:numId="5">
    <w:abstractNumId w:val="1"/>
  </w:num>
  <w:num w:numId="6">
    <w:abstractNumId w:val="9"/>
  </w:num>
  <w:num w:numId="7">
    <w:abstractNumId w:val="0"/>
  </w:num>
  <w:num w:numId="8">
    <w:abstractNumId w:val="4"/>
  </w:num>
  <w:num w:numId="9">
    <w:abstractNumId w:val="13"/>
  </w:num>
  <w:num w:numId="10">
    <w:abstractNumId w:val="37"/>
  </w:num>
  <w:num w:numId="11">
    <w:abstractNumId w:val="3"/>
  </w:num>
  <w:num w:numId="12">
    <w:abstractNumId w:val="5"/>
    <w:lvlOverride w:ilvl="0">
      <w:lvl w:ilvl="0">
        <w:numFmt w:val="bullet"/>
        <w:lvlText w:val="-"/>
        <w:legacy w:legacy="1" w:legacySpace="0" w:legacyIndent="130"/>
        <w:lvlJc w:val="left"/>
      </w:lvl>
    </w:lvlOverride>
  </w:num>
  <w:num w:numId="13">
    <w:abstractNumId w:val="24"/>
  </w:num>
  <w:num w:numId="14">
    <w:abstractNumId w:val="17"/>
  </w:num>
  <w:num w:numId="15">
    <w:abstractNumId w:val="10"/>
  </w:num>
  <w:num w:numId="16">
    <w:abstractNumId w:val="7"/>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num>
  <w:num w:numId="44">
    <w:abstractNumId w:val="27"/>
  </w:num>
  <w:num w:numId="45">
    <w:abstractNumId w:val="14"/>
  </w:num>
  <w:num w:numId="46">
    <w:abstractNumId w:val="2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2B166D"/>
    <w:rsid w:val="00084B91"/>
    <w:rsid w:val="002012BF"/>
    <w:rsid w:val="002234B7"/>
    <w:rsid w:val="002A70AD"/>
    <w:rsid w:val="002B166D"/>
    <w:rsid w:val="002C383B"/>
    <w:rsid w:val="002D40A0"/>
    <w:rsid w:val="00390023"/>
    <w:rsid w:val="003F458D"/>
    <w:rsid w:val="00494A1E"/>
    <w:rsid w:val="005B31CE"/>
    <w:rsid w:val="005B5C32"/>
    <w:rsid w:val="005C0BF6"/>
    <w:rsid w:val="005D2178"/>
    <w:rsid w:val="00626F4D"/>
    <w:rsid w:val="006564D2"/>
    <w:rsid w:val="0065717A"/>
    <w:rsid w:val="00670F94"/>
    <w:rsid w:val="006745B9"/>
    <w:rsid w:val="00674E04"/>
    <w:rsid w:val="00706F4F"/>
    <w:rsid w:val="00771D8C"/>
    <w:rsid w:val="007B7F45"/>
    <w:rsid w:val="00831313"/>
    <w:rsid w:val="00893500"/>
    <w:rsid w:val="008A352E"/>
    <w:rsid w:val="008C3F2D"/>
    <w:rsid w:val="009023B7"/>
    <w:rsid w:val="00910DDA"/>
    <w:rsid w:val="00952061"/>
    <w:rsid w:val="00964EE5"/>
    <w:rsid w:val="009672E8"/>
    <w:rsid w:val="009E3861"/>
    <w:rsid w:val="00A11CB7"/>
    <w:rsid w:val="00A82094"/>
    <w:rsid w:val="00A93348"/>
    <w:rsid w:val="00AC77E8"/>
    <w:rsid w:val="00B9490B"/>
    <w:rsid w:val="00BF2D3F"/>
    <w:rsid w:val="00C54611"/>
    <w:rsid w:val="00C66DB4"/>
    <w:rsid w:val="00C76F84"/>
    <w:rsid w:val="00C86CBF"/>
    <w:rsid w:val="00CB043F"/>
    <w:rsid w:val="00D51CCC"/>
    <w:rsid w:val="00DB2AA3"/>
    <w:rsid w:val="00DB456C"/>
    <w:rsid w:val="00F55EBD"/>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57DDA"/>
  <w15:docId w15:val="{A90205D8-E875-4B88-AAC1-E231B3F5A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B166D"/>
    <w:pPr>
      <w:widowControl w:val="0"/>
      <w:snapToGrid w:val="0"/>
      <w:spacing w:before="100" w:after="100" w:line="240" w:lineRule="auto"/>
    </w:pPr>
    <w:rPr>
      <w:rFonts w:ascii="Times New Roman" w:eastAsia="Calibri" w:hAnsi="Times New Roman" w:cs="Times New Roman"/>
      <w:sz w:val="24"/>
      <w:szCs w:val="20"/>
      <w:lang w:eastAsia="ru-RU"/>
    </w:rPr>
  </w:style>
  <w:style w:type="paragraph" w:styleId="10">
    <w:name w:val="heading 1"/>
    <w:basedOn w:val="a2"/>
    <w:next w:val="a2"/>
    <w:link w:val="12"/>
    <w:qFormat/>
    <w:rsid w:val="002B166D"/>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0"/>
    </w:pPr>
    <w:rPr>
      <w:rFonts w:ascii="PragmaticaCTT" w:hAnsi="PragmaticaCTT"/>
      <w:sz w:val="20"/>
    </w:rPr>
  </w:style>
  <w:style w:type="paragraph" w:styleId="20">
    <w:name w:val="heading 2"/>
    <w:basedOn w:val="10"/>
    <w:next w:val="a2"/>
    <w:link w:val="23"/>
    <w:qFormat/>
    <w:rsid w:val="002B166D"/>
    <w:pPr>
      <w:outlineLvl w:val="1"/>
    </w:pPr>
  </w:style>
  <w:style w:type="paragraph" w:styleId="30">
    <w:name w:val="heading 3"/>
    <w:basedOn w:val="a2"/>
    <w:next w:val="a2"/>
    <w:link w:val="32"/>
    <w:qFormat/>
    <w:rsid w:val="002B166D"/>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2"/>
    </w:pPr>
    <w:rPr>
      <w:rFonts w:ascii="PragmaticaCTT" w:hAnsi="PragmaticaCTT"/>
      <w:sz w:val="20"/>
    </w:rPr>
  </w:style>
  <w:style w:type="paragraph" w:styleId="4">
    <w:name w:val="heading 4"/>
    <w:basedOn w:val="a2"/>
    <w:next w:val="a2"/>
    <w:link w:val="40"/>
    <w:uiPriority w:val="99"/>
    <w:qFormat/>
    <w:rsid w:val="002B166D"/>
    <w:pPr>
      <w:keepNext/>
      <w:widowControl/>
      <w:snapToGrid/>
      <w:spacing w:before="0" w:after="0"/>
      <w:outlineLvl w:val="3"/>
    </w:pPr>
    <w:rPr>
      <w:rFonts w:eastAsia="Times New Roman"/>
    </w:rPr>
  </w:style>
  <w:style w:type="paragraph" w:styleId="5">
    <w:name w:val="heading 5"/>
    <w:basedOn w:val="a2"/>
    <w:next w:val="a2"/>
    <w:link w:val="50"/>
    <w:uiPriority w:val="99"/>
    <w:qFormat/>
    <w:rsid w:val="002B166D"/>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4"/>
    </w:pPr>
    <w:rPr>
      <w:rFonts w:ascii="PragmaticaCTT" w:eastAsia="Times New Roman" w:hAnsi="PragmaticaCTT" w:cs="PragmaticaCTT"/>
      <w:sz w:val="20"/>
    </w:rPr>
  </w:style>
  <w:style w:type="paragraph" w:styleId="6">
    <w:name w:val="heading 6"/>
    <w:basedOn w:val="a2"/>
    <w:next w:val="a2"/>
    <w:link w:val="60"/>
    <w:uiPriority w:val="99"/>
    <w:qFormat/>
    <w:rsid w:val="002B166D"/>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5"/>
    </w:pPr>
    <w:rPr>
      <w:rFonts w:ascii="PragmaticaCTT" w:eastAsia="Times New Roman" w:hAnsi="PragmaticaCTT" w:cs="PragmaticaCTT"/>
      <w:sz w:val="20"/>
    </w:rPr>
  </w:style>
  <w:style w:type="paragraph" w:styleId="7">
    <w:name w:val="heading 7"/>
    <w:basedOn w:val="a2"/>
    <w:next w:val="a2"/>
    <w:link w:val="70"/>
    <w:uiPriority w:val="99"/>
    <w:qFormat/>
    <w:rsid w:val="002B166D"/>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6"/>
    </w:pPr>
    <w:rPr>
      <w:rFonts w:ascii="PragmaticaCTT" w:eastAsia="Times New Roman" w:hAnsi="PragmaticaCTT" w:cs="PragmaticaCTT"/>
      <w:sz w:val="20"/>
    </w:rPr>
  </w:style>
  <w:style w:type="paragraph" w:styleId="8">
    <w:name w:val="heading 8"/>
    <w:basedOn w:val="a2"/>
    <w:next w:val="a2"/>
    <w:link w:val="80"/>
    <w:uiPriority w:val="99"/>
    <w:qFormat/>
    <w:rsid w:val="002B166D"/>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styleId="9">
    <w:name w:val="heading 9"/>
    <w:basedOn w:val="a2"/>
    <w:next w:val="a2"/>
    <w:link w:val="90"/>
    <w:uiPriority w:val="99"/>
    <w:qFormat/>
    <w:rsid w:val="002B166D"/>
    <w:pPr>
      <w:widowControl/>
      <w:tabs>
        <w:tab w:val="right" w:pos="567"/>
        <w:tab w:val="left" w:pos="680"/>
        <w:tab w:val="left" w:pos="1106"/>
        <w:tab w:val="left" w:pos="1729"/>
        <w:tab w:val="right" w:leader="dot" w:pos="7002"/>
      </w:tabs>
      <w:autoSpaceDE w:val="0"/>
      <w:autoSpaceDN w:val="0"/>
      <w:adjustRightInd w:val="0"/>
      <w:snapToGrid/>
      <w:spacing w:before="0" w:after="0"/>
      <w:jc w:val="both"/>
      <w:outlineLvl w:val="8"/>
    </w:pPr>
    <w:rPr>
      <w:rFonts w:ascii="PragmaticaCTT" w:eastAsia="Times New Roman" w:hAnsi="PragmaticaCTT" w:cs="PragmaticaCTT"/>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qFormat/>
    <w:rsid w:val="002B166D"/>
    <w:rPr>
      <w:rFonts w:asciiTheme="majorHAnsi" w:eastAsiaTheme="majorEastAsia" w:hAnsiTheme="majorHAnsi" w:cstheme="majorBidi"/>
      <w:b/>
      <w:bCs/>
      <w:color w:val="365F91" w:themeColor="accent1" w:themeShade="BF"/>
      <w:sz w:val="28"/>
      <w:szCs w:val="28"/>
      <w:lang w:eastAsia="ru-RU"/>
    </w:rPr>
  </w:style>
  <w:style w:type="character" w:customStyle="1" w:styleId="22">
    <w:name w:val="Заголовок 2 Знак"/>
    <w:basedOn w:val="a3"/>
    <w:qFormat/>
    <w:rsid w:val="002B166D"/>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basedOn w:val="a3"/>
    <w:qFormat/>
    <w:rsid w:val="002B166D"/>
    <w:rPr>
      <w:rFonts w:asciiTheme="majorHAnsi" w:eastAsiaTheme="majorEastAsia" w:hAnsiTheme="majorHAnsi" w:cstheme="majorBidi"/>
      <w:b/>
      <w:bCs/>
      <w:color w:val="4F81BD" w:themeColor="accent1"/>
      <w:sz w:val="24"/>
      <w:szCs w:val="20"/>
      <w:lang w:eastAsia="ru-RU"/>
    </w:rPr>
  </w:style>
  <w:style w:type="character" w:customStyle="1" w:styleId="40">
    <w:name w:val="Заголовок 4 Знак"/>
    <w:basedOn w:val="a3"/>
    <w:link w:val="4"/>
    <w:uiPriority w:val="99"/>
    <w:qFormat/>
    <w:rsid w:val="002B166D"/>
    <w:rPr>
      <w:rFonts w:ascii="Times New Roman" w:eastAsia="Times New Roman" w:hAnsi="Times New Roman" w:cs="Times New Roman"/>
      <w:sz w:val="24"/>
      <w:szCs w:val="20"/>
      <w:lang w:eastAsia="ru-RU"/>
    </w:rPr>
  </w:style>
  <w:style w:type="character" w:customStyle="1" w:styleId="50">
    <w:name w:val="Заголовок 5 Знак"/>
    <w:basedOn w:val="a3"/>
    <w:link w:val="5"/>
    <w:uiPriority w:val="99"/>
    <w:qFormat/>
    <w:rsid w:val="002B166D"/>
    <w:rPr>
      <w:rFonts w:ascii="PragmaticaCTT" w:eastAsia="Times New Roman" w:hAnsi="PragmaticaCTT" w:cs="PragmaticaCTT"/>
      <w:sz w:val="20"/>
      <w:szCs w:val="20"/>
      <w:lang w:eastAsia="ru-RU"/>
    </w:rPr>
  </w:style>
  <w:style w:type="character" w:customStyle="1" w:styleId="60">
    <w:name w:val="Заголовок 6 Знак"/>
    <w:basedOn w:val="a3"/>
    <w:link w:val="6"/>
    <w:uiPriority w:val="99"/>
    <w:qFormat/>
    <w:rsid w:val="002B166D"/>
    <w:rPr>
      <w:rFonts w:ascii="PragmaticaCTT" w:eastAsia="Times New Roman" w:hAnsi="PragmaticaCTT" w:cs="PragmaticaCTT"/>
      <w:sz w:val="20"/>
      <w:szCs w:val="20"/>
      <w:lang w:eastAsia="ru-RU"/>
    </w:rPr>
  </w:style>
  <w:style w:type="character" w:customStyle="1" w:styleId="70">
    <w:name w:val="Заголовок 7 Знак"/>
    <w:basedOn w:val="a3"/>
    <w:link w:val="7"/>
    <w:uiPriority w:val="99"/>
    <w:qFormat/>
    <w:rsid w:val="002B166D"/>
    <w:rPr>
      <w:rFonts w:ascii="PragmaticaCTT" w:eastAsia="Times New Roman" w:hAnsi="PragmaticaCTT" w:cs="PragmaticaCTT"/>
      <w:sz w:val="20"/>
      <w:szCs w:val="20"/>
      <w:lang w:eastAsia="ru-RU"/>
    </w:rPr>
  </w:style>
  <w:style w:type="character" w:customStyle="1" w:styleId="80">
    <w:name w:val="Заголовок 8 Знак"/>
    <w:basedOn w:val="a3"/>
    <w:link w:val="8"/>
    <w:uiPriority w:val="99"/>
    <w:qFormat/>
    <w:rsid w:val="002B166D"/>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2B166D"/>
    <w:rPr>
      <w:rFonts w:ascii="PragmaticaCTT" w:eastAsia="Times New Roman" w:hAnsi="PragmaticaCTT" w:cs="PragmaticaCTT"/>
      <w:sz w:val="20"/>
      <w:szCs w:val="20"/>
      <w:lang w:eastAsia="ru-RU"/>
    </w:rPr>
  </w:style>
  <w:style w:type="character" w:styleId="HTML">
    <w:name w:val="HTML Sample"/>
    <w:basedOn w:val="a3"/>
    <w:uiPriority w:val="99"/>
    <w:qFormat/>
    <w:rsid w:val="002B166D"/>
    <w:rPr>
      <w:rFonts w:ascii="Courier New" w:hAnsi="Courier New" w:cs="Times New Roman"/>
    </w:rPr>
  </w:style>
  <w:style w:type="character" w:styleId="a6">
    <w:name w:val="FollowedHyperlink"/>
    <w:basedOn w:val="a3"/>
    <w:uiPriority w:val="99"/>
    <w:qFormat/>
    <w:rsid w:val="002B166D"/>
    <w:rPr>
      <w:rFonts w:cs="Times New Roman"/>
      <w:color w:val="800080"/>
      <w:u w:val="single"/>
    </w:rPr>
  </w:style>
  <w:style w:type="character" w:styleId="a7">
    <w:name w:val="footnote reference"/>
    <w:basedOn w:val="a3"/>
    <w:uiPriority w:val="99"/>
    <w:qFormat/>
    <w:rsid w:val="002B166D"/>
    <w:rPr>
      <w:rFonts w:cs="Times New Roman"/>
      <w:vertAlign w:val="superscript"/>
    </w:rPr>
  </w:style>
  <w:style w:type="character" w:styleId="a8">
    <w:name w:val="annotation reference"/>
    <w:basedOn w:val="a3"/>
    <w:uiPriority w:val="99"/>
    <w:qFormat/>
    <w:rsid w:val="002B166D"/>
    <w:rPr>
      <w:rFonts w:cs="Times New Roman"/>
      <w:sz w:val="16"/>
    </w:rPr>
  </w:style>
  <w:style w:type="character" w:styleId="a9">
    <w:name w:val="endnote reference"/>
    <w:basedOn w:val="a3"/>
    <w:uiPriority w:val="99"/>
    <w:qFormat/>
    <w:rsid w:val="002B166D"/>
    <w:rPr>
      <w:rFonts w:cs="Times New Roman"/>
      <w:vertAlign w:val="superscript"/>
    </w:rPr>
  </w:style>
  <w:style w:type="character" w:styleId="HTML0">
    <w:name w:val="HTML Acronym"/>
    <w:basedOn w:val="a3"/>
    <w:uiPriority w:val="99"/>
    <w:qFormat/>
    <w:rsid w:val="002B166D"/>
    <w:rPr>
      <w:rFonts w:cs="Times New Roman"/>
    </w:rPr>
  </w:style>
  <w:style w:type="character" w:styleId="aa">
    <w:name w:val="Emphasis"/>
    <w:basedOn w:val="a3"/>
    <w:uiPriority w:val="99"/>
    <w:qFormat/>
    <w:rsid w:val="002B166D"/>
    <w:rPr>
      <w:rFonts w:cs="Times New Roman"/>
      <w:i/>
    </w:rPr>
  </w:style>
  <w:style w:type="character" w:styleId="ab">
    <w:name w:val="Hyperlink"/>
    <w:basedOn w:val="a3"/>
    <w:qFormat/>
    <w:rsid w:val="002B166D"/>
    <w:rPr>
      <w:rFonts w:cs="Times New Roman"/>
      <w:color w:val="000000"/>
      <w:u w:val="single"/>
    </w:rPr>
  </w:style>
  <w:style w:type="character" w:styleId="HTML1">
    <w:name w:val="HTML Code"/>
    <w:basedOn w:val="a3"/>
    <w:uiPriority w:val="99"/>
    <w:qFormat/>
    <w:rsid w:val="002B166D"/>
    <w:rPr>
      <w:rFonts w:ascii="Courier New" w:hAnsi="Courier New" w:cs="Times New Roman"/>
      <w:sz w:val="20"/>
    </w:rPr>
  </w:style>
  <w:style w:type="character" w:styleId="ac">
    <w:name w:val="page number"/>
    <w:basedOn w:val="a3"/>
    <w:uiPriority w:val="99"/>
    <w:qFormat/>
    <w:rsid w:val="002B166D"/>
    <w:rPr>
      <w:rFonts w:cs="Times New Roman"/>
    </w:rPr>
  </w:style>
  <w:style w:type="character" w:styleId="ad">
    <w:name w:val="line number"/>
    <w:basedOn w:val="a3"/>
    <w:uiPriority w:val="99"/>
    <w:qFormat/>
    <w:rsid w:val="002B166D"/>
    <w:rPr>
      <w:rFonts w:cs="Times New Roman"/>
    </w:rPr>
  </w:style>
  <w:style w:type="character" w:styleId="HTML2">
    <w:name w:val="HTML Definition"/>
    <w:basedOn w:val="a3"/>
    <w:uiPriority w:val="99"/>
    <w:qFormat/>
    <w:rsid w:val="002B166D"/>
    <w:rPr>
      <w:rFonts w:cs="Times New Roman"/>
      <w:i/>
    </w:rPr>
  </w:style>
  <w:style w:type="character" w:styleId="HTML3">
    <w:name w:val="HTML Variable"/>
    <w:basedOn w:val="a3"/>
    <w:uiPriority w:val="99"/>
    <w:qFormat/>
    <w:rsid w:val="002B166D"/>
    <w:rPr>
      <w:rFonts w:cs="Times New Roman"/>
      <w:i/>
    </w:rPr>
  </w:style>
  <w:style w:type="character" w:styleId="HTML4">
    <w:name w:val="HTML Typewriter"/>
    <w:basedOn w:val="a3"/>
    <w:uiPriority w:val="99"/>
    <w:qFormat/>
    <w:rsid w:val="002B166D"/>
    <w:rPr>
      <w:rFonts w:ascii="Courier New" w:hAnsi="Courier New" w:cs="Times New Roman"/>
      <w:sz w:val="20"/>
    </w:rPr>
  </w:style>
  <w:style w:type="character" w:styleId="ae">
    <w:name w:val="Strong"/>
    <w:basedOn w:val="a3"/>
    <w:uiPriority w:val="22"/>
    <w:qFormat/>
    <w:rsid w:val="002B166D"/>
    <w:rPr>
      <w:rFonts w:cs="Times New Roman"/>
      <w:b/>
    </w:rPr>
  </w:style>
  <w:style w:type="character" w:styleId="HTML5">
    <w:name w:val="HTML Cite"/>
    <w:basedOn w:val="a3"/>
    <w:uiPriority w:val="99"/>
    <w:qFormat/>
    <w:rsid w:val="002B166D"/>
    <w:rPr>
      <w:rFonts w:cs="Times New Roman"/>
      <w:i/>
    </w:rPr>
  </w:style>
  <w:style w:type="paragraph" w:styleId="af">
    <w:name w:val="Balloon Text"/>
    <w:basedOn w:val="a2"/>
    <w:link w:val="af0"/>
    <w:uiPriority w:val="99"/>
    <w:qFormat/>
    <w:rsid w:val="002B166D"/>
    <w:pPr>
      <w:widowControl/>
      <w:snapToGrid/>
      <w:spacing w:before="0" w:after="0"/>
    </w:pPr>
    <w:rPr>
      <w:rFonts w:ascii="Tahoma" w:eastAsia="Times New Roman" w:hAnsi="Tahoma" w:cs="Tahoma"/>
      <w:sz w:val="16"/>
      <w:szCs w:val="16"/>
    </w:rPr>
  </w:style>
  <w:style w:type="character" w:customStyle="1" w:styleId="af0">
    <w:name w:val="Текст выноски Знак"/>
    <w:basedOn w:val="a3"/>
    <w:link w:val="af"/>
    <w:uiPriority w:val="99"/>
    <w:qFormat/>
    <w:rsid w:val="002B166D"/>
    <w:rPr>
      <w:rFonts w:ascii="Tahoma" w:eastAsia="Times New Roman" w:hAnsi="Tahoma" w:cs="Tahoma"/>
      <w:sz w:val="16"/>
      <w:szCs w:val="16"/>
      <w:lang w:eastAsia="ru-RU"/>
    </w:rPr>
  </w:style>
  <w:style w:type="paragraph" w:styleId="24">
    <w:name w:val="Body Text 2"/>
    <w:basedOn w:val="a2"/>
    <w:link w:val="25"/>
    <w:uiPriority w:val="99"/>
    <w:qFormat/>
    <w:rsid w:val="002B166D"/>
    <w:pPr>
      <w:widowControl/>
      <w:shd w:val="clear" w:color="auto" w:fill="FFFFFF"/>
      <w:snapToGrid/>
      <w:spacing w:before="233" w:after="0" w:line="360" w:lineRule="auto"/>
      <w:ind w:left="1701" w:hanging="567"/>
    </w:pPr>
    <w:rPr>
      <w:b/>
      <w:color w:val="000000"/>
      <w:spacing w:val="-5"/>
      <w:sz w:val="28"/>
    </w:rPr>
  </w:style>
  <w:style w:type="character" w:customStyle="1" w:styleId="25">
    <w:name w:val="Основной текст 2 Знак"/>
    <w:basedOn w:val="a3"/>
    <w:link w:val="24"/>
    <w:uiPriority w:val="99"/>
    <w:qFormat/>
    <w:rsid w:val="002B166D"/>
    <w:rPr>
      <w:rFonts w:ascii="Times New Roman" w:eastAsia="Calibri" w:hAnsi="Times New Roman" w:cs="Times New Roman"/>
      <w:b/>
      <w:color w:val="000000"/>
      <w:spacing w:val="-5"/>
      <w:sz w:val="28"/>
      <w:szCs w:val="20"/>
      <w:shd w:val="clear" w:color="auto" w:fill="FFFFFF"/>
      <w:lang w:eastAsia="ru-RU"/>
    </w:rPr>
  </w:style>
  <w:style w:type="paragraph" w:styleId="51">
    <w:name w:val="List Number 5"/>
    <w:basedOn w:val="a2"/>
    <w:uiPriority w:val="99"/>
    <w:qFormat/>
    <w:rsid w:val="002B166D"/>
    <w:pPr>
      <w:widowControl/>
      <w:tabs>
        <w:tab w:val="left" w:pos="851"/>
        <w:tab w:val="left" w:pos="1492"/>
      </w:tabs>
      <w:snapToGrid/>
      <w:spacing w:before="0" w:after="0"/>
      <w:ind w:left="1492" w:hanging="360"/>
    </w:pPr>
    <w:rPr>
      <w:rFonts w:eastAsia="Times New Roman"/>
      <w:szCs w:val="24"/>
    </w:rPr>
  </w:style>
  <w:style w:type="paragraph" w:styleId="af1">
    <w:name w:val="Normal Indent"/>
    <w:basedOn w:val="a2"/>
    <w:uiPriority w:val="99"/>
    <w:qFormat/>
    <w:rsid w:val="002B166D"/>
    <w:pPr>
      <w:widowControl/>
      <w:snapToGrid/>
      <w:spacing w:before="0" w:after="0"/>
      <w:ind w:firstLine="720"/>
      <w:jc w:val="both"/>
    </w:pPr>
    <w:rPr>
      <w:rFonts w:eastAsia="Times New Roman"/>
      <w:sz w:val="28"/>
    </w:rPr>
  </w:style>
  <w:style w:type="paragraph" w:styleId="af2">
    <w:name w:val="Plain Text"/>
    <w:basedOn w:val="a2"/>
    <w:link w:val="af3"/>
    <w:qFormat/>
    <w:rsid w:val="002B166D"/>
    <w:pPr>
      <w:widowControl/>
      <w:snapToGrid/>
      <w:spacing w:before="0" w:after="0"/>
    </w:pPr>
    <w:rPr>
      <w:rFonts w:ascii="Courier New" w:eastAsia="Times New Roman" w:hAnsi="Courier New"/>
      <w:sz w:val="20"/>
    </w:rPr>
  </w:style>
  <w:style w:type="character" w:customStyle="1" w:styleId="af3">
    <w:name w:val="Текст Знак"/>
    <w:basedOn w:val="a3"/>
    <w:link w:val="af2"/>
    <w:qFormat/>
    <w:rsid w:val="002B166D"/>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2B166D"/>
    <w:pPr>
      <w:widowControl/>
      <w:snapToGrid/>
      <w:spacing w:before="0" w:after="0" w:line="360" w:lineRule="auto"/>
      <w:ind w:firstLine="709"/>
      <w:jc w:val="both"/>
    </w:pPr>
    <w:rPr>
      <w:sz w:val="20"/>
    </w:rPr>
  </w:style>
  <w:style w:type="character" w:customStyle="1" w:styleId="34">
    <w:name w:val="Основной текст с отступом 3 Знак"/>
    <w:basedOn w:val="a3"/>
    <w:uiPriority w:val="99"/>
    <w:qFormat/>
    <w:rsid w:val="002B166D"/>
    <w:rPr>
      <w:rFonts w:ascii="Times New Roman" w:eastAsia="Calibri" w:hAnsi="Times New Roman" w:cs="Times New Roman"/>
      <w:sz w:val="16"/>
      <w:szCs w:val="16"/>
      <w:lang w:eastAsia="ru-RU"/>
    </w:rPr>
  </w:style>
  <w:style w:type="paragraph" w:styleId="af4">
    <w:name w:val="endnote text"/>
    <w:basedOn w:val="a2"/>
    <w:link w:val="af5"/>
    <w:uiPriority w:val="99"/>
    <w:qFormat/>
    <w:rsid w:val="002B166D"/>
    <w:pPr>
      <w:autoSpaceDE w:val="0"/>
      <w:autoSpaceDN w:val="0"/>
      <w:adjustRightInd w:val="0"/>
      <w:snapToGrid/>
      <w:spacing w:before="0" w:after="0"/>
    </w:pPr>
    <w:rPr>
      <w:rFonts w:eastAsia="Times New Roman"/>
      <w:color w:val="000000"/>
    </w:rPr>
  </w:style>
  <w:style w:type="character" w:customStyle="1" w:styleId="af5">
    <w:name w:val="Текст концевой сноски Знак"/>
    <w:basedOn w:val="a3"/>
    <w:link w:val="af4"/>
    <w:uiPriority w:val="99"/>
    <w:qFormat/>
    <w:rsid w:val="002B166D"/>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2B166D"/>
    <w:pPr>
      <w:widowControl/>
      <w:snapToGrid/>
      <w:spacing w:before="120" w:after="120" w:line="360" w:lineRule="auto"/>
      <w:jc w:val="both"/>
    </w:pPr>
    <w:rPr>
      <w:rFonts w:eastAsia="Times New Roman"/>
      <w:b/>
      <w:bCs/>
      <w:sz w:val="20"/>
      <w:lang w:val="en-US" w:eastAsia="en-US"/>
    </w:rPr>
  </w:style>
  <w:style w:type="paragraph" w:styleId="af7">
    <w:name w:val="annotation text"/>
    <w:basedOn w:val="a2"/>
    <w:link w:val="af8"/>
    <w:uiPriority w:val="99"/>
    <w:qFormat/>
    <w:rsid w:val="002B166D"/>
    <w:pPr>
      <w:widowControl/>
      <w:snapToGrid/>
      <w:spacing w:before="0" w:after="0"/>
    </w:pPr>
    <w:rPr>
      <w:rFonts w:eastAsia="Times New Roman"/>
      <w:sz w:val="20"/>
    </w:rPr>
  </w:style>
  <w:style w:type="character" w:customStyle="1" w:styleId="af8">
    <w:name w:val="Текст примечания Знак"/>
    <w:basedOn w:val="a3"/>
    <w:link w:val="af7"/>
    <w:uiPriority w:val="99"/>
    <w:qFormat/>
    <w:rsid w:val="002B166D"/>
    <w:rPr>
      <w:rFonts w:ascii="Times New Roman" w:eastAsia="Times New Roman" w:hAnsi="Times New Roman" w:cs="Times New Roman"/>
      <w:sz w:val="20"/>
      <w:szCs w:val="20"/>
      <w:lang w:eastAsia="ru-RU"/>
    </w:rPr>
  </w:style>
  <w:style w:type="paragraph" w:styleId="13">
    <w:name w:val="index 1"/>
    <w:basedOn w:val="a2"/>
    <w:next w:val="a2"/>
    <w:uiPriority w:val="99"/>
    <w:qFormat/>
    <w:rsid w:val="002B166D"/>
    <w:pPr>
      <w:widowControl/>
      <w:suppressAutoHyphens/>
      <w:snapToGrid/>
      <w:spacing w:before="0" w:after="0"/>
      <w:ind w:left="240" w:hanging="240"/>
    </w:pPr>
    <w:rPr>
      <w:rFonts w:eastAsia="Times New Roman"/>
      <w:szCs w:val="24"/>
      <w:lang w:eastAsia="ar-SA"/>
    </w:rPr>
  </w:style>
  <w:style w:type="paragraph" w:styleId="af9">
    <w:name w:val="annotation subject"/>
    <w:basedOn w:val="af7"/>
    <w:next w:val="af7"/>
    <w:link w:val="afa"/>
    <w:uiPriority w:val="99"/>
    <w:qFormat/>
    <w:rsid w:val="002B166D"/>
    <w:rPr>
      <w:rFonts w:ascii="Calibri" w:eastAsia="Calibri" w:hAnsi="Calibri"/>
      <w:sz w:val="16"/>
    </w:rPr>
  </w:style>
  <w:style w:type="character" w:customStyle="1" w:styleId="afa">
    <w:name w:val="Тема примечания Знак"/>
    <w:basedOn w:val="af8"/>
    <w:link w:val="af9"/>
    <w:uiPriority w:val="99"/>
    <w:qFormat/>
    <w:rsid w:val="002B166D"/>
    <w:rPr>
      <w:rFonts w:ascii="Calibri" w:eastAsia="Calibri" w:hAnsi="Calibri" w:cs="Times New Roman"/>
      <w:sz w:val="16"/>
      <w:szCs w:val="20"/>
      <w:lang w:eastAsia="ru-RU"/>
    </w:rPr>
  </w:style>
  <w:style w:type="paragraph" w:styleId="afb">
    <w:name w:val="Document Map"/>
    <w:basedOn w:val="a2"/>
    <w:link w:val="afc"/>
    <w:uiPriority w:val="99"/>
    <w:qFormat/>
    <w:rsid w:val="002B166D"/>
    <w:pPr>
      <w:widowControl/>
      <w:shd w:val="clear" w:color="auto" w:fill="000080"/>
      <w:snapToGrid/>
      <w:spacing w:before="0" w:after="0"/>
    </w:pPr>
    <w:rPr>
      <w:rFonts w:ascii="Tahoma" w:eastAsia="Times New Roman" w:hAnsi="Tahoma"/>
      <w:sz w:val="20"/>
    </w:rPr>
  </w:style>
  <w:style w:type="character" w:customStyle="1" w:styleId="afc">
    <w:name w:val="Схема документа Знак"/>
    <w:basedOn w:val="a3"/>
    <w:link w:val="afb"/>
    <w:uiPriority w:val="99"/>
    <w:qFormat/>
    <w:rsid w:val="002B166D"/>
    <w:rPr>
      <w:rFonts w:ascii="Tahoma" w:eastAsia="Times New Roman" w:hAnsi="Tahoma" w:cs="Times New Roman"/>
      <w:sz w:val="20"/>
      <w:szCs w:val="20"/>
      <w:shd w:val="clear" w:color="auto" w:fill="000080"/>
      <w:lang w:eastAsia="ru-RU"/>
    </w:rPr>
  </w:style>
  <w:style w:type="paragraph" w:styleId="afd">
    <w:name w:val="footnote text"/>
    <w:basedOn w:val="a2"/>
    <w:link w:val="afe"/>
    <w:qFormat/>
    <w:rsid w:val="002B166D"/>
    <w:pPr>
      <w:widowControl/>
      <w:snapToGrid/>
      <w:spacing w:before="0" w:after="0" w:line="360" w:lineRule="auto"/>
      <w:ind w:firstLine="709"/>
      <w:jc w:val="both"/>
    </w:pPr>
    <w:rPr>
      <w:rFonts w:ascii="Courier New" w:hAnsi="Courier New"/>
      <w:color w:val="000000"/>
    </w:rPr>
  </w:style>
  <w:style w:type="character" w:customStyle="1" w:styleId="afe">
    <w:name w:val="Текст сноски Знак"/>
    <w:basedOn w:val="a3"/>
    <w:link w:val="afd"/>
    <w:qFormat/>
    <w:rsid w:val="002B166D"/>
    <w:rPr>
      <w:rFonts w:ascii="Courier New" w:eastAsia="Calibri" w:hAnsi="Courier New" w:cs="Times New Roman"/>
      <w:color w:val="000000"/>
      <w:sz w:val="24"/>
      <w:szCs w:val="20"/>
      <w:lang w:eastAsia="ru-RU"/>
    </w:rPr>
  </w:style>
  <w:style w:type="paragraph" w:styleId="81">
    <w:name w:val="toc 8"/>
    <w:basedOn w:val="a2"/>
    <w:next w:val="a2"/>
    <w:uiPriority w:val="99"/>
    <w:qFormat/>
    <w:rsid w:val="002B166D"/>
    <w:pPr>
      <w:widowControl/>
      <w:snapToGrid/>
      <w:spacing w:before="0" w:line="276" w:lineRule="auto"/>
      <w:ind w:left="1540"/>
    </w:pPr>
    <w:rPr>
      <w:rFonts w:ascii="Calibri" w:eastAsia="Times New Roman" w:hAnsi="Calibri"/>
      <w:sz w:val="22"/>
      <w:szCs w:val="22"/>
    </w:rPr>
  </w:style>
  <w:style w:type="paragraph" w:styleId="3">
    <w:name w:val="List Number 3"/>
    <w:basedOn w:val="a2"/>
    <w:uiPriority w:val="99"/>
    <w:qFormat/>
    <w:rsid w:val="002B166D"/>
    <w:pPr>
      <w:widowControl/>
      <w:numPr>
        <w:numId w:val="1"/>
      </w:numPr>
      <w:tabs>
        <w:tab w:val="left" w:pos="0"/>
        <w:tab w:val="left" w:pos="851"/>
        <w:tab w:val="left" w:pos="926"/>
      </w:tabs>
      <w:snapToGrid/>
      <w:spacing w:before="0" w:after="0"/>
      <w:ind w:left="926"/>
    </w:pPr>
    <w:rPr>
      <w:rFonts w:eastAsia="Times New Roman"/>
      <w:szCs w:val="24"/>
    </w:rPr>
  </w:style>
  <w:style w:type="paragraph" w:styleId="HTML6">
    <w:name w:val="HTML Address"/>
    <w:basedOn w:val="a2"/>
    <w:link w:val="HTML7"/>
    <w:uiPriority w:val="99"/>
    <w:qFormat/>
    <w:rsid w:val="002B166D"/>
    <w:pPr>
      <w:widowControl/>
      <w:snapToGrid/>
      <w:spacing w:before="0" w:after="0"/>
    </w:pPr>
    <w:rPr>
      <w:rFonts w:ascii="Calibri" w:hAnsi="Calibri"/>
      <w:i/>
    </w:rPr>
  </w:style>
  <w:style w:type="character" w:customStyle="1" w:styleId="HTML7">
    <w:name w:val="Адрес HTML Знак"/>
    <w:basedOn w:val="a3"/>
    <w:link w:val="HTML6"/>
    <w:uiPriority w:val="99"/>
    <w:qFormat/>
    <w:rsid w:val="002B166D"/>
    <w:rPr>
      <w:rFonts w:ascii="Calibri" w:eastAsia="Calibri" w:hAnsi="Calibri" w:cs="Times New Roman"/>
      <w:i/>
      <w:sz w:val="24"/>
      <w:szCs w:val="20"/>
      <w:lang w:eastAsia="ru-RU"/>
    </w:rPr>
  </w:style>
  <w:style w:type="paragraph" w:styleId="aff">
    <w:name w:val="header"/>
    <w:basedOn w:val="a2"/>
    <w:link w:val="aff0"/>
    <w:uiPriority w:val="99"/>
    <w:qFormat/>
    <w:rsid w:val="002B166D"/>
    <w:pPr>
      <w:widowControl/>
      <w:tabs>
        <w:tab w:val="center" w:pos="4153"/>
        <w:tab w:val="right" w:pos="8306"/>
      </w:tabs>
      <w:snapToGrid/>
      <w:spacing w:before="0" w:after="0"/>
    </w:pPr>
    <w:rPr>
      <w:rFonts w:ascii="Arial" w:eastAsia="Times New Roman" w:hAnsi="Arial"/>
    </w:rPr>
  </w:style>
  <w:style w:type="character" w:customStyle="1" w:styleId="aff0">
    <w:name w:val="Верхний колонтитул Знак"/>
    <w:basedOn w:val="a3"/>
    <w:link w:val="aff"/>
    <w:uiPriority w:val="99"/>
    <w:qFormat/>
    <w:rsid w:val="002B166D"/>
    <w:rPr>
      <w:rFonts w:ascii="Arial" w:eastAsia="Times New Roman" w:hAnsi="Arial" w:cs="Times New Roman"/>
      <w:sz w:val="24"/>
      <w:szCs w:val="20"/>
      <w:lang w:eastAsia="ru-RU"/>
    </w:rPr>
  </w:style>
  <w:style w:type="paragraph" w:styleId="91">
    <w:name w:val="toc 9"/>
    <w:basedOn w:val="a2"/>
    <w:next w:val="a2"/>
    <w:uiPriority w:val="99"/>
    <w:rsid w:val="002B166D"/>
    <w:pPr>
      <w:widowControl/>
      <w:snapToGrid/>
      <w:spacing w:before="0" w:line="276" w:lineRule="auto"/>
      <w:ind w:left="1760"/>
    </w:pPr>
    <w:rPr>
      <w:rFonts w:ascii="Calibri" w:eastAsia="Times New Roman" w:hAnsi="Calibri"/>
      <w:sz w:val="22"/>
      <w:szCs w:val="22"/>
    </w:rPr>
  </w:style>
  <w:style w:type="paragraph" w:styleId="71">
    <w:name w:val="toc 7"/>
    <w:basedOn w:val="a2"/>
    <w:next w:val="a2"/>
    <w:uiPriority w:val="99"/>
    <w:qFormat/>
    <w:rsid w:val="002B166D"/>
    <w:pPr>
      <w:widowControl/>
      <w:snapToGrid/>
      <w:spacing w:before="0" w:line="276" w:lineRule="auto"/>
      <w:ind w:left="1320"/>
    </w:pPr>
    <w:rPr>
      <w:rFonts w:ascii="Calibri" w:eastAsia="Times New Roman" w:hAnsi="Calibri"/>
      <w:sz w:val="22"/>
      <w:szCs w:val="22"/>
    </w:rPr>
  </w:style>
  <w:style w:type="paragraph" w:styleId="aff1">
    <w:name w:val="Body Text"/>
    <w:basedOn w:val="a2"/>
    <w:link w:val="14"/>
    <w:uiPriority w:val="99"/>
    <w:qFormat/>
    <w:rsid w:val="002B166D"/>
    <w:pPr>
      <w:widowControl/>
      <w:snapToGrid/>
      <w:spacing w:before="0" w:after="0" w:line="360" w:lineRule="auto"/>
    </w:pPr>
    <w:rPr>
      <w:rFonts w:eastAsia="Times New Roman"/>
    </w:rPr>
  </w:style>
  <w:style w:type="character" w:customStyle="1" w:styleId="aff2">
    <w:name w:val="Основной текст Знак"/>
    <w:basedOn w:val="a3"/>
    <w:uiPriority w:val="99"/>
    <w:qFormat/>
    <w:rsid w:val="002B166D"/>
    <w:rPr>
      <w:rFonts w:ascii="Times New Roman" w:eastAsia="Calibri" w:hAnsi="Times New Roman" w:cs="Times New Roman"/>
      <w:sz w:val="24"/>
      <w:szCs w:val="20"/>
      <w:lang w:eastAsia="ru-RU"/>
    </w:rPr>
  </w:style>
  <w:style w:type="paragraph" w:styleId="aff3">
    <w:name w:val="index heading"/>
    <w:basedOn w:val="a2"/>
    <w:next w:val="13"/>
    <w:uiPriority w:val="99"/>
    <w:qFormat/>
    <w:rsid w:val="002B166D"/>
    <w:pPr>
      <w:widowControl/>
      <w:suppressLineNumbers/>
      <w:suppressAutoHyphens/>
      <w:snapToGrid/>
      <w:spacing w:before="0" w:after="0"/>
    </w:pPr>
    <w:rPr>
      <w:rFonts w:eastAsia="Times New Roman" w:cs="Tahoma"/>
      <w:szCs w:val="24"/>
      <w:lang w:eastAsia="ar-SA"/>
    </w:rPr>
  </w:style>
  <w:style w:type="paragraph" w:styleId="15">
    <w:name w:val="toc 1"/>
    <w:basedOn w:val="a2"/>
    <w:next w:val="a2"/>
    <w:link w:val="16"/>
    <w:uiPriority w:val="99"/>
    <w:qFormat/>
    <w:rsid w:val="002B166D"/>
    <w:pPr>
      <w:widowControl/>
      <w:tabs>
        <w:tab w:val="left" w:pos="1080"/>
      </w:tabs>
      <w:snapToGrid/>
      <w:spacing w:before="0" w:after="0"/>
    </w:pPr>
    <w:rPr>
      <w:rFonts w:eastAsia="Times New Roman"/>
      <w:b/>
      <w:sz w:val="20"/>
    </w:rPr>
  </w:style>
  <w:style w:type="paragraph" w:styleId="aff4">
    <w:name w:val="macro"/>
    <w:link w:val="aff5"/>
    <w:uiPriority w:val="99"/>
    <w:qFormat/>
    <w:rsid w:val="002B166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2B166D"/>
    <w:rPr>
      <w:rFonts w:ascii="Courier New" w:eastAsia="Times New Roman" w:hAnsi="Courier New" w:cs="Times New Roman"/>
      <w:sz w:val="20"/>
      <w:szCs w:val="20"/>
      <w:lang w:val="en-US" w:eastAsia="ru-RU"/>
    </w:rPr>
  </w:style>
  <w:style w:type="paragraph" w:styleId="61">
    <w:name w:val="toc 6"/>
    <w:basedOn w:val="a2"/>
    <w:next w:val="a2"/>
    <w:uiPriority w:val="99"/>
    <w:qFormat/>
    <w:rsid w:val="002B166D"/>
    <w:pPr>
      <w:widowControl/>
      <w:snapToGrid/>
      <w:spacing w:before="0" w:line="276" w:lineRule="auto"/>
      <w:ind w:left="1100"/>
    </w:pPr>
    <w:rPr>
      <w:rFonts w:ascii="Calibri" w:eastAsia="Times New Roman" w:hAnsi="Calibri"/>
      <w:sz w:val="22"/>
      <w:szCs w:val="22"/>
    </w:rPr>
  </w:style>
  <w:style w:type="paragraph" w:styleId="35">
    <w:name w:val="toc 3"/>
    <w:basedOn w:val="a2"/>
    <w:next w:val="a2"/>
    <w:uiPriority w:val="99"/>
    <w:qFormat/>
    <w:rsid w:val="002B166D"/>
    <w:pPr>
      <w:widowControl/>
      <w:snapToGrid/>
      <w:spacing w:before="0" w:after="0"/>
      <w:ind w:left="480"/>
    </w:pPr>
    <w:rPr>
      <w:rFonts w:eastAsia="Times New Roman"/>
      <w:szCs w:val="24"/>
    </w:rPr>
  </w:style>
  <w:style w:type="paragraph" w:styleId="26">
    <w:name w:val="toc 2"/>
    <w:basedOn w:val="a2"/>
    <w:next w:val="a2"/>
    <w:uiPriority w:val="99"/>
    <w:qFormat/>
    <w:rsid w:val="002B166D"/>
    <w:pPr>
      <w:widowControl/>
      <w:snapToGrid/>
      <w:spacing w:before="0" w:after="0"/>
      <w:ind w:left="240"/>
    </w:pPr>
    <w:rPr>
      <w:rFonts w:eastAsia="Times New Roman"/>
      <w:szCs w:val="24"/>
    </w:rPr>
  </w:style>
  <w:style w:type="paragraph" w:styleId="41">
    <w:name w:val="toc 4"/>
    <w:basedOn w:val="a2"/>
    <w:next w:val="a2"/>
    <w:uiPriority w:val="99"/>
    <w:qFormat/>
    <w:rsid w:val="002B166D"/>
    <w:pPr>
      <w:tabs>
        <w:tab w:val="left" w:pos="502"/>
        <w:tab w:val="left" w:pos="3330"/>
      </w:tabs>
      <w:autoSpaceDE w:val="0"/>
      <w:autoSpaceDN w:val="0"/>
      <w:adjustRightInd w:val="0"/>
      <w:snapToGrid/>
      <w:spacing w:before="0" w:after="0"/>
      <w:ind w:left="502" w:hanging="720"/>
    </w:pPr>
    <w:rPr>
      <w:rFonts w:eastAsia="Times New Roman"/>
      <w:szCs w:val="24"/>
    </w:rPr>
  </w:style>
  <w:style w:type="paragraph" w:styleId="52">
    <w:name w:val="toc 5"/>
    <w:basedOn w:val="a2"/>
    <w:next w:val="a2"/>
    <w:uiPriority w:val="99"/>
    <w:qFormat/>
    <w:rsid w:val="002B166D"/>
    <w:pPr>
      <w:widowControl/>
      <w:snapToGrid/>
      <w:spacing w:before="0" w:line="276" w:lineRule="auto"/>
      <w:ind w:left="880"/>
    </w:pPr>
    <w:rPr>
      <w:rFonts w:ascii="Calibri" w:eastAsia="Times New Roman" w:hAnsi="Calibri"/>
      <w:sz w:val="22"/>
      <w:szCs w:val="22"/>
    </w:rPr>
  </w:style>
  <w:style w:type="paragraph" w:styleId="53">
    <w:name w:val="List Bullet 5"/>
    <w:basedOn w:val="a2"/>
    <w:uiPriority w:val="99"/>
    <w:qFormat/>
    <w:rsid w:val="002B166D"/>
    <w:pPr>
      <w:widowControl/>
      <w:snapToGrid/>
      <w:spacing w:before="0" w:after="0"/>
      <w:ind w:left="1132" w:hanging="283"/>
    </w:pPr>
    <w:rPr>
      <w:rFonts w:eastAsia="Times New Roman"/>
      <w:color w:val="00000A"/>
      <w:szCs w:val="24"/>
    </w:rPr>
  </w:style>
  <w:style w:type="paragraph" w:styleId="aff6">
    <w:name w:val="Body Text First Indent"/>
    <w:basedOn w:val="aff1"/>
    <w:link w:val="aff7"/>
    <w:uiPriority w:val="99"/>
    <w:qFormat/>
    <w:rsid w:val="002B166D"/>
    <w:pPr>
      <w:spacing w:after="120" w:line="240" w:lineRule="auto"/>
      <w:ind w:firstLine="210"/>
    </w:pPr>
    <w:rPr>
      <w:szCs w:val="24"/>
    </w:rPr>
  </w:style>
  <w:style w:type="character" w:customStyle="1" w:styleId="aff7">
    <w:name w:val="Красная строка Знак"/>
    <w:basedOn w:val="aff2"/>
    <w:link w:val="aff6"/>
    <w:uiPriority w:val="99"/>
    <w:qFormat/>
    <w:rsid w:val="002B166D"/>
    <w:rPr>
      <w:rFonts w:ascii="Times New Roman" w:eastAsia="Times New Roman" w:hAnsi="Times New Roman" w:cs="Times New Roman"/>
      <w:sz w:val="24"/>
      <w:szCs w:val="24"/>
      <w:lang w:eastAsia="ru-RU"/>
    </w:rPr>
  </w:style>
  <w:style w:type="paragraph" w:styleId="aff8">
    <w:name w:val="Body Text Indent"/>
    <w:basedOn w:val="a2"/>
    <w:link w:val="aff9"/>
    <w:uiPriority w:val="99"/>
    <w:unhideWhenUsed/>
    <w:qFormat/>
    <w:rsid w:val="002B166D"/>
    <w:pPr>
      <w:spacing w:after="120"/>
      <w:ind w:left="283"/>
    </w:pPr>
  </w:style>
  <w:style w:type="character" w:customStyle="1" w:styleId="aff9">
    <w:name w:val="Основной текст с отступом Знак"/>
    <w:basedOn w:val="a3"/>
    <w:link w:val="aff8"/>
    <w:uiPriority w:val="99"/>
    <w:qFormat/>
    <w:rsid w:val="002B166D"/>
    <w:rPr>
      <w:rFonts w:ascii="Times New Roman" w:eastAsia="Calibri" w:hAnsi="Times New Roman" w:cs="Times New Roman"/>
      <w:sz w:val="24"/>
      <w:szCs w:val="20"/>
      <w:lang w:eastAsia="ru-RU"/>
    </w:rPr>
  </w:style>
  <w:style w:type="paragraph" w:styleId="27">
    <w:name w:val="Body Text First Indent 2"/>
    <w:basedOn w:val="aff8"/>
    <w:link w:val="28"/>
    <w:uiPriority w:val="99"/>
    <w:qFormat/>
    <w:rsid w:val="002B166D"/>
    <w:pPr>
      <w:widowControl/>
      <w:snapToGrid/>
      <w:spacing w:before="0"/>
      <w:ind w:firstLine="210"/>
    </w:pPr>
    <w:rPr>
      <w:rFonts w:ascii="Arial" w:hAnsi="Arial" w:cs="PragmaticaCTT"/>
      <w:b/>
      <w:bCs/>
      <w:kern w:val="32"/>
      <w:sz w:val="32"/>
      <w:szCs w:val="32"/>
    </w:rPr>
  </w:style>
  <w:style w:type="character" w:customStyle="1" w:styleId="28">
    <w:name w:val="Красная строка 2 Знак"/>
    <w:basedOn w:val="aff9"/>
    <w:link w:val="27"/>
    <w:uiPriority w:val="99"/>
    <w:qFormat/>
    <w:rsid w:val="002B166D"/>
    <w:rPr>
      <w:rFonts w:ascii="Arial" w:eastAsia="Calibri" w:hAnsi="Arial" w:cs="PragmaticaCTT"/>
      <w:b/>
      <w:bCs/>
      <w:kern w:val="32"/>
      <w:sz w:val="32"/>
      <w:szCs w:val="32"/>
      <w:lang w:eastAsia="ru-RU"/>
    </w:rPr>
  </w:style>
  <w:style w:type="paragraph" w:styleId="42">
    <w:name w:val="List Bullet 4"/>
    <w:basedOn w:val="a2"/>
    <w:uiPriority w:val="99"/>
    <w:qFormat/>
    <w:rsid w:val="002B166D"/>
    <w:pPr>
      <w:widowControl/>
      <w:snapToGrid/>
      <w:spacing w:before="0" w:after="0"/>
      <w:ind w:left="849" w:hanging="283"/>
    </w:pPr>
    <w:rPr>
      <w:rFonts w:eastAsia="Times New Roman"/>
      <w:color w:val="00000A"/>
      <w:szCs w:val="24"/>
    </w:rPr>
  </w:style>
  <w:style w:type="paragraph" w:styleId="affa">
    <w:name w:val="List Bullet"/>
    <w:basedOn w:val="a2"/>
    <w:uiPriority w:val="99"/>
    <w:qFormat/>
    <w:rsid w:val="002B166D"/>
    <w:pPr>
      <w:widowControl/>
      <w:tabs>
        <w:tab w:val="left" w:pos="360"/>
      </w:tabs>
      <w:snapToGrid/>
      <w:spacing w:before="0" w:after="0"/>
      <w:ind w:left="360" w:hanging="360"/>
    </w:pPr>
    <w:rPr>
      <w:rFonts w:eastAsia="Times New Roman"/>
      <w:sz w:val="20"/>
      <w:lang w:val="en-US"/>
    </w:rPr>
  </w:style>
  <w:style w:type="paragraph" w:styleId="29">
    <w:name w:val="List Bullet 2"/>
    <w:basedOn w:val="a2"/>
    <w:uiPriority w:val="99"/>
    <w:qFormat/>
    <w:rsid w:val="002B166D"/>
    <w:pPr>
      <w:widowControl/>
      <w:tabs>
        <w:tab w:val="left" w:pos="643"/>
      </w:tabs>
      <w:snapToGrid/>
      <w:spacing w:before="0" w:after="0"/>
      <w:ind w:left="643" w:hanging="360"/>
    </w:pPr>
    <w:rPr>
      <w:rFonts w:eastAsia="Times New Roman"/>
      <w:szCs w:val="24"/>
    </w:rPr>
  </w:style>
  <w:style w:type="paragraph" w:styleId="36">
    <w:name w:val="List Bullet 3"/>
    <w:basedOn w:val="a2"/>
    <w:uiPriority w:val="99"/>
    <w:qFormat/>
    <w:rsid w:val="002B166D"/>
    <w:pPr>
      <w:widowControl/>
      <w:tabs>
        <w:tab w:val="left" w:pos="926"/>
      </w:tabs>
      <w:snapToGrid/>
      <w:spacing w:before="0" w:after="0"/>
      <w:ind w:left="926" w:hanging="360"/>
    </w:pPr>
    <w:rPr>
      <w:rFonts w:eastAsia="Times New Roman"/>
      <w:szCs w:val="24"/>
    </w:rPr>
  </w:style>
  <w:style w:type="paragraph" w:styleId="affb">
    <w:name w:val="Title"/>
    <w:basedOn w:val="a2"/>
    <w:link w:val="37"/>
    <w:uiPriority w:val="99"/>
    <w:qFormat/>
    <w:rsid w:val="002B166D"/>
    <w:pPr>
      <w:widowControl/>
      <w:snapToGrid/>
      <w:spacing w:before="0" w:after="0"/>
      <w:jc w:val="center"/>
    </w:pPr>
    <w:rPr>
      <w:rFonts w:eastAsia="Times New Roman"/>
      <w:sz w:val="28"/>
      <w:szCs w:val="24"/>
      <w:lang w:val="en-US"/>
    </w:rPr>
  </w:style>
  <w:style w:type="character" w:customStyle="1" w:styleId="affc">
    <w:name w:val="Название Знак"/>
    <w:basedOn w:val="a3"/>
    <w:uiPriority w:val="99"/>
    <w:qFormat/>
    <w:rsid w:val="002B166D"/>
    <w:rPr>
      <w:rFonts w:asciiTheme="majorHAnsi" w:eastAsiaTheme="majorEastAsia" w:hAnsiTheme="majorHAnsi" w:cstheme="majorBidi"/>
      <w:color w:val="17365D" w:themeColor="text2" w:themeShade="BF"/>
      <w:spacing w:val="5"/>
      <w:kern w:val="28"/>
      <w:sz w:val="52"/>
      <w:szCs w:val="52"/>
      <w:lang w:eastAsia="ru-RU"/>
    </w:rPr>
  </w:style>
  <w:style w:type="paragraph" w:styleId="affd">
    <w:name w:val="footer"/>
    <w:basedOn w:val="a2"/>
    <w:link w:val="affe"/>
    <w:uiPriority w:val="99"/>
    <w:qFormat/>
    <w:rsid w:val="002B166D"/>
    <w:pPr>
      <w:widowControl/>
      <w:tabs>
        <w:tab w:val="center" w:pos="4677"/>
        <w:tab w:val="right" w:pos="9355"/>
      </w:tabs>
      <w:snapToGrid/>
      <w:spacing w:before="0" w:after="0"/>
    </w:pPr>
    <w:rPr>
      <w:rFonts w:eastAsia="Times New Roman"/>
      <w:szCs w:val="24"/>
    </w:rPr>
  </w:style>
  <w:style w:type="character" w:customStyle="1" w:styleId="affe">
    <w:name w:val="Нижний колонтитул Знак"/>
    <w:basedOn w:val="a3"/>
    <w:link w:val="affd"/>
    <w:uiPriority w:val="99"/>
    <w:qFormat/>
    <w:rsid w:val="002B166D"/>
    <w:rPr>
      <w:rFonts w:ascii="Times New Roman" w:eastAsia="Times New Roman" w:hAnsi="Times New Roman" w:cs="Times New Roman"/>
      <w:sz w:val="24"/>
      <w:szCs w:val="24"/>
      <w:lang w:eastAsia="ru-RU"/>
    </w:rPr>
  </w:style>
  <w:style w:type="paragraph" w:styleId="afff">
    <w:name w:val="List Number"/>
    <w:basedOn w:val="a2"/>
    <w:uiPriority w:val="99"/>
    <w:qFormat/>
    <w:rsid w:val="002B166D"/>
    <w:pPr>
      <w:widowControl/>
      <w:tabs>
        <w:tab w:val="left" w:pos="1440"/>
      </w:tabs>
      <w:snapToGrid/>
      <w:spacing w:before="0" w:after="0"/>
      <w:ind w:left="1440" w:hanging="360"/>
    </w:pPr>
    <w:rPr>
      <w:rFonts w:eastAsia="Times New Roman"/>
      <w:szCs w:val="24"/>
    </w:rPr>
  </w:style>
  <w:style w:type="paragraph" w:styleId="2a">
    <w:name w:val="List Number 2"/>
    <w:basedOn w:val="a2"/>
    <w:uiPriority w:val="99"/>
    <w:qFormat/>
    <w:rsid w:val="002B166D"/>
    <w:pPr>
      <w:widowControl/>
      <w:tabs>
        <w:tab w:val="left" w:pos="643"/>
      </w:tabs>
      <w:snapToGrid/>
      <w:spacing w:before="0" w:after="0"/>
      <w:ind w:left="643" w:hanging="360"/>
      <w:contextualSpacing/>
    </w:pPr>
    <w:rPr>
      <w:rFonts w:eastAsia="Times New Roman"/>
      <w:szCs w:val="24"/>
    </w:rPr>
  </w:style>
  <w:style w:type="paragraph" w:styleId="afff0">
    <w:name w:val="List"/>
    <w:basedOn w:val="a2"/>
    <w:uiPriority w:val="99"/>
    <w:qFormat/>
    <w:rsid w:val="002B166D"/>
    <w:pPr>
      <w:widowControl/>
      <w:snapToGrid/>
      <w:spacing w:before="0" w:after="0"/>
      <w:ind w:left="283" w:hanging="283"/>
    </w:pPr>
    <w:rPr>
      <w:rFonts w:eastAsia="Times New Roman"/>
      <w:sz w:val="20"/>
    </w:rPr>
  </w:style>
  <w:style w:type="paragraph" w:styleId="afff1">
    <w:name w:val="Normal (Web)"/>
    <w:aliases w:val=" Знак Знак23,Обычный (Web)"/>
    <w:basedOn w:val="a2"/>
    <w:link w:val="afff2"/>
    <w:uiPriority w:val="99"/>
    <w:qFormat/>
    <w:rsid w:val="002B166D"/>
    <w:pPr>
      <w:widowControl/>
      <w:snapToGrid/>
      <w:spacing w:before="0" w:after="0"/>
    </w:pPr>
  </w:style>
  <w:style w:type="paragraph" w:styleId="38">
    <w:name w:val="Body Text 3"/>
    <w:basedOn w:val="a2"/>
    <w:link w:val="39"/>
    <w:uiPriority w:val="99"/>
    <w:qFormat/>
    <w:rsid w:val="002B166D"/>
    <w:pPr>
      <w:widowControl/>
      <w:tabs>
        <w:tab w:val="left" w:pos="360"/>
      </w:tabs>
      <w:snapToGrid/>
      <w:spacing w:before="0" w:after="0"/>
      <w:jc w:val="both"/>
    </w:pPr>
    <w:rPr>
      <w:rFonts w:eastAsia="Times New Roman"/>
      <w:i/>
      <w:sz w:val="26"/>
    </w:rPr>
  </w:style>
  <w:style w:type="character" w:customStyle="1" w:styleId="39">
    <w:name w:val="Основной текст 3 Знак"/>
    <w:basedOn w:val="a3"/>
    <w:link w:val="38"/>
    <w:uiPriority w:val="99"/>
    <w:qFormat/>
    <w:rsid w:val="002B166D"/>
    <w:rPr>
      <w:rFonts w:ascii="Times New Roman" w:eastAsia="Times New Roman" w:hAnsi="Times New Roman" w:cs="Times New Roman"/>
      <w:i/>
      <w:sz w:val="26"/>
      <w:szCs w:val="20"/>
      <w:lang w:eastAsia="ru-RU"/>
    </w:rPr>
  </w:style>
  <w:style w:type="paragraph" w:styleId="2b">
    <w:name w:val="Body Text Indent 2"/>
    <w:basedOn w:val="a2"/>
    <w:link w:val="220"/>
    <w:uiPriority w:val="99"/>
    <w:qFormat/>
    <w:rsid w:val="002B166D"/>
    <w:pPr>
      <w:widowControl/>
      <w:overflowPunct w:val="0"/>
      <w:autoSpaceDE w:val="0"/>
      <w:snapToGrid/>
      <w:spacing w:before="0" w:after="0"/>
      <w:ind w:firstLine="567"/>
      <w:jc w:val="both"/>
    </w:pPr>
    <w:rPr>
      <w:sz w:val="20"/>
      <w:lang w:eastAsia="ar-SA"/>
    </w:rPr>
  </w:style>
  <w:style w:type="character" w:customStyle="1" w:styleId="2c">
    <w:name w:val="Основной текст с отступом 2 Знак"/>
    <w:basedOn w:val="a3"/>
    <w:uiPriority w:val="99"/>
    <w:qFormat/>
    <w:rsid w:val="002B166D"/>
    <w:rPr>
      <w:rFonts w:ascii="Times New Roman" w:eastAsia="Calibri" w:hAnsi="Times New Roman" w:cs="Times New Roman"/>
      <w:sz w:val="24"/>
      <w:szCs w:val="20"/>
      <w:lang w:eastAsia="ru-RU"/>
    </w:rPr>
  </w:style>
  <w:style w:type="paragraph" w:styleId="afff3">
    <w:name w:val="Subtitle"/>
    <w:basedOn w:val="a2"/>
    <w:link w:val="afff4"/>
    <w:uiPriority w:val="99"/>
    <w:qFormat/>
    <w:rsid w:val="002B166D"/>
    <w:pPr>
      <w:widowControl/>
      <w:snapToGrid/>
      <w:spacing w:before="0" w:after="0" w:line="312" w:lineRule="auto"/>
    </w:pPr>
    <w:rPr>
      <w:rFonts w:ascii="Arial" w:eastAsia="Times New Roman" w:hAnsi="Arial" w:cs="Arial"/>
      <w:b/>
      <w:bCs/>
      <w:color w:val="000000"/>
      <w:sz w:val="20"/>
    </w:rPr>
  </w:style>
  <w:style w:type="character" w:customStyle="1" w:styleId="afff4">
    <w:name w:val="Подзаголовок Знак"/>
    <w:basedOn w:val="a3"/>
    <w:link w:val="afff3"/>
    <w:uiPriority w:val="99"/>
    <w:qFormat/>
    <w:rsid w:val="002B166D"/>
    <w:rPr>
      <w:rFonts w:ascii="Arial" w:eastAsia="Times New Roman" w:hAnsi="Arial" w:cs="Arial"/>
      <w:b/>
      <w:bCs/>
      <w:color w:val="000000"/>
      <w:sz w:val="20"/>
      <w:szCs w:val="20"/>
      <w:lang w:eastAsia="ru-RU"/>
    </w:rPr>
  </w:style>
  <w:style w:type="paragraph" w:styleId="2d">
    <w:name w:val="List Continue 2"/>
    <w:basedOn w:val="a2"/>
    <w:uiPriority w:val="99"/>
    <w:qFormat/>
    <w:rsid w:val="002B166D"/>
    <w:pPr>
      <w:widowControl/>
      <w:snapToGrid/>
      <w:spacing w:before="0" w:after="120"/>
      <w:ind w:left="566"/>
    </w:pPr>
    <w:rPr>
      <w:rFonts w:eastAsia="Times New Roman"/>
      <w:sz w:val="20"/>
    </w:rPr>
  </w:style>
  <w:style w:type="paragraph" w:styleId="2e">
    <w:name w:val="List 2"/>
    <w:basedOn w:val="a2"/>
    <w:uiPriority w:val="99"/>
    <w:qFormat/>
    <w:rsid w:val="002B166D"/>
    <w:pPr>
      <w:widowControl/>
      <w:snapToGrid/>
      <w:spacing w:before="0" w:after="0"/>
      <w:ind w:left="566" w:hanging="283"/>
    </w:pPr>
    <w:rPr>
      <w:rFonts w:eastAsia="Times New Roman"/>
      <w:sz w:val="20"/>
    </w:rPr>
  </w:style>
  <w:style w:type="paragraph" w:styleId="3a">
    <w:name w:val="List 3"/>
    <w:basedOn w:val="a2"/>
    <w:uiPriority w:val="99"/>
    <w:qFormat/>
    <w:rsid w:val="002B166D"/>
    <w:pPr>
      <w:widowControl/>
      <w:snapToGrid/>
      <w:spacing w:before="0" w:after="0"/>
      <w:ind w:left="849" w:hanging="283"/>
    </w:pPr>
    <w:rPr>
      <w:rFonts w:eastAsia="Times New Roman"/>
      <w:szCs w:val="24"/>
    </w:rPr>
  </w:style>
  <w:style w:type="paragraph" w:styleId="43">
    <w:name w:val="List 4"/>
    <w:basedOn w:val="a2"/>
    <w:uiPriority w:val="99"/>
    <w:qFormat/>
    <w:rsid w:val="002B166D"/>
    <w:pPr>
      <w:widowControl/>
      <w:snapToGrid/>
      <w:spacing w:before="0" w:after="0"/>
      <w:ind w:left="1132" w:hanging="283"/>
    </w:pPr>
    <w:rPr>
      <w:rFonts w:eastAsia="Times New Roman"/>
      <w:szCs w:val="24"/>
    </w:rPr>
  </w:style>
  <w:style w:type="paragraph" w:styleId="HTML8">
    <w:name w:val="HTML Preformatted"/>
    <w:basedOn w:val="a2"/>
    <w:link w:val="HTML30"/>
    <w:uiPriority w:val="99"/>
    <w:qFormat/>
    <w:rsid w:val="002B16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kern w:val="1"/>
      <w:sz w:val="20"/>
      <w:lang w:eastAsia="hi-IN" w:bidi="hi-IN"/>
    </w:rPr>
  </w:style>
  <w:style w:type="character" w:customStyle="1" w:styleId="HTML9">
    <w:name w:val="Стандартный HTML Знак"/>
    <w:basedOn w:val="a3"/>
    <w:uiPriority w:val="99"/>
    <w:qFormat/>
    <w:rsid w:val="002B166D"/>
    <w:rPr>
      <w:rFonts w:ascii="Consolas" w:eastAsia="Calibri" w:hAnsi="Consolas" w:cs="Consolas"/>
      <w:sz w:val="20"/>
      <w:szCs w:val="20"/>
      <w:lang w:eastAsia="ru-RU"/>
    </w:rPr>
  </w:style>
  <w:style w:type="paragraph" w:styleId="afff5">
    <w:name w:val="Block Text"/>
    <w:basedOn w:val="a2"/>
    <w:uiPriority w:val="99"/>
    <w:qFormat/>
    <w:rsid w:val="002B166D"/>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table" w:styleId="17">
    <w:name w:val="Table Simple 1"/>
    <w:basedOn w:val="a4"/>
    <w:uiPriority w:val="99"/>
    <w:qFormat/>
    <w:rsid w:val="002B166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il"/>
          <w:tr2bl w:val="nil"/>
        </w:tcBorders>
      </w:tcPr>
    </w:tblStylePr>
    <w:tblStylePr w:type="lastRow">
      <w:rPr>
        <w:rFonts w:cs="Times New Roman"/>
      </w:rPr>
      <w:tblPr/>
      <w:tcPr>
        <w:tcBorders>
          <w:top w:val="single" w:sz="6" w:space="0" w:color="008000"/>
          <w:tl2br w:val="nil"/>
          <w:tr2bl w:val="nil"/>
        </w:tcBorders>
      </w:tcPr>
    </w:tblStylePr>
  </w:style>
  <w:style w:type="table" w:styleId="18">
    <w:name w:val="Table Grid 1"/>
    <w:basedOn w:val="a4"/>
    <w:uiPriority w:val="99"/>
    <w:qFormat/>
    <w:rsid w:val="002B16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il"/>
          <w:tr2bl w:val="nil"/>
        </w:tcBorders>
      </w:tcPr>
    </w:tblStylePr>
    <w:tblStylePr w:type="lastCol">
      <w:rPr>
        <w:rFonts w:cs="Times New Roman"/>
        <w:i/>
        <w:iCs/>
      </w:rPr>
      <w:tblPr/>
      <w:tcPr>
        <w:tcBorders>
          <w:tl2br w:val="nil"/>
          <w:tr2bl w:val="nil"/>
        </w:tcBorders>
      </w:tcPr>
    </w:tblStylePr>
  </w:style>
  <w:style w:type="table" w:styleId="afff6">
    <w:name w:val="Table Grid"/>
    <w:basedOn w:val="a4"/>
    <w:qFormat/>
    <w:rsid w:val="002B16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uiPriority w:val="99"/>
    <w:qFormat/>
    <w:rsid w:val="002B16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il"/>
          <w:tr2bl w:val="nil"/>
        </w:tcBorders>
        <w:shd w:val="solid" w:color="000000" w:fill="FFFFFF"/>
      </w:tcPr>
    </w:tblStylePr>
  </w:style>
  <w:style w:type="character" w:customStyle="1" w:styleId="Heading1Char">
    <w:name w:val="Heading 1 Char"/>
    <w:basedOn w:val="a3"/>
    <w:uiPriority w:val="99"/>
    <w:qFormat/>
    <w:locked/>
    <w:rsid w:val="002B166D"/>
    <w:rPr>
      <w:rFonts w:ascii="Cambria" w:hAnsi="Cambria" w:cs="Times New Roman"/>
      <w:b/>
      <w:bCs/>
      <w:kern w:val="32"/>
      <w:sz w:val="32"/>
      <w:szCs w:val="32"/>
    </w:rPr>
  </w:style>
  <w:style w:type="character" w:customStyle="1" w:styleId="Heading2Char">
    <w:name w:val="Heading 2 Char"/>
    <w:basedOn w:val="a3"/>
    <w:uiPriority w:val="99"/>
    <w:qFormat/>
    <w:locked/>
    <w:rsid w:val="002B166D"/>
    <w:rPr>
      <w:rFonts w:ascii="Cambria" w:hAnsi="Cambria" w:cs="Times New Roman"/>
      <w:b/>
      <w:bCs/>
      <w:i/>
      <w:iCs/>
      <w:sz w:val="28"/>
      <w:szCs w:val="28"/>
    </w:rPr>
  </w:style>
  <w:style w:type="character" w:customStyle="1" w:styleId="Heading3Char">
    <w:name w:val="Heading 3 Char"/>
    <w:basedOn w:val="a3"/>
    <w:uiPriority w:val="99"/>
    <w:qFormat/>
    <w:locked/>
    <w:rsid w:val="002B166D"/>
    <w:rPr>
      <w:rFonts w:ascii="Cambria" w:hAnsi="Cambria" w:cs="Times New Roman"/>
      <w:b/>
      <w:bCs/>
      <w:sz w:val="26"/>
      <w:szCs w:val="26"/>
    </w:rPr>
  </w:style>
  <w:style w:type="character" w:customStyle="1" w:styleId="Heading4Char">
    <w:name w:val="Heading 4 Char"/>
    <w:basedOn w:val="a3"/>
    <w:uiPriority w:val="99"/>
    <w:qFormat/>
    <w:locked/>
    <w:rsid w:val="002B166D"/>
    <w:rPr>
      <w:rFonts w:ascii="Cambria" w:hAnsi="Cambria" w:cs="Times New Roman"/>
      <w:b/>
      <w:i/>
      <w:color w:val="4F81BD"/>
      <w:sz w:val="22"/>
      <w:lang w:val="ru-RU" w:eastAsia="ru-RU"/>
    </w:rPr>
  </w:style>
  <w:style w:type="character" w:customStyle="1" w:styleId="Heading5Char">
    <w:name w:val="Heading 5 Char"/>
    <w:basedOn w:val="a3"/>
    <w:uiPriority w:val="99"/>
    <w:qFormat/>
    <w:locked/>
    <w:rsid w:val="002B166D"/>
    <w:rPr>
      <w:rFonts w:cs="Times New Roman"/>
      <w:sz w:val="22"/>
      <w:lang w:val="ru-RU" w:eastAsia="en-US"/>
    </w:rPr>
  </w:style>
  <w:style w:type="character" w:customStyle="1" w:styleId="Heading6Char">
    <w:name w:val="Heading 6 Char"/>
    <w:basedOn w:val="a3"/>
    <w:uiPriority w:val="99"/>
    <w:qFormat/>
    <w:locked/>
    <w:rsid w:val="002B166D"/>
    <w:rPr>
      <w:rFonts w:cs="Times New Roman"/>
      <w:i/>
      <w:sz w:val="22"/>
      <w:lang w:val="ru-RU" w:eastAsia="en-US"/>
    </w:rPr>
  </w:style>
  <w:style w:type="character" w:customStyle="1" w:styleId="Heading7Char">
    <w:name w:val="Heading 7 Char"/>
    <w:basedOn w:val="a3"/>
    <w:uiPriority w:val="99"/>
    <w:qFormat/>
    <w:locked/>
    <w:rsid w:val="002B166D"/>
    <w:rPr>
      <w:rFonts w:ascii="Times New Roman" w:hAnsi="Times New Roman" w:cs="Times New Roman"/>
      <w:sz w:val="24"/>
      <w:lang w:eastAsia="ru-RU"/>
    </w:rPr>
  </w:style>
  <w:style w:type="character" w:customStyle="1" w:styleId="Heading8Char">
    <w:name w:val="Heading 8 Char"/>
    <w:basedOn w:val="a3"/>
    <w:uiPriority w:val="99"/>
    <w:qFormat/>
    <w:locked/>
    <w:rsid w:val="002B166D"/>
    <w:rPr>
      <w:rFonts w:cs="Times New Roman"/>
      <w:i/>
      <w:lang w:val="ru-RU" w:eastAsia="en-US"/>
    </w:rPr>
  </w:style>
  <w:style w:type="character" w:customStyle="1" w:styleId="Heading9Char">
    <w:name w:val="Heading 9 Char"/>
    <w:basedOn w:val="a3"/>
    <w:uiPriority w:val="99"/>
    <w:qFormat/>
    <w:locked/>
    <w:rsid w:val="002B166D"/>
    <w:rPr>
      <w:rFonts w:ascii="Arial" w:hAnsi="Arial" w:cs="Times New Roman"/>
      <w:lang w:eastAsia="ru-RU"/>
    </w:rPr>
  </w:style>
  <w:style w:type="character" w:customStyle="1" w:styleId="Heading1Char7">
    <w:name w:val="Heading 1 Char7"/>
    <w:basedOn w:val="a3"/>
    <w:uiPriority w:val="99"/>
    <w:qFormat/>
    <w:locked/>
    <w:rsid w:val="002B166D"/>
    <w:rPr>
      <w:rFonts w:ascii="Cambria" w:hAnsi="Cambria" w:cs="Times New Roman"/>
      <w:b/>
      <w:bCs/>
      <w:kern w:val="32"/>
      <w:sz w:val="32"/>
      <w:szCs w:val="32"/>
    </w:rPr>
  </w:style>
  <w:style w:type="character" w:customStyle="1" w:styleId="Heading1Char6">
    <w:name w:val="Heading 1 Char6"/>
    <w:basedOn w:val="a3"/>
    <w:uiPriority w:val="99"/>
    <w:qFormat/>
    <w:locked/>
    <w:rsid w:val="002B166D"/>
    <w:rPr>
      <w:rFonts w:ascii="Cambria" w:hAnsi="Cambria" w:cs="Times New Roman"/>
      <w:b/>
      <w:bCs/>
      <w:kern w:val="32"/>
      <w:sz w:val="32"/>
      <w:szCs w:val="32"/>
    </w:rPr>
  </w:style>
  <w:style w:type="character" w:customStyle="1" w:styleId="Heading1Char4">
    <w:name w:val="Heading 1 Char4"/>
    <w:basedOn w:val="a3"/>
    <w:uiPriority w:val="99"/>
    <w:qFormat/>
    <w:locked/>
    <w:rsid w:val="002B166D"/>
    <w:rPr>
      <w:rFonts w:ascii="Cambria" w:hAnsi="Cambria" w:cs="Times New Roman"/>
      <w:b/>
      <w:bCs/>
      <w:kern w:val="32"/>
      <w:sz w:val="32"/>
      <w:szCs w:val="32"/>
    </w:rPr>
  </w:style>
  <w:style w:type="character" w:customStyle="1" w:styleId="Heading3Char2">
    <w:name w:val="Heading 3 Char2"/>
    <w:basedOn w:val="a3"/>
    <w:uiPriority w:val="99"/>
    <w:qFormat/>
    <w:locked/>
    <w:rsid w:val="002B166D"/>
    <w:rPr>
      <w:rFonts w:ascii="Arial" w:hAnsi="Arial" w:cs="Times New Roman"/>
      <w:b/>
      <w:sz w:val="26"/>
      <w:lang w:val="ru-RU" w:eastAsia="ru-RU"/>
    </w:rPr>
  </w:style>
  <w:style w:type="character" w:customStyle="1" w:styleId="32">
    <w:name w:val="Заголовок 3 Знак2"/>
    <w:link w:val="30"/>
    <w:qFormat/>
    <w:locked/>
    <w:rsid w:val="002B166D"/>
    <w:rPr>
      <w:rFonts w:ascii="PragmaticaCTT" w:eastAsia="Calibri" w:hAnsi="PragmaticaCTT" w:cs="Times New Roman"/>
      <w:sz w:val="20"/>
      <w:szCs w:val="20"/>
      <w:lang w:eastAsia="ru-RU"/>
    </w:rPr>
  </w:style>
  <w:style w:type="character" w:customStyle="1" w:styleId="240">
    <w:name w:val="Текст сноски Знак24"/>
    <w:basedOn w:val="a3"/>
    <w:uiPriority w:val="99"/>
    <w:qFormat/>
    <w:rsid w:val="002B166D"/>
    <w:rPr>
      <w:rFonts w:cs="Times New Roman"/>
    </w:rPr>
  </w:style>
  <w:style w:type="character" w:customStyle="1" w:styleId="spelle">
    <w:name w:val="spelle"/>
    <w:uiPriority w:val="99"/>
    <w:qFormat/>
    <w:rsid w:val="002B166D"/>
  </w:style>
  <w:style w:type="character" w:customStyle="1" w:styleId="FootnoteTextChar3">
    <w:name w:val="Footnote Text Char3"/>
    <w:uiPriority w:val="99"/>
    <w:qFormat/>
    <w:locked/>
    <w:rsid w:val="002B166D"/>
    <w:rPr>
      <w:rFonts w:ascii="Courier New" w:hAnsi="Courier New"/>
      <w:color w:val="000000"/>
      <w:sz w:val="24"/>
    </w:rPr>
  </w:style>
  <w:style w:type="paragraph" w:customStyle="1" w:styleId="3b">
    <w:name w:val="Стиль3"/>
    <w:basedOn w:val="10"/>
    <w:next w:val="a2"/>
    <w:link w:val="3c"/>
    <w:uiPriority w:val="99"/>
    <w:qFormat/>
    <w:rsid w:val="002B166D"/>
    <w:pPr>
      <w:pBdr>
        <w:top w:val="single" w:sz="8" w:space="0" w:color="C0504D"/>
        <w:left w:val="single" w:sz="8" w:space="0" w:color="C0504D"/>
        <w:bottom w:val="single" w:sz="8" w:space="0" w:color="C0504D"/>
        <w:right w:val="single" w:sz="8" w:space="0" w:color="C0504D"/>
      </w:pBdr>
      <w:shd w:val="clear" w:color="auto" w:fill="F2DBDB"/>
      <w:tabs>
        <w:tab w:val="clear" w:pos="567"/>
        <w:tab w:val="clear" w:pos="680"/>
        <w:tab w:val="clear" w:pos="1106"/>
        <w:tab w:val="clear" w:pos="1729"/>
        <w:tab w:val="clear" w:pos="7002"/>
      </w:tabs>
      <w:autoSpaceDE/>
      <w:autoSpaceDN/>
      <w:adjustRightInd/>
      <w:spacing w:before="240" w:after="60" w:line="269" w:lineRule="auto"/>
      <w:contextualSpacing/>
      <w:jc w:val="left"/>
    </w:pPr>
    <w:rPr>
      <w:rFonts w:ascii="Arial" w:hAnsi="Arial"/>
      <w:color w:val="622423"/>
      <w:sz w:val="32"/>
    </w:rPr>
  </w:style>
  <w:style w:type="character" w:customStyle="1" w:styleId="grame">
    <w:name w:val="grame"/>
    <w:uiPriority w:val="99"/>
    <w:qFormat/>
    <w:rsid w:val="002B166D"/>
  </w:style>
  <w:style w:type="character" w:customStyle="1" w:styleId="FootnoteTextChar">
    <w:name w:val="Footnote Text Char"/>
    <w:basedOn w:val="a3"/>
    <w:uiPriority w:val="99"/>
    <w:qFormat/>
    <w:locked/>
    <w:rsid w:val="002B166D"/>
    <w:rPr>
      <w:rFonts w:ascii="Times New Roman" w:hAnsi="Times New Roman" w:cs="Times New Roman"/>
      <w:sz w:val="20"/>
      <w:szCs w:val="20"/>
    </w:rPr>
  </w:style>
  <w:style w:type="character" w:customStyle="1" w:styleId="19">
    <w:name w:val="Текст сноски Знак1"/>
    <w:basedOn w:val="a3"/>
    <w:uiPriority w:val="99"/>
    <w:semiHidden/>
    <w:qFormat/>
    <w:rsid w:val="002B166D"/>
    <w:rPr>
      <w:rFonts w:ascii="Times New Roman" w:hAnsi="Times New Roman" w:cs="Times New Roman"/>
      <w:sz w:val="20"/>
      <w:szCs w:val="20"/>
      <w:lang w:eastAsia="ru-RU"/>
    </w:rPr>
  </w:style>
  <w:style w:type="character" w:customStyle="1" w:styleId="2f">
    <w:name w:val="Текст сноски Знак2"/>
    <w:basedOn w:val="a3"/>
    <w:uiPriority w:val="99"/>
    <w:qFormat/>
    <w:rsid w:val="002B166D"/>
    <w:rPr>
      <w:rFonts w:cs="Times New Roman"/>
    </w:rPr>
  </w:style>
  <w:style w:type="character" w:customStyle="1" w:styleId="BodyTextIndentChar2">
    <w:name w:val="Body Text Indent Char2"/>
    <w:uiPriority w:val="99"/>
    <w:qFormat/>
    <w:locked/>
    <w:rsid w:val="002B166D"/>
    <w:rPr>
      <w:rFonts w:ascii="Arial" w:hAnsi="Arial"/>
      <w:b/>
      <w:kern w:val="32"/>
      <w:sz w:val="32"/>
      <w:lang w:eastAsia="ru-RU"/>
    </w:rPr>
  </w:style>
  <w:style w:type="character" w:customStyle="1" w:styleId="FontStyle25">
    <w:name w:val="Font Style25"/>
    <w:uiPriority w:val="99"/>
    <w:qFormat/>
    <w:rsid w:val="002B166D"/>
    <w:rPr>
      <w:rFonts w:ascii="Times New Roman" w:hAnsi="Times New Roman"/>
      <w:i/>
      <w:sz w:val="16"/>
    </w:rPr>
  </w:style>
  <w:style w:type="character" w:customStyle="1" w:styleId="260">
    <w:name w:val="Текст сноски Знак26"/>
    <w:basedOn w:val="a3"/>
    <w:uiPriority w:val="99"/>
    <w:qFormat/>
    <w:rsid w:val="002B166D"/>
    <w:rPr>
      <w:rFonts w:cs="Times New Roman"/>
    </w:rPr>
  </w:style>
  <w:style w:type="character" w:customStyle="1" w:styleId="250">
    <w:name w:val="Текст сноски Знак25"/>
    <w:basedOn w:val="a3"/>
    <w:uiPriority w:val="99"/>
    <w:semiHidden/>
    <w:qFormat/>
    <w:rsid w:val="002B166D"/>
    <w:rPr>
      <w:rFonts w:cs="Times New Roman"/>
    </w:rPr>
  </w:style>
  <w:style w:type="paragraph" w:customStyle="1" w:styleId="2f0">
    <w:name w:val="Стиль2"/>
    <w:basedOn w:val="a2"/>
    <w:next w:val="afff"/>
    <w:uiPriority w:val="99"/>
    <w:qFormat/>
    <w:rsid w:val="002B166D"/>
    <w:pPr>
      <w:widowControl/>
      <w:snapToGrid/>
      <w:spacing w:before="0" w:after="0"/>
    </w:pPr>
    <w:rPr>
      <w:rFonts w:eastAsia="Times New Roman"/>
      <w:b/>
      <w:sz w:val="20"/>
      <w:szCs w:val="24"/>
    </w:rPr>
  </w:style>
  <w:style w:type="character" w:customStyle="1" w:styleId="23">
    <w:name w:val="Заголовок 2 Знак3"/>
    <w:link w:val="20"/>
    <w:qFormat/>
    <w:locked/>
    <w:rsid w:val="002B166D"/>
    <w:rPr>
      <w:rFonts w:ascii="PragmaticaCTT" w:eastAsia="Calibri" w:hAnsi="PragmaticaCTT" w:cs="Times New Roman"/>
      <w:sz w:val="20"/>
      <w:szCs w:val="20"/>
      <w:lang w:eastAsia="ru-RU"/>
    </w:rPr>
  </w:style>
  <w:style w:type="character" w:customStyle="1" w:styleId="BodyTextIndent2Char">
    <w:name w:val="Body Text Indent 2 Char"/>
    <w:basedOn w:val="a3"/>
    <w:uiPriority w:val="99"/>
    <w:qFormat/>
    <w:locked/>
    <w:rsid w:val="002B166D"/>
    <w:rPr>
      <w:rFonts w:cs="Times New Roman"/>
      <w:sz w:val="24"/>
    </w:rPr>
  </w:style>
  <w:style w:type="character" w:customStyle="1" w:styleId="FontStyle47">
    <w:name w:val="Font Style47"/>
    <w:uiPriority w:val="99"/>
    <w:qFormat/>
    <w:rsid w:val="002B166D"/>
    <w:rPr>
      <w:rFonts w:ascii="Times New Roman" w:hAnsi="Times New Roman"/>
      <w:sz w:val="24"/>
    </w:rPr>
  </w:style>
  <w:style w:type="character" w:customStyle="1" w:styleId="HeaderChar">
    <w:name w:val="Header Char"/>
    <w:basedOn w:val="a3"/>
    <w:uiPriority w:val="99"/>
    <w:qFormat/>
    <w:locked/>
    <w:rsid w:val="002B166D"/>
    <w:rPr>
      <w:rFonts w:cs="Times New Roman"/>
      <w:sz w:val="24"/>
    </w:rPr>
  </w:style>
  <w:style w:type="character" w:customStyle="1" w:styleId="b-serp-urlitem1">
    <w:name w:val="b-serp-url__item1"/>
    <w:uiPriority w:val="99"/>
    <w:qFormat/>
    <w:rsid w:val="002B166D"/>
  </w:style>
  <w:style w:type="character" w:customStyle="1" w:styleId="DocumentMapChar">
    <w:name w:val="Document Map Char"/>
    <w:basedOn w:val="a3"/>
    <w:uiPriority w:val="99"/>
    <w:qFormat/>
    <w:locked/>
    <w:rsid w:val="002B166D"/>
    <w:rPr>
      <w:rFonts w:ascii="Tahoma" w:hAnsi="Tahoma" w:cs="Times New Roman"/>
    </w:rPr>
  </w:style>
  <w:style w:type="character" w:customStyle="1" w:styleId="140">
    <w:name w:val="Знак Знак14"/>
    <w:uiPriority w:val="99"/>
    <w:qFormat/>
    <w:locked/>
    <w:rsid w:val="002B166D"/>
    <w:rPr>
      <w:b/>
      <w:sz w:val="27"/>
      <w:lang w:val="ru-RU" w:eastAsia="ru-RU"/>
    </w:rPr>
  </w:style>
  <w:style w:type="character" w:customStyle="1" w:styleId="310">
    <w:name w:val="Основной текст 3 Знак1"/>
    <w:basedOn w:val="a3"/>
    <w:uiPriority w:val="99"/>
    <w:qFormat/>
    <w:rsid w:val="002B166D"/>
    <w:rPr>
      <w:rFonts w:cs="Times New Roman"/>
      <w:sz w:val="16"/>
      <w:szCs w:val="16"/>
    </w:rPr>
  </w:style>
  <w:style w:type="character" w:customStyle="1" w:styleId="BodyTextIndent3Char">
    <w:name w:val="Body Text Indent 3 Char"/>
    <w:basedOn w:val="a3"/>
    <w:uiPriority w:val="99"/>
    <w:qFormat/>
    <w:locked/>
    <w:rsid w:val="002B166D"/>
    <w:rPr>
      <w:rFonts w:ascii="Times New Roman" w:hAnsi="Times New Roman" w:cs="Times New Roman"/>
      <w:sz w:val="16"/>
    </w:rPr>
  </w:style>
  <w:style w:type="character" w:customStyle="1" w:styleId="72">
    <w:name w:val="Знак Знак7"/>
    <w:uiPriority w:val="99"/>
    <w:qFormat/>
    <w:rsid w:val="002B166D"/>
    <w:rPr>
      <w:sz w:val="16"/>
      <w:lang w:val="ru-RU" w:eastAsia="ru-RU"/>
    </w:rPr>
  </w:style>
  <w:style w:type="paragraph" w:customStyle="1" w:styleId="afff8">
    <w:name w:val="......."/>
    <w:basedOn w:val="a2"/>
    <w:next w:val="a2"/>
    <w:uiPriority w:val="99"/>
    <w:qFormat/>
    <w:rsid w:val="002B166D"/>
    <w:pPr>
      <w:widowControl/>
      <w:autoSpaceDE w:val="0"/>
      <w:autoSpaceDN w:val="0"/>
      <w:adjustRightInd w:val="0"/>
      <w:snapToGrid/>
      <w:spacing w:before="0" w:after="0"/>
    </w:pPr>
    <w:rPr>
      <w:rFonts w:eastAsia="Times New Roman"/>
      <w:szCs w:val="24"/>
    </w:rPr>
  </w:style>
  <w:style w:type="character" w:customStyle="1" w:styleId="BodyTextChar">
    <w:name w:val="Body Text Char"/>
    <w:basedOn w:val="a3"/>
    <w:uiPriority w:val="99"/>
    <w:qFormat/>
    <w:rsid w:val="002B166D"/>
    <w:rPr>
      <w:rFonts w:ascii="Times New Roman" w:hAnsi="Times New Roman"/>
      <w:sz w:val="24"/>
      <w:szCs w:val="20"/>
    </w:rPr>
  </w:style>
  <w:style w:type="character" w:customStyle="1" w:styleId="BodyTextChar6">
    <w:name w:val="Body Text Char6"/>
    <w:basedOn w:val="a3"/>
    <w:uiPriority w:val="99"/>
    <w:qFormat/>
    <w:locked/>
    <w:rsid w:val="002B166D"/>
    <w:rPr>
      <w:rFonts w:ascii="Times New Roman" w:hAnsi="Times New Roman" w:cs="Times New Roman"/>
      <w:sz w:val="24"/>
      <w:szCs w:val="24"/>
    </w:rPr>
  </w:style>
  <w:style w:type="character" w:customStyle="1" w:styleId="BodyTextChar2">
    <w:name w:val="Body Text Char2"/>
    <w:basedOn w:val="a3"/>
    <w:uiPriority w:val="99"/>
    <w:qFormat/>
    <w:locked/>
    <w:rsid w:val="002B166D"/>
    <w:rPr>
      <w:rFonts w:ascii="Times New Roman" w:hAnsi="Times New Roman" w:cs="Times New Roman"/>
      <w:sz w:val="24"/>
      <w:szCs w:val="24"/>
    </w:rPr>
  </w:style>
  <w:style w:type="character" w:customStyle="1" w:styleId="14">
    <w:name w:val="Основной текст Знак1"/>
    <w:basedOn w:val="a3"/>
    <w:link w:val="aff1"/>
    <w:uiPriority w:val="99"/>
    <w:qFormat/>
    <w:locked/>
    <w:rsid w:val="002B166D"/>
    <w:rPr>
      <w:rFonts w:ascii="Times New Roman" w:eastAsia="Times New Roman" w:hAnsi="Times New Roman" w:cs="Times New Roman"/>
      <w:sz w:val="24"/>
      <w:szCs w:val="20"/>
      <w:lang w:eastAsia="ru-RU"/>
    </w:rPr>
  </w:style>
  <w:style w:type="character" w:customStyle="1" w:styleId="210">
    <w:name w:val="Текст сноски Знак21"/>
    <w:basedOn w:val="a3"/>
    <w:uiPriority w:val="99"/>
    <w:qFormat/>
    <w:rsid w:val="002B166D"/>
    <w:rPr>
      <w:rFonts w:cs="Times New Roman"/>
    </w:rPr>
  </w:style>
  <w:style w:type="character" w:customStyle="1" w:styleId="221">
    <w:name w:val="Текст сноски Знак22"/>
    <w:basedOn w:val="a3"/>
    <w:uiPriority w:val="99"/>
    <w:semiHidden/>
    <w:qFormat/>
    <w:rsid w:val="002B166D"/>
    <w:rPr>
      <w:rFonts w:cs="Times New Roman"/>
    </w:rPr>
  </w:style>
  <w:style w:type="character" w:customStyle="1" w:styleId="230">
    <w:name w:val="Текст сноски Знак23"/>
    <w:basedOn w:val="a3"/>
    <w:uiPriority w:val="99"/>
    <w:semiHidden/>
    <w:qFormat/>
    <w:rsid w:val="002B166D"/>
    <w:rPr>
      <w:rFonts w:cs="Times New Roman"/>
    </w:rPr>
  </w:style>
  <w:style w:type="character" w:customStyle="1" w:styleId="BodyText3Char">
    <w:name w:val="Body Text 3 Char"/>
    <w:basedOn w:val="a3"/>
    <w:uiPriority w:val="99"/>
    <w:qFormat/>
    <w:locked/>
    <w:rsid w:val="002B166D"/>
    <w:rPr>
      <w:rFonts w:ascii="Times New Roman" w:hAnsi="Times New Roman" w:cs="Times New Roman"/>
      <w:sz w:val="16"/>
      <w:szCs w:val="16"/>
    </w:rPr>
  </w:style>
  <w:style w:type="paragraph" w:customStyle="1" w:styleId="afff9">
    <w:name w:val="Для таблиц"/>
    <w:basedOn w:val="a2"/>
    <w:uiPriority w:val="99"/>
    <w:qFormat/>
    <w:rsid w:val="002B166D"/>
    <w:pPr>
      <w:widowControl/>
      <w:snapToGrid/>
      <w:spacing w:before="0" w:after="0"/>
    </w:pPr>
    <w:rPr>
      <w:rFonts w:eastAsia="Times New Roman"/>
      <w:szCs w:val="24"/>
    </w:rPr>
  </w:style>
  <w:style w:type="character" w:customStyle="1" w:styleId="120">
    <w:name w:val="Основной текст с отступом Знак12"/>
    <w:basedOn w:val="a3"/>
    <w:uiPriority w:val="99"/>
    <w:qFormat/>
    <w:rsid w:val="002B166D"/>
    <w:rPr>
      <w:rFonts w:cs="Times New Roman"/>
      <w:sz w:val="24"/>
      <w:szCs w:val="24"/>
    </w:rPr>
  </w:style>
  <w:style w:type="character" w:customStyle="1" w:styleId="130">
    <w:name w:val="Основной текст с отступом Знак13"/>
    <w:basedOn w:val="a3"/>
    <w:uiPriority w:val="99"/>
    <w:semiHidden/>
    <w:qFormat/>
    <w:rsid w:val="002B166D"/>
    <w:rPr>
      <w:rFonts w:cs="Times New Roman"/>
      <w:sz w:val="24"/>
      <w:szCs w:val="24"/>
    </w:rPr>
  </w:style>
  <w:style w:type="character" w:customStyle="1" w:styleId="FontStyle11">
    <w:name w:val="Font Style11"/>
    <w:uiPriority w:val="99"/>
    <w:qFormat/>
    <w:rsid w:val="002B166D"/>
    <w:rPr>
      <w:rFonts w:ascii="Times New Roman" w:hAnsi="Times New Roman"/>
      <w:b/>
      <w:sz w:val="24"/>
    </w:rPr>
  </w:style>
  <w:style w:type="character" w:customStyle="1" w:styleId="1a">
    <w:name w:val="Основной текст с отступом Знак1"/>
    <w:basedOn w:val="a3"/>
    <w:uiPriority w:val="99"/>
    <w:qFormat/>
    <w:rsid w:val="002B166D"/>
    <w:rPr>
      <w:rFonts w:cs="Times New Roman"/>
      <w:sz w:val="24"/>
      <w:szCs w:val="24"/>
    </w:rPr>
  </w:style>
  <w:style w:type="character" w:customStyle="1" w:styleId="FontStyle12">
    <w:name w:val="Font Style12"/>
    <w:uiPriority w:val="99"/>
    <w:qFormat/>
    <w:rsid w:val="002B166D"/>
    <w:rPr>
      <w:rFonts w:ascii="Times New Roman" w:hAnsi="Times New Roman"/>
      <w:sz w:val="24"/>
    </w:rPr>
  </w:style>
  <w:style w:type="character" w:customStyle="1" w:styleId="BodyTextIndentChar">
    <w:name w:val="Body Text Indent Char"/>
    <w:basedOn w:val="a3"/>
    <w:uiPriority w:val="99"/>
    <w:qFormat/>
    <w:locked/>
    <w:rsid w:val="002B166D"/>
    <w:rPr>
      <w:rFonts w:ascii="Times New Roman" w:hAnsi="Times New Roman" w:cs="Times New Roman"/>
      <w:sz w:val="20"/>
      <w:szCs w:val="20"/>
    </w:rPr>
  </w:style>
  <w:style w:type="character" w:customStyle="1" w:styleId="BodyTextIndentChar11">
    <w:name w:val="Body Text Indent Char11"/>
    <w:basedOn w:val="a3"/>
    <w:uiPriority w:val="99"/>
    <w:semiHidden/>
    <w:locked/>
    <w:rsid w:val="002B166D"/>
    <w:rPr>
      <w:rFonts w:ascii="Times New Roman" w:hAnsi="Times New Roman" w:cs="Times New Roman"/>
      <w:sz w:val="20"/>
      <w:szCs w:val="20"/>
    </w:rPr>
  </w:style>
  <w:style w:type="character" w:customStyle="1" w:styleId="BodyTextIndentChar10">
    <w:name w:val="Body Text Indent Char10"/>
    <w:basedOn w:val="a3"/>
    <w:uiPriority w:val="99"/>
    <w:semiHidden/>
    <w:qFormat/>
    <w:locked/>
    <w:rsid w:val="002B166D"/>
    <w:rPr>
      <w:rFonts w:ascii="Times New Roman" w:hAnsi="Times New Roman" w:cs="Times New Roman"/>
      <w:sz w:val="20"/>
      <w:szCs w:val="20"/>
    </w:rPr>
  </w:style>
  <w:style w:type="character" w:customStyle="1" w:styleId="BodyTextIndentChar9">
    <w:name w:val="Body Text Indent Char9"/>
    <w:basedOn w:val="a3"/>
    <w:uiPriority w:val="99"/>
    <w:semiHidden/>
    <w:qFormat/>
    <w:locked/>
    <w:rsid w:val="002B166D"/>
    <w:rPr>
      <w:rFonts w:ascii="Times New Roman" w:hAnsi="Times New Roman" w:cs="Times New Roman"/>
      <w:sz w:val="20"/>
      <w:szCs w:val="20"/>
    </w:rPr>
  </w:style>
  <w:style w:type="character" w:customStyle="1" w:styleId="BodyTextIndentChar8">
    <w:name w:val="Body Text Indent Char8"/>
    <w:basedOn w:val="a3"/>
    <w:uiPriority w:val="99"/>
    <w:semiHidden/>
    <w:qFormat/>
    <w:locked/>
    <w:rsid w:val="002B166D"/>
    <w:rPr>
      <w:rFonts w:ascii="Times New Roman" w:hAnsi="Times New Roman" w:cs="Times New Roman"/>
      <w:sz w:val="20"/>
      <w:szCs w:val="20"/>
    </w:rPr>
  </w:style>
  <w:style w:type="character" w:customStyle="1" w:styleId="BodyTextIndentChar7">
    <w:name w:val="Body Text Indent Char7"/>
    <w:basedOn w:val="a3"/>
    <w:uiPriority w:val="99"/>
    <w:semiHidden/>
    <w:qFormat/>
    <w:locked/>
    <w:rsid w:val="002B166D"/>
    <w:rPr>
      <w:rFonts w:ascii="Times New Roman" w:hAnsi="Times New Roman" w:cs="Times New Roman"/>
      <w:sz w:val="24"/>
      <w:szCs w:val="24"/>
    </w:rPr>
  </w:style>
  <w:style w:type="character" w:customStyle="1" w:styleId="BodyTextIndentChar6">
    <w:name w:val="Body Text Indent Char6"/>
    <w:basedOn w:val="a3"/>
    <w:uiPriority w:val="99"/>
    <w:semiHidden/>
    <w:qFormat/>
    <w:locked/>
    <w:rsid w:val="002B166D"/>
    <w:rPr>
      <w:rFonts w:ascii="Times New Roman" w:hAnsi="Times New Roman" w:cs="Times New Roman"/>
      <w:sz w:val="24"/>
      <w:szCs w:val="24"/>
    </w:rPr>
  </w:style>
  <w:style w:type="character" w:customStyle="1" w:styleId="BodyTextIndentChar5">
    <w:name w:val="Body Text Indent Char5"/>
    <w:basedOn w:val="a3"/>
    <w:uiPriority w:val="99"/>
    <w:qFormat/>
    <w:locked/>
    <w:rsid w:val="002B166D"/>
    <w:rPr>
      <w:rFonts w:ascii="Times New Roman" w:hAnsi="Times New Roman" w:cs="Times New Roman"/>
      <w:sz w:val="24"/>
      <w:szCs w:val="24"/>
    </w:rPr>
  </w:style>
  <w:style w:type="character" w:customStyle="1" w:styleId="2f1">
    <w:name w:val="Основной текст с отступом Знак2"/>
    <w:basedOn w:val="a3"/>
    <w:uiPriority w:val="99"/>
    <w:qFormat/>
    <w:rsid w:val="002B166D"/>
    <w:rPr>
      <w:rFonts w:ascii="Times New Roman" w:hAnsi="Times New Roman" w:cs="Times New Roman"/>
      <w:sz w:val="24"/>
      <w:szCs w:val="24"/>
      <w:lang w:eastAsia="ru-RU"/>
    </w:rPr>
  </w:style>
  <w:style w:type="paragraph" w:customStyle="1" w:styleId="Default">
    <w:name w:val="Default"/>
    <w:uiPriority w:val="99"/>
    <w:qFormat/>
    <w:rsid w:val="002B166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a">
    <w:name w:val="список с точками"/>
    <w:basedOn w:val="a2"/>
    <w:uiPriority w:val="99"/>
    <w:qFormat/>
    <w:rsid w:val="002B166D"/>
    <w:pPr>
      <w:widowControl/>
      <w:tabs>
        <w:tab w:val="left" w:pos="3330"/>
      </w:tabs>
      <w:snapToGrid/>
      <w:spacing w:before="0" w:after="0" w:line="312" w:lineRule="auto"/>
      <w:ind w:left="3330" w:hanging="720"/>
      <w:jc w:val="both"/>
    </w:pPr>
    <w:rPr>
      <w:rFonts w:eastAsia="Times New Roman"/>
      <w:szCs w:val="24"/>
    </w:rPr>
  </w:style>
  <w:style w:type="character" w:customStyle="1" w:styleId="312">
    <w:name w:val="Основной текст 3 Знак12"/>
    <w:basedOn w:val="a3"/>
    <w:uiPriority w:val="99"/>
    <w:qFormat/>
    <w:rsid w:val="002B166D"/>
    <w:rPr>
      <w:rFonts w:cs="Times New Roman"/>
      <w:sz w:val="16"/>
      <w:szCs w:val="16"/>
    </w:rPr>
  </w:style>
  <w:style w:type="character" w:customStyle="1" w:styleId="313">
    <w:name w:val="Основной текст 3 Знак13"/>
    <w:basedOn w:val="a3"/>
    <w:uiPriority w:val="99"/>
    <w:qFormat/>
    <w:rsid w:val="002B166D"/>
    <w:rPr>
      <w:rFonts w:cs="Times New Roman"/>
      <w:sz w:val="16"/>
      <w:szCs w:val="16"/>
    </w:rPr>
  </w:style>
  <w:style w:type="character" w:customStyle="1" w:styleId="314">
    <w:name w:val="Основной текст 3 Знак14"/>
    <w:basedOn w:val="a3"/>
    <w:uiPriority w:val="99"/>
    <w:semiHidden/>
    <w:qFormat/>
    <w:rsid w:val="002B166D"/>
    <w:rPr>
      <w:rFonts w:cs="Times New Roman"/>
      <w:sz w:val="16"/>
      <w:szCs w:val="16"/>
    </w:rPr>
  </w:style>
  <w:style w:type="character" w:customStyle="1" w:styleId="12">
    <w:name w:val="Заголовок 1 Знак2"/>
    <w:link w:val="10"/>
    <w:qFormat/>
    <w:locked/>
    <w:rsid w:val="002B166D"/>
    <w:rPr>
      <w:rFonts w:ascii="PragmaticaCTT" w:eastAsia="Calibri" w:hAnsi="PragmaticaCTT" w:cs="Times New Roman"/>
      <w:sz w:val="20"/>
      <w:szCs w:val="20"/>
      <w:lang w:eastAsia="ru-RU"/>
    </w:rPr>
  </w:style>
  <w:style w:type="character" w:customStyle="1" w:styleId="FooterChar">
    <w:name w:val="Footer Char"/>
    <w:basedOn w:val="a3"/>
    <w:uiPriority w:val="99"/>
    <w:qFormat/>
    <w:locked/>
    <w:rsid w:val="002B166D"/>
    <w:rPr>
      <w:rFonts w:cs="Times New Roman"/>
      <w:sz w:val="24"/>
    </w:rPr>
  </w:style>
  <w:style w:type="character" w:customStyle="1" w:styleId="BodyText2Char">
    <w:name w:val="Body Text 2 Char"/>
    <w:basedOn w:val="a3"/>
    <w:uiPriority w:val="99"/>
    <w:qFormat/>
    <w:locked/>
    <w:rsid w:val="002B166D"/>
    <w:rPr>
      <w:rFonts w:cs="Times New Roman"/>
    </w:rPr>
  </w:style>
  <w:style w:type="paragraph" w:customStyle="1" w:styleId="ConsPlusNonformat">
    <w:name w:val="ConsPlusNonformat"/>
    <w:uiPriority w:val="99"/>
    <w:qFormat/>
    <w:rsid w:val="002B166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PlainTextChar">
    <w:name w:val="Plain Text Char"/>
    <w:basedOn w:val="a3"/>
    <w:uiPriority w:val="99"/>
    <w:qFormat/>
    <w:locked/>
    <w:rsid w:val="002B166D"/>
    <w:rPr>
      <w:rFonts w:ascii="Courier New" w:hAnsi="Courier New" w:cs="Courier New"/>
      <w:sz w:val="20"/>
      <w:szCs w:val="20"/>
    </w:rPr>
  </w:style>
  <w:style w:type="character" w:customStyle="1" w:styleId="PlainTextChar4">
    <w:name w:val="Plain Text Char4"/>
    <w:basedOn w:val="a3"/>
    <w:uiPriority w:val="99"/>
    <w:qFormat/>
    <w:locked/>
    <w:rsid w:val="002B166D"/>
    <w:rPr>
      <w:rFonts w:ascii="Courier New" w:hAnsi="Courier New" w:cs="Times New Roman"/>
      <w:lang w:val="ru-RU" w:eastAsia="ru-RU"/>
    </w:rPr>
  </w:style>
  <w:style w:type="character" w:customStyle="1" w:styleId="330">
    <w:name w:val="Основной текст с отступом 3 Знак3"/>
    <w:link w:val="33"/>
    <w:uiPriority w:val="99"/>
    <w:qFormat/>
    <w:locked/>
    <w:rsid w:val="002B166D"/>
    <w:rPr>
      <w:rFonts w:ascii="Times New Roman" w:eastAsia="Calibri" w:hAnsi="Times New Roman" w:cs="Times New Roman"/>
      <w:sz w:val="20"/>
      <w:szCs w:val="20"/>
      <w:lang w:eastAsia="ru-RU"/>
    </w:rPr>
  </w:style>
  <w:style w:type="character" w:customStyle="1" w:styleId="FontStyle42">
    <w:name w:val="Font Style42"/>
    <w:uiPriority w:val="99"/>
    <w:qFormat/>
    <w:rsid w:val="002B166D"/>
    <w:rPr>
      <w:rFonts w:ascii="Times New Roman" w:hAnsi="Times New Roman"/>
      <w:sz w:val="26"/>
    </w:rPr>
  </w:style>
  <w:style w:type="paragraph" w:customStyle="1" w:styleId="Style1">
    <w:name w:val="Style1"/>
    <w:basedOn w:val="a2"/>
    <w:uiPriority w:val="99"/>
    <w:qFormat/>
    <w:rsid w:val="002B166D"/>
    <w:pPr>
      <w:autoSpaceDE w:val="0"/>
      <w:autoSpaceDN w:val="0"/>
      <w:adjustRightInd w:val="0"/>
      <w:snapToGrid/>
      <w:spacing w:before="0" w:after="0" w:line="309" w:lineRule="exact"/>
      <w:ind w:firstLine="686"/>
      <w:jc w:val="both"/>
    </w:pPr>
    <w:rPr>
      <w:rFonts w:eastAsia="Times New Roman"/>
      <w:szCs w:val="24"/>
    </w:rPr>
  </w:style>
  <w:style w:type="paragraph" w:customStyle="1" w:styleId="Style2">
    <w:name w:val="Style2"/>
    <w:basedOn w:val="a2"/>
    <w:uiPriority w:val="99"/>
    <w:qFormat/>
    <w:rsid w:val="002B166D"/>
    <w:pPr>
      <w:autoSpaceDE w:val="0"/>
      <w:autoSpaceDN w:val="0"/>
      <w:adjustRightInd w:val="0"/>
      <w:snapToGrid/>
      <w:spacing w:before="0" w:after="0"/>
    </w:pPr>
    <w:rPr>
      <w:rFonts w:eastAsia="Times New Roman"/>
      <w:szCs w:val="24"/>
    </w:rPr>
  </w:style>
  <w:style w:type="paragraph" w:customStyle="1" w:styleId="afffb">
    <w:name w:val="Знак Знак Знак Знак Знак Знак"/>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220">
    <w:name w:val="Основной текст с отступом 2 Знак2"/>
    <w:link w:val="2b"/>
    <w:uiPriority w:val="99"/>
    <w:qFormat/>
    <w:locked/>
    <w:rsid w:val="002B166D"/>
    <w:rPr>
      <w:rFonts w:ascii="Times New Roman" w:eastAsia="Calibri" w:hAnsi="Times New Roman" w:cs="Times New Roman"/>
      <w:sz w:val="20"/>
      <w:szCs w:val="20"/>
      <w:lang w:eastAsia="ar-SA"/>
    </w:rPr>
  </w:style>
  <w:style w:type="character" w:customStyle="1" w:styleId="ft250">
    <w:name w:val="ft250"/>
    <w:uiPriority w:val="99"/>
    <w:qFormat/>
    <w:rsid w:val="002B166D"/>
  </w:style>
  <w:style w:type="character" w:customStyle="1" w:styleId="110">
    <w:name w:val="Заголовок 1 Знак1"/>
    <w:uiPriority w:val="99"/>
    <w:qFormat/>
    <w:locked/>
    <w:rsid w:val="002B166D"/>
    <w:rPr>
      <w:b/>
      <w:caps/>
      <w:sz w:val="24"/>
    </w:rPr>
  </w:style>
  <w:style w:type="character" w:customStyle="1" w:styleId="100">
    <w:name w:val="Знак Знак10"/>
    <w:uiPriority w:val="99"/>
    <w:qFormat/>
    <w:locked/>
    <w:rsid w:val="002B166D"/>
    <w:rPr>
      <w:sz w:val="16"/>
      <w:lang w:val="ru-RU" w:eastAsia="ru-RU"/>
    </w:rPr>
  </w:style>
  <w:style w:type="character" w:customStyle="1" w:styleId="121">
    <w:name w:val="Заголовок 1 Знак Знак21"/>
    <w:uiPriority w:val="99"/>
    <w:locked/>
    <w:rsid w:val="002B166D"/>
    <w:rPr>
      <w:b/>
      <w:caps/>
      <w:sz w:val="24"/>
      <w:lang w:val="ru-RU" w:eastAsia="ru-RU"/>
    </w:rPr>
  </w:style>
  <w:style w:type="paragraph" w:customStyle="1" w:styleId="Style23">
    <w:name w:val="Style23"/>
    <w:basedOn w:val="a2"/>
    <w:uiPriority w:val="99"/>
    <w:qFormat/>
    <w:rsid w:val="002B166D"/>
    <w:pPr>
      <w:autoSpaceDE w:val="0"/>
      <w:autoSpaceDN w:val="0"/>
      <w:adjustRightInd w:val="0"/>
      <w:snapToGrid/>
      <w:spacing w:before="0" w:after="0" w:line="482" w:lineRule="exact"/>
      <w:ind w:firstLine="720"/>
      <w:jc w:val="both"/>
    </w:pPr>
    <w:rPr>
      <w:rFonts w:eastAsia="Times New Roman"/>
      <w:szCs w:val="24"/>
    </w:rPr>
  </w:style>
  <w:style w:type="character" w:customStyle="1" w:styleId="FontStyle34">
    <w:name w:val="Font Style34"/>
    <w:uiPriority w:val="99"/>
    <w:qFormat/>
    <w:rsid w:val="002B166D"/>
    <w:rPr>
      <w:rFonts w:ascii="Times New Roman" w:hAnsi="Times New Roman"/>
      <w:sz w:val="26"/>
    </w:rPr>
  </w:style>
  <w:style w:type="character" w:customStyle="1" w:styleId="FontStyle38">
    <w:name w:val="Font Style38"/>
    <w:uiPriority w:val="99"/>
    <w:qFormat/>
    <w:rsid w:val="002B166D"/>
    <w:rPr>
      <w:rFonts w:ascii="Times New Roman" w:hAnsi="Times New Roman"/>
      <w:sz w:val="26"/>
    </w:rPr>
  </w:style>
  <w:style w:type="character" w:customStyle="1" w:styleId="62">
    <w:name w:val="Знак Знак6"/>
    <w:uiPriority w:val="99"/>
    <w:qFormat/>
    <w:rsid w:val="002B166D"/>
    <w:rPr>
      <w:rFonts w:ascii="Arial" w:hAnsi="Arial"/>
      <w:b/>
      <w:i/>
      <w:sz w:val="28"/>
      <w:lang w:val="ru-RU" w:eastAsia="en-US"/>
    </w:rPr>
  </w:style>
  <w:style w:type="paragraph" w:customStyle="1" w:styleId="Style5">
    <w:name w:val="Style5"/>
    <w:basedOn w:val="a2"/>
    <w:uiPriority w:val="99"/>
    <w:qFormat/>
    <w:rsid w:val="002B166D"/>
    <w:pPr>
      <w:autoSpaceDE w:val="0"/>
      <w:autoSpaceDN w:val="0"/>
      <w:adjustRightInd w:val="0"/>
      <w:snapToGrid/>
      <w:spacing w:before="0" w:after="0" w:line="490" w:lineRule="exact"/>
      <w:jc w:val="center"/>
    </w:pPr>
    <w:rPr>
      <w:rFonts w:eastAsia="Times New Roman"/>
      <w:szCs w:val="24"/>
    </w:rPr>
  </w:style>
  <w:style w:type="character" w:customStyle="1" w:styleId="FontStyle50">
    <w:name w:val="Font Style50"/>
    <w:uiPriority w:val="99"/>
    <w:qFormat/>
    <w:rsid w:val="002B166D"/>
    <w:rPr>
      <w:rFonts w:ascii="Times New Roman" w:hAnsi="Times New Roman"/>
      <w:b/>
      <w:sz w:val="26"/>
    </w:rPr>
  </w:style>
  <w:style w:type="paragraph" w:customStyle="1" w:styleId="FR3">
    <w:name w:val="FR3"/>
    <w:uiPriority w:val="99"/>
    <w:qFormat/>
    <w:rsid w:val="002B166D"/>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b">
    <w:name w:val="Обычный (веб)1"/>
    <w:basedOn w:val="a2"/>
    <w:uiPriority w:val="99"/>
    <w:qFormat/>
    <w:rsid w:val="002B166D"/>
    <w:pPr>
      <w:widowControl/>
      <w:snapToGrid/>
      <w:spacing w:before="75" w:afterAutospacing="1"/>
      <w:jc w:val="both"/>
    </w:pPr>
    <w:rPr>
      <w:rFonts w:ascii="Arial" w:eastAsia="Times New Roman" w:hAnsi="Arial" w:cs="Arial"/>
      <w:color w:val="000000"/>
      <w:sz w:val="20"/>
    </w:rPr>
  </w:style>
  <w:style w:type="character" w:customStyle="1" w:styleId="blk">
    <w:name w:val="blk"/>
    <w:uiPriority w:val="99"/>
    <w:qFormat/>
    <w:rsid w:val="002B166D"/>
  </w:style>
  <w:style w:type="paragraph" w:customStyle="1" w:styleId="Style16">
    <w:name w:val="Style16"/>
    <w:basedOn w:val="a2"/>
    <w:uiPriority w:val="99"/>
    <w:qFormat/>
    <w:rsid w:val="002B166D"/>
    <w:pPr>
      <w:autoSpaceDE w:val="0"/>
      <w:autoSpaceDN w:val="0"/>
      <w:adjustRightInd w:val="0"/>
      <w:snapToGrid/>
      <w:spacing w:before="0" w:after="0" w:line="478" w:lineRule="exact"/>
      <w:ind w:firstLine="706"/>
      <w:jc w:val="both"/>
    </w:pPr>
    <w:rPr>
      <w:rFonts w:eastAsia="Times New Roman"/>
      <w:szCs w:val="24"/>
    </w:rPr>
  </w:style>
  <w:style w:type="character" w:customStyle="1" w:styleId="FontStyle36">
    <w:name w:val="Font Style36"/>
    <w:uiPriority w:val="99"/>
    <w:qFormat/>
    <w:rsid w:val="002B166D"/>
    <w:rPr>
      <w:rFonts w:ascii="Times New Roman" w:hAnsi="Times New Roman"/>
      <w:sz w:val="26"/>
    </w:rPr>
  </w:style>
  <w:style w:type="paragraph" w:styleId="afffc">
    <w:name w:val="List Paragraph"/>
    <w:basedOn w:val="a2"/>
    <w:link w:val="1c"/>
    <w:uiPriority w:val="34"/>
    <w:qFormat/>
    <w:rsid w:val="002B166D"/>
    <w:pPr>
      <w:widowControl/>
      <w:snapToGrid/>
      <w:spacing w:before="0" w:after="200" w:line="276" w:lineRule="auto"/>
      <w:ind w:left="720"/>
    </w:pPr>
    <w:rPr>
      <w:rFonts w:ascii="Calibri" w:hAnsi="Calibri"/>
      <w:sz w:val="20"/>
    </w:rPr>
  </w:style>
  <w:style w:type="paragraph" w:customStyle="1" w:styleId="afffd">
    <w:name w:val="Îáû÷íûé"/>
    <w:uiPriority w:val="99"/>
    <w:qFormat/>
    <w:rsid w:val="002B166D"/>
    <w:pPr>
      <w:spacing w:after="0" w:line="240" w:lineRule="auto"/>
    </w:pPr>
    <w:rPr>
      <w:rFonts w:ascii="Times New Roman" w:eastAsia="Times New Roman" w:hAnsi="Times New Roman" w:cs="Times New Roman"/>
      <w:sz w:val="20"/>
      <w:szCs w:val="20"/>
      <w:lang w:val="en-US" w:eastAsia="ru-RU"/>
    </w:rPr>
  </w:style>
  <w:style w:type="paragraph" w:customStyle="1" w:styleId="afffe">
    <w:name w:val="Об"/>
    <w:uiPriority w:val="99"/>
    <w:qFormat/>
    <w:rsid w:val="002B166D"/>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f">
    <w:name w:val="Основной текст Знак Знак Знак"/>
    <w:uiPriority w:val="99"/>
    <w:locked/>
    <w:rsid w:val="002B166D"/>
    <w:rPr>
      <w:sz w:val="24"/>
      <w:lang w:val="ru-RU" w:eastAsia="ru-RU"/>
    </w:rPr>
  </w:style>
  <w:style w:type="character" w:customStyle="1" w:styleId="TitleChar">
    <w:name w:val="Title Char"/>
    <w:basedOn w:val="a3"/>
    <w:uiPriority w:val="99"/>
    <w:qFormat/>
    <w:locked/>
    <w:rsid w:val="002B166D"/>
    <w:rPr>
      <w:rFonts w:cs="Times New Roman"/>
      <w:sz w:val="24"/>
      <w:lang w:val="en-US"/>
    </w:rPr>
  </w:style>
  <w:style w:type="character" w:customStyle="1" w:styleId="37">
    <w:name w:val="Заголовок Знак3"/>
    <w:basedOn w:val="a3"/>
    <w:link w:val="affb"/>
    <w:uiPriority w:val="99"/>
    <w:locked/>
    <w:rsid w:val="002B166D"/>
    <w:rPr>
      <w:rFonts w:ascii="Times New Roman" w:eastAsia="Times New Roman" w:hAnsi="Times New Roman" w:cs="Times New Roman"/>
      <w:sz w:val="28"/>
      <w:szCs w:val="24"/>
      <w:lang w:val="en-US" w:eastAsia="ru-RU"/>
    </w:rPr>
  </w:style>
  <w:style w:type="paragraph" w:customStyle="1" w:styleId="ConsPlusNormal">
    <w:name w:val="ConsPlusNormal"/>
    <w:link w:val="ConsPlusNormal0"/>
    <w:uiPriority w:val="99"/>
    <w:qFormat/>
    <w:rsid w:val="002B166D"/>
    <w:pPr>
      <w:autoSpaceDE w:val="0"/>
      <w:autoSpaceDN w:val="0"/>
      <w:adjustRightInd w:val="0"/>
      <w:spacing w:after="0" w:line="240" w:lineRule="auto"/>
      <w:ind w:firstLine="720"/>
    </w:pPr>
    <w:rPr>
      <w:rFonts w:ascii="Arial" w:eastAsia="Calibri" w:hAnsi="Arial" w:cs="Times New Roman"/>
      <w:lang w:eastAsia="ru-RU"/>
    </w:rPr>
  </w:style>
  <w:style w:type="paragraph" w:customStyle="1" w:styleId="1d">
    <w:name w:val="Абзац списка1"/>
    <w:basedOn w:val="a2"/>
    <w:link w:val="ListParagraphChar"/>
    <w:uiPriority w:val="99"/>
    <w:qFormat/>
    <w:rsid w:val="002B166D"/>
    <w:pPr>
      <w:widowControl/>
      <w:snapToGrid/>
      <w:spacing w:before="0" w:after="0"/>
      <w:ind w:left="720"/>
      <w:contextualSpacing/>
    </w:pPr>
  </w:style>
  <w:style w:type="character" w:customStyle="1" w:styleId="ListParagraphChar">
    <w:name w:val="List Paragraph Char"/>
    <w:link w:val="1d"/>
    <w:uiPriority w:val="99"/>
    <w:qFormat/>
    <w:locked/>
    <w:rsid w:val="002B166D"/>
    <w:rPr>
      <w:rFonts w:ascii="Times New Roman" w:eastAsia="Calibri" w:hAnsi="Times New Roman" w:cs="Times New Roman"/>
      <w:sz w:val="24"/>
      <w:szCs w:val="20"/>
      <w:lang w:eastAsia="ru-RU"/>
    </w:rPr>
  </w:style>
  <w:style w:type="character" w:customStyle="1" w:styleId="tbln121">
    <w:name w:val="tbln121"/>
    <w:uiPriority w:val="99"/>
    <w:qFormat/>
    <w:rsid w:val="002B166D"/>
    <w:rPr>
      <w:rFonts w:ascii="Arial" w:hAnsi="Arial"/>
      <w:i/>
      <w:color w:val="000000"/>
      <w:sz w:val="18"/>
      <w:u w:val="none"/>
    </w:rPr>
  </w:style>
  <w:style w:type="character" w:customStyle="1" w:styleId="mistake">
    <w:name w:val="mistake"/>
    <w:uiPriority w:val="99"/>
    <w:qFormat/>
    <w:rsid w:val="002B166D"/>
    <w:rPr>
      <w:sz w:val="24"/>
    </w:rPr>
  </w:style>
  <w:style w:type="character" w:customStyle="1" w:styleId="trb12">
    <w:name w:val="trb12"/>
    <w:basedOn w:val="a3"/>
    <w:uiPriority w:val="99"/>
    <w:qFormat/>
    <w:rsid w:val="002B166D"/>
    <w:rPr>
      <w:rFonts w:cs="Times New Roman"/>
    </w:rPr>
  </w:style>
  <w:style w:type="character" w:customStyle="1" w:styleId="tbln12">
    <w:name w:val="tbln12"/>
    <w:basedOn w:val="a3"/>
    <w:uiPriority w:val="99"/>
    <w:qFormat/>
    <w:rsid w:val="002B166D"/>
    <w:rPr>
      <w:rFonts w:cs="Times New Roman"/>
    </w:rPr>
  </w:style>
  <w:style w:type="character" w:customStyle="1" w:styleId="tbb12">
    <w:name w:val="tbb12"/>
    <w:basedOn w:val="a3"/>
    <w:uiPriority w:val="99"/>
    <w:qFormat/>
    <w:rsid w:val="002B166D"/>
    <w:rPr>
      <w:rFonts w:cs="Times New Roman"/>
    </w:rPr>
  </w:style>
  <w:style w:type="paragraph" w:customStyle="1" w:styleId="Style9">
    <w:name w:val="Style9"/>
    <w:basedOn w:val="a2"/>
    <w:uiPriority w:val="99"/>
    <w:qFormat/>
    <w:rsid w:val="002B166D"/>
    <w:pPr>
      <w:autoSpaceDE w:val="0"/>
      <w:autoSpaceDN w:val="0"/>
      <w:adjustRightInd w:val="0"/>
      <w:snapToGrid/>
      <w:spacing w:before="0" w:after="0"/>
    </w:pPr>
    <w:rPr>
      <w:rFonts w:eastAsia="Times New Roman"/>
      <w:szCs w:val="24"/>
    </w:rPr>
  </w:style>
  <w:style w:type="paragraph" w:customStyle="1" w:styleId="affff0">
    <w:name w:val="Темы"/>
    <w:basedOn w:val="a2"/>
    <w:link w:val="affff1"/>
    <w:uiPriority w:val="99"/>
    <w:qFormat/>
    <w:rsid w:val="002B166D"/>
    <w:pPr>
      <w:keepNext/>
      <w:widowControl/>
      <w:snapToGrid/>
      <w:spacing w:before="0" w:after="0"/>
      <w:jc w:val="both"/>
    </w:pPr>
    <w:rPr>
      <w:b/>
    </w:rPr>
  </w:style>
  <w:style w:type="paragraph" w:customStyle="1" w:styleId="Style19">
    <w:name w:val="Style19"/>
    <w:basedOn w:val="a2"/>
    <w:uiPriority w:val="99"/>
    <w:qFormat/>
    <w:rsid w:val="002B166D"/>
    <w:pPr>
      <w:autoSpaceDE w:val="0"/>
      <w:autoSpaceDN w:val="0"/>
      <w:adjustRightInd w:val="0"/>
      <w:snapToGrid/>
      <w:spacing w:before="0" w:after="0" w:line="516" w:lineRule="exact"/>
      <w:ind w:firstLine="701"/>
      <w:jc w:val="both"/>
    </w:pPr>
    <w:rPr>
      <w:rFonts w:eastAsia="Times New Roman"/>
      <w:szCs w:val="24"/>
    </w:rPr>
  </w:style>
  <w:style w:type="paragraph" w:customStyle="1" w:styleId="stepanov">
    <w:name w:val="stepanov"/>
    <w:basedOn w:val="af2"/>
    <w:uiPriority w:val="99"/>
    <w:qFormat/>
    <w:rsid w:val="002B166D"/>
    <w:pPr>
      <w:spacing w:line="360" w:lineRule="auto"/>
      <w:jc w:val="both"/>
    </w:pPr>
    <w:rPr>
      <w:rFonts w:ascii="Times New Roman" w:hAnsi="Times New Roman"/>
      <w:sz w:val="24"/>
    </w:rPr>
  </w:style>
  <w:style w:type="paragraph" w:customStyle="1" w:styleId="1e">
    <w:name w:val="Стиль1"/>
    <w:basedOn w:val="stepanov"/>
    <w:link w:val="1f"/>
    <w:uiPriority w:val="99"/>
    <w:qFormat/>
    <w:rsid w:val="002B166D"/>
    <w:pPr>
      <w:suppressAutoHyphens/>
      <w:spacing w:line="240" w:lineRule="auto"/>
    </w:pPr>
    <w:rPr>
      <w:rFonts w:eastAsia="Calibri"/>
      <w:sz w:val="20"/>
    </w:rPr>
  </w:style>
  <w:style w:type="paragraph" w:customStyle="1" w:styleId="075">
    <w:name w:val="Стиль Нумерованный список + сверху: (одинарная Авто  075 пт лини..."/>
    <w:basedOn w:val="afff"/>
    <w:uiPriority w:val="99"/>
    <w:qFormat/>
    <w:rsid w:val="002B166D"/>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uiPriority w:val="99"/>
    <w:qFormat/>
    <w:rsid w:val="002B166D"/>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uiPriority w:val="99"/>
    <w:qFormat/>
    <w:rsid w:val="002B166D"/>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uiPriority w:val="99"/>
    <w:qFormat/>
    <w:rsid w:val="002B166D"/>
    <w:pPr>
      <w:tabs>
        <w:tab w:val="clear" w:pos="1440"/>
        <w:tab w:val="left" w:pos="360"/>
      </w:tabs>
      <w:ind w:left="360"/>
    </w:pPr>
    <w:rPr>
      <w:szCs w:val="20"/>
    </w:rPr>
  </w:style>
  <w:style w:type="paragraph" w:customStyle="1" w:styleId="2TimesNewRoman12">
    <w:name w:val="Стиль Заголовок 2 + Times New Roman 12 пт не курсив"/>
    <w:basedOn w:val="20"/>
    <w:uiPriority w:val="99"/>
    <w:qFormat/>
    <w:rsid w:val="002B166D"/>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sz w:val="24"/>
      <w:szCs w:val="28"/>
    </w:rPr>
  </w:style>
  <w:style w:type="paragraph" w:customStyle="1" w:styleId="2TimesNewRoman120">
    <w:name w:val="Стиль Стиль Заголовок 2 + Times New Roman 12 пт не курсив + курсив"/>
    <w:basedOn w:val="2TimesNewRoman12"/>
    <w:uiPriority w:val="99"/>
    <w:qFormat/>
    <w:rsid w:val="002B166D"/>
    <w:rPr>
      <w:iCs/>
    </w:rPr>
  </w:style>
  <w:style w:type="paragraph" w:customStyle="1" w:styleId="2TimesNewRoman121">
    <w:name w:val="Стиль Заголовок 2 + Times New Roman 12 пт"/>
    <w:basedOn w:val="20"/>
    <w:uiPriority w:val="99"/>
    <w:qFormat/>
    <w:rsid w:val="002B166D"/>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iCs/>
      <w:sz w:val="24"/>
      <w:szCs w:val="28"/>
    </w:rPr>
  </w:style>
  <w:style w:type="paragraph" w:customStyle="1" w:styleId="style10">
    <w:name w:val="style1"/>
    <w:basedOn w:val="a2"/>
    <w:uiPriority w:val="99"/>
    <w:qFormat/>
    <w:rsid w:val="002B166D"/>
    <w:pPr>
      <w:widowControl/>
      <w:snapToGrid/>
      <w:spacing w:beforeAutospacing="1" w:afterAutospacing="1"/>
    </w:pPr>
    <w:rPr>
      <w:rFonts w:eastAsia="Times New Roman"/>
      <w:szCs w:val="24"/>
    </w:rPr>
  </w:style>
  <w:style w:type="character" w:customStyle="1" w:styleId="FontStyle448">
    <w:name w:val="Font Style448"/>
    <w:uiPriority w:val="99"/>
    <w:qFormat/>
    <w:rsid w:val="002B166D"/>
    <w:rPr>
      <w:rFonts w:ascii="Times New Roman" w:hAnsi="Times New Roman"/>
      <w:sz w:val="20"/>
    </w:rPr>
  </w:style>
  <w:style w:type="paragraph" w:customStyle="1" w:styleId="211">
    <w:name w:val="Основной текст 21"/>
    <w:basedOn w:val="a2"/>
    <w:uiPriority w:val="99"/>
    <w:qFormat/>
    <w:rsid w:val="002B166D"/>
    <w:pPr>
      <w:widowControl/>
      <w:shd w:val="clear" w:color="auto" w:fill="FFFFFF"/>
      <w:snapToGrid/>
      <w:spacing w:before="233" w:after="0" w:line="360" w:lineRule="auto"/>
      <w:ind w:left="1701" w:hanging="567"/>
    </w:pPr>
    <w:rPr>
      <w:rFonts w:eastAsia="Times New Roman"/>
      <w:b/>
      <w:color w:val="000000"/>
      <w:spacing w:val="-5"/>
      <w:sz w:val="28"/>
    </w:rPr>
  </w:style>
  <w:style w:type="paragraph" w:customStyle="1" w:styleId="1f0">
    <w:name w:val="Обычный1"/>
    <w:qFormat/>
    <w:rsid w:val="002B166D"/>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CommentSubjectChar3">
    <w:name w:val="Comment Subject Char3"/>
    <w:uiPriority w:val="99"/>
    <w:locked/>
    <w:rsid w:val="002B166D"/>
    <w:rPr>
      <w:sz w:val="16"/>
    </w:rPr>
  </w:style>
  <w:style w:type="character" w:customStyle="1" w:styleId="CommentTextChar">
    <w:name w:val="Comment Text Char"/>
    <w:basedOn w:val="a3"/>
    <w:uiPriority w:val="99"/>
    <w:qFormat/>
    <w:locked/>
    <w:rsid w:val="002B166D"/>
    <w:rPr>
      <w:rFonts w:ascii="Times New Roman" w:hAnsi="Times New Roman" w:cs="Times New Roman"/>
      <w:sz w:val="20"/>
      <w:lang w:eastAsia="ru-RU"/>
    </w:rPr>
  </w:style>
  <w:style w:type="character" w:customStyle="1" w:styleId="CommentSubjectChar">
    <w:name w:val="Comment Subject Char"/>
    <w:basedOn w:val="af8"/>
    <w:uiPriority w:val="99"/>
    <w:qFormat/>
    <w:locked/>
    <w:rsid w:val="002B166D"/>
    <w:rPr>
      <w:rFonts w:ascii="Times New Roman" w:eastAsia="Times New Roman" w:hAnsi="Times New Roman" w:cs="Times New Roman"/>
      <w:sz w:val="20"/>
      <w:szCs w:val="20"/>
      <w:lang w:eastAsia="ru-RU"/>
    </w:rPr>
  </w:style>
  <w:style w:type="character" w:customStyle="1" w:styleId="1f1">
    <w:name w:val="Тема примечания Знак1"/>
    <w:basedOn w:val="af8"/>
    <w:uiPriority w:val="99"/>
    <w:qFormat/>
    <w:rsid w:val="002B166D"/>
    <w:rPr>
      <w:rFonts w:ascii="Times New Roman" w:eastAsia="Times New Roman" w:hAnsi="Times New Roman" w:cs="Times New Roman"/>
      <w:b/>
      <w:bCs/>
      <w:sz w:val="20"/>
      <w:szCs w:val="20"/>
      <w:lang w:eastAsia="ru-RU"/>
    </w:rPr>
  </w:style>
  <w:style w:type="character" w:customStyle="1" w:styleId="1200">
    <w:name w:val="Тема примечания Знак120"/>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19">
    <w:name w:val="Тема примечания Знак119"/>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18">
    <w:name w:val="Тема примечания Знак118"/>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17">
    <w:name w:val="Тема примечания Знак117"/>
    <w:basedOn w:val="af8"/>
    <w:uiPriority w:val="99"/>
    <w:qFormat/>
    <w:rsid w:val="002B166D"/>
    <w:rPr>
      <w:rFonts w:ascii="Times New Roman" w:eastAsia="Times New Roman" w:hAnsi="Times New Roman" w:cs="Times New Roman"/>
      <w:b/>
      <w:bCs/>
      <w:sz w:val="20"/>
      <w:szCs w:val="20"/>
      <w:lang w:val="ru-RU" w:eastAsia="ru-RU"/>
    </w:rPr>
  </w:style>
  <w:style w:type="character" w:customStyle="1" w:styleId="116">
    <w:name w:val="Тема примечания Знак116"/>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15">
    <w:name w:val="Тема примечания Знак115"/>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14">
    <w:name w:val="Тема примечания Знак114"/>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13">
    <w:name w:val="Тема примечания Знак113"/>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12">
    <w:name w:val="Тема примечания Знак112"/>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11">
    <w:name w:val="Тема примечания Знак111"/>
    <w:basedOn w:val="af8"/>
    <w:uiPriority w:val="99"/>
    <w:qFormat/>
    <w:rsid w:val="002B166D"/>
    <w:rPr>
      <w:rFonts w:ascii="Times New Roman" w:eastAsia="Times New Roman" w:hAnsi="Times New Roman" w:cs="Times New Roman"/>
      <w:b/>
      <w:bCs/>
      <w:sz w:val="20"/>
      <w:szCs w:val="20"/>
      <w:lang w:val="ru-RU" w:eastAsia="ru-RU"/>
    </w:rPr>
  </w:style>
  <w:style w:type="character" w:customStyle="1" w:styleId="1100">
    <w:name w:val="Тема примечания Знак110"/>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90">
    <w:name w:val="Тема примечания Знак19"/>
    <w:basedOn w:val="af8"/>
    <w:uiPriority w:val="99"/>
    <w:qFormat/>
    <w:rsid w:val="002B166D"/>
    <w:rPr>
      <w:rFonts w:ascii="Times New Roman" w:eastAsia="Times New Roman" w:hAnsi="Times New Roman" w:cs="Times New Roman"/>
      <w:b/>
      <w:bCs/>
      <w:sz w:val="20"/>
      <w:szCs w:val="20"/>
      <w:lang w:val="ru-RU" w:eastAsia="ru-RU"/>
    </w:rPr>
  </w:style>
  <w:style w:type="character" w:customStyle="1" w:styleId="180">
    <w:name w:val="Тема примечания Знак18"/>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70">
    <w:name w:val="Тема примечания Знак17"/>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60">
    <w:name w:val="Тема примечания Знак16"/>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50">
    <w:name w:val="Тема примечания Знак15"/>
    <w:basedOn w:val="af8"/>
    <w:uiPriority w:val="99"/>
    <w:qFormat/>
    <w:rsid w:val="002B166D"/>
    <w:rPr>
      <w:rFonts w:ascii="Times New Roman" w:eastAsia="Times New Roman" w:hAnsi="Times New Roman" w:cs="Times New Roman"/>
      <w:b/>
      <w:bCs/>
      <w:sz w:val="20"/>
      <w:szCs w:val="20"/>
      <w:lang w:val="ru-RU" w:eastAsia="ru-RU"/>
    </w:rPr>
  </w:style>
  <w:style w:type="character" w:customStyle="1" w:styleId="141">
    <w:name w:val="Тема примечания Знак14"/>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32">
    <w:name w:val="Тема примечания Знак13"/>
    <w:basedOn w:val="af8"/>
    <w:uiPriority w:val="99"/>
    <w:semiHidden/>
    <w:qFormat/>
    <w:rsid w:val="002B166D"/>
    <w:rPr>
      <w:rFonts w:ascii="Times New Roman" w:eastAsia="Times New Roman" w:hAnsi="Times New Roman" w:cs="Times New Roman"/>
      <w:b/>
      <w:bCs/>
      <w:sz w:val="20"/>
      <w:szCs w:val="20"/>
      <w:lang w:val="ru-RU" w:eastAsia="ru-RU"/>
    </w:rPr>
  </w:style>
  <w:style w:type="character" w:customStyle="1" w:styleId="122">
    <w:name w:val="Тема примечания Знак12"/>
    <w:basedOn w:val="af8"/>
    <w:uiPriority w:val="99"/>
    <w:qFormat/>
    <w:rsid w:val="002B166D"/>
    <w:rPr>
      <w:rFonts w:ascii="Times New Roman" w:eastAsia="Times New Roman" w:hAnsi="Times New Roman" w:cs="Times New Roman"/>
      <w:b/>
      <w:bCs/>
      <w:sz w:val="20"/>
      <w:szCs w:val="20"/>
      <w:lang w:val="ru-RU" w:eastAsia="ru-RU"/>
    </w:rPr>
  </w:style>
  <w:style w:type="character" w:customStyle="1" w:styleId="11a">
    <w:name w:val="Тема примечания Знак11"/>
    <w:uiPriority w:val="99"/>
    <w:qFormat/>
    <w:rsid w:val="002B166D"/>
    <w:rPr>
      <w:b/>
      <w:lang w:val="ru-RU" w:eastAsia="ru-RU"/>
    </w:rPr>
  </w:style>
  <w:style w:type="character" w:customStyle="1" w:styleId="highlighthighlightactive">
    <w:name w:val="highlight highlight_active"/>
    <w:basedOn w:val="a3"/>
    <w:uiPriority w:val="99"/>
    <w:qFormat/>
    <w:rsid w:val="002B166D"/>
    <w:rPr>
      <w:rFonts w:cs="Times New Roman"/>
    </w:rPr>
  </w:style>
  <w:style w:type="character" w:customStyle="1" w:styleId="161">
    <w:name w:val="Знак Знак16"/>
    <w:uiPriority w:val="99"/>
    <w:qFormat/>
    <w:locked/>
    <w:rsid w:val="002B166D"/>
    <w:rPr>
      <w:b/>
      <w:caps/>
      <w:sz w:val="24"/>
      <w:lang w:val="ru-RU" w:eastAsia="ru-RU"/>
    </w:rPr>
  </w:style>
  <w:style w:type="paragraph" w:customStyle="1" w:styleId="1f2">
    <w:name w:val="1"/>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1f3">
    <w:name w:val="Загол. 1 ур."/>
    <w:basedOn w:val="a2"/>
    <w:uiPriority w:val="99"/>
    <w:qFormat/>
    <w:rsid w:val="002B166D"/>
    <w:pPr>
      <w:keepNext/>
      <w:keepLines/>
      <w:autoSpaceDE w:val="0"/>
      <w:autoSpaceDN w:val="0"/>
      <w:adjustRightInd w:val="0"/>
      <w:snapToGrid/>
      <w:spacing w:before="57" w:after="57" w:line="220" w:lineRule="atLeast"/>
      <w:jc w:val="center"/>
    </w:pPr>
    <w:rPr>
      <w:rFonts w:ascii="PragmaticaCTT" w:eastAsia="Times New Roman" w:hAnsi="PragmaticaCTT" w:cs="PragmaticaCTT"/>
      <w:b/>
      <w:bCs/>
      <w:caps/>
      <w:sz w:val="22"/>
      <w:szCs w:val="22"/>
    </w:rPr>
  </w:style>
  <w:style w:type="paragraph" w:customStyle="1" w:styleId="44">
    <w:name w:val="заголовок 4"/>
    <w:basedOn w:val="4"/>
    <w:uiPriority w:val="99"/>
    <w:qFormat/>
    <w:rsid w:val="002B166D"/>
    <w:pPr>
      <w:tabs>
        <w:tab w:val="left" w:pos="720"/>
      </w:tabs>
      <w:spacing w:before="240" w:after="60"/>
      <w:ind w:left="720" w:hanging="360"/>
    </w:pPr>
    <w:rPr>
      <w:bCs/>
      <w:i/>
      <w:sz w:val="28"/>
      <w:szCs w:val="28"/>
    </w:rPr>
  </w:style>
  <w:style w:type="character" w:customStyle="1" w:styleId="small11">
    <w:name w:val="small11"/>
    <w:uiPriority w:val="99"/>
    <w:qFormat/>
    <w:rsid w:val="002B166D"/>
    <w:rPr>
      <w:sz w:val="16"/>
    </w:rPr>
  </w:style>
  <w:style w:type="paragraph" w:customStyle="1" w:styleId="affff2">
    <w:name w:val="a"/>
    <w:basedOn w:val="a2"/>
    <w:uiPriority w:val="99"/>
    <w:qFormat/>
    <w:rsid w:val="002B166D"/>
    <w:pPr>
      <w:widowControl/>
      <w:snapToGrid/>
      <w:spacing w:beforeAutospacing="1" w:afterAutospacing="1"/>
    </w:pPr>
    <w:rPr>
      <w:rFonts w:eastAsia="Times New Roman"/>
      <w:szCs w:val="24"/>
    </w:rPr>
  </w:style>
  <w:style w:type="paragraph" w:customStyle="1" w:styleId="acxspmiddle">
    <w:name w:val="acxspmiddle"/>
    <w:basedOn w:val="a2"/>
    <w:uiPriority w:val="99"/>
    <w:qFormat/>
    <w:rsid w:val="002B166D"/>
    <w:pPr>
      <w:widowControl/>
      <w:snapToGrid/>
      <w:spacing w:beforeAutospacing="1" w:afterAutospacing="1"/>
    </w:pPr>
    <w:rPr>
      <w:rFonts w:eastAsia="Times New Roman"/>
      <w:szCs w:val="24"/>
    </w:rPr>
  </w:style>
  <w:style w:type="character" w:customStyle="1" w:styleId="73">
    <w:name w:val="Знак Знак73"/>
    <w:uiPriority w:val="99"/>
    <w:qFormat/>
    <w:rsid w:val="002B166D"/>
    <w:rPr>
      <w:sz w:val="16"/>
      <w:lang w:val="ru-RU" w:eastAsia="ru-RU"/>
    </w:rPr>
  </w:style>
  <w:style w:type="paragraph" w:customStyle="1" w:styleId="ConsPlusTitle">
    <w:name w:val="ConsPlusTitle"/>
    <w:uiPriority w:val="99"/>
    <w:qFormat/>
    <w:rsid w:val="002B166D"/>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2B166D"/>
    <w:pPr>
      <w:widowControl/>
      <w:snapToGrid/>
      <w:spacing w:before="0" w:after="0"/>
      <w:ind w:firstLine="454"/>
      <w:jc w:val="both"/>
    </w:pPr>
    <w:rPr>
      <w:rFonts w:eastAsia="Times New Roman"/>
      <w:szCs w:val="24"/>
    </w:rPr>
  </w:style>
  <w:style w:type="character" w:customStyle="1" w:styleId="apple-converted-space">
    <w:name w:val="apple-converted-space"/>
    <w:qFormat/>
    <w:rsid w:val="002B166D"/>
  </w:style>
  <w:style w:type="character" w:customStyle="1" w:styleId="apple-style-span">
    <w:name w:val="apple-style-span"/>
    <w:uiPriority w:val="99"/>
    <w:qFormat/>
    <w:rsid w:val="002B166D"/>
  </w:style>
  <w:style w:type="character" w:customStyle="1" w:styleId="orange">
    <w:name w:val="orange"/>
    <w:uiPriority w:val="99"/>
    <w:qFormat/>
    <w:rsid w:val="002B166D"/>
  </w:style>
  <w:style w:type="character" w:customStyle="1" w:styleId="gray">
    <w:name w:val="gray"/>
    <w:uiPriority w:val="99"/>
    <w:qFormat/>
    <w:rsid w:val="002B166D"/>
  </w:style>
  <w:style w:type="paragraph" w:customStyle="1" w:styleId="1KGK9">
    <w:name w:val="1KG=K9"/>
    <w:uiPriority w:val="99"/>
    <w:qFormat/>
    <w:rsid w:val="002B166D"/>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3">
    <w:name w:val="табл_заголовок_13 Знак"/>
    <w:link w:val="134"/>
    <w:uiPriority w:val="99"/>
    <w:qFormat/>
    <w:locked/>
    <w:rsid w:val="002B166D"/>
    <w:rPr>
      <w:b/>
      <w:sz w:val="26"/>
    </w:rPr>
  </w:style>
  <w:style w:type="paragraph" w:customStyle="1" w:styleId="134">
    <w:name w:val="табл_заголовок_13"/>
    <w:basedOn w:val="a2"/>
    <w:link w:val="133"/>
    <w:uiPriority w:val="99"/>
    <w:qFormat/>
    <w:rsid w:val="002B166D"/>
    <w:pPr>
      <w:widowControl/>
      <w:snapToGrid/>
      <w:spacing w:before="0" w:after="240" w:line="288" w:lineRule="auto"/>
      <w:jc w:val="center"/>
    </w:pPr>
    <w:rPr>
      <w:rFonts w:asciiTheme="minorHAnsi" w:eastAsiaTheme="minorHAnsi" w:hAnsiTheme="minorHAnsi" w:cstheme="minorBidi"/>
      <w:b/>
      <w:sz w:val="26"/>
      <w:szCs w:val="22"/>
      <w:lang w:eastAsia="en-US"/>
    </w:rPr>
  </w:style>
  <w:style w:type="paragraph" w:customStyle="1" w:styleId="135">
    <w:name w:val="табл_текст_центр_ 13"/>
    <w:basedOn w:val="a2"/>
    <w:uiPriority w:val="99"/>
    <w:qFormat/>
    <w:rsid w:val="002B166D"/>
    <w:pPr>
      <w:widowControl/>
      <w:suppressAutoHyphens/>
      <w:snapToGrid/>
      <w:spacing w:before="0" w:after="0"/>
      <w:jc w:val="center"/>
    </w:pPr>
    <w:rPr>
      <w:rFonts w:eastAsia="Times New Roman"/>
      <w:sz w:val="26"/>
      <w:szCs w:val="24"/>
      <w:lang w:eastAsia="ar-SA"/>
    </w:rPr>
  </w:style>
  <w:style w:type="paragraph" w:customStyle="1" w:styleId="2f2">
    <w:name w:val="Заголовок_2"/>
    <w:basedOn w:val="a2"/>
    <w:uiPriority w:val="99"/>
    <w:qFormat/>
    <w:rsid w:val="002B166D"/>
    <w:pPr>
      <w:widowControl/>
      <w:snapToGrid/>
      <w:spacing w:before="0" w:after="0" w:line="360" w:lineRule="auto"/>
      <w:jc w:val="both"/>
    </w:pPr>
    <w:rPr>
      <w:rFonts w:ascii="Arial" w:eastAsia="Times New Roman" w:hAnsi="Arial"/>
      <w:b/>
      <w:i/>
      <w:sz w:val="28"/>
    </w:rPr>
  </w:style>
  <w:style w:type="paragraph" w:customStyle="1" w:styleId="affff3">
    <w:name w:val="Абзац_СУБД"/>
    <w:basedOn w:val="a2"/>
    <w:uiPriority w:val="99"/>
    <w:qFormat/>
    <w:rsid w:val="002B166D"/>
    <w:pPr>
      <w:widowControl/>
      <w:snapToGrid/>
      <w:spacing w:before="0" w:after="0" w:line="360" w:lineRule="auto"/>
      <w:ind w:firstLine="720"/>
      <w:jc w:val="both"/>
    </w:pPr>
    <w:rPr>
      <w:rFonts w:ascii="Arial" w:eastAsia="Times New Roman" w:hAnsi="Arial"/>
      <w:sz w:val="28"/>
    </w:rPr>
  </w:style>
  <w:style w:type="character" w:customStyle="1" w:styleId="FontStyle40">
    <w:name w:val="Font Style40"/>
    <w:uiPriority w:val="99"/>
    <w:qFormat/>
    <w:rsid w:val="002B166D"/>
    <w:rPr>
      <w:rFonts w:ascii="Times New Roman" w:hAnsi="Times New Roman"/>
      <w:sz w:val="26"/>
    </w:rPr>
  </w:style>
  <w:style w:type="character" w:customStyle="1" w:styleId="FontStyle55">
    <w:name w:val="Font Style55"/>
    <w:uiPriority w:val="99"/>
    <w:qFormat/>
    <w:rsid w:val="002B166D"/>
    <w:rPr>
      <w:rFonts w:ascii="Times New Roman" w:hAnsi="Times New Roman"/>
      <w:sz w:val="28"/>
    </w:rPr>
  </w:style>
  <w:style w:type="character" w:customStyle="1" w:styleId="FontStyle43">
    <w:name w:val="Font Style43"/>
    <w:uiPriority w:val="99"/>
    <w:qFormat/>
    <w:rsid w:val="002B166D"/>
    <w:rPr>
      <w:rFonts w:ascii="Times New Roman" w:hAnsi="Times New Roman"/>
      <w:b/>
      <w:sz w:val="26"/>
    </w:rPr>
  </w:style>
  <w:style w:type="paragraph" w:customStyle="1" w:styleId="FR2">
    <w:name w:val="FR2"/>
    <w:link w:val="FR20"/>
    <w:uiPriority w:val="99"/>
    <w:qFormat/>
    <w:rsid w:val="002B166D"/>
    <w:pPr>
      <w:widowControl w:val="0"/>
      <w:snapToGrid w:val="0"/>
      <w:spacing w:before="300" w:after="0" w:line="240" w:lineRule="auto"/>
      <w:jc w:val="both"/>
    </w:pPr>
    <w:rPr>
      <w:rFonts w:ascii="Arial" w:eastAsia="Calibri" w:hAnsi="Arial" w:cs="Times New Roman"/>
      <w:lang w:eastAsia="ru-RU"/>
    </w:rPr>
  </w:style>
  <w:style w:type="paragraph" w:customStyle="1" w:styleId="FR1">
    <w:name w:val="FR1"/>
    <w:uiPriority w:val="99"/>
    <w:qFormat/>
    <w:rsid w:val="002B166D"/>
    <w:pPr>
      <w:widowControl w:val="0"/>
      <w:spacing w:after="0" w:line="240" w:lineRule="auto"/>
    </w:pPr>
    <w:rPr>
      <w:rFonts w:ascii="Times New Roman" w:eastAsia="Times New Roman" w:hAnsi="Times New Roman" w:cs="Times New Roman"/>
      <w:szCs w:val="20"/>
      <w:lang w:eastAsia="ru-RU"/>
    </w:rPr>
  </w:style>
  <w:style w:type="paragraph" w:customStyle="1" w:styleId="affff4">
    <w:name w:val="Основной тект"/>
    <w:basedOn w:val="a2"/>
    <w:link w:val="affff5"/>
    <w:uiPriority w:val="99"/>
    <w:qFormat/>
    <w:rsid w:val="002B166D"/>
    <w:pPr>
      <w:widowControl/>
      <w:snapToGrid/>
      <w:spacing w:before="0" w:after="0"/>
      <w:ind w:firstLine="454"/>
      <w:jc w:val="both"/>
    </w:pPr>
  </w:style>
  <w:style w:type="character" w:customStyle="1" w:styleId="affff5">
    <w:name w:val="Основной тект Знак"/>
    <w:link w:val="affff4"/>
    <w:uiPriority w:val="99"/>
    <w:qFormat/>
    <w:locked/>
    <w:rsid w:val="002B166D"/>
    <w:rPr>
      <w:rFonts w:ascii="Times New Roman" w:eastAsia="Calibri" w:hAnsi="Times New Roman" w:cs="Times New Roman"/>
      <w:sz w:val="24"/>
      <w:szCs w:val="20"/>
      <w:lang w:eastAsia="ru-RU"/>
    </w:rPr>
  </w:style>
  <w:style w:type="paragraph" w:customStyle="1" w:styleId="a1">
    <w:name w:val="Модуль"/>
    <w:basedOn w:val="a2"/>
    <w:uiPriority w:val="99"/>
    <w:qFormat/>
    <w:rsid w:val="002B166D"/>
    <w:pPr>
      <w:keepNext/>
      <w:widowControl/>
      <w:numPr>
        <w:numId w:val="2"/>
      </w:numPr>
      <w:snapToGrid/>
      <w:spacing w:before="0" w:after="0"/>
      <w:jc w:val="both"/>
    </w:pPr>
    <w:rPr>
      <w:rFonts w:eastAsia="Times New Roman"/>
      <w:sz w:val="20"/>
    </w:rPr>
  </w:style>
  <w:style w:type="paragraph" w:customStyle="1" w:styleId="Style11">
    <w:name w:val="Style11"/>
    <w:basedOn w:val="a2"/>
    <w:uiPriority w:val="99"/>
    <w:qFormat/>
    <w:rsid w:val="002B166D"/>
    <w:pPr>
      <w:autoSpaceDE w:val="0"/>
      <w:autoSpaceDN w:val="0"/>
      <w:adjustRightInd w:val="0"/>
      <w:snapToGrid/>
      <w:spacing w:before="0" w:after="0" w:line="494" w:lineRule="exact"/>
      <w:ind w:firstLine="902"/>
    </w:pPr>
    <w:rPr>
      <w:rFonts w:eastAsia="Times New Roman"/>
      <w:szCs w:val="24"/>
    </w:rPr>
  </w:style>
  <w:style w:type="paragraph" w:customStyle="1" w:styleId="affff6">
    <w:name w:val="Нормальный"/>
    <w:uiPriority w:val="99"/>
    <w:qFormat/>
    <w:rsid w:val="002B166D"/>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4">
    <w:name w:val="Текст1"/>
    <w:basedOn w:val="a2"/>
    <w:uiPriority w:val="99"/>
    <w:qFormat/>
    <w:rsid w:val="002B166D"/>
    <w:pPr>
      <w:widowControl/>
      <w:snapToGrid/>
      <w:spacing w:before="0" w:after="0"/>
    </w:pPr>
    <w:rPr>
      <w:rFonts w:ascii="Courier New" w:eastAsia="Times New Roman" w:hAnsi="Courier New"/>
      <w:sz w:val="20"/>
    </w:rPr>
  </w:style>
  <w:style w:type="paragraph" w:customStyle="1" w:styleId="affff7">
    <w:name w:val="Примечание"/>
    <w:basedOn w:val="a2"/>
    <w:uiPriority w:val="99"/>
    <w:qFormat/>
    <w:rsid w:val="002B166D"/>
    <w:pPr>
      <w:widowControl/>
      <w:snapToGrid/>
      <w:spacing w:before="0" w:after="0"/>
      <w:ind w:firstLine="454"/>
      <w:jc w:val="both"/>
    </w:pPr>
    <w:rPr>
      <w:rFonts w:eastAsia="Times New Roman"/>
      <w:i/>
      <w:szCs w:val="24"/>
    </w:rPr>
  </w:style>
  <w:style w:type="paragraph" w:customStyle="1" w:styleId="Style6">
    <w:name w:val="Style6"/>
    <w:basedOn w:val="a2"/>
    <w:uiPriority w:val="99"/>
    <w:qFormat/>
    <w:rsid w:val="002B166D"/>
    <w:pPr>
      <w:autoSpaceDE w:val="0"/>
      <w:autoSpaceDN w:val="0"/>
      <w:adjustRightInd w:val="0"/>
      <w:snapToGrid/>
      <w:spacing w:before="0" w:after="0"/>
      <w:jc w:val="both"/>
    </w:pPr>
    <w:rPr>
      <w:rFonts w:eastAsia="Times New Roman"/>
      <w:szCs w:val="24"/>
    </w:rPr>
  </w:style>
  <w:style w:type="paragraph" w:customStyle="1" w:styleId="Style33">
    <w:name w:val="Style33"/>
    <w:basedOn w:val="a2"/>
    <w:uiPriority w:val="99"/>
    <w:qFormat/>
    <w:rsid w:val="002B166D"/>
    <w:pPr>
      <w:autoSpaceDE w:val="0"/>
      <w:autoSpaceDN w:val="0"/>
      <w:adjustRightInd w:val="0"/>
      <w:snapToGrid/>
      <w:spacing w:before="0" w:after="0"/>
    </w:pPr>
    <w:rPr>
      <w:rFonts w:eastAsia="Times New Roman"/>
      <w:szCs w:val="24"/>
    </w:rPr>
  </w:style>
  <w:style w:type="paragraph" w:customStyle="1" w:styleId="affff8">
    <w:name w:val="Таблицы (моноширинный)"/>
    <w:basedOn w:val="a2"/>
    <w:next w:val="a2"/>
    <w:uiPriority w:val="99"/>
    <w:qFormat/>
    <w:rsid w:val="002B166D"/>
    <w:pPr>
      <w:autoSpaceDE w:val="0"/>
      <w:autoSpaceDN w:val="0"/>
      <w:adjustRightInd w:val="0"/>
      <w:snapToGrid/>
      <w:spacing w:before="0" w:after="0"/>
      <w:jc w:val="both"/>
    </w:pPr>
    <w:rPr>
      <w:rFonts w:ascii="Courier New" w:eastAsia="Times New Roman" w:hAnsi="Courier New" w:cs="Courier New"/>
      <w:sz w:val="20"/>
    </w:rPr>
  </w:style>
  <w:style w:type="paragraph" w:customStyle="1" w:styleId="f">
    <w:name w:val="f"/>
    <w:basedOn w:val="a2"/>
    <w:uiPriority w:val="99"/>
    <w:qFormat/>
    <w:rsid w:val="002B166D"/>
    <w:pPr>
      <w:widowControl/>
      <w:snapToGrid/>
      <w:spacing w:beforeAutospacing="1" w:afterAutospacing="1"/>
    </w:pPr>
    <w:rPr>
      <w:rFonts w:eastAsia="Times New Roman"/>
      <w:szCs w:val="24"/>
    </w:rPr>
  </w:style>
  <w:style w:type="character" w:customStyle="1" w:styleId="nameautor3">
    <w:name w:val="name_autor3"/>
    <w:basedOn w:val="a3"/>
    <w:uiPriority w:val="99"/>
    <w:qFormat/>
    <w:rsid w:val="002B166D"/>
    <w:rPr>
      <w:rFonts w:cs="Times New Roman"/>
    </w:rPr>
  </w:style>
  <w:style w:type="paragraph" w:customStyle="1" w:styleId="affff9">
    <w:name w:val="Прижатый влево"/>
    <w:basedOn w:val="a2"/>
    <w:next w:val="a2"/>
    <w:uiPriority w:val="99"/>
    <w:qFormat/>
    <w:rsid w:val="002B166D"/>
    <w:pPr>
      <w:widowControl/>
      <w:autoSpaceDE w:val="0"/>
      <w:autoSpaceDN w:val="0"/>
      <w:adjustRightInd w:val="0"/>
      <w:snapToGrid/>
      <w:spacing w:before="0" w:after="0"/>
    </w:pPr>
    <w:rPr>
      <w:rFonts w:ascii="Arial" w:eastAsia="Times New Roman" w:hAnsi="Arial"/>
      <w:sz w:val="20"/>
    </w:rPr>
  </w:style>
  <w:style w:type="paragraph" w:customStyle="1" w:styleId="11b">
    <w:name w:val="Обычный11"/>
    <w:uiPriority w:val="99"/>
    <w:qFormat/>
    <w:rsid w:val="002B166D"/>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uiPriority w:val="99"/>
    <w:qFormat/>
    <w:rsid w:val="002B166D"/>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50">
    <w:name w:val="35"/>
    <w:basedOn w:val="a2"/>
    <w:uiPriority w:val="99"/>
    <w:qFormat/>
    <w:rsid w:val="002B166D"/>
    <w:pPr>
      <w:widowControl/>
      <w:snapToGrid/>
      <w:spacing w:beforeAutospacing="1" w:afterAutospacing="1"/>
    </w:pPr>
    <w:rPr>
      <w:rFonts w:eastAsia="Times New Roman"/>
      <w:szCs w:val="24"/>
    </w:rPr>
  </w:style>
  <w:style w:type="paragraph" w:customStyle="1" w:styleId="affffa">
    <w:name w:val="Нормальный (таблица)"/>
    <w:basedOn w:val="a2"/>
    <w:next w:val="a2"/>
    <w:uiPriority w:val="99"/>
    <w:qFormat/>
    <w:rsid w:val="002B166D"/>
    <w:pPr>
      <w:autoSpaceDE w:val="0"/>
      <w:autoSpaceDN w:val="0"/>
      <w:adjustRightInd w:val="0"/>
      <w:snapToGrid/>
      <w:spacing w:before="0" w:after="0"/>
      <w:jc w:val="both"/>
    </w:pPr>
    <w:rPr>
      <w:rFonts w:ascii="Arial" w:eastAsia="Times New Roman" w:hAnsi="Arial" w:cs="Arial"/>
      <w:szCs w:val="24"/>
    </w:rPr>
  </w:style>
  <w:style w:type="paragraph" w:customStyle="1" w:styleId="311">
    <w:name w:val="Основной текст с отступом 31"/>
    <w:basedOn w:val="a2"/>
    <w:uiPriority w:val="99"/>
    <w:qFormat/>
    <w:rsid w:val="002B166D"/>
    <w:pPr>
      <w:widowControl/>
      <w:suppressAutoHyphens/>
      <w:snapToGrid/>
      <w:spacing w:before="0" w:after="120"/>
      <w:ind w:left="283"/>
    </w:pPr>
    <w:rPr>
      <w:rFonts w:eastAsia="Times New Roman"/>
      <w:sz w:val="16"/>
      <w:szCs w:val="16"/>
      <w:lang w:eastAsia="ar-SA"/>
    </w:rPr>
  </w:style>
  <w:style w:type="character" w:customStyle="1" w:styleId="ft318">
    <w:name w:val="ft318"/>
    <w:basedOn w:val="a3"/>
    <w:uiPriority w:val="99"/>
    <w:qFormat/>
    <w:rsid w:val="002B166D"/>
    <w:rPr>
      <w:rFonts w:cs="Times New Roman"/>
    </w:rPr>
  </w:style>
  <w:style w:type="character" w:customStyle="1" w:styleId="ft523">
    <w:name w:val="ft523"/>
    <w:basedOn w:val="a3"/>
    <w:uiPriority w:val="99"/>
    <w:qFormat/>
    <w:rsid w:val="002B166D"/>
    <w:rPr>
      <w:rFonts w:cs="Times New Roman"/>
    </w:rPr>
  </w:style>
  <w:style w:type="character" w:customStyle="1" w:styleId="ft459">
    <w:name w:val="ft459"/>
    <w:basedOn w:val="a3"/>
    <w:uiPriority w:val="99"/>
    <w:qFormat/>
    <w:rsid w:val="002B166D"/>
    <w:rPr>
      <w:rFonts w:cs="Times New Roman"/>
    </w:rPr>
  </w:style>
  <w:style w:type="character" w:customStyle="1" w:styleId="ft553">
    <w:name w:val="ft553"/>
    <w:basedOn w:val="a3"/>
    <w:uiPriority w:val="99"/>
    <w:qFormat/>
    <w:rsid w:val="002B166D"/>
    <w:rPr>
      <w:rFonts w:cs="Times New Roman"/>
    </w:rPr>
  </w:style>
  <w:style w:type="character" w:customStyle="1" w:styleId="ft672">
    <w:name w:val="ft672"/>
    <w:basedOn w:val="a3"/>
    <w:uiPriority w:val="99"/>
    <w:qFormat/>
    <w:rsid w:val="002B166D"/>
    <w:rPr>
      <w:rFonts w:cs="Times New Roman"/>
    </w:rPr>
  </w:style>
  <w:style w:type="character" w:customStyle="1" w:styleId="fieldname">
    <w:name w:val="fieldname"/>
    <w:basedOn w:val="a3"/>
    <w:uiPriority w:val="99"/>
    <w:qFormat/>
    <w:rsid w:val="002B166D"/>
    <w:rPr>
      <w:rFonts w:cs="Times New Roman"/>
    </w:rPr>
  </w:style>
  <w:style w:type="character" w:customStyle="1" w:styleId="ft224">
    <w:name w:val="ft224"/>
    <w:basedOn w:val="a3"/>
    <w:uiPriority w:val="99"/>
    <w:qFormat/>
    <w:rsid w:val="002B166D"/>
    <w:rPr>
      <w:rFonts w:cs="Times New Roman"/>
    </w:rPr>
  </w:style>
  <w:style w:type="character" w:customStyle="1" w:styleId="Heading1Char3">
    <w:name w:val="Heading 1 Char3"/>
    <w:uiPriority w:val="99"/>
    <w:qFormat/>
    <w:locked/>
    <w:rsid w:val="002B166D"/>
    <w:rPr>
      <w:rFonts w:ascii="Cambria" w:hAnsi="Cambria"/>
      <w:b/>
      <w:kern w:val="32"/>
      <w:sz w:val="32"/>
    </w:rPr>
  </w:style>
  <w:style w:type="character" w:customStyle="1" w:styleId="BodyText3Char3">
    <w:name w:val="Body Text 3 Char3"/>
    <w:uiPriority w:val="99"/>
    <w:qFormat/>
    <w:locked/>
    <w:rsid w:val="002B166D"/>
    <w:rPr>
      <w:sz w:val="16"/>
    </w:rPr>
  </w:style>
  <w:style w:type="paragraph" w:customStyle="1" w:styleId="affffb">
    <w:name w:val="Стиль"/>
    <w:uiPriority w:val="99"/>
    <w:qFormat/>
    <w:rsid w:val="002B16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2B166D"/>
    <w:rPr>
      <w:rFonts w:ascii="Verdana" w:hAnsi="Verdana"/>
      <w:sz w:val="16"/>
    </w:rPr>
  </w:style>
  <w:style w:type="character" w:customStyle="1" w:styleId="BodyTextFirstIndentChar">
    <w:name w:val="Body Text First Indent Char"/>
    <w:basedOn w:val="14"/>
    <w:uiPriority w:val="99"/>
    <w:qFormat/>
    <w:locked/>
    <w:rsid w:val="002B166D"/>
    <w:rPr>
      <w:rFonts w:ascii="PragmaticaCTT" w:eastAsia="Times New Roman" w:hAnsi="PragmaticaCTT" w:cs="Times New Roman"/>
      <w:sz w:val="24"/>
      <w:szCs w:val="20"/>
      <w:lang w:eastAsia="ru-RU"/>
    </w:rPr>
  </w:style>
  <w:style w:type="character" w:customStyle="1" w:styleId="BodyTextChar3">
    <w:name w:val="Body Text Char3"/>
    <w:uiPriority w:val="99"/>
    <w:locked/>
    <w:rsid w:val="002B166D"/>
    <w:rPr>
      <w:rFonts w:ascii="Times New Roman" w:hAnsi="Times New Roman"/>
      <w:sz w:val="24"/>
    </w:rPr>
  </w:style>
  <w:style w:type="paragraph" w:customStyle="1" w:styleId="caaieiaie3">
    <w:name w:val="caaieiaie 3"/>
    <w:uiPriority w:val="99"/>
    <w:qFormat/>
    <w:rsid w:val="002B166D"/>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c">
    <w:name w:val="Литература"/>
    <w:basedOn w:val="a2"/>
    <w:uiPriority w:val="99"/>
    <w:qFormat/>
    <w:rsid w:val="002B166D"/>
    <w:pPr>
      <w:keepNext/>
      <w:widowControl/>
      <w:snapToGrid/>
      <w:spacing w:before="0" w:after="0"/>
      <w:jc w:val="center"/>
    </w:pPr>
    <w:rPr>
      <w:rFonts w:eastAsia="Times New Roman"/>
      <w:b/>
      <w:szCs w:val="24"/>
    </w:rPr>
  </w:style>
  <w:style w:type="paragraph" w:customStyle="1" w:styleId="2f3">
    <w:name w:val="Знак Знак2 Знак Знак Знак Знак Знак Знак Знак Знак Знак Знак"/>
    <w:basedOn w:val="a2"/>
    <w:uiPriority w:val="99"/>
    <w:qFormat/>
    <w:rsid w:val="002B166D"/>
    <w:pPr>
      <w:widowControl/>
      <w:snapToGrid/>
      <w:spacing w:beforeAutospacing="1" w:afterAutospacing="1"/>
    </w:pPr>
    <w:rPr>
      <w:rFonts w:ascii="Tahoma" w:eastAsia="Times New Roman" w:hAnsi="Tahoma" w:cs="Tahoma"/>
      <w:sz w:val="20"/>
      <w:lang w:val="en-US" w:eastAsia="en-US"/>
    </w:rPr>
  </w:style>
  <w:style w:type="character" w:customStyle="1" w:styleId="pagename1">
    <w:name w:val="pagename1"/>
    <w:uiPriority w:val="99"/>
    <w:qFormat/>
    <w:rsid w:val="002B166D"/>
    <w:rPr>
      <w:rFonts w:ascii="Verdana" w:hAnsi="Verdana"/>
      <w:b/>
      <w:color w:val="7C9DC0"/>
      <w:sz w:val="22"/>
      <w:shd w:val="clear" w:color="auto" w:fill="FAF0E6"/>
    </w:rPr>
  </w:style>
  <w:style w:type="paragraph" w:customStyle="1" w:styleId="western">
    <w:name w:val="western"/>
    <w:basedOn w:val="a2"/>
    <w:uiPriority w:val="99"/>
    <w:qFormat/>
    <w:rsid w:val="002B166D"/>
    <w:pPr>
      <w:widowControl/>
      <w:snapToGrid/>
      <w:spacing w:beforeAutospacing="1" w:after="115"/>
    </w:pPr>
    <w:rPr>
      <w:rFonts w:eastAsia="Times New Roman"/>
      <w:color w:val="000000"/>
      <w:sz w:val="20"/>
    </w:rPr>
  </w:style>
  <w:style w:type="paragraph" w:customStyle="1" w:styleId="cjk">
    <w:name w:val="cjk"/>
    <w:basedOn w:val="a2"/>
    <w:uiPriority w:val="99"/>
    <w:qFormat/>
    <w:rsid w:val="002B166D"/>
    <w:pPr>
      <w:widowControl/>
      <w:snapToGrid/>
      <w:spacing w:beforeAutospacing="1" w:after="115"/>
    </w:pPr>
    <w:rPr>
      <w:rFonts w:eastAsia="Times New Roman"/>
      <w:color w:val="000000"/>
      <w:sz w:val="20"/>
    </w:rPr>
  </w:style>
  <w:style w:type="paragraph" w:customStyle="1" w:styleId="ctl">
    <w:name w:val="ctl"/>
    <w:basedOn w:val="a2"/>
    <w:uiPriority w:val="99"/>
    <w:qFormat/>
    <w:rsid w:val="002B166D"/>
    <w:pPr>
      <w:widowControl/>
      <w:snapToGrid/>
      <w:spacing w:beforeAutospacing="1" w:after="115"/>
    </w:pPr>
    <w:rPr>
      <w:rFonts w:ascii="Calibri" w:eastAsia="Times New Roman" w:hAnsi="Calibri"/>
      <w:color w:val="000000"/>
      <w:sz w:val="20"/>
    </w:rPr>
  </w:style>
  <w:style w:type="character" w:customStyle="1" w:styleId="ft1100">
    <w:name w:val="ft1100"/>
    <w:basedOn w:val="a3"/>
    <w:uiPriority w:val="99"/>
    <w:qFormat/>
    <w:rsid w:val="002B166D"/>
    <w:rPr>
      <w:rFonts w:cs="Times New Roman"/>
    </w:rPr>
  </w:style>
  <w:style w:type="character" w:customStyle="1" w:styleId="ft1168">
    <w:name w:val="ft1168"/>
    <w:basedOn w:val="a3"/>
    <w:uiPriority w:val="99"/>
    <w:qFormat/>
    <w:rsid w:val="002B166D"/>
    <w:rPr>
      <w:rFonts w:cs="Times New Roman"/>
    </w:rPr>
  </w:style>
  <w:style w:type="character" w:customStyle="1" w:styleId="ft1237">
    <w:name w:val="ft1237"/>
    <w:basedOn w:val="a3"/>
    <w:uiPriority w:val="99"/>
    <w:qFormat/>
    <w:rsid w:val="002B166D"/>
    <w:rPr>
      <w:rFonts w:cs="Times New Roman"/>
    </w:rPr>
  </w:style>
  <w:style w:type="character" w:customStyle="1" w:styleId="ft1245">
    <w:name w:val="ft1245"/>
    <w:basedOn w:val="a3"/>
    <w:uiPriority w:val="99"/>
    <w:qFormat/>
    <w:rsid w:val="002B166D"/>
    <w:rPr>
      <w:rFonts w:cs="Times New Roman"/>
    </w:rPr>
  </w:style>
  <w:style w:type="character" w:customStyle="1" w:styleId="articletext">
    <w:name w:val="article_text"/>
    <w:basedOn w:val="a3"/>
    <w:uiPriority w:val="99"/>
    <w:qFormat/>
    <w:rsid w:val="002B166D"/>
    <w:rPr>
      <w:rFonts w:cs="Times New Roman"/>
    </w:rPr>
  </w:style>
  <w:style w:type="paragraph" w:customStyle="1" w:styleId="2f4">
    <w:name w:val="[О] Загол. 2 ур."/>
    <w:uiPriority w:val="99"/>
    <w:qFormat/>
    <w:rsid w:val="002B166D"/>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3"/>
    <w:qFormat/>
    <w:rsid w:val="002B166D"/>
    <w:rPr>
      <w:rFonts w:cs="Times New Roman"/>
    </w:rPr>
  </w:style>
  <w:style w:type="character" w:customStyle="1" w:styleId="610">
    <w:name w:val="Знак Знак610"/>
    <w:uiPriority w:val="99"/>
    <w:qFormat/>
    <w:locked/>
    <w:rsid w:val="002B166D"/>
    <w:rPr>
      <w:b/>
      <w:caps/>
      <w:sz w:val="24"/>
      <w:lang w:val="ru-RU" w:eastAsia="ru-RU"/>
    </w:rPr>
  </w:style>
  <w:style w:type="paragraph" w:customStyle="1" w:styleId="affffd">
    <w:name w:val="Знак Знак Знак Знак Знак Знак Знак Знак Знак Знак Знак Знак Знак"/>
    <w:basedOn w:val="a2"/>
    <w:uiPriority w:val="99"/>
    <w:qFormat/>
    <w:rsid w:val="002B166D"/>
    <w:pPr>
      <w:widowControl/>
      <w:tabs>
        <w:tab w:val="left" w:pos="720"/>
      </w:tabs>
      <w:snapToGrid/>
      <w:spacing w:before="0" w:after="160" w:line="240" w:lineRule="exact"/>
    </w:pPr>
    <w:rPr>
      <w:rFonts w:ascii="Verdana" w:eastAsia="Times New Roman" w:hAnsi="Verdana"/>
      <w:szCs w:val="24"/>
      <w:lang w:val="en-US" w:eastAsia="en-US"/>
    </w:rPr>
  </w:style>
  <w:style w:type="paragraph" w:customStyle="1" w:styleId="affffe">
    <w:name w:val="Абзац"/>
    <w:basedOn w:val="a2"/>
    <w:uiPriority w:val="99"/>
    <w:qFormat/>
    <w:rsid w:val="002B166D"/>
    <w:pPr>
      <w:widowControl/>
      <w:snapToGrid/>
      <w:spacing w:before="0" w:after="0" w:line="312" w:lineRule="auto"/>
      <w:ind w:firstLine="567"/>
      <w:jc w:val="both"/>
    </w:pPr>
    <w:rPr>
      <w:rFonts w:eastAsia="Times New Roman"/>
      <w:spacing w:val="-4"/>
    </w:rPr>
  </w:style>
  <w:style w:type="paragraph" w:customStyle="1" w:styleId="315">
    <w:name w:val="Основной текст 31"/>
    <w:basedOn w:val="1f0"/>
    <w:uiPriority w:val="99"/>
    <w:qFormat/>
    <w:rsid w:val="002B166D"/>
    <w:pPr>
      <w:widowControl/>
      <w:spacing w:line="240" w:lineRule="auto"/>
      <w:ind w:firstLine="0"/>
    </w:pPr>
    <w:rPr>
      <w:i/>
      <w:sz w:val="26"/>
    </w:rPr>
  </w:style>
  <w:style w:type="character" w:customStyle="1" w:styleId="162">
    <w:name w:val="Знак Знак162"/>
    <w:uiPriority w:val="99"/>
    <w:qFormat/>
    <w:rsid w:val="002B166D"/>
    <w:rPr>
      <w:rFonts w:ascii="Cambria" w:hAnsi="Cambria"/>
      <w:b/>
      <w:kern w:val="32"/>
      <w:sz w:val="32"/>
    </w:rPr>
  </w:style>
  <w:style w:type="paragraph" w:customStyle="1" w:styleId="BodyText22">
    <w:name w:val="Body Text 22"/>
    <w:basedOn w:val="a2"/>
    <w:uiPriority w:val="99"/>
    <w:qFormat/>
    <w:rsid w:val="002B166D"/>
    <w:pPr>
      <w:keepNext/>
      <w:tabs>
        <w:tab w:val="left" w:pos="142"/>
        <w:tab w:val="left" w:pos="6946"/>
      </w:tabs>
      <w:autoSpaceDE w:val="0"/>
      <w:autoSpaceDN w:val="0"/>
      <w:snapToGrid/>
      <w:spacing w:before="0" w:after="0"/>
      <w:ind w:left="284" w:firstLine="709"/>
      <w:jc w:val="both"/>
    </w:pPr>
    <w:rPr>
      <w:rFonts w:eastAsia="Times New Roman"/>
      <w:sz w:val="22"/>
      <w:szCs w:val="22"/>
      <w:lang w:val="en-US"/>
    </w:rPr>
  </w:style>
  <w:style w:type="paragraph" w:customStyle="1" w:styleId="2f5">
    <w:name w:val="_СПИСОК_2"/>
    <w:basedOn w:val="a2"/>
    <w:uiPriority w:val="99"/>
    <w:qFormat/>
    <w:rsid w:val="002B166D"/>
    <w:pPr>
      <w:widowControl/>
      <w:snapToGrid/>
      <w:spacing w:before="0" w:after="0"/>
      <w:ind w:left="600" w:hanging="600"/>
      <w:jc w:val="both"/>
    </w:pPr>
    <w:rPr>
      <w:rFonts w:eastAsia="MS Mincho"/>
      <w:sz w:val="28"/>
      <w:szCs w:val="28"/>
      <w:lang w:eastAsia="ja-JP"/>
    </w:rPr>
  </w:style>
  <w:style w:type="paragraph" w:customStyle="1" w:styleId="afffff">
    <w:name w:val="Îñíîâíîé"/>
    <w:basedOn w:val="a2"/>
    <w:uiPriority w:val="99"/>
    <w:qFormat/>
    <w:rsid w:val="002B166D"/>
    <w:pPr>
      <w:widowControl/>
      <w:overflowPunct w:val="0"/>
      <w:autoSpaceDE w:val="0"/>
      <w:autoSpaceDN w:val="0"/>
      <w:adjustRightInd w:val="0"/>
      <w:snapToGrid/>
      <w:spacing w:before="0" w:after="0"/>
      <w:ind w:firstLine="426"/>
      <w:jc w:val="both"/>
      <w:textAlignment w:val="baseline"/>
    </w:pPr>
    <w:rPr>
      <w:rFonts w:eastAsia="Times New Roman"/>
      <w:sz w:val="28"/>
    </w:rPr>
  </w:style>
  <w:style w:type="paragraph" w:customStyle="1" w:styleId="1f6">
    <w:name w:val="Çàãë1"/>
    <w:basedOn w:val="a2"/>
    <w:uiPriority w:val="99"/>
    <w:qFormat/>
    <w:rsid w:val="002B166D"/>
    <w:pPr>
      <w:widowControl/>
      <w:overflowPunct w:val="0"/>
      <w:autoSpaceDE w:val="0"/>
      <w:autoSpaceDN w:val="0"/>
      <w:adjustRightInd w:val="0"/>
      <w:snapToGrid/>
      <w:spacing w:before="0" w:after="0"/>
      <w:jc w:val="center"/>
      <w:textAlignment w:val="baseline"/>
    </w:pPr>
    <w:rPr>
      <w:rFonts w:eastAsia="Times New Roman"/>
      <w:sz w:val="28"/>
    </w:rPr>
  </w:style>
  <w:style w:type="character" w:customStyle="1" w:styleId="name">
    <w:name w:val="name"/>
    <w:basedOn w:val="a3"/>
    <w:uiPriority w:val="99"/>
    <w:qFormat/>
    <w:rsid w:val="002B166D"/>
    <w:rPr>
      <w:rFonts w:cs="Times New Roman"/>
    </w:rPr>
  </w:style>
  <w:style w:type="character" w:customStyle="1" w:styleId="FontStyle33">
    <w:name w:val="Font Style33"/>
    <w:uiPriority w:val="99"/>
    <w:qFormat/>
    <w:rsid w:val="002B166D"/>
    <w:rPr>
      <w:rFonts w:ascii="Times New Roman" w:hAnsi="Times New Roman"/>
      <w:b/>
      <w:sz w:val="26"/>
    </w:rPr>
  </w:style>
  <w:style w:type="paragraph" w:customStyle="1" w:styleId="Style100">
    <w:name w:val="Style10"/>
    <w:basedOn w:val="a2"/>
    <w:uiPriority w:val="99"/>
    <w:qFormat/>
    <w:rsid w:val="002B166D"/>
    <w:pPr>
      <w:autoSpaceDE w:val="0"/>
      <w:autoSpaceDN w:val="0"/>
      <w:adjustRightInd w:val="0"/>
      <w:snapToGrid/>
      <w:spacing w:before="0" w:after="0" w:line="480" w:lineRule="exact"/>
      <w:ind w:firstLine="720"/>
      <w:jc w:val="both"/>
    </w:pPr>
    <w:rPr>
      <w:rFonts w:eastAsia="Times New Roman"/>
      <w:szCs w:val="24"/>
    </w:rPr>
  </w:style>
  <w:style w:type="paragraph" w:customStyle="1" w:styleId="Style20">
    <w:name w:val="Style20"/>
    <w:basedOn w:val="a2"/>
    <w:uiPriority w:val="99"/>
    <w:qFormat/>
    <w:rsid w:val="002B166D"/>
    <w:pPr>
      <w:autoSpaceDE w:val="0"/>
      <w:autoSpaceDN w:val="0"/>
      <w:adjustRightInd w:val="0"/>
      <w:snapToGrid/>
      <w:spacing w:before="0" w:after="0" w:line="478" w:lineRule="exact"/>
    </w:pPr>
    <w:rPr>
      <w:rFonts w:eastAsia="Times New Roman"/>
      <w:szCs w:val="24"/>
    </w:rPr>
  </w:style>
  <w:style w:type="character" w:customStyle="1" w:styleId="FontStyle35">
    <w:name w:val="Font Style35"/>
    <w:uiPriority w:val="99"/>
    <w:qFormat/>
    <w:rsid w:val="002B166D"/>
    <w:rPr>
      <w:rFonts w:ascii="Times New Roman" w:hAnsi="Times New Roman"/>
      <w:i/>
      <w:sz w:val="24"/>
    </w:rPr>
  </w:style>
  <w:style w:type="paragraph" w:customStyle="1" w:styleId="Style8">
    <w:name w:val="Style8"/>
    <w:basedOn w:val="a2"/>
    <w:uiPriority w:val="99"/>
    <w:qFormat/>
    <w:rsid w:val="002B166D"/>
    <w:pPr>
      <w:autoSpaceDE w:val="0"/>
      <w:autoSpaceDN w:val="0"/>
      <w:adjustRightInd w:val="0"/>
      <w:snapToGrid/>
      <w:spacing w:before="0" w:after="0"/>
      <w:jc w:val="both"/>
    </w:pPr>
    <w:rPr>
      <w:rFonts w:eastAsia="Times New Roman"/>
      <w:szCs w:val="24"/>
    </w:rPr>
  </w:style>
  <w:style w:type="paragraph" w:customStyle="1" w:styleId="Style18">
    <w:name w:val="Style18"/>
    <w:basedOn w:val="a2"/>
    <w:uiPriority w:val="99"/>
    <w:qFormat/>
    <w:rsid w:val="002B166D"/>
    <w:pPr>
      <w:autoSpaceDE w:val="0"/>
      <w:autoSpaceDN w:val="0"/>
      <w:adjustRightInd w:val="0"/>
      <w:snapToGrid/>
      <w:spacing w:before="0" w:after="0"/>
    </w:pPr>
    <w:rPr>
      <w:rFonts w:eastAsia="Times New Roman"/>
      <w:szCs w:val="24"/>
    </w:rPr>
  </w:style>
  <w:style w:type="character" w:customStyle="1" w:styleId="FontStyle37">
    <w:name w:val="Font Style37"/>
    <w:uiPriority w:val="99"/>
    <w:qFormat/>
    <w:rsid w:val="002B166D"/>
    <w:rPr>
      <w:rFonts w:ascii="Times New Roman" w:hAnsi="Times New Roman"/>
      <w:sz w:val="32"/>
    </w:rPr>
  </w:style>
  <w:style w:type="paragraph" w:customStyle="1" w:styleId="Style17">
    <w:name w:val="Style17"/>
    <w:basedOn w:val="a2"/>
    <w:uiPriority w:val="99"/>
    <w:qFormat/>
    <w:rsid w:val="002B166D"/>
    <w:pPr>
      <w:autoSpaceDE w:val="0"/>
      <w:autoSpaceDN w:val="0"/>
      <w:adjustRightInd w:val="0"/>
      <w:snapToGrid/>
      <w:spacing w:before="0" w:after="0" w:line="516" w:lineRule="exact"/>
      <w:ind w:firstLine="691"/>
      <w:jc w:val="both"/>
    </w:pPr>
    <w:rPr>
      <w:rFonts w:eastAsia="Times New Roman"/>
      <w:szCs w:val="24"/>
    </w:rPr>
  </w:style>
  <w:style w:type="paragraph" w:customStyle="1" w:styleId="Style25">
    <w:name w:val="Style25"/>
    <w:basedOn w:val="a2"/>
    <w:uiPriority w:val="99"/>
    <w:qFormat/>
    <w:rsid w:val="002B166D"/>
    <w:pPr>
      <w:autoSpaceDE w:val="0"/>
      <w:autoSpaceDN w:val="0"/>
      <w:adjustRightInd w:val="0"/>
      <w:snapToGrid/>
      <w:spacing w:before="0" w:after="0" w:line="274" w:lineRule="exact"/>
    </w:pPr>
    <w:rPr>
      <w:rFonts w:eastAsia="Times New Roman"/>
      <w:szCs w:val="24"/>
    </w:rPr>
  </w:style>
  <w:style w:type="paragraph" w:customStyle="1" w:styleId="Style30">
    <w:name w:val="Style30"/>
    <w:basedOn w:val="a2"/>
    <w:uiPriority w:val="99"/>
    <w:qFormat/>
    <w:rsid w:val="002B166D"/>
    <w:pPr>
      <w:autoSpaceDE w:val="0"/>
      <w:autoSpaceDN w:val="0"/>
      <w:adjustRightInd w:val="0"/>
      <w:snapToGrid/>
      <w:spacing w:before="0" w:after="0" w:line="274" w:lineRule="exact"/>
    </w:pPr>
    <w:rPr>
      <w:rFonts w:eastAsia="Times New Roman"/>
      <w:szCs w:val="24"/>
    </w:rPr>
  </w:style>
  <w:style w:type="paragraph" w:customStyle="1" w:styleId="acaae">
    <w:name w:val="?acaae"/>
    <w:basedOn w:val="a2"/>
    <w:uiPriority w:val="99"/>
    <w:qFormat/>
    <w:rsid w:val="002B166D"/>
    <w:pPr>
      <w:keepNext/>
      <w:widowControl/>
      <w:tabs>
        <w:tab w:val="left" w:pos="567"/>
        <w:tab w:val="left" w:pos="851"/>
        <w:tab w:val="left" w:pos="1134"/>
        <w:tab w:val="left" w:pos="1418"/>
        <w:tab w:val="left" w:pos="1701"/>
        <w:tab w:val="left" w:pos="1985"/>
      </w:tabs>
      <w:snapToGrid/>
      <w:spacing w:before="0" w:after="0" w:line="360" w:lineRule="auto"/>
      <w:jc w:val="center"/>
    </w:pPr>
    <w:rPr>
      <w:rFonts w:eastAsia="Times New Roman"/>
      <w:b/>
      <w:kern w:val="28"/>
    </w:rPr>
  </w:style>
  <w:style w:type="paragraph" w:customStyle="1" w:styleId="1f7">
    <w:name w:val="Знак Знак Знак Знак Знак Знак Знак Знак Знак Знак Знак Знак Знак1"/>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afffff0">
    <w:name w:val="Обычный текст"/>
    <w:basedOn w:val="a2"/>
    <w:link w:val="afffff1"/>
    <w:uiPriority w:val="99"/>
    <w:qFormat/>
    <w:rsid w:val="002B166D"/>
    <w:pPr>
      <w:widowControl/>
      <w:snapToGrid/>
      <w:spacing w:before="0" w:after="0"/>
      <w:ind w:firstLine="454"/>
      <w:jc w:val="both"/>
    </w:pPr>
    <w:rPr>
      <w:sz w:val="20"/>
    </w:rPr>
  </w:style>
  <w:style w:type="paragraph" w:customStyle="1" w:styleId="11c">
    <w:name w:val="Абзац списка11"/>
    <w:basedOn w:val="a2"/>
    <w:uiPriority w:val="99"/>
    <w:qFormat/>
    <w:rsid w:val="002B166D"/>
    <w:pPr>
      <w:snapToGrid/>
      <w:spacing w:before="0" w:after="0"/>
      <w:ind w:left="720" w:firstLine="400"/>
      <w:jc w:val="both"/>
    </w:pPr>
    <w:rPr>
      <w:rFonts w:eastAsia="Times New Roman"/>
      <w:szCs w:val="24"/>
    </w:rPr>
  </w:style>
  <w:style w:type="paragraph" w:customStyle="1" w:styleId="212">
    <w:name w:val="Основной текст с отступом 21"/>
    <w:basedOn w:val="a2"/>
    <w:uiPriority w:val="99"/>
    <w:qFormat/>
    <w:rsid w:val="002B166D"/>
    <w:pPr>
      <w:snapToGrid/>
      <w:spacing w:before="0" w:after="0" w:line="360" w:lineRule="auto"/>
      <w:ind w:firstLine="720"/>
    </w:pPr>
    <w:rPr>
      <w:rFonts w:eastAsia="Times New Roman"/>
      <w:sz w:val="26"/>
      <w:szCs w:val="24"/>
    </w:rPr>
  </w:style>
  <w:style w:type="paragraph" w:customStyle="1" w:styleId="320">
    <w:name w:val="Основной текст с отступом 32"/>
    <w:basedOn w:val="a2"/>
    <w:uiPriority w:val="99"/>
    <w:qFormat/>
    <w:rsid w:val="002B166D"/>
    <w:pPr>
      <w:widowControl/>
      <w:overflowPunct w:val="0"/>
      <w:autoSpaceDE w:val="0"/>
      <w:autoSpaceDN w:val="0"/>
      <w:adjustRightInd w:val="0"/>
      <w:snapToGrid/>
      <w:spacing w:before="0" w:after="120"/>
      <w:ind w:left="283"/>
      <w:textAlignment w:val="baseline"/>
    </w:pPr>
    <w:rPr>
      <w:rFonts w:eastAsia="Times New Roman"/>
      <w:sz w:val="16"/>
    </w:rPr>
  </w:style>
  <w:style w:type="character" w:customStyle="1" w:styleId="ft3087">
    <w:name w:val="ft3087"/>
    <w:basedOn w:val="a3"/>
    <w:uiPriority w:val="99"/>
    <w:qFormat/>
    <w:rsid w:val="002B166D"/>
    <w:rPr>
      <w:rFonts w:cs="Times New Roman"/>
    </w:rPr>
  </w:style>
  <w:style w:type="character" w:customStyle="1" w:styleId="ft3162">
    <w:name w:val="ft3162"/>
    <w:basedOn w:val="a3"/>
    <w:uiPriority w:val="99"/>
    <w:qFormat/>
    <w:rsid w:val="002B166D"/>
    <w:rPr>
      <w:rFonts w:cs="Times New Roman"/>
    </w:rPr>
  </w:style>
  <w:style w:type="character" w:customStyle="1" w:styleId="ft1373">
    <w:name w:val="ft1373"/>
    <w:basedOn w:val="a3"/>
    <w:uiPriority w:val="99"/>
    <w:qFormat/>
    <w:rsid w:val="002B166D"/>
    <w:rPr>
      <w:rFonts w:cs="Times New Roman"/>
    </w:rPr>
  </w:style>
  <w:style w:type="character" w:customStyle="1" w:styleId="ft32">
    <w:name w:val="ft32"/>
    <w:basedOn w:val="a3"/>
    <w:uiPriority w:val="99"/>
    <w:qFormat/>
    <w:rsid w:val="002B166D"/>
    <w:rPr>
      <w:rFonts w:cs="Times New Roman"/>
    </w:rPr>
  </w:style>
  <w:style w:type="character" w:customStyle="1" w:styleId="ft1433">
    <w:name w:val="ft1433"/>
    <w:basedOn w:val="a3"/>
    <w:uiPriority w:val="99"/>
    <w:qFormat/>
    <w:rsid w:val="002B166D"/>
    <w:rPr>
      <w:rFonts w:cs="Times New Roman"/>
    </w:rPr>
  </w:style>
  <w:style w:type="character" w:customStyle="1" w:styleId="ft1481">
    <w:name w:val="ft1481"/>
    <w:basedOn w:val="a3"/>
    <w:uiPriority w:val="99"/>
    <w:qFormat/>
    <w:rsid w:val="002B166D"/>
    <w:rPr>
      <w:rFonts w:cs="Times New Roman"/>
    </w:rPr>
  </w:style>
  <w:style w:type="character" w:customStyle="1" w:styleId="ft1536">
    <w:name w:val="ft1536"/>
    <w:basedOn w:val="a3"/>
    <w:uiPriority w:val="99"/>
    <w:qFormat/>
    <w:rsid w:val="002B166D"/>
    <w:rPr>
      <w:rFonts w:cs="Times New Roman"/>
    </w:rPr>
  </w:style>
  <w:style w:type="character" w:customStyle="1" w:styleId="ft1543">
    <w:name w:val="ft1543"/>
    <w:basedOn w:val="a3"/>
    <w:uiPriority w:val="99"/>
    <w:qFormat/>
    <w:rsid w:val="002B166D"/>
    <w:rPr>
      <w:rFonts w:cs="Times New Roman"/>
    </w:rPr>
  </w:style>
  <w:style w:type="character" w:customStyle="1" w:styleId="ft1">
    <w:name w:val="ft1"/>
    <w:basedOn w:val="a3"/>
    <w:uiPriority w:val="99"/>
    <w:qFormat/>
    <w:rsid w:val="002B166D"/>
    <w:rPr>
      <w:rFonts w:cs="Times New Roman"/>
    </w:rPr>
  </w:style>
  <w:style w:type="character" w:customStyle="1" w:styleId="ft1546">
    <w:name w:val="ft1546"/>
    <w:basedOn w:val="a3"/>
    <w:uiPriority w:val="99"/>
    <w:qFormat/>
    <w:rsid w:val="002B166D"/>
    <w:rPr>
      <w:rFonts w:cs="Times New Roman"/>
    </w:rPr>
  </w:style>
  <w:style w:type="character" w:customStyle="1" w:styleId="ft1550">
    <w:name w:val="ft1550"/>
    <w:basedOn w:val="a3"/>
    <w:uiPriority w:val="99"/>
    <w:qFormat/>
    <w:rsid w:val="002B166D"/>
    <w:rPr>
      <w:rFonts w:cs="Times New Roman"/>
    </w:rPr>
  </w:style>
  <w:style w:type="character" w:customStyle="1" w:styleId="ft1571">
    <w:name w:val="ft1571"/>
    <w:basedOn w:val="a3"/>
    <w:uiPriority w:val="99"/>
    <w:qFormat/>
    <w:rsid w:val="002B166D"/>
    <w:rPr>
      <w:rFonts w:cs="Times New Roman"/>
    </w:rPr>
  </w:style>
  <w:style w:type="character" w:customStyle="1" w:styleId="ft1577">
    <w:name w:val="ft1577"/>
    <w:basedOn w:val="a3"/>
    <w:uiPriority w:val="99"/>
    <w:qFormat/>
    <w:rsid w:val="002B166D"/>
    <w:rPr>
      <w:rFonts w:cs="Times New Roman"/>
    </w:rPr>
  </w:style>
  <w:style w:type="character" w:customStyle="1" w:styleId="ft1583">
    <w:name w:val="ft1583"/>
    <w:basedOn w:val="a3"/>
    <w:uiPriority w:val="99"/>
    <w:qFormat/>
    <w:rsid w:val="002B166D"/>
    <w:rPr>
      <w:rFonts w:cs="Times New Roman"/>
    </w:rPr>
  </w:style>
  <w:style w:type="character" w:customStyle="1" w:styleId="ft1593">
    <w:name w:val="ft1593"/>
    <w:basedOn w:val="a3"/>
    <w:uiPriority w:val="99"/>
    <w:qFormat/>
    <w:rsid w:val="002B166D"/>
    <w:rPr>
      <w:rFonts w:cs="Times New Roman"/>
    </w:rPr>
  </w:style>
  <w:style w:type="character" w:customStyle="1" w:styleId="ft1641">
    <w:name w:val="ft1641"/>
    <w:basedOn w:val="a3"/>
    <w:uiPriority w:val="99"/>
    <w:qFormat/>
    <w:rsid w:val="002B166D"/>
    <w:rPr>
      <w:rFonts w:cs="Times New Roman"/>
    </w:rPr>
  </w:style>
  <w:style w:type="character" w:customStyle="1" w:styleId="ft1671">
    <w:name w:val="ft1671"/>
    <w:basedOn w:val="a3"/>
    <w:uiPriority w:val="99"/>
    <w:qFormat/>
    <w:rsid w:val="002B166D"/>
    <w:rPr>
      <w:rFonts w:cs="Times New Roman"/>
    </w:rPr>
  </w:style>
  <w:style w:type="character" w:customStyle="1" w:styleId="ft1723">
    <w:name w:val="ft1723"/>
    <w:basedOn w:val="a3"/>
    <w:uiPriority w:val="99"/>
    <w:qFormat/>
    <w:rsid w:val="002B166D"/>
    <w:rPr>
      <w:rFonts w:cs="Times New Roman"/>
    </w:rPr>
  </w:style>
  <w:style w:type="character" w:customStyle="1" w:styleId="ft1786">
    <w:name w:val="ft1786"/>
    <w:basedOn w:val="a3"/>
    <w:uiPriority w:val="99"/>
    <w:qFormat/>
    <w:rsid w:val="002B166D"/>
    <w:rPr>
      <w:rFonts w:cs="Times New Roman"/>
    </w:rPr>
  </w:style>
  <w:style w:type="character" w:customStyle="1" w:styleId="ft1809">
    <w:name w:val="ft1809"/>
    <w:basedOn w:val="a3"/>
    <w:uiPriority w:val="99"/>
    <w:qFormat/>
    <w:rsid w:val="002B166D"/>
    <w:rPr>
      <w:rFonts w:cs="Times New Roman"/>
    </w:rPr>
  </w:style>
  <w:style w:type="character" w:customStyle="1" w:styleId="ft1814">
    <w:name w:val="ft1814"/>
    <w:basedOn w:val="a3"/>
    <w:uiPriority w:val="99"/>
    <w:qFormat/>
    <w:rsid w:val="002B166D"/>
    <w:rPr>
      <w:rFonts w:cs="Times New Roman"/>
    </w:rPr>
  </w:style>
  <w:style w:type="character" w:customStyle="1" w:styleId="ft1827">
    <w:name w:val="ft1827"/>
    <w:basedOn w:val="a3"/>
    <w:uiPriority w:val="99"/>
    <w:qFormat/>
    <w:rsid w:val="002B166D"/>
    <w:rPr>
      <w:rFonts w:cs="Times New Roman"/>
    </w:rPr>
  </w:style>
  <w:style w:type="character" w:customStyle="1" w:styleId="ft1831">
    <w:name w:val="ft1831"/>
    <w:basedOn w:val="a3"/>
    <w:uiPriority w:val="99"/>
    <w:qFormat/>
    <w:rsid w:val="002B166D"/>
    <w:rPr>
      <w:rFonts w:cs="Times New Roman"/>
    </w:rPr>
  </w:style>
  <w:style w:type="character" w:customStyle="1" w:styleId="ft1837">
    <w:name w:val="ft1837"/>
    <w:basedOn w:val="a3"/>
    <w:uiPriority w:val="99"/>
    <w:qFormat/>
    <w:rsid w:val="002B166D"/>
    <w:rPr>
      <w:rFonts w:cs="Times New Roman"/>
    </w:rPr>
  </w:style>
  <w:style w:type="character" w:customStyle="1" w:styleId="ft1857">
    <w:name w:val="ft1857"/>
    <w:basedOn w:val="a3"/>
    <w:uiPriority w:val="99"/>
    <w:qFormat/>
    <w:rsid w:val="002B166D"/>
    <w:rPr>
      <w:rFonts w:cs="Times New Roman"/>
    </w:rPr>
  </w:style>
  <w:style w:type="character" w:customStyle="1" w:styleId="ft1873">
    <w:name w:val="ft1873"/>
    <w:basedOn w:val="a3"/>
    <w:uiPriority w:val="99"/>
    <w:qFormat/>
    <w:rsid w:val="002B166D"/>
    <w:rPr>
      <w:rFonts w:cs="Times New Roman"/>
    </w:rPr>
  </w:style>
  <w:style w:type="character" w:customStyle="1" w:styleId="ft1932">
    <w:name w:val="ft1932"/>
    <w:basedOn w:val="a3"/>
    <w:uiPriority w:val="99"/>
    <w:qFormat/>
    <w:rsid w:val="002B166D"/>
    <w:rPr>
      <w:rFonts w:cs="Times New Roman"/>
    </w:rPr>
  </w:style>
  <w:style w:type="character" w:customStyle="1" w:styleId="ft1995">
    <w:name w:val="ft1995"/>
    <w:basedOn w:val="a3"/>
    <w:uiPriority w:val="99"/>
    <w:qFormat/>
    <w:rsid w:val="002B166D"/>
    <w:rPr>
      <w:rFonts w:cs="Times New Roman"/>
    </w:rPr>
  </w:style>
  <w:style w:type="character" w:customStyle="1" w:styleId="ft2033">
    <w:name w:val="ft2033"/>
    <w:basedOn w:val="a3"/>
    <w:uiPriority w:val="99"/>
    <w:qFormat/>
    <w:rsid w:val="002B166D"/>
    <w:rPr>
      <w:rFonts w:cs="Times New Roman"/>
    </w:rPr>
  </w:style>
  <w:style w:type="character" w:customStyle="1" w:styleId="ft11943">
    <w:name w:val="ft11943"/>
    <w:basedOn w:val="a3"/>
    <w:uiPriority w:val="99"/>
    <w:qFormat/>
    <w:rsid w:val="002B166D"/>
    <w:rPr>
      <w:rFonts w:cs="Times New Roman"/>
    </w:rPr>
  </w:style>
  <w:style w:type="character" w:customStyle="1" w:styleId="ft12010">
    <w:name w:val="ft12010"/>
    <w:basedOn w:val="a3"/>
    <w:uiPriority w:val="99"/>
    <w:qFormat/>
    <w:rsid w:val="002B166D"/>
    <w:rPr>
      <w:rFonts w:cs="Times New Roman"/>
    </w:rPr>
  </w:style>
  <w:style w:type="character" w:customStyle="1" w:styleId="ft12050">
    <w:name w:val="ft12050"/>
    <w:basedOn w:val="a3"/>
    <w:uiPriority w:val="99"/>
    <w:qFormat/>
    <w:rsid w:val="002B166D"/>
    <w:rPr>
      <w:rFonts w:cs="Times New Roman"/>
    </w:rPr>
  </w:style>
  <w:style w:type="character" w:customStyle="1" w:styleId="ft12104">
    <w:name w:val="ft12104"/>
    <w:basedOn w:val="a3"/>
    <w:uiPriority w:val="99"/>
    <w:qFormat/>
    <w:rsid w:val="002B166D"/>
    <w:rPr>
      <w:rFonts w:cs="Times New Roman"/>
    </w:rPr>
  </w:style>
  <w:style w:type="character" w:customStyle="1" w:styleId="ft12139">
    <w:name w:val="ft12139"/>
    <w:basedOn w:val="a3"/>
    <w:uiPriority w:val="99"/>
    <w:qFormat/>
    <w:rsid w:val="002B166D"/>
    <w:rPr>
      <w:rFonts w:cs="Times New Roman"/>
    </w:rPr>
  </w:style>
  <w:style w:type="character" w:customStyle="1" w:styleId="ft12166">
    <w:name w:val="ft12166"/>
    <w:basedOn w:val="a3"/>
    <w:uiPriority w:val="99"/>
    <w:qFormat/>
    <w:rsid w:val="002B166D"/>
    <w:rPr>
      <w:rFonts w:cs="Times New Roman"/>
    </w:rPr>
  </w:style>
  <w:style w:type="character" w:customStyle="1" w:styleId="ft12184">
    <w:name w:val="ft12184"/>
    <w:basedOn w:val="a3"/>
    <w:uiPriority w:val="99"/>
    <w:qFormat/>
    <w:rsid w:val="002B166D"/>
    <w:rPr>
      <w:rFonts w:cs="Times New Roman"/>
    </w:rPr>
  </w:style>
  <w:style w:type="character" w:customStyle="1" w:styleId="ft12250">
    <w:name w:val="ft12250"/>
    <w:basedOn w:val="a3"/>
    <w:uiPriority w:val="99"/>
    <w:qFormat/>
    <w:rsid w:val="002B166D"/>
    <w:rPr>
      <w:rFonts w:cs="Times New Roman"/>
    </w:rPr>
  </w:style>
  <w:style w:type="character" w:customStyle="1" w:styleId="ft12278">
    <w:name w:val="ft12278"/>
    <w:basedOn w:val="a3"/>
    <w:uiPriority w:val="99"/>
    <w:qFormat/>
    <w:rsid w:val="002B166D"/>
    <w:rPr>
      <w:rFonts w:cs="Times New Roman"/>
    </w:rPr>
  </w:style>
  <w:style w:type="character" w:customStyle="1" w:styleId="ft12329">
    <w:name w:val="ft12329"/>
    <w:basedOn w:val="a3"/>
    <w:uiPriority w:val="99"/>
    <w:qFormat/>
    <w:rsid w:val="002B166D"/>
    <w:rPr>
      <w:rFonts w:cs="Times New Roman"/>
    </w:rPr>
  </w:style>
  <w:style w:type="character" w:customStyle="1" w:styleId="ft12373">
    <w:name w:val="ft12373"/>
    <w:basedOn w:val="a3"/>
    <w:uiPriority w:val="99"/>
    <w:qFormat/>
    <w:rsid w:val="002B166D"/>
    <w:rPr>
      <w:rFonts w:cs="Times New Roman"/>
    </w:rPr>
  </w:style>
  <w:style w:type="character" w:customStyle="1" w:styleId="ft12374">
    <w:name w:val="ft12374"/>
    <w:basedOn w:val="a3"/>
    <w:uiPriority w:val="99"/>
    <w:qFormat/>
    <w:rsid w:val="002B166D"/>
    <w:rPr>
      <w:rFonts w:cs="Times New Roman"/>
    </w:rPr>
  </w:style>
  <w:style w:type="character" w:customStyle="1" w:styleId="ft12429">
    <w:name w:val="ft12429"/>
    <w:basedOn w:val="a3"/>
    <w:uiPriority w:val="99"/>
    <w:qFormat/>
    <w:rsid w:val="002B166D"/>
    <w:rPr>
      <w:rFonts w:cs="Times New Roman"/>
    </w:rPr>
  </w:style>
  <w:style w:type="character" w:customStyle="1" w:styleId="ft12471">
    <w:name w:val="ft12471"/>
    <w:basedOn w:val="a3"/>
    <w:uiPriority w:val="99"/>
    <w:qFormat/>
    <w:rsid w:val="002B166D"/>
    <w:rPr>
      <w:rFonts w:cs="Times New Roman"/>
    </w:rPr>
  </w:style>
  <w:style w:type="character" w:customStyle="1" w:styleId="ft12500">
    <w:name w:val="ft12500"/>
    <w:basedOn w:val="a3"/>
    <w:uiPriority w:val="99"/>
    <w:qFormat/>
    <w:rsid w:val="002B166D"/>
    <w:rPr>
      <w:rFonts w:cs="Times New Roman"/>
    </w:rPr>
  </w:style>
  <w:style w:type="character" w:customStyle="1" w:styleId="ft12501">
    <w:name w:val="ft12501"/>
    <w:basedOn w:val="a3"/>
    <w:uiPriority w:val="99"/>
    <w:qFormat/>
    <w:rsid w:val="002B166D"/>
    <w:rPr>
      <w:rFonts w:cs="Times New Roman"/>
    </w:rPr>
  </w:style>
  <w:style w:type="character" w:customStyle="1" w:styleId="ft12561">
    <w:name w:val="ft12561"/>
    <w:basedOn w:val="a3"/>
    <w:uiPriority w:val="99"/>
    <w:qFormat/>
    <w:rsid w:val="002B166D"/>
    <w:rPr>
      <w:rFonts w:cs="Times New Roman"/>
    </w:rPr>
  </w:style>
  <w:style w:type="character" w:customStyle="1" w:styleId="ft12562">
    <w:name w:val="ft12562"/>
    <w:basedOn w:val="a3"/>
    <w:uiPriority w:val="99"/>
    <w:qFormat/>
    <w:rsid w:val="002B166D"/>
    <w:rPr>
      <w:rFonts w:cs="Times New Roman"/>
    </w:rPr>
  </w:style>
  <w:style w:type="character" w:customStyle="1" w:styleId="ft12589">
    <w:name w:val="ft12589"/>
    <w:basedOn w:val="a3"/>
    <w:uiPriority w:val="99"/>
    <w:qFormat/>
    <w:rsid w:val="002B166D"/>
    <w:rPr>
      <w:rFonts w:cs="Times New Roman"/>
    </w:rPr>
  </w:style>
  <w:style w:type="character" w:customStyle="1" w:styleId="ft12609">
    <w:name w:val="ft12609"/>
    <w:basedOn w:val="a3"/>
    <w:uiPriority w:val="99"/>
    <w:qFormat/>
    <w:rsid w:val="002B166D"/>
    <w:rPr>
      <w:rFonts w:cs="Times New Roman"/>
    </w:rPr>
  </w:style>
  <w:style w:type="character" w:customStyle="1" w:styleId="ft12670">
    <w:name w:val="ft12670"/>
    <w:basedOn w:val="a3"/>
    <w:uiPriority w:val="99"/>
    <w:qFormat/>
    <w:rsid w:val="002B166D"/>
    <w:rPr>
      <w:rFonts w:cs="Times New Roman"/>
    </w:rPr>
  </w:style>
  <w:style w:type="character" w:customStyle="1" w:styleId="ft12676">
    <w:name w:val="ft12676"/>
    <w:basedOn w:val="a3"/>
    <w:uiPriority w:val="99"/>
    <w:qFormat/>
    <w:rsid w:val="002B166D"/>
    <w:rPr>
      <w:rFonts w:cs="Times New Roman"/>
    </w:rPr>
  </w:style>
  <w:style w:type="character" w:customStyle="1" w:styleId="ft12686">
    <w:name w:val="ft12686"/>
    <w:basedOn w:val="a3"/>
    <w:uiPriority w:val="99"/>
    <w:qFormat/>
    <w:rsid w:val="002B166D"/>
    <w:rPr>
      <w:rFonts w:cs="Times New Roman"/>
    </w:rPr>
  </w:style>
  <w:style w:type="character" w:customStyle="1" w:styleId="ft12696">
    <w:name w:val="ft12696"/>
    <w:basedOn w:val="a3"/>
    <w:uiPriority w:val="99"/>
    <w:qFormat/>
    <w:rsid w:val="002B166D"/>
    <w:rPr>
      <w:rFonts w:cs="Times New Roman"/>
    </w:rPr>
  </w:style>
  <w:style w:type="character" w:customStyle="1" w:styleId="ft12701">
    <w:name w:val="ft12701"/>
    <w:basedOn w:val="a3"/>
    <w:uiPriority w:val="99"/>
    <w:qFormat/>
    <w:rsid w:val="002B166D"/>
    <w:rPr>
      <w:rFonts w:cs="Times New Roman"/>
    </w:rPr>
  </w:style>
  <w:style w:type="character" w:customStyle="1" w:styleId="ft12708">
    <w:name w:val="ft12708"/>
    <w:basedOn w:val="a3"/>
    <w:uiPriority w:val="99"/>
    <w:qFormat/>
    <w:rsid w:val="002B166D"/>
    <w:rPr>
      <w:rFonts w:cs="Times New Roman"/>
    </w:rPr>
  </w:style>
  <w:style w:type="character" w:customStyle="1" w:styleId="ft12715">
    <w:name w:val="ft12715"/>
    <w:basedOn w:val="a3"/>
    <w:uiPriority w:val="99"/>
    <w:qFormat/>
    <w:rsid w:val="002B166D"/>
    <w:rPr>
      <w:rFonts w:cs="Times New Roman"/>
    </w:rPr>
  </w:style>
  <w:style w:type="character" w:customStyle="1" w:styleId="ft12722">
    <w:name w:val="ft12722"/>
    <w:basedOn w:val="a3"/>
    <w:uiPriority w:val="99"/>
    <w:qFormat/>
    <w:rsid w:val="002B166D"/>
    <w:rPr>
      <w:rFonts w:cs="Times New Roman"/>
    </w:rPr>
  </w:style>
  <w:style w:type="character" w:customStyle="1" w:styleId="ft12787">
    <w:name w:val="ft12787"/>
    <w:basedOn w:val="a3"/>
    <w:uiPriority w:val="99"/>
    <w:qFormat/>
    <w:rsid w:val="002B166D"/>
    <w:rPr>
      <w:rFonts w:cs="Times New Roman"/>
    </w:rPr>
  </w:style>
  <w:style w:type="character" w:customStyle="1" w:styleId="ft12790">
    <w:name w:val="ft12790"/>
    <w:basedOn w:val="a3"/>
    <w:uiPriority w:val="99"/>
    <w:qFormat/>
    <w:rsid w:val="002B166D"/>
    <w:rPr>
      <w:rFonts w:cs="Times New Roman"/>
    </w:rPr>
  </w:style>
  <w:style w:type="character" w:customStyle="1" w:styleId="ft12850">
    <w:name w:val="ft12850"/>
    <w:basedOn w:val="a3"/>
    <w:uiPriority w:val="99"/>
    <w:qFormat/>
    <w:rsid w:val="002B166D"/>
    <w:rPr>
      <w:rFonts w:cs="Times New Roman"/>
    </w:rPr>
  </w:style>
  <w:style w:type="character" w:customStyle="1" w:styleId="ft12896">
    <w:name w:val="ft12896"/>
    <w:basedOn w:val="a3"/>
    <w:uiPriority w:val="99"/>
    <w:qFormat/>
    <w:rsid w:val="002B166D"/>
    <w:rPr>
      <w:rFonts w:cs="Times New Roman"/>
    </w:rPr>
  </w:style>
  <w:style w:type="character" w:customStyle="1" w:styleId="ft12942">
    <w:name w:val="ft12942"/>
    <w:basedOn w:val="a3"/>
    <w:uiPriority w:val="99"/>
    <w:qFormat/>
    <w:rsid w:val="002B166D"/>
    <w:rPr>
      <w:rFonts w:cs="Times New Roman"/>
    </w:rPr>
  </w:style>
  <w:style w:type="character" w:customStyle="1" w:styleId="ft12991">
    <w:name w:val="ft12991"/>
    <w:basedOn w:val="a3"/>
    <w:uiPriority w:val="99"/>
    <w:qFormat/>
    <w:rsid w:val="002B166D"/>
    <w:rPr>
      <w:rFonts w:cs="Times New Roman"/>
    </w:rPr>
  </w:style>
  <w:style w:type="character" w:customStyle="1" w:styleId="ft13046">
    <w:name w:val="ft13046"/>
    <w:basedOn w:val="a3"/>
    <w:uiPriority w:val="99"/>
    <w:qFormat/>
    <w:rsid w:val="002B166D"/>
    <w:rPr>
      <w:rFonts w:cs="Times New Roman"/>
    </w:rPr>
  </w:style>
  <w:style w:type="character" w:customStyle="1" w:styleId="ft13079">
    <w:name w:val="ft13079"/>
    <w:basedOn w:val="a3"/>
    <w:uiPriority w:val="99"/>
    <w:qFormat/>
    <w:rsid w:val="002B166D"/>
    <w:rPr>
      <w:rFonts w:cs="Times New Roman"/>
    </w:rPr>
  </w:style>
  <w:style w:type="character" w:customStyle="1" w:styleId="ft13129">
    <w:name w:val="ft13129"/>
    <w:basedOn w:val="a3"/>
    <w:uiPriority w:val="99"/>
    <w:qFormat/>
    <w:rsid w:val="002B166D"/>
    <w:rPr>
      <w:rFonts w:cs="Times New Roman"/>
    </w:rPr>
  </w:style>
  <w:style w:type="character" w:customStyle="1" w:styleId="ft13186">
    <w:name w:val="ft13186"/>
    <w:basedOn w:val="a3"/>
    <w:uiPriority w:val="99"/>
    <w:qFormat/>
    <w:rsid w:val="002B166D"/>
    <w:rPr>
      <w:rFonts w:cs="Times New Roman"/>
    </w:rPr>
  </w:style>
  <w:style w:type="character" w:customStyle="1" w:styleId="ft13226">
    <w:name w:val="ft13226"/>
    <w:basedOn w:val="a3"/>
    <w:uiPriority w:val="99"/>
    <w:qFormat/>
    <w:rsid w:val="002B166D"/>
    <w:rPr>
      <w:rFonts w:cs="Times New Roman"/>
    </w:rPr>
  </w:style>
  <w:style w:type="character" w:customStyle="1" w:styleId="ft13271">
    <w:name w:val="ft13271"/>
    <w:basedOn w:val="a3"/>
    <w:uiPriority w:val="99"/>
    <w:qFormat/>
    <w:rsid w:val="002B166D"/>
    <w:rPr>
      <w:rFonts w:cs="Times New Roman"/>
    </w:rPr>
  </w:style>
  <w:style w:type="character" w:customStyle="1" w:styleId="ft13309">
    <w:name w:val="ft13309"/>
    <w:basedOn w:val="a3"/>
    <w:uiPriority w:val="99"/>
    <w:qFormat/>
    <w:rsid w:val="002B166D"/>
    <w:rPr>
      <w:rFonts w:cs="Times New Roman"/>
    </w:rPr>
  </w:style>
  <w:style w:type="character" w:customStyle="1" w:styleId="ft13366">
    <w:name w:val="ft13366"/>
    <w:basedOn w:val="a3"/>
    <w:uiPriority w:val="99"/>
    <w:qFormat/>
    <w:rsid w:val="002B166D"/>
    <w:rPr>
      <w:rFonts w:cs="Times New Roman"/>
    </w:rPr>
  </w:style>
  <w:style w:type="character" w:customStyle="1" w:styleId="ft13418">
    <w:name w:val="ft13418"/>
    <w:basedOn w:val="a3"/>
    <w:uiPriority w:val="99"/>
    <w:qFormat/>
    <w:rsid w:val="002B166D"/>
    <w:rPr>
      <w:rFonts w:cs="Times New Roman"/>
    </w:rPr>
  </w:style>
  <w:style w:type="character" w:customStyle="1" w:styleId="ft13441">
    <w:name w:val="ft13441"/>
    <w:basedOn w:val="a3"/>
    <w:uiPriority w:val="99"/>
    <w:qFormat/>
    <w:rsid w:val="002B166D"/>
    <w:rPr>
      <w:rFonts w:cs="Times New Roman"/>
    </w:rPr>
  </w:style>
  <w:style w:type="character" w:customStyle="1" w:styleId="ft13487">
    <w:name w:val="ft13487"/>
    <w:basedOn w:val="a3"/>
    <w:uiPriority w:val="99"/>
    <w:qFormat/>
    <w:rsid w:val="002B166D"/>
    <w:rPr>
      <w:rFonts w:cs="Times New Roman"/>
    </w:rPr>
  </w:style>
  <w:style w:type="character" w:customStyle="1" w:styleId="ft13488">
    <w:name w:val="ft13488"/>
    <w:basedOn w:val="a3"/>
    <w:uiPriority w:val="99"/>
    <w:qFormat/>
    <w:rsid w:val="002B166D"/>
    <w:rPr>
      <w:rFonts w:cs="Times New Roman"/>
    </w:rPr>
  </w:style>
  <w:style w:type="character" w:customStyle="1" w:styleId="ft13494">
    <w:name w:val="ft13494"/>
    <w:basedOn w:val="a3"/>
    <w:uiPriority w:val="99"/>
    <w:qFormat/>
    <w:rsid w:val="002B166D"/>
    <w:rPr>
      <w:rFonts w:cs="Times New Roman"/>
    </w:rPr>
  </w:style>
  <w:style w:type="character" w:customStyle="1" w:styleId="ft13500">
    <w:name w:val="ft13500"/>
    <w:basedOn w:val="a3"/>
    <w:uiPriority w:val="99"/>
    <w:qFormat/>
    <w:rsid w:val="002B166D"/>
    <w:rPr>
      <w:rFonts w:cs="Times New Roman"/>
    </w:rPr>
  </w:style>
  <w:style w:type="character" w:customStyle="1" w:styleId="ft13505">
    <w:name w:val="ft13505"/>
    <w:basedOn w:val="a3"/>
    <w:uiPriority w:val="99"/>
    <w:qFormat/>
    <w:rsid w:val="002B166D"/>
    <w:rPr>
      <w:rFonts w:cs="Times New Roman"/>
    </w:rPr>
  </w:style>
  <w:style w:type="character" w:customStyle="1" w:styleId="ft13518">
    <w:name w:val="ft13518"/>
    <w:basedOn w:val="a3"/>
    <w:uiPriority w:val="99"/>
    <w:qFormat/>
    <w:rsid w:val="002B166D"/>
    <w:rPr>
      <w:rFonts w:cs="Times New Roman"/>
    </w:rPr>
  </w:style>
  <w:style w:type="character" w:customStyle="1" w:styleId="ft13525">
    <w:name w:val="ft13525"/>
    <w:basedOn w:val="a3"/>
    <w:uiPriority w:val="99"/>
    <w:qFormat/>
    <w:rsid w:val="002B166D"/>
    <w:rPr>
      <w:rFonts w:cs="Times New Roman"/>
    </w:rPr>
  </w:style>
  <w:style w:type="character" w:customStyle="1" w:styleId="ft13537">
    <w:name w:val="ft13537"/>
    <w:basedOn w:val="a3"/>
    <w:uiPriority w:val="99"/>
    <w:qFormat/>
    <w:rsid w:val="002B166D"/>
    <w:rPr>
      <w:rFonts w:cs="Times New Roman"/>
    </w:rPr>
  </w:style>
  <w:style w:type="character" w:customStyle="1" w:styleId="ft13542">
    <w:name w:val="ft13542"/>
    <w:basedOn w:val="a3"/>
    <w:uiPriority w:val="99"/>
    <w:qFormat/>
    <w:rsid w:val="002B166D"/>
    <w:rPr>
      <w:rFonts w:cs="Times New Roman"/>
    </w:rPr>
  </w:style>
  <w:style w:type="character" w:customStyle="1" w:styleId="ft13555">
    <w:name w:val="ft13555"/>
    <w:basedOn w:val="a3"/>
    <w:uiPriority w:val="99"/>
    <w:qFormat/>
    <w:rsid w:val="002B166D"/>
    <w:rPr>
      <w:rFonts w:cs="Times New Roman"/>
    </w:rPr>
  </w:style>
  <w:style w:type="character" w:customStyle="1" w:styleId="ft13563">
    <w:name w:val="ft13563"/>
    <w:basedOn w:val="a3"/>
    <w:uiPriority w:val="99"/>
    <w:qFormat/>
    <w:rsid w:val="002B166D"/>
    <w:rPr>
      <w:rFonts w:cs="Times New Roman"/>
    </w:rPr>
  </w:style>
  <w:style w:type="character" w:customStyle="1" w:styleId="ft13566">
    <w:name w:val="ft13566"/>
    <w:basedOn w:val="a3"/>
    <w:uiPriority w:val="99"/>
    <w:qFormat/>
    <w:rsid w:val="002B166D"/>
    <w:rPr>
      <w:rFonts w:cs="Times New Roman"/>
    </w:rPr>
  </w:style>
  <w:style w:type="character" w:customStyle="1" w:styleId="ft13578">
    <w:name w:val="ft13578"/>
    <w:basedOn w:val="a3"/>
    <w:uiPriority w:val="99"/>
    <w:qFormat/>
    <w:rsid w:val="002B166D"/>
    <w:rPr>
      <w:rFonts w:cs="Times New Roman"/>
    </w:rPr>
  </w:style>
  <w:style w:type="character" w:customStyle="1" w:styleId="ft13580">
    <w:name w:val="ft13580"/>
    <w:basedOn w:val="a3"/>
    <w:uiPriority w:val="99"/>
    <w:qFormat/>
    <w:rsid w:val="002B166D"/>
    <w:rPr>
      <w:rFonts w:cs="Times New Roman"/>
    </w:rPr>
  </w:style>
  <w:style w:type="character" w:customStyle="1" w:styleId="ft13588">
    <w:name w:val="ft13588"/>
    <w:basedOn w:val="a3"/>
    <w:uiPriority w:val="99"/>
    <w:qFormat/>
    <w:rsid w:val="002B166D"/>
    <w:rPr>
      <w:rFonts w:cs="Times New Roman"/>
    </w:rPr>
  </w:style>
  <w:style w:type="character" w:customStyle="1" w:styleId="ft13644">
    <w:name w:val="ft13644"/>
    <w:basedOn w:val="a3"/>
    <w:uiPriority w:val="99"/>
    <w:qFormat/>
    <w:rsid w:val="002B166D"/>
    <w:rPr>
      <w:rFonts w:cs="Times New Roman"/>
    </w:rPr>
  </w:style>
  <w:style w:type="character" w:customStyle="1" w:styleId="ft13668">
    <w:name w:val="ft13668"/>
    <w:basedOn w:val="a3"/>
    <w:uiPriority w:val="99"/>
    <w:qFormat/>
    <w:rsid w:val="002B166D"/>
    <w:rPr>
      <w:rFonts w:cs="Times New Roman"/>
    </w:rPr>
  </w:style>
  <w:style w:type="character" w:customStyle="1" w:styleId="ft13712">
    <w:name w:val="ft13712"/>
    <w:basedOn w:val="a3"/>
    <w:uiPriority w:val="99"/>
    <w:qFormat/>
    <w:rsid w:val="002B166D"/>
    <w:rPr>
      <w:rFonts w:cs="Times New Roman"/>
    </w:rPr>
  </w:style>
  <w:style w:type="character" w:customStyle="1" w:styleId="ft13768">
    <w:name w:val="ft13768"/>
    <w:basedOn w:val="a3"/>
    <w:uiPriority w:val="99"/>
    <w:qFormat/>
    <w:rsid w:val="002B166D"/>
    <w:rPr>
      <w:rFonts w:cs="Times New Roman"/>
    </w:rPr>
  </w:style>
  <w:style w:type="character" w:customStyle="1" w:styleId="ft13810">
    <w:name w:val="ft13810"/>
    <w:basedOn w:val="a3"/>
    <w:uiPriority w:val="99"/>
    <w:qFormat/>
    <w:rsid w:val="002B166D"/>
    <w:rPr>
      <w:rFonts w:cs="Times New Roman"/>
    </w:rPr>
  </w:style>
  <w:style w:type="character" w:customStyle="1" w:styleId="ft13834">
    <w:name w:val="ft13834"/>
    <w:basedOn w:val="a3"/>
    <w:uiPriority w:val="99"/>
    <w:qFormat/>
    <w:rsid w:val="002B166D"/>
    <w:rPr>
      <w:rFonts w:cs="Times New Roman"/>
    </w:rPr>
  </w:style>
  <w:style w:type="character" w:customStyle="1" w:styleId="ft13885">
    <w:name w:val="ft13885"/>
    <w:basedOn w:val="a3"/>
    <w:uiPriority w:val="99"/>
    <w:qFormat/>
    <w:rsid w:val="002B166D"/>
    <w:rPr>
      <w:rFonts w:cs="Times New Roman"/>
    </w:rPr>
  </w:style>
  <w:style w:type="paragraph" w:customStyle="1" w:styleId="TimesNewRoman">
    <w:name w:val="Стиль Основной текст + Times New Roman по ширине Первая строка:  ..."/>
    <w:basedOn w:val="aff1"/>
    <w:uiPriority w:val="99"/>
    <w:qFormat/>
    <w:rsid w:val="002B166D"/>
    <w:pPr>
      <w:spacing w:line="240" w:lineRule="auto"/>
      <w:ind w:firstLine="720"/>
      <w:jc w:val="both"/>
    </w:pPr>
  </w:style>
  <w:style w:type="character" w:customStyle="1" w:styleId="afffff2">
    <w:name w:val="Оглавление"/>
    <w:uiPriority w:val="99"/>
    <w:qFormat/>
    <w:rsid w:val="002B166D"/>
    <w:rPr>
      <w:rFonts w:ascii="Times New Roman" w:hAnsi="Times New Roman"/>
      <w:b/>
      <w:i/>
      <w:sz w:val="28"/>
    </w:rPr>
  </w:style>
  <w:style w:type="character" w:customStyle="1" w:styleId="postbody">
    <w:name w:val="postbody"/>
    <w:basedOn w:val="a3"/>
    <w:uiPriority w:val="99"/>
    <w:qFormat/>
    <w:rsid w:val="002B166D"/>
    <w:rPr>
      <w:rFonts w:cs="Times New Roman"/>
    </w:rPr>
  </w:style>
  <w:style w:type="character" w:customStyle="1" w:styleId="FontStyle41">
    <w:name w:val="Font Style41"/>
    <w:uiPriority w:val="99"/>
    <w:qFormat/>
    <w:rsid w:val="002B166D"/>
    <w:rPr>
      <w:rFonts w:ascii="Times New Roman" w:hAnsi="Times New Roman"/>
      <w:sz w:val="22"/>
    </w:rPr>
  </w:style>
  <w:style w:type="paragraph" w:customStyle="1" w:styleId="Style34">
    <w:name w:val="Style34"/>
    <w:basedOn w:val="a2"/>
    <w:uiPriority w:val="99"/>
    <w:qFormat/>
    <w:rsid w:val="002B166D"/>
    <w:pPr>
      <w:autoSpaceDE w:val="0"/>
      <w:autoSpaceDN w:val="0"/>
      <w:adjustRightInd w:val="0"/>
      <w:snapToGrid/>
      <w:spacing w:before="0" w:after="0" w:line="274" w:lineRule="exact"/>
    </w:pPr>
    <w:rPr>
      <w:rFonts w:eastAsia="Times New Roman"/>
      <w:szCs w:val="24"/>
    </w:rPr>
  </w:style>
  <w:style w:type="character" w:customStyle="1" w:styleId="submenu-table">
    <w:name w:val="submenu-table"/>
    <w:uiPriority w:val="99"/>
    <w:qFormat/>
    <w:rsid w:val="002B166D"/>
  </w:style>
  <w:style w:type="character" w:customStyle="1" w:styleId="Heading2Char1">
    <w:name w:val="Heading 2 Char1"/>
    <w:uiPriority w:val="99"/>
    <w:locked/>
    <w:rsid w:val="002B166D"/>
    <w:rPr>
      <w:rFonts w:ascii="Times New Roman" w:hAnsi="Times New Roman"/>
      <w:sz w:val="24"/>
    </w:rPr>
  </w:style>
  <w:style w:type="character" w:customStyle="1" w:styleId="FontStyle48">
    <w:name w:val="Font Style48"/>
    <w:uiPriority w:val="99"/>
    <w:qFormat/>
    <w:rsid w:val="002B166D"/>
    <w:rPr>
      <w:rFonts w:ascii="Times New Roman" w:hAnsi="Times New Roman"/>
      <w:i/>
      <w:sz w:val="18"/>
    </w:rPr>
  </w:style>
  <w:style w:type="paragraph" w:customStyle="1" w:styleId="1f8">
    <w:name w:val="Стиль Заголовок 1 + все прописные"/>
    <w:basedOn w:val="10"/>
    <w:uiPriority w:val="99"/>
    <w:qFormat/>
    <w:rsid w:val="002B166D"/>
    <w:pPr>
      <w:keepNext/>
      <w:keepLines/>
      <w:tabs>
        <w:tab w:val="clear" w:pos="567"/>
        <w:tab w:val="clear" w:pos="680"/>
        <w:tab w:val="clear" w:pos="1106"/>
        <w:tab w:val="clear" w:pos="1729"/>
        <w:tab w:val="clear" w:pos="7002"/>
      </w:tabs>
      <w:autoSpaceDE/>
      <w:autoSpaceDN/>
      <w:adjustRightInd/>
      <w:spacing w:before="240" w:after="60"/>
      <w:ind w:left="360" w:hanging="360"/>
      <w:jc w:val="left"/>
    </w:pPr>
    <w:rPr>
      <w:rFonts w:ascii="Arial" w:hAnsi="Arial"/>
      <w:b/>
      <w:bCs/>
      <w:sz w:val="32"/>
      <w:szCs w:val="32"/>
    </w:rPr>
  </w:style>
  <w:style w:type="paragraph" w:customStyle="1" w:styleId="Style13">
    <w:name w:val="Style13"/>
    <w:basedOn w:val="a2"/>
    <w:uiPriority w:val="99"/>
    <w:qFormat/>
    <w:rsid w:val="002B166D"/>
    <w:pPr>
      <w:autoSpaceDE w:val="0"/>
      <w:autoSpaceDN w:val="0"/>
      <w:adjustRightInd w:val="0"/>
      <w:snapToGrid/>
      <w:spacing w:before="0" w:after="0"/>
    </w:pPr>
    <w:rPr>
      <w:rFonts w:eastAsia="Times New Roman"/>
      <w:szCs w:val="24"/>
    </w:rPr>
  </w:style>
  <w:style w:type="character" w:customStyle="1" w:styleId="FontStyle51">
    <w:name w:val="Font Style51"/>
    <w:uiPriority w:val="99"/>
    <w:qFormat/>
    <w:rsid w:val="002B166D"/>
    <w:rPr>
      <w:rFonts w:ascii="Times New Roman" w:hAnsi="Times New Roman"/>
      <w:b/>
      <w:sz w:val="18"/>
    </w:rPr>
  </w:style>
  <w:style w:type="character" w:customStyle="1" w:styleId="FontStyle75">
    <w:name w:val="Font Style75"/>
    <w:uiPriority w:val="99"/>
    <w:qFormat/>
    <w:rsid w:val="002B166D"/>
    <w:rPr>
      <w:rFonts w:ascii="Times New Roman" w:hAnsi="Times New Roman"/>
      <w:b/>
      <w:sz w:val="16"/>
    </w:rPr>
  </w:style>
  <w:style w:type="character" w:customStyle="1" w:styleId="FontStyle56">
    <w:name w:val="Font Style56"/>
    <w:uiPriority w:val="99"/>
    <w:qFormat/>
    <w:rsid w:val="002B166D"/>
    <w:rPr>
      <w:rFonts w:ascii="Times New Roman" w:hAnsi="Times New Roman"/>
      <w:b/>
      <w:spacing w:val="-10"/>
      <w:sz w:val="18"/>
    </w:rPr>
  </w:style>
  <w:style w:type="character" w:customStyle="1" w:styleId="FontStyle57">
    <w:name w:val="Font Style57"/>
    <w:uiPriority w:val="99"/>
    <w:qFormat/>
    <w:rsid w:val="002B166D"/>
    <w:rPr>
      <w:rFonts w:ascii="Times New Roman" w:hAnsi="Times New Roman"/>
      <w:b/>
      <w:spacing w:val="-10"/>
      <w:sz w:val="22"/>
    </w:rPr>
  </w:style>
  <w:style w:type="character" w:customStyle="1" w:styleId="FontStyle59">
    <w:name w:val="Font Style59"/>
    <w:uiPriority w:val="99"/>
    <w:qFormat/>
    <w:rsid w:val="002B166D"/>
    <w:rPr>
      <w:rFonts w:ascii="Candara" w:hAnsi="Candara"/>
      <w:b/>
      <w:i/>
      <w:sz w:val="16"/>
    </w:rPr>
  </w:style>
  <w:style w:type="character" w:customStyle="1" w:styleId="afffff3">
    <w:name w:val="Выделенный"/>
    <w:uiPriority w:val="99"/>
    <w:qFormat/>
    <w:rsid w:val="002B166D"/>
    <w:rPr>
      <w:b/>
      <w:lang w:val="ru-RU" w:eastAsia="ru-RU"/>
    </w:rPr>
  </w:style>
  <w:style w:type="character" w:customStyle="1" w:styleId="1f9">
    <w:name w:val="Слабое выделение1"/>
    <w:basedOn w:val="a3"/>
    <w:uiPriority w:val="99"/>
    <w:qFormat/>
    <w:rsid w:val="002B166D"/>
    <w:rPr>
      <w:rFonts w:cs="Times New Roman"/>
      <w:i/>
      <w:color w:val="808080"/>
    </w:rPr>
  </w:style>
  <w:style w:type="paragraph" w:customStyle="1" w:styleId="1fa">
    <w:name w:val="стиль1"/>
    <w:basedOn w:val="a2"/>
    <w:uiPriority w:val="99"/>
    <w:qFormat/>
    <w:rsid w:val="002B166D"/>
    <w:pPr>
      <w:widowControl/>
      <w:snapToGrid/>
      <w:spacing w:beforeAutospacing="1" w:afterAutospacing="1"/>
    </w:pPr>
    <w:rPr>
      <w:rFonts w:eastAsia="Times New Roman"/>
      <w:szCs w:val="24"/>
    </w:rPr>
  </w:style>
  <w:style w:type="character" w:customStyle="1" w:styleId="textcopy">
    <w:name w:val="textcopy"/>
    <w:basedOn w:val="a3"/>
    <w:uiPriority w:val="99"/>
    <w:qFormat/>
    <w:rsid w:val="002B166D"/>
    <w:rPr>
      <w:rFonts w:cs="Times New Roman"/>
    </w:rPr>
  </w:style>
  <w:style w:type="paragraph" w:customStyle="1" w:styleId="2Arial">
    <w:name w:val="Стиль Заголовок 2 + Arial"/>
    <w:basedOn w:val="20"/>
    <w:uiPriority w:val="99"/>
    <w:qFormat/>
    <w:rsid w:val="002B166D"/>
    <w:pPr>
      <w:keepNext/>
      <w:tabs>
        <w:tab w:val="clear" w:pos="567"/>
        <w:tab w:val="clear" w:pos="680"/>
        <w:tab w:val="clear" w:pos="1106"/>
        <w:tab w:val="clear" w:pos="1729"/>
        <w:tab w:val="clear" w:pos="7002"/>
        <w:tab w:val="left" w:pos="792"/>
      </w:tabs>
      <w:autoSpaceDE/>
      <w:autoSpaceDN/>
      <w:adjustRightInd/>
      <w:spacing w:before="240" w:after="60"/>
      <w:ind w:left="792" w:hanging="432"/>
      <w:jc w:val="left"/>
    </w:pPr>
    <w:rPr>
      <w:rFonts w:ascii="Arial" w:hAnsi="Arial"/>
      <w:b/>
      <w:bCs/>
      <w:kern w:val="32"/>
      <w:sz w:val="24"/>
      <w:szCs w:val="28"/>
    </w:rPr>
  </w:style>
  <w:style w:type="paragraph" w:customStyle="1" w:styleId="11d">
    <w:name w:val="Заголовок 1.1"/>
    <w:basedOn w:val="a2"/>
    <w:uiPriority w:val="99"/>
    <w:qFormat/>
    <w:rsid w:val="002B166D"/>
    <w:pPr>
      <w:widowControl/>
      <w:shd w:val="clear" w:color="auto" w:fill="FFFFFF"/>
      <w:snapToGrid/>
      <w:spacing w:before="240" w:after="60"/>
    </w:pPr>
    <w:rPr>
      <w:rFonts w:ascii="Arial" w:eastAsia="Times New Roman" w:hAnsi="Arial"/>
      <w:b/>
      <w:bCs/>
      <w:sz w:val="32"/>
    </w:rPr>
  </w:style>
  <w:style w:type="paragraph" w:customStyle="1" w:styleId="ConsNormal">
    <w:name w:val="ConsNormal"/>
    <w:link w:val="ConsNormal0"/>
    <w:uiPriority w:val="99"/>
    <w:qFormat/>
    <w:rsid w:val="002B166D"/>
    <w:pPr>
      <w:autoSpaceDE w:val="0"/>
      <w:autoSpaceDN w:val="0"/>
      <w:adjustRightInd w:val="0"/>
      <w:spacing w:after="0" w:line="240" w:lineRule="auto"/>
      <w:ind w:firstLine="720"/>
    </w:pPr>
    <w:rPr>
      <w:rFonts w:ascii="Arial" w:eastAsia="Calibri" w:hAnsi="Arial" w:cs="Times New Roman"/>
      <w:lang w:eastAsia="ru-RU"/>
    </w:rPr>
  </w:style>
  <w:style w:type="character" w:customStyle="1" w:styleId="style21">
    <w:name w:val="style21"/>
    <w:uiPriority w:val="99"/>
    <w:qFormat/>
    <w:rsid w:val="002B166D"/>
  </w:style>
  <w:style w:type="paragraph" w:customStyle="1" w:styleId="justify2">
    <w:name w:val="justify2"/>
    <w:basedOn w:val="a2"/>
    <w:uiPriority w:val="99"/>
    <w:qFormat/>
    <w:rsid w:val="002B166D"/>
    <w:pPr>
      <w:widowControl/>
      <w:snapToGrid/>
      <w:spacing w:beforeAutospacing="1" w:afterAutospacing="1"/>
      <w:ind w:firstLine="600"/>
      <w:jc w:val="both"/>
    </w:pPr>
    <w:rPr>
      <w:rFonts w:ascii="Arial Unicode MS" w:eastAsia="Times New Roman" w:cs="Arial Unicode MS"/>
      <w:szCs w:val="24"/>
    </w:rPr>
  </w:style>
  <w:style w:type="paragraph" w:customStyle="1" w:styleId="H5">
    <w:name w:val="H5"/>
    <w:basedOn w:val="a2"/>
    <w:next w:val="a2"/>
    <w:uiPriority w:val="99"/>
    <w:qFormat/>
    <w:rsid w:val="002B166D"/>
    <w:pPr>
      <w:keepNext/>
      <w:widowControl/>
      <w:outlineLvl w:val="5"/>
    </w:pPr>
    <w:rPr>
      <w:rFonts w:eastAsia="Times New Roman"/>
      <w:b/>
      <w:sz w:val="20"/>
    </w:rPr>
  </w:style>
  <w:style w:type="character" w:customStyle="1" w:styleId="3d">
    <w:name w:val="Знак Знак Знак3"/>
    <w:uiPriority w:val="99"/>
    <w:qFormat/>
    <w:rsid w:val="002B166D"/>
    <w:rPr>
      <w:rFonts w:ascii="Times New Roman" w:hAnsi="Times New Roman"/>
      <w:b/>
      <w:caps/>
      <w:sz w:val="28"/>
    </w:rPr>
  </w:style>
  <w:style w:type="character" w:customStyle="1" w:styleId="FontStyle185">
    <w:name w:val="Font Style185"/>
    <w:uiPriority w:val="99"/>
    <w:qFormat/>
    <w:rsid w:val="002B166D"/>
    <w:rPr>
      <w:rFonts w:ascii="Times New Roman" w:hAnsi="Times New Roman"/>
      <w:sz w:val="18"/>
    </w:rPr>
  </w:style>
  <w:style w:type="character" w:customStyle="1" w:styleId="FontStyle179">
    <w:name w:val="Font Style179"/>
    <w:uiPriority w:val="99"/>
    <w:qFormat/>
    <w:rsid w:val="002B166D"/>
    <w:rPr>
      <w:rFonts w:ascii="Times New Roman" w:hAnsi="Times New Roman"/>
      <w:i/>
      <w:sz w:val="18"/>
    </w:rPr>
  </w:style>
  <w:style w:type="paragraph" w:customStyle="1" w:styleId="Style66">
    <w:name w:val="Style66"/>
    <w:basedOn w:val="a2"/>
    <w:uiPriority w:val="99"/>
    <w:qFormat/>
    <w:rsid w:val="002B166D"/>
    <w:pPr>
      <w:autoSpaceDE w:val="0"/>
      <w:autoSpaceDN w:val="0"/>
      <w:adjustRightInd w:val="0"/>
      <w:snapToGrid/>
      <w:spacing w:before="0" w:after="0"/>
    </w:pPr>
    <w:rPr>
      <w:rFonts w:eastAsia="Times New Roman"/>
      <w:szCs w:val="24"/>
    </w:rPr>
  </w:style>
  <w:style w:type="paragraph" w:customStyle="1" w:styleId="Style71">
    <w:name w:val="Style71"/>
    <w:basedOn w:val="a2"/>
    <w:uiPriority w:val="99"/>
    <w:qFormat/>
    <w:rsid w:val="002B166D"/>
    <w:pPr>
      <w:autoSpaceDE w:val="0"/>
      <w:autoSpaceDN w:val="0"/>
      <w:adjustRightInd w:val="0"/>
      <w:snapToGrid/>
      <w:spacing w:before="0" w:after="0" w:line="250" w:lineRule="exact"/>
      <w:ind w:firstLine="302"/>
      <w:jc w:val="both"/>
    </w:pPr>
    <w:rPr>
      <w:rFonts w:eastAsia="Times New Roman"/>
      <w:szCs w:val="24"/>
    </w:rPr>
  </w:style>
  <w:style w:type="character" w:customStyle="1" w:styleId="FontStyle266">
    <w:name w:val="Font Style266"/>
    <w:uiPriority w:val="99"/>
    <w:qFormat/>
    <w:rsid w:val="002B166D"/>
    <w:rPr>
      <w:rFonts w:ascii="Times New Roman" w:hAnsi="Times New Roman"/>
      <w:sz w:val="18"/>
    </w:rPr>
  </w:style>
  <w:style w:type="character" w:customStyle="1" w:styleId="FontStyle267">
    <w:name w:val="Font Style267"/>
    <w:uiPriority w:val="99"/>
    <w:qFormat/>
    <w:rsid w:val="002B166D"/>
    <w:rPr>
      <w:rFonts w:ascii="Times New Roman" w:hAnsi="Times New Roman"/>
      <w:i/>
      <w:sz w:val="18"/>
    </w:rPr>
  </w:style>
  <w:style w:type="character" w:customStyle="1" w:styleId="FontStyle202">
    <w:name w:val="Font Style202"/>
    <w:uiPriority w:val="99"/>
    <w:qFormat/>
    <w:rsid w:val="002B166D"/>
    <w:rPr>
      <w:rFonts w:ascii="Times New Roman" w:hAnsi="Times New Roman"/>
      <w:sz w:val="18"/>
    </w:rPr>
  </w:style>
  <w:style w:type="character" w:customStyle="1" w:styleId="FontStyle564">
    <w:name w:val="Font Style564"/>
    <w:uiPriority w:val="99"/>
    <w:qFormat/>
    <w:rsid w:val="002B166D"/>
    <w:rPr>
      <w:rFonts w:ascii="Times New Roman" w:hAnsi="Times New Roman"/>
      <w:sz w:val="20"/>
    </w:rPr>
  </w:style>
  <w:style w:type="character" w:customStyle="1" w:styleId="FontStyle592">
    <w:name w:val="Font Style592"/>
    <w:uiPriority w:val="99"/>
    <w:qFormat/>
    <w:rsid w:val="002B166D"/>
    <w:rPr>
      <w:rFonts w:ascii="Franklin Gothic Medium Cond" w:hAnsi="Franklin Gothic Medium Cond"/>
      <w:i/>
      <w:spacing w:val="30"/>
      <w:sz w:val="20"/>
    </w:rPr>
  </w:style>
  <w:style w:type="character" w:customStyle="1" w:styleId="FontStyle563">
    <w:name w:val="Font Style563"/>
    <w:uiPriority w:val="99"/>
    <w:qFormat/>
    <w:rsid w:val="002B166D"/>
    <w:rPr>
      <w:rFonts w:ascii="Times New Roman" w:hAnsi="Times New Roman"/>
      <w:b/>
      <w:sz w:val="20"/>
    </w:rPr>
  </w:style>
  <w:style w:type="paragraph" w:customStyle="1" w:styleId="Style113">
    <w:name w:val="Style113"/>
    <w:basedOn w:val="a2"/>
    <w:uiPriority w:val="99"/>
    <w:qFormat/>
    <w:rsid w:val="002B166D"/>
    <w:pPr>
      <w:autoSpaceDE w:val="0"/>
      <w:autoSpaceDN w:val="0"/>
      <w:adjustRightInd w:val="0"/>
      <w:snapToGrid/>
      <w:spacing w:before="0" w:after="0"/>
    </w:pPr>
    <w:rPr>
      <w:rFonts w:eastAsia="Times New Roman"/>
      <w:szCs w:val="24"/>
    </w:rPr>
  </w:style>
  <w:style w:type="character" w:customStyle="1" w:styleId="FontStyle134">
    <w:name w:val="Font Style134"/>
    <w:uiPriority w:val="99"/>
    <w:qFormat/>
    <w:rsid w:val="002B166D"/>
    <w:rPr>
      <w:rFonts w:ascii="Times New Roman" w:hAnsi="Times New Roman"/>
      <w:b/>
      <w:sz w:val="18"/>
    </w:rPr>
  </w:style>
  <w:style w:type="character" w:customStyle="1" w:styleId="textcop1">
    <w:name w:val="textcop1"/>
    <w:uiPriority w:val="99"/>
    <w:qFormat/>
    <w:rsid w:val="002B166D"/>
    <w:rPr>
      <w:rFonts w:ascii="Arial" w:hAnsi="Arial"/>
      <w:color w:val="000000"/>
      <w:sz w:val="20"/>
    </w:rPr>
  </w:style>
  <w:style w:type="character" w:customStyle="1" w:styleId="hl1">
    <w:name w:val="hl1"/>
    <w:uiPriority w:val="99"/>
    <w:qFormat/>
    <w:rsid w:val="002B166D"/>
    <w:rPr>
      <w:color w:val="4682B4"/>
    </w:rPr>
  </w:style>
  <w:style w:type="character" w:customStyle="1" w:styleId="b1">
    <w:name w:val="b1"/>
    <w:uiPriority w:val="99"/>
    <w:qFormat/>
    <w:rsid w:val="002B166D"/>
    <w:rPr>
      <w:b/>
    </w:rPr>
  </w:style>
  <w:style w:type="character" w:customStyle="1" w:styleId="FontStyle201">
    <w:name w:val="Font Style201"/>
    <w:uiPriority w:val="99"/>
    <w:qFormat/>
    <w:rsid w:val="002B166D"/>
    <w:rPr>
      <w:rFonts w:ascii="Times New Roman" w:hAnsi="Times New Roman"/>
      <w:sz w:val="26"/>
    </w:rPr>
  </w:style>
  <w:style w:type="paragraph" w:customStyle="1" w:styleId="Style12">
    <w:name w:val="Style12"/>
    <w:basedOn w:val="a2"/>
    <w:uiPriority w:val="99"/>
    <w:qFormat/>
    <w:rsid w:val="002B166D"/>
    <w:pPr>
      <w:autoSpaceDE w:val="0"/>
      <w:autoSpaceDN w:val="0"/>
      <w:adjustRightInd w:val="0"/>
      <w:snapToGrid/>
      <w:spacing w:before="0" w:after="0"/>
    </w:pPr>
    <w:rPr>
      <w:rFonts w:eastAsia="Times New Roman"/>
      <w:szCs w:val="24"/>
    </w:rPr>
  </w:style>
  <w:style w:type="paragraph" w:customStyle="1" w:styleId="Style4">
    <w:name w:val="Style4"/>
    <w:basedOn w:val="a2"/>
    <w:uiPriority w:val="99"/>
    <w:qFormat/>
    <w:rsid w:val="002B166D"/>
    <w:pPr>
      <w:autoSpaceDE w:val="0"/>
      <w:autoSpaceDN w:val="0"/>
      <w:adjustRightInd w:val="0"/>
      <w:snapToGrid/>
      <w:spacing w:before="0" w:after="0" w:line="235" w:lineRule="exact"/>
      <w:jc w:val="center"/>
    </w:pPr>
    <w:rPr>
      <w:rFonts w:eastAsia="Times New Roman"/>
      <w:szCs w:val="24"/>
    </w:rPr>
  </w:style>
  <w:style w:type="character" w:customStyle="1" w:styleId="251">
    <w:name w:val="Знак Знак25"/>
    <w:uiPriority w:val="99"/>
    <w:qFormat/>
    <w:rsid w:val="002B166D"/>
    <w:rPr>
      <w:rFonts w:ascii="Times New Roman" w:hAnsi="Times New Roman"/>
      <w:b/>
      <w:sz w:val="28"/>
    </w:rPr>
  </w:style>
  <w:style w:type="character" w:customStyle="1" w:styleId="222">
    <w:name w:val="Знак Знак22"/>
    <w:uiPriority w:val="99"/>
    <w:qFormat/>
    <w:rsid w:val="002B166D"/>
    <w:rPr>
      <w:rFonts w:ascii="Times New Roman" w:hAnsi="Times New Roman"/>
      <w:sz w:val="24"/>
    </w:rPr>
  </w:style>
  <w:style w:type="character" w:customStyle="1" w:styleId="200">
    <w:name w:val="Знак Знак20"/>
    <w:uiPriority w:val="99"/>
    <w:qFormat/>
    <w:rsid w:val="002B166D"/>
    <w:rPr>
      <w:rFonts w:ascii="Arial" w:hAnsi="Arial"/>
      <w:sz w:val="22"/>
    </w:rPr>
  </w:style>
  <w:style w:type="character" w:customStyle="1" w:styleId="191">
    <w:name w:val="Знак Знак19"/>
    <w:uiPriority w:val="99"/>
    <w:qFormat/>
    <w:rsid w:val="002B166D"/>
    <w:rPr>
      <w:rFonts w:ascii="Times New Roman" w:hAnsi="Times New Roman"/>
      <w:sz w:val="16"/>
      <w:lang w:eastAsia="ru-RU"/>
    </w:rPr>
  </w:style>
  <w:style w:type="character" w:customStyle="1" w:styleId="181">
    <w:name w:val="Знак Знак18"/>
    <w:uiPriority w:val="99"/>
    <w:qFormat/>
    <w:rsid w:val="002B166D"/>
    <w:rPr>
      <w:rFonts w:ascii="Courier New" w:hAnsi="Courier New"/>
    </w:rPr>
  </w:style>
  <w:style w:type="character" w:customStyle="1" w:styleId="171">
    <w:name w:val="Знак Знак17"/>
    <w:uiPriority w:val="99"/>
    <w:qFormat/>
    <w:rsid w:val="002B166D"/>
    <w:rPr>
      <w:rFonts w:ascii="Times New Roman" w:hAnsi="Times New Roman"/>
      <w:sz w:val="24"/>
    </w:rPr>
  </w:style>
  <w:style w:type="character" w:customStyle="1" w:styleId="SubtitleChar">
    <w:name w:val="Subtitle Char"/>
    <w:basedOn w:val="a3"/>
    <w:uiPriority w:val="99"/>
    <w:qFormat/>
    <w:locked/>
    <w:rsid w:val="002B166D"/>
    <w:rPr>
      <w:rFonts w:ascii="Cambria" w:hAnsi="Cambria" w:cs="Times New Roman"/>
      <w:i/>
      <w:color w:val="4F81BD"/>
      <w:spacing w:val="15"/>
      <w:sz w:val="24"/>
    </w:rPr>
  </w:style>
  <w:style w:type="paragraph" w:customStyle="1" w:styleId="mane">
    <w:name w:val="mane"/>
    <w:uiPriority w:val="99"/>
    <w:qFormat/>
    <w:rsid w:val="002B166D"/>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BodyTextFirstIndent2Char">
    <w:name w:val="Body Text First Indent 2 Char"/>
    <w:basedOn w:val="BodyTextIndentChar2"/>
    <w:uiPriority w:val="99"/>
    <w:qFormat/>
    <w:locked/>
    <w:rsid w:val="002B166D"/>
    <w:rPr>
      <w:rFonts w:ascii="PragmaticaCTT" w:hAnsi="PragmaticaCTT" w:cs="Arial"/>
      <w:b/>
      <w:bCs/>
      <w:kern w:val="32"/>
      <w:sz w:val="32"/>
      <w:szCs w:val="32"/>
      <w:lang w:eastAsia="ru-RU"/>
    </w:rPr>
  </w:style>
  <w:style w:type="paragraph" w:customStyle="1" w:styleId="Iniiaiieoaenonionooiii3">
    <w:name w:val="Iniiaiie oaeno n ionooiii 3"/>
    <w:basedOn w:val="a2"/>
    <w:uiPriority w:val="99"/>
    <w:qFormat/>
    <w:rsid w:val="002B166D"/>
    <w:pPr>
      <w:overflowPunct w:val="0"/>
      <w:autoSpaceDE w:val="0"/>
      <w:autoSpaceDN w:val="0"/>
      <w:adjustRightInd w:val="0"/>
      <w:snapToGrid/>
      <w:spacing w:before="0" w:after="0" w:line="220" w:lineRule="atLeast"/>
      <w:ind w:firstLine="440"/>
    </w:pPr>
    <w:rPr>
      <w:rFonts w:eastAsia="Times New Roman"/>
      <w:sz w:val="32"/>
    </w:rPr>
  </w:style>
  <w:style w:type="paragraph" w:customStyle="1" w:styleId="aoeao">
    <w:name w:val="aoeao"/>
    <w:basedOn w:val="a2"/>
    <w:uiPriority w:val="99"/>
    <w:qFormat/>
    <w:rsid w:val="002B166D"/>
    <w:pPr>
      <w:overflowPunct w:val="0"/>
      <w:autoSpaceDE w:val="0"/>
      <w:autoSpaceDN w:val="0"/>
      <w:adjustRightInd w:val="0"/>
      <w:snapToGrid/>
      <w:spacing w:before="0" w:after="0" w:line="240" w:lineRule="exact"/>
      <w:ind w:left="397" w:hanging="397"/>
      <w:jc w:val="both"/>
    </w:pPr>
    <w:rPr>
      <w:rFonts w:ascii="TimesET" w:eastAsia="Times New Roman" w:hAnsi="TimesET"/>
      <w:kern w:val="28"/>
      <w:sz w:val="20"/>
    </w:rPr>
  </w:style>
  <w:style w:type="paragraph" w:customStyle="1" w:styleId="auiue">
    <w:name w:val="au?iue"/>
    <w:uiPriority w:val="99"/>
    <w:qFormat/>
    <w:rsid w:val="002B166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2B166D"/>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2B166D"/>
    <w:pPr>
      <w:overflowPunct w:val="0"/>
      <w:autoSpaceDE w:val="0"/>
      <w:autoSpaceDN w:val="0"/>
      <w:adjustRightInd w:val="0"/>
      <w:snapToGrid/>
      <w:spacing w:before="120" w:after="120"/>
      <w:jc w:val="center"/>
      <w:textAlignment w:val="baseline"/>
    </w:pPr>
    <w:rPr>
      <w:rFonts w:ascii="TimesET" w:eastAsia="Times New Roman" w:hAnsi="TimesET"/>
      <w:i/>
      <w:sz w:val="18"/>
    </w:rPr>
  </w:style>
  <w:style w:type="paragraph" w:customStyle="1" w:styleId="142">
    <w:name w:val="Стиль 14 пт По ширине"/>
    <w:basedOn w:val="a2"/>
    <w:qFormat/>
    <w:rsid w:val="002B166D"/>
    <w:pPr>
      <w:widowControl/>
      <w:snapToGrid/>
      <w:spacing w:before="0" w:after="0"/>
      <w:jc w:val="both"/>
    </w:pPr>
    <w:rPr>
      <w:rFonts w:eastAsia="Times New Roman"/>
      <w:sz w:val="28"/>
    </w:rPr>
  </w:style>
  <w:style w:type="character" w:customStyle="1" w:styleId="BalloonTextChar">
    <w:name w:val="Balloon Text Char"/>
    <w:basedOn w:val="a3"/>
    <w:uiPriority w:val="99"/>
    <w:qFormat/>
    <w:locked/>
    <w:rsid w:val="002B166D"/>
    <w:rPr>
      <w:rFonts w:ascii="Tahoma" w:hAnsi="Tahoma" w:cs="Times New Roman"/>
      <w:sz w:val="16"/>
    </w:rPr>
  </w:style>
  <w:style w:type="paragraph" w:customStyle="1" w:styleId="1fb">
    <w:name w:val="абзац1"/>
    <w:basedOn w:val="a2"/>
    <w:uiPriority w:val="99"/>
    <w:qFormat/>
    <w:rsid w:val="002B166D"/>
    <w:pPr>
      <w:tabs>
        <w:tab w:val="left" w:pos="1152"/>
      </w:tabs>
      <w:snapToGrid/>
      <w:spacing w:before="0" w:after="0"/>
      <w:ind w:firstLine="431"/>
    </w:pPr>
    <w:rPr>
      <w:rFonts w:ascii="Courier New" w:eastAsia="Times New Roman" w:hAnsi="Courier New"/>
      <w:sz w:val="20"/>
    </w:rPr>
  </w:style>
  <w:style w:type="paragraph" w:customStyle="1" w:styleId="45">
    <w:name w:val="Стиль4"/>
    <w:basedOn w:val="2a"/>
    <w:uiPriority w:val="99"/>
    <w:qFormat/>
    <w:rsid w:val="002B166D"/>
    <w:pPr>
      <w:tabs>
        <w:tab w:val="clear" w:pos="643"/>
        <w:tab w:val="left" w:pos="703"/>
      </w:tabs>
      <w:ind w:left="0" w:firstLine="0"/>
      <w:contextualSpacing w:val="0"/>
    </w:pPr>
    <w:rPr>
      <w:sz w:val="20"/>
      <w:szCs w:val="20"/>
    </w:rPr>
  </w:style>
  <w:style w:type="paragraph" w:customStyle="1" w:styleId="54">
    <w:name w:val="Стиль5"/>
    <w:basedOn w:val="a2"/>
    <w:uiPriority w:val="99"/>
    <w:qFormat/>
    <w:rsid w:val="002B166D"/>
    <w:pPr>
      <w:widowControl/>
      <w:snapToGrid/>
      <w:spacing w:before="0" w:after="0"/>
    </w:pPr>
    <w:rPr>
      <w:rFonts w:eastAsia="Times New Roman"/>
      <w:sz w:val="20"/>
      <w:szCs w:val="24"/>
    </w:rPr>
  </w:style>
  <w:style w:type="paragraph" w:customStyle="1" w:styleId="63">
    <w:name w:val="Стиль6"/>
    <w:basedOn w:val="a2"/>
    <w:next w:val="afff"/>
    <w:uiPriority w:val="99"/>
    <w:qFormat/>
    <w:rsid w:val="002B166D"/>
    <w:pPr>
      <w:widowControl/>
      <w:tabs>
        <w:tab w:val="left" w:pos="851"/>
      </w:tabs>
      <w:snapToGrid/>
      <w:spacing w:before="0" w:after="0"/>
      <w:ind w:left="851" w:hanging="511"/>
    </w:pPr>
    <w:rPr>
      <w:rFonts w:eastAsia="Times New Roman"/>
      <w:sz w:val="20"/>
      <w:szCs w:val="24"/>
    </w:rPr>
  </w:style>
  <w:style w:type="paragraph" w:customStyle="1" w:styleId="74">
    <w:name w:val="Стиль7"/>
    <w:basedOn w:val="10"/>
    <w:uiPriority w:val="99"/>
    <w:qFormat/>
    <w:rsid w:val="002B166D"/>
    <w:pPr>
      <w:keepNext/>
      <w:keepLines/>
      <w:tabs>
        <w:tab w:val="clear" w:pos="567"/>
        <w:tab w:val="clear" w:pos="680"/>
        <w:tab w:val="clear" w:pos="1106"/>
        <w:tab w:val="clear" w:pos="1729"/>
        <w:tab w:val="clear" w:pos="7002"/>
      </w:tabs>
      <w:autoSpaceDE/>
      <w:autoSpaceDN/>
      <w:adjustRightInd/>
      <w:spacing w:before="240" w:after="60"/>
      <w:ind w:right="696"/>
      <w:jc w:val="left"/>
    </w:pPr>
    <w:rPr>
      <w:rFonts w:ascii="Arial" w:hAnsi="Arial"/>
      <w:b/>
      <w:caps/>
      <w:sz w:val="32"/>
      <w:szCs w:val="32"/>
    </w:rPr>
  </w:style>
  <w:style w:type="character" w:customStyle="1" w:styleId="2f6">
    <w:name w:val="Основной текст2"/>
    <w:uiPriority w:val="99"/>
    <w:rsid w:val="002B166D"/>
    <w:rPr>
      <w:rFonts w:ascii="Times New Roman" w:hAnsi="Times New Roman"/>
      <w:spacing w:val="0"/>
      <w:sz w:val="21"/>
    </w:rPr>
  </w:style>
  <w:style w:type="paragraph" w:customStyle="1" w:styleId="afffff4">
    <w:name w:val="Диссер"/>
    <w:basedOn w:val="a2"/>
    <w:uiPriority w:val="99"/>
    <w:qFormat/>
    <w:rsid w:val="002B166D"/>
    <w:pPr>
      <w:widowControl/>
      <w:autoSpaceDE w:val="0"/>
      <w:autoSpaceDN w:val="0"/>
      <w:adjustRightInd w:val="0"/>
      <w:snapToGrid/>
      <w:spacing w:before="0" w:after="0" w:line="360" w:lineRule="auto"/>
      <w:ind w:firstLine="709"/>
      <w:jc w:val="both"/>
    </w:pPr>
    <w:rPr>
      <w:rFonts w:eastAsia="Times New Roman" w:cs="Arial"/>
      <w:sz w:val="28"/>
      <w:szCs w:val="28"/>
    </w:rPr>
  </w:style>
  <w:style w:type="paragraph" w:customStyle="1" w:styleId="main">
    <w:name w:val="main"/>
    <w:basedOn w:val="a2"/>
    <w:uiPriority w:val="99"/>
    <w:qFormat/>
    <w:rsid w:val="002B166D"/>
    <w:pPr>
      <w:widowControl/>
      <w:snapToGrid/>
      <w:spacing w:before="0" w:after="0"/>
      <w:ind w:firstLine="400"/>
      <w:jc w:val="both"/>
      <w:textAlignment w:val="center"/>
    </w:pPr>
    <w:rPr>
      <w:rFonts w:eastAsia="Times New Roman"/>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2B166D"/>
    <w:pPr>
      <w:widowControl/>
      <w:snapToGrid/>
      <w:spacing w:before="0" w:after="0"/>
    </w:pPr>
    <w:rPr>
      <w:rFonts w:ascii="Verdana" w:eastAsia="Times New Roman" w:hAnsi="Verdana" w:cs="Verdana"/>
      <w:sz w:val="20"/>
      <w:lang w:val="en-US" w:eastAsia="en-US"/>
    </w:rPr>
  </w:style>
  <w:style w:type="paragraph" w:customStyle="1" w:styleId="Style38">
    <w:name w:val="Style38"/>
    <w:basedOn w:val="a2"/>
    <w:uiPriority w:val="99"/>
    <w:qFormat/>
    <w:rsid w:val="002B166D"/>
    <w:pPr>
      <w:autoSpaceDE w:val="0"/>
      <w:autoSpaceDN w:val="0"/>
      <w:adjustRightInd w:val="0"/>
      <w:snapToGrid/>
      <w:spacing w:before="0" w:after="0" w:line="235" w:lineRule="exact"/>
      <w:ind w:firstLine="307"/>
      <w:jc w:val="both"/>
    </w:pPr>
    <w:rPr>
      <w:rFonts w:ascii="Franklin Gothic Medium Cond" w:eastAsia="Times New Roman" w:hAnsi="Franklin Gothic Medium Cond"/>
      <w:szCs w:val="24"/>
    </w:rPr>
  </w:style>
  <w:style w:type="paragraph" w:customStyle="1" w:styleId="afffff5">
    <w:name w:val="ненормальный"/>
    <w:basedOn w:val="a2"/>
    <w:uiPriority w:val="99"/>
    <w:qFormat/>
    <w:rsid w:val="002B166D"/>
    <w:pPr>
      <w:widowControl/>
      <w:snapToGrid/>
      <w:spacing w:before="0" w:after="0" w:line="360" w:lineRule="auto"/>
      <w:ind w:firstLine="709"/>
      <w:jc w:val="both"/>
    </w:pPr>
    <w:rPr>
      <w:rFonts w:eastAsia="Times New Roman"/>
      <w:sz w:val="28"/>
    </w:rPr>
  </w:style>
  <w:style w:type="paragraph" w:customStyle="1" w:styleId="FR4">
    <w:name w:val="FR4"/>
    <w:uiPriority w:val="99"/>
    <w:qFormat/>
    <w:rsid w:val="002B166D"/>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2B166D"/>
    <w:pPr>
      <w:widowControl/>
      <w:snapToGrid/>
      <w:spacing w:before="0" w:after="0" w:line="360" w:lineRule="auto"/>
      <w:jc w:val="both"/>
    </w:pPr>
    <w:rPr>
      <w:rFonts w:eastAsia="Times New Roman"/>
    </w:rPr>
  </w:style>
  <w:style w:type="character" w:customStyle="1" w:styleId="FontStyle573">
    <w:name w:val="Font Style573"/>
    <w:uiPriority w:val="99"/>
    <w:qFormat/>
    <w:rsid w:val="002B166D"/>
    <w:rPr>
      <w:rFonts w:ascii="Times New Roman" w:hAnsi="Times New Roman"/>
      <w:i/>
      <w:sz w:val="20"/>
    </w:rPr>
  </w:style>
  <w:style w:type="character" w:customStyle="1" w:styleId="FontStyle115">
    <w:name w:val="Font Style115"/>
    <w:uiPriority w:val="99"/>
    <w:qFormat/>
    <w:rsid w:val="002B166D"/>
    <w:rPr>
      <w:rFonts w:ascii="Times New Roman" w:hAnsi="Times New Roman"/>
      <w:sz w:val="28"/>
    </w:rPr>
  </w:style>
  <w:style w:type="character" w:customStyle="1" w:styleId="FontStyle293">
    <w:name w:val="Font Style293"/>
    <w:uiPriority w:val="99"/>
    <w:qFormat/>
    <w:rsid w:val="002B166D"/>
    <w:rPr>
      <w:rFonts w:ascii="Times New Roman" w:hAnsi="Times New Roman"/>
      <w:sz w:val="20"/>
    </w:rPr>
  </w:style>
  <w:style w:type="character" w:customStyle="1" w:styleId="FontStyle325">
    <w:name w:val="Font Style325"/>
    <w:uiPriority w:val="99"/>
    <w:qFormat/>
    <w:rsid w:val="002B166D"/>
    <w:rPr>
      <w:rFonts w:ascii="Times New Roman" w:hAnsi="Times New Roman"/>
      <w:sz w:val="26"/>
    </w:rPr>
  </w:style>
  <w:style w:type="character" w:customStyle="1" w:styleId="FontStyle219">
    <w:name w:val="Font Style219"/>
    <w:uiPriority w:val="99"/>
    <w:qFormat/>
    <w:rsid w:val="002B166D"/>
    <w:rPr>
      <w:rFonts w:ascii="Times New Roman" w:hAnsi="Times New Roman"/>
      <w:b/>
      <w:sz w:val="18"/>
    </w:rPr>
  </w:style>
  <w:style w:type="character" w:customStyle="1" w:styleId="FontStyle207">
    <w:name w:val="Font Style207"/>
    <w:uiPriority w:val="99"/>
    <w:qFormat/>
    <w:rsid w:val="002B166D"/>
    <w:rPr>
      <w:rFonts w:ascii="Times New Roman" w:hAnsi="Times New Roman"/>
      <w:i/>
      <w:sz w:val="18"/>
    </w:rPr>
  </w:style>
  <w:style w:type="character" w:customStyle="1" w:styleId="FontStyle574">
    <w:name w:val="Font Style574"/>
    <w:uiPriority w:val="99"/>
    <w:qFormat/>
    <w:rsid w:val="002B166D"/>
    <w:rPr>
      <w:rFonts w:ascii="Times New Roman" w:hAnsi="Times New Roman"/>
      <w:b/>
      <w:i/>
      <w:sz w:val="20"/>
    </w:rPr>
  </w:style>
  <w:style w:type="character" w:customStyle="1" w:styleId="FontStyle588">
    <w:name w:val="Font Style588"/>
    <w:uiPriority w:val="99"/>
    <w:qFormat/>
    <w:rsid w:val="002B166D"/>
    <w:rPr>
      <w:rFonts w:ascii="Times New Roman" w:hAnsi="Times New Roman"/>
      <w:sz w:val="20"/>
    </w:rPr>
  </w:style>
  <w:style w:type="character" w:customStyle="1" w:styleId="FontStyle117">
    <w:name w:val="Font Style117"/>
    <w:uiPriority w:val="99"/>
    <w:qFormat/>
    <w:rsid w:val="002B166D"/>
    <w:rPr>
      <w:rFonts w:ascii="Times New Roman" w:hAnsi="Times New Roman"/>
      <w:i/>
      <w:sz w:val="28"/>
    </w:rPr>
  </w:style>
  <w:style w:type="paragraph" w:customStyle="1" w:styleId="bodytxt">
    <w:name w:val="bodytxt"/>
    <w:basedOn w:val="a2"/>
    <w:uiPriority w:val="99"/>
    <w:qFormat/>
    <w:rsid w:val="002B166D"/>
    <w:pPr>
      <w:widowControl/>
      <w:snapToGrid/>
      <w:spacing w:beforeAutospacing="1" w:afterAutospacing="1"/>
    </w:pPr>
    <w:rPr>
      <w:rFonts w:ascii="Tahoma" w:eastAsia="Times New Roman" w:hAnsi="Tahoma" w:cs="Tahoma"/>
      <w:color w:val="111111"/>
      <w:sz w:val="33"/>
      <w:szCs w:val="33"/>
    </w:rPr>
  </w:style>
  <w:style w:type="paragraph" w:customStyle="1" w:styleId="FR5">
    <w:name w:val="FR5"/>
    <w:uiPriority w:val="99"/>
    <w:qFormat/>
    <w:rsid w:val="002B166D"/>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2B166D"/>
    <w:rPr>
      <w:b/>
      <w:sz w:val="14"/>
      <w:shd w:val="clear" w:color="auto" w:fill="FFFFFF"/>
    </w:rPr>
  </w:style>
  <w:style w:type="paragraph" w:customStyle="1" w:styleId="401">
    <w:name w:val="Основной текст (40)1"/>
    <w:basedOn w:val="a2"/>
    <w:link w:val="400"/>
    <w:uiPriority w:val="99"/>
    <w:qFormat/>
    <w:rsid w:val="002B166D"/>
    <w:pPr>
      <w:widowControl/>
      <w:shd w:val="clear" w:color="auto" w:fill="FFFFFF"/>
      <w:snapToGrid/>
      <w:spacing w:before="0" w:after="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2B166D"/>
    <w:rPr>
      <w:b/>
      <w:sz w:val="16"/>
      <w:shd w:val="clear" w:color="auto" w:fill="FFFFFF"/>
    </w:rPr>
  </w:style>
  <w:style w:type="paragraph" w:customStyle="1" w:styleId="1410">
    <w:name w:val="Основной текст (14)1"/>
    <w:basedOn w:val="a2"/>
    <w:link w:val="143"/>
    <w:uiPriority w:val="99"/>
    <w:qFormat/>
    <w:rsid w:val="002B166D"/>
    <w:pPr>
      <w:widowControl/>
      <w:shd w:val="clear" w:color="auto" w:fill="FFFFFF"/>
      <w:snapToGrid/>
      <w:spacing w:before="0" w:after="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6">
    <w:name w:val="Маркир"/>
    <w:basedOn w:val="a2"/>
    <w:uiPriority w:val="99"/>
    <w:qFormat/>
    <w:rsid w:val="002B166D"/>
    <w:pPr>
      <w:widowControl/>
      <w:tabs>
        <w:tab w:val="left" w:pos="369"/>
        <w:tab w:val="left" w:pos="3330"/>
      </w:tabs>
      <w:snapToGrid/>
      <w:spacing w:before="0" w:after="40"/>
      <w:ind w:left="697" w:hanging="357"/>
      <w:jc w:val="both"/>
    </w:pPr>
    <w:rPr>
      <w:rFonts w:eastAsia="Times New Roman"/>
      <w:sz w:val="20"/>
    </w:rPr>
  </w:style>
  <w:style w:type="character" w:customStyle="1" w:styleId="HTMLPreformattedChar">
    <w:name w:val="HTML Preformatted Char"/>
    <w:basedOn w:val="a3"/>
    <w:uiPriority w:val="99"/>
    <w:qFormat/>
    <w:locked/>
    <w:rsid w:val="002B166D"/>
    <w:rPr>
      <w:rFonts w:ascii="Courier New" w:hAnsi="Courier New" w:cs="Times New Roman"/>
      <w:lang w:eastAsia="ru-RU"/>
    </w:rPr>
  </w:style>
  <w:style w:type="paragraph" w:customStyle="1" w:styleId="2f7">
    <w:name w:val="обычный2"/>
    <w:basedOn w:val="a2"/>
    <w:uiPriority w:val="99"/>
    <w:qFormat/>
    <w:rsid w:val="002B166D"/>
    <w:pPr>
      <w:widowControl/>
      <w:autoSpaceDE w:val="0"/>
      <w:autoSpaceDN w:val="0"/>
      <w:adjustRightInd w:val="0"/>
      <w:snapToGrid/>
      <w:spacing w:before="0" w:after="0" w:line="480" w:lineRule="atLeast"/>
      <w:ind w:firstLine="720"/>
      <w:jc w:val="both"/>
    </w:pPr>
    <w:rPr>
      <w:rFonts w:ascii="Verdana" w:eastAsia="Times New Roman" w:hAnsi="Verdana" w:cs="Verdana"/>
      <w:szCs w:val="24"/>
    </w:rPr>
  </w:style>
  <w:style w:type="paragraph" w:customStyle="1" w:styleId="271">
    <w:name w:val="Основной текст (27)1"/>
    <w:basedOn w:val="a2"/>
    <w:link w:val="270"/>
    <w:uiPriority w:val="99"/>
    <w:qFormat/>
    <w:rsid w:val="002B166D"/>
    <w:pPr>
      <w:widowControl/>
      <w:shd w:val="clear" w:color="auto" w:fill="FFFFFF"/>
      <w:snapToGrid/>
      <w:spacing w:before="0" w:after="0" w:line="240" w:lineRule="atLeast"/>
    </w:pPr>
    <w:rPr>
      <w:rFonts w:ascii="Garamond" w:hAnsi="Garamond"/>
      <w:sz w:val="10"/>
      <w:shd w:val="clear" w:color="auto" w:fill="FFFFFF"/>
    </w:rPr>
  </w:style>
  <w:style w:type="character" w:customStyle="1" w:styleId="270">
    <w:name w:val="Основной текст (27)"/>
    <w:link w:val="271"/>
    <w:uiPriority w:val="99"/>
    <w:qFormat/>
    <w:locked/>
    <w:rsid w:val="002B166D"/>
    <w:rPr>
      <w:rFonts w:ascii="Garamond" w:eastAsia="Calibri" w:hAnsi="Garamond" w:cs="Times New Roman"/>
      <w:sz w:val="10"/>
      <w:szCs w:val="20"/>
      <w:shd w:val="clear" w:color="auto" w:fill="FFFFFF"/>
      <w:lang w:eastAsia="ru-RU"/>
    </w:rPr>
  </w:style>
  <w:style w:type="paragraph" w:customStyle="1" w:styleId="741">
    <w:name w:val="Основной текст (74)1"/>
    <w:basedOn w:val="a2"/>
    <w:link w:val="740"/>
    <w:uiPriority w:val="99"/>
    <w:qFormat/>
    <w:rsid w:val="002B166D"/>
    <w:pPr>
      <w:widowControl/>
      <w:shd w:val="clear" w:color="auto" w:fill="FFFFFF"/>
      <w:snapToGrid/>
      <w:spacing w:before="0" w:after="0" w:line="240" w:lineRule="atLeast"/>
    </w:pPr>
    <w:rPr>
      <w:sz w:val="10"/>
      <w:shd w:val="clear" w:color="auto" w:fill="FFFFFF"/>
    </w:rPr>
  </w:style>
  <w:style w:type="character" w:customStyle="1" w:styleId="740">
    <w:name w:val="Основной текст (74)"/>
    <w:link w:val="741"/>
    <w:uiPriority w:val="99"/>
    <w:qFormat/>
    <w:locked/>
    <w:rsid w:val="002B166D"/>
    <w:rPr>
      <w:rFonts w:ascii="Times New Roman" w:eastAsia="Calibri" w:hAnsi="Times New Roman" w:cs="Times New Roman"/>
      <w:sz w:val="10"/>
      <w:szCs w:val="20"/>
      <w:shd w:val="clear" w:color="auto" w:fill="FFFFFF"/>
      <w:lang w:eastAsia="ru-RU"/>
    </w:rPr>
  </w:style>
  <w:style w:type="paragraph" w:customStyle="1" w:styleId="811">
    <w:name w:val="Основной текст (81)1"/>
    <w:basedOn w:val="a2"/>
    <w:link w:val="810"/>
    <w:uiPriority w:val="99"/>
    <w:qFormat/>
    <w:rsid w:val="002B166D"/>
    <w:pPr>
      <w:widowControl/>
      <w:shd w:val="clear" w:color="auto" w:fill="FFFFFF"/>
      <w:snapToGrid/>
      <w:spacing w:before="0" w:after="0" w:line="192" w:lineRule="exact"/>
      <w:ind w:firstLine="280"/>
    </w:pPr>
    <w:rPr>
      <w:rFonts w:ascii="Trebuchet MS" w:hAnsi="Trebuchet MS"/>
      <w:b/>
      <w:sz w:val="14"/>
      <w:shd w:val="clear" w:color="auto" w:fill="FFFFFF"/>
    </w:rPr>
  </w:style>
  <w:style w:type="character" w:customStyle="1" w:styleId="810">
    <w:name w:val="Основной текст (81)"/>
    <w:link w:val="811"/>
    <w:uiPriority w:val="99"/>
    <w:qFormat/>
    <w:locked/>
    <w:rsid w:val="002B166D"/>
    <w:rPr>
      <w:rFonts w:ascii="Trebuchet MS" w:eastAsia="Calibri" w:hAnsi="Trebuchet MS" w:cs="Times New Roman"/>
      <w:b/>
      <w:sz w:val="14"/>
      <w:szCs w:val="20"/>
      <w:shd w:val="clear" w:color="auto" w:fill="FFFFFF"/>
      <w:lang w:eastAsia="ru-RU"/>
    </w:rPr>
  </w:style>
  <w:style w:type="paragraph" w:customStyle="1" w:styleId="710">
    <w:name w:val="Основной текст (7)1"/>
    <w:basedOn w:val="a2"/>
    <w:link w:val="75"/>
    <w:uiPriority w:val="99"/>
    <w:qFormat/>
    <w:rsid w:val="002B166D"/>
    <w:pPr>
      <w:widowControl/>
      <w:shd w:val="clear" w:color="auto" w:fill="FFFFFF"/>
      <w:snapToGrid/>
      <w:spacing w:before="0" w:after="180" w:line="240" w:lineRule="atLeast"/>
    </w:pPr>
    <w:rPr>
      <w:rFonts w:ascii="Century Schoolbook" w:hAnsi="Century Schoolbook"/>
      <w:sz w:val="26"/>
      <w:shd w:val="clear" w:color="auto" w:fill="FFFFFF"/>
    </w:rPr>
  </w:style>
  <w:style w:type="character" w:customStyle="1" w:styleId="75">
    <w:name w:val="Основной текст (7)"/>
    <w:link w:val="710"/>
    <w:uiPriority w:val="99"/>
    <w:qFormat/>
    <w:locked/>
    <w:rsid w:val="002B166D"/>
    <w:rPr>
      <w:rFonts w:ascii="Century Schoolbook" w:eastAsia="Calibri" w:hAnsi="Century Schoolbook" w:cs="Times New Roman"/>
      <w:sz w:val="26"/>
      <w:szCs w:val="20"/>
      <w:shd w:val="clear" w:color="auto" w:fill="FFFFFF"/>
      <w:lang w:eastAsia="ru-RU"/>
    </w:rPr>
  </w:style>
  <w:style w:type="paragraph" w:customStyle="1" w:styleId="531">
    <w:name w:val="Основной текст (53)1"/>
    <w:basedOn w:val="a2"/>
    <w:link w:val="530"/>
    <w:uiPriority w:val="99"/>
    <w:qFormat/>
    <w:rsid w:val="002B166D"/>
    <w:pPr>
      <w:widowControl/>
      <w:shd w:val="clear" w:color="auto" w:fill="FFFFFF"/>
      <w:snapToGrid/>
      <w:spacing w:before="0" w:after="0" w:line="235" w:lineRule="exact"/>
      <w:jc w:val="both"/>
    </w:pPr>
    <w:rPr>
      <w:rFonts w:ascii="Century Schoolbook" w:hAnsi="Century Schoolbook"/>
      <w:sz w:val="20"/>
      <w:shd w:val="clear" w:color="auto" w:fill="FFFFFF"/>
    </w:rPr>
  </w:style>
  <w:style w:type="character" w:customStyle="1" w:styleId="530">
    <w:name w:val="Основной текст (53)"/>
    <w:link w:val="531"/>
    <w:uiPriority w:val="99"/>
    <w:qFormat/>
    <w:locked/>
    <w:rsid w:val="002B166D"/>
    <w:rPr>
      <w:rFonts w:ascii="Century Schoolbook" w:eastAsia="Calibri" w:hAnsi="Century Schoolbook" w:cs="Times New Roman"/>
      <w:sz w:val="20"/>
      <w:szCs w:val="20"/>
      <w:shd w:val="clear" w:color="auto" w:fill="FFFFFF"/>
      <w:lang w:eastAsia="ru-RU"/>
    </w:rPr>
  </w:style>
  <w:style w:type="paragraph" w:customStyle="1" w:styleId="261">
    <w:name w:val="Основной текст (26)1"/>
    <w:basedOn w:val="a2"/>
    <w:link w:val="262"/>
    <w:uiPriority w:val="99"/>
    <w:qFormat/>
    <w:rsid w:val="002B166D"/>
    <w:pPr>
      <w:widowControl/>
      <w:shd w:val="clear" w:color="auto" w:fill="FFFFFF"/>
      <w:snapToGrid/>
      <w:spacing w:before="0" w:after="0" w:line="240" w:lineRule="atLeast"/>
    </w:pPr>
    <w:rPr>
      <w:rFonts w:ascii="Garamond" w:hAnsi="Garamond"/>
      <w:b/>
      <w:sz w:val="18"/>
      <w:shd w:val="clear" w:color="auto" w:fill="FFFFFF"/>
    </w:rPr>
  </w:style>
  <w:style w:type="character" w:customStyle="1" w:styleId="262">
    <w:name w:val="Основной текст (26)"/>
    <w:link w:val="261"/>
    <w:uiPriority w:val="99"/>
    <w:qFormat/>
    <w:locked/>
    <w:rsid w:val="002B166D"/>
    <w:rPr>
      <w:rFonts w:ascii="Garamond" w:eastAsia="Calibri" w:hAnsi="Garamond" w:cs="Times New Roman"/>
      <w:b/>
      <w:sz w:val="18"/>
      <w:szCs w:val="20"/>
      <w:shd w:val="clear" w:color="auto" w:fill="FFFFFF"/>
      <w:lang w:eastAsia="ru-RU"/>
    </w:rPr>
  </w:style>
  <w:style w:type="paragraph" w:customStyle="1" w:styleId="213">
    <w:name w:val="Подпись к картинке (2)1"/>
    <w:basedOn w:val="a2"/>
    <w:link w:val="2f8"/>
    <w:uiPriority w:val="99"/>
    <w:qFormat/>
    <w:rsid w:val="002B166D"/>
    <w:pPr>
      <w:widowControl/>
      <w:shd w:val="clear" w:color="auto" w:fill="FFFFFF"/>
      <w:snapToGrid/>
      <w:spacing w:before="0" w:after="0" w:line="226" w:lineRule="exact"/>
      <w:ind w:hanging="560"/>
    </w:pPr>
    <w:rPr>
      <w:rFonts w:ascii="Garamond" w:hAnsi="Garamond"/>
      <w:shd w:val="clear" w:color="auto" w:fill="FFFFFF"/>
    </w:rPr>
  </w:style>
  <w:style w:type="character" w:customStyle="1" w:styleId="2f8">
    <w:name w:val="Подпись к картинке (2)"/>
    <w:link w:val="213"/>
    <w:uiPriority w:val="99"/>
    <w:qFormat/>
    <w:locked/>
    <w:rsid w:val="002B166D"/>
    <w:rPr>
      <w:rFonts w:ascii="Garamond" w:eastAsia="Calibri" w:hAnsi="Garamond" w:cs="Times New Roman"/>
      <w:sz w:val="24"/>
      <w:szCs w:val="20"/>
      <w:shd w:val="clear" w:color="auto" w:fill="FFFFFF"/>
      <w:lang w:eastAsia="ru-RU"/>
    </w:rPr>
  </w:style>
  <w:style w:type="paragraph" w:customStyle="1" w:styleId="410">
    <w:name w:val="Основной текст (4)1"/>
    <w:basedOn w:val="a2"/>
    <w:link w:val="46"/>
    <w:uiPriority w:val="99"/>
    <w:qFormat/>
    <w:rsid w:val="002B166D"/>
    <w:pPr>
      <w:widowControl/>
      <w:shd w:val="clear" w:color="auto" w:fill="FFFFFF"/>
      <w:snapToGrid/>
      <w:spacing w:before="180" w:after="6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2B166D"/>
    <w:rPr>
      <w:rFonts w:ascii="Garamond" w:eastAsia="Calibri" w:hAnsi="Garamond" w:cs="Times New Roman"/>
      <w:sz w:val="24"/>
      <w:szCs w:val="20"/>
      <w:shd w:val="clear" w:color="auto" w:fill="FFFFFF"/>
      <w:lang w:eastAsia="ru-RU"/>
    </w:rPr>
  </w:style>
  <w:style w:type="paragraph" w:customStyle="1" w:styleId="316">
    <w:name w:val="Основной текст (3)1"/>
    <w:basedOn w:val="a2"/>
    <w:link w:val="3e"/>
    <w:uiPriority w:val="99"/>
    <w:qFormat/>
    <w:rsid w:val="002B166D"/>
    <w:pPr>
      <w:widowControl/>
      <w:shd w:val="clear" w:color="auto" w:fill="FFFFFF"/>
      <w:snapToGrid/>
      <w:spacing w:before="300" w:after="180" w:line="240" w:lineRule="atLeast"/>
    </w:pPr>
    <w:rPr>
      <w:rFonts w:ascii="Garamond" w:hAnsi="Garamond"/>
      <w:shd w:val="clear" w:color="auto" w:fill="FFFFFF"/>
    </w:rPr>
  </w:style>
  <w:style w:type="character" w:customStyle="1" w:styleId="3e">
    <w:name w:val="Основной текст (3)"/>
    <w:link w:val="316"/>
    <w:uiPriority w:val="99"/>
    <w:locked/>
    <w:rsid w:val="002B166D"/>
    <w:rPr>
      <w:rFonts w:ascii="Garamond" w:eastAsia="Calibri" w:hAnsi="Garamond" w:cs="Times New Roman"/>
      <w:sz w:val="24"/>
      <w:szCs w:val="20"/>
      <w:shd w:val="clear" w:color="auto" w:fill="FFFFFF"/>
      <w:lang w:eastAsia="ru-RU"/>
    </w:rPr>
  </w:style>
  <w:style w:type="character" w:customStyle="1" w:styleId="HTML30">
    <w:name w:val="Стандартный HTML Знак3"/>
    <w:link w:val="HTML8"/>
    <w:uiPriority w:val="99"/>
    <w:qFormat/>
    <w:locked/>
    <w:rsid w:val="002B166D"/>
    <w:rPr>
      <w:rFonts w:ascii="Courier New" w:eastAsia="Calibri" w:hAnsi="Courier New" w:cs="Times New Roman"/>
      <w:kern w:val="1"/>
      <w:sz w:val="20"/>
      <w:szCs w:val="20"/>
      <w:lang w:eastAsia="hi-IN" w:bidi="hi-IN"/>
    </w:rPr>
  </w:style>
  <w:style w:type="paragraph" w:customStyle="1" w:styleId="1fc">
    <w:name w:val="обычный1"/>
    <w:basedOn w:val="a2"/>
    <w:uiPriority w:val="99"/>
    <w:qFormat/>
    <w:rsid w:val="002B166D"/>
    <w:pPr>
      <w:widowControl/>
      <w:snapToGrid/>
      <w:spacing w:before="0" w:after="0"/>
      <w:ind w:firstLine="720"/>
      <w:jc w:val="both"/>
    </w:pPr>
    <w:rPr>
      <w:rFonts w:eastAsia="Times New Roman"/>
    </w:rPr>
  </w:style>
  <w:style w:type="paragraph" w:customStyle="1" w:styleId="ConsNonformat">
    <w:name w:val="ConsNonformat"/>
    <w:uiPriority w:val="99"/>
    <w:qFormat/>
    <w:rsid w:val="002B166D"/>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9">
    <w:name w:val="заголовок 2"/>
    <w:basedOn w:val="a2"/>
    <w:uiPriority w:val="99"/>
    <w:qFormat/>
    <w:rsid w:val="002B166D"/>
    <w:pPr>
      <w:keepNext/>
      <w:widowControl/>
      <w:tabs>
        <w:tab w:val="right" w:pos="567"/>
        <w:tab w:val="left" w:pos="680"/>
        <w:tab w:val="left" w:pos="1106"/>
        <w:tab w:val="left" w:pos="1729"/>
        <w:tab w:val="right" w:leader="dot" w:pos="7002"/>
      </w:tabs>
      <w:overflowPunct w:val="0"/>
      <w:autoSpaceDE w:val="0"/>
      <w:autoSpaceDN w:val="0"/>
      <w:adjustRightInd w:val="0"/>
      <w:snapToGrid/>
      <w:spacing w:before="0" w:after="0"/>
      <w:ind w:firstLine="851"/>
      <w:textAlignment w:val="baseline"/>
    </w:pPr>
    <w:rPr>
      <w:rFonts w:eastAsia="Times New Roman"/>
      <w:sz w:val="20"/>
    </w:rPr>
  </w:style>
  <w:style w:type="paragraph" w:customStyle="1" w:styleId="300">
    <w:name w:val="Стиль Заголовок 3 + Перед:  0 пт После:  0 пт"/>
    <w:basedOn w:val="30"/>
    <w:uiPriority w:val="99"/>
    <w:qFormat/>
    <w:rsid w:val="002B166D"/>
    <w:pPr>
      <w:keepNext/>
      <w:tabs>
        <w:tab w:val="clear" w:pos="567"/>
        <w:tab w:val="clear" w:pos="680"/>
        <w:tab w:val="clear" w:pos="1106"/>
        <w:tab w:val="clear" w:pos="1729"/>
        <w:tab w:val="clear" w:pos="7002"/>
      </w:tabs>
      <w:autoSpaceDE/>
      <w:autoSpaceDN/>
      <w:adjustRightInd/>
      <w:spacing w:before="240" w:after="240" w:line="360" w:lineRule="auto"/>
      <w:jc w:val="center"/>
    </w:pPr>
    <w:rPr>
      <w:rFonts w:ascii="Times New Roman" w:hAnsi="Times New Roman"/>
      <w:b/>
      <w:bCs/>
      <w:sz w:val="24"/>
      <w:lang w:val="en-US" w:eastAsia="en-US"/>
    </w:rPr>
  </w:style>
  <w:style w:type="paragraph" w:customStyle="1" w:styleId="2fa">
    <w:name w:val="Стиль Заголовок 2 + полужирный"/>
    <w:basedOn w:val="20"/>
    <w:uiPriority w:val="99"/>
    <w:qFormat/>
    <w:rsid w:val="002B166D"/>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sz w:val="24"/>
    </w:rPr>
  </w:style>
  <w:style w:type="paragraph" w:customStyle="1" w:styleId="1fd">
    <w:name w:val="1 уровень"/>
    <w:basedOn w:val="a2"/>
    <w:uiPriority w:val="99"/>
    <w:qFormat/>
    <w:rsid w:val="002B166D"/>
    <w:pPr>
      <w:keepNext/>
      <w:widowControl/>
      <w:snapToGrid/>
      <w:spacing w:before="520" w:after="260"/>
      <w:jc w:val="center"/>
      <w:outlineLvl w:val="0"/>
    </w:pPr>
    <w:rPr>
      <w:rFonts w:eastAsia="Times New Roman"/>
      <w:b/>
      <w:szCs w:val="24"/>
    </w:rPr>
  </w:style>
  <w:style w:type="paragraph" w:customStyle="1" w:styleId="Heading">
    <w:name w:val="Heading"/>
    <w:uiPriority w:val="99"/>
    <w:qFormat/>
    <w:rsid w:val="002B166D"/>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uiPriority w:val="99"/>
    <w:qFormat/>
    <w:rsid w:val="002B166D"/>
    <w:pPr>
      <w:widowControl/>
      <w:suppressLineNumbers/>
      <w:suppressAutoHyphens/>
      <w:snapToGrid/>
      <w:spacing w:before="0" w:after="0"/>
    </w:pPr>
    <w:rPr>
      <w:rFonts w:eastAsia="Times New Roman" w:cs="Mangal"/>
      <w:szCs w:val="24"/>
      <w:lang w:eastAsia="zh-CN"/>
    </w:rPr>
  </w:style>
  <w:style w:type="paragraph" w:customStyle="1" w:styleId="afffff7">
    <w:name w:val="Содержимое таблицы"/>
    <w:basedOn w:val="a2"/>
    <w:uiPriority w:val="99"/>
    <w:qFormat/>
    <w:rsid w:val="002B166D"/>
    <w:pPr>
      <w:widowControl/>
      <w:suppressLineNumbers/>
      <w:suppressAutoHyphens/>
      <w:snapToGrid/>
      <w:spacing w:before="0" w:after="0"/>
    </w:pPr>
    <w:rPr>
      <w:rFonts w:eastAsia="Times New Roman"/>
      <w:szCs w:val="24"/>
      <w:lang w:eastAsia="zh-CN"/>
    </w:rPr>
  </w:style>
  <w:style w:type="paragraph" w:customStyle="1" w:styleId="afffff8">
    <w:name w:val="Заголовок таблицы"/>
    <w:basedOn w:val="afffff7"/>
    <w:uiPriority w:val="99"/>
    <w:qFormat/>
    <w:rsid w:val="002B166D"/>
    <w:pPr>
      <w:jc w:val="center"/>
    </w:pPr>
    <w:rPr>
      <w:b/>
      <w:bCs/>
    </w:rPr>
  </w:style>
  <w:style w:type="paragraph" w:customStyle="1" w:styleId="1ff">
    <w:name w:val="Стиль Заголовок 1 + не полужирный По левому краю Междустр.интерва..."/>
    <w:basedOn w:val="10"/>
    <w:uiPriority w:val="99"/>
    <w:qFormat/>
    <w:rsid w:val="002B166D"/>
    <w:pPr>
      <w:keepNext/>
      <w:widowControl w:val="0"/>
      <w:tabs>
        <w:tab w:val="clear" w:pos="567"/>
        <w:tab w:val="clear" w:pos="680"/>
        <w:tab w:val="clear" w:pos="1106"/>
        <w:tab w:val="clear" w:pos="1729"/>
        <w:tab w:val="clear" w:pos="7002"/>
      </w:tabs>
      <w:autoSpaceDE/>
      <w:autoSpaceDN/>
      <w:adjustRightInd/>
      <w:spacing w:before="240" w:after="60"/>
      <w:jc w:val="left"/>
    </w:pPr>
    <w:rPr>
      <w:rFonts w:ascii="Times New Roman" w:hAnsi="Times New Roman"/>
      <w:b/>
      <w:kern w:val="32"/>
      <w:sz w:val="24"/>
      <w:lang w:eastAsia="en-US"/>
    </w:rPr>
  </w:style>
  <w:style w:type="paragraph" w:customStyle="1" w:styleId="2fb">
    <w:name w:val="Стиль Заголовок 2 + не полужирный По левому краю"/>
    <w:basedOn w:val="20"/>
    <w:uiPriority w:val="99"/>
    <w:qFormat/>
    <w:rsid w:val="002B166D"/>
    <w:pPr>
      <w:widowControl w:val="0"/>
      <w:tabs>
        <w:tab w:val="clear" w:pos="567"/>
        <w:tab w:val="clear" w:pos="680"/>
        <w:tab w:val="clear" w:pos="1106"/>
        <w:tab w:val="clear" w:pos="1729"/>
        <w:tab w:val="clear" w:pos="7002"/>
      </w:tabs>
      <w:autoSpaceDE/>
      <w:autoSpaceDN/>
      <w:adjustRightInd/>
      <w:spacing w:before="240" w:after="60"/>
      <w:jc w:val="left"/>
    </w:pPr>
    <w:rPr>
      <w:rFonts w:ascii="Arial" w:hAnsi="Arial"/>
      <w:b/>
      <w:kern w:val="32"/>
      <w:sz w:val="24"/>
      <w:lang w:eastAsia="en-US"/>
    </w:rPr>
  </w:style>
  <w:style w:type="paragraph" w:customStyle="1" w:styleId="214">
    <w:name w:val="Стиль Заголовок 2 + не полужирный По левому краю1"/>
    <w:basedOn w:val="20"/>
    <w:uiPriority w:val="99"/>
    <w:qFormat/>
    <w:rsid w:val="002B166D"/>
    <w:pPr>
      <w:widowControl w:val="0"/>
      <w:tabs>
        <w:tab w:val="clear" w:pos="567"/>
        <w:tab w:val="clear" w:pos="680"/>
        <w:tab w:val="clear" w:pos="1106"/>
        <w:tab w:val="clear" w:pos="1729"/>
        <w:tab w:val="clear" w:pos="7002"/>
      </w:tabs>
      <w:autoSpaceDE/>
      <w:autoSpaceDN/>
      <w:adjustRightInd/>
      <w:spacing w:before="240" w:after="60"/>
      <w:jc w:val="left"/>
    </w:pPr>
    <w:rPr>
      <w:rFonts w:ascii="Arial" w:hAnsi="Arial"/>
      <w:b/>
      <w:kern w:val="32"/>
      <w:sz w:val="24"/>
      <w:lang w:eastAsia="en-US"/>
    </w:rPr>
  </w:style>
  <w:style w:type="paragraph" w:customStyle="1" w:styleId="1ff0">
    <w:name w:val="маркирован_1"/>
    <w:basedOn w:val="a2"/>
    <w:uiPriority w:val="99"/>
    <w:qFormat/>
    <w:rsid w:val="002B166D"/>
    <w:pPr>
      <w:adjustRightInd w:val="0"/>
      <w:snapToGrid/>
      <w:spacing w:before="0" w:after="0" w:line="360" w:lineRule="auto"/>
      <w:jc w:val="both"/>
      <w:textAlignment w:val="baseline"/>
    </w:pPr>
    <w:rPr>
      <w:rFonts w:eastAsia="Times New Roman"/>
      <w:sz w:val="28"/>
      <w:szCs w:val="28"/>
    </w:rPr>
  </w:style>
  <w:style w:type="paragraph" w:customStyle="1" w:styleId="1ff1">
    <w:name w:val="Нумерован_1"/>
    <w:basedOn w:val="a2"/>
    <w:uiPriority w:val="99"/>
    <w:qFormat/>
    <w:rsid w:val="002B166D"/>
    <w:pPr>
      <w:tabs>
        <w:tab w:val="left" w:pos="360"/>
      </w:tabs>
      <w:adjustRightInd w:val="0"/>
      <w:snapToGrid/>
      <w:spacing w:before="0" w:after="0" w:line="360" w:lineRule="auto"/>
      <w:ind w:left="360" w:hanging="360"/>
      <w:jc w:val="both"/>
      <w:textAlignment w:val="baseline"/>
    </w:pPr>
    <w:rPr>
      <w:rFonts w:eastAsia="Times New Roman"/>
      <w:sz w:val="28"/>
      <w:szCs w:val="28"/>
    </w:rPr>
  </w:style>
  <w:style w:type="paragraph" w:customStyle="1" w:styleId="1ff2">
    <w:name w:val="марк_1"/>
    <w:basedOn w:val="a2"/>
    <w:uiPriority w:val="99"/>
    <w:qFormat/>
    <w:rsid w:val="002B166D"/>
    <w:pPr>
      <w:tabs>
        <w:tab w:val="left" w:pos="1440"/>
      </w:tabs>
      <w:adjustRightInd w:val="0"/>
      <w:snapToGrid/>
      <w:spacing w:before="0" w:after="0" w:line="360" w:lineRule="auto"/>
      <w:ind w:left="1440" w:hanging="360"/>
      <w:jc w:val="both"/>
      <w:textAlignment w:val="baseline"/>
    </w:pPr>
    <w:rPr>
      <w:rFonts w:eastAsia="Times New Roman"/>
      <w:sz w:val="28"/>
      <w:szCs w:val="28"/>
    </w:rPr>
  </w:style>
  <w:style w:type="paragraph" w:customStyle="1" w:styleId="afffff9">
    <w:name w:val="Заг_глав"/>
    <w:basedOn w:val="30"/>
    <w:uiPriority w:val="99"/>
    <w:qFormat/>
    <w:rsid w:val="002B166D"/>
    <w:pPr>
      <w:keepNext/>
      <w:widowControl w:val="0"/>
      <w:tabs>
        <w:tab w:val="clear" w:pos="567"/>
        <w:tab w:val="clear" w:pos="680"/>
        <w:tab w:val="clear" w:pos="1106"/>
        <w:tab w:val="clear" w:pos="1729"/>
        <w:tab w:val="clear" w:pos="7002"/>
      </w:tabs>
      <w:autoSpaceDE/>
      <w:autoSpaceDN/>
      <w:spacing w:before="120" w:after="360" w:line="360" w:lineRule="atLeast"/>
      <w:ind w:firstLine="397"/>
      <w:contextualSpacing/>
      <w:jc w:val="center"/>
      <w:textAlignment w:val="baseline"/>
      <w:outlineLvl w:val="9"/>
    </w:pPr>
    <w:rPr>
      <w:rFonts w:ascii="Times New Roman" w:hAnsi="Times New Roman"/>
      <w:b/>
      <w:caps/>
      <w:sz w:val="32"/>
      <w:szCs w:val="28"/>
      <w:lang w:eastAsia="en-US"/>
    </w:rPr>
  </w:style>
  <w:style w:type="paragraph" w:customStyle="1" w:styleId="a">
    <w:name w:val="заг_пар"/>
    <w:basedOn w:val="30"/>
    <w:uiPriority w:val="99"/>
    <w:qFormat/>
    <w:rsid w:val="002B166D"/>
    <w:pPr>
      <w:keepNext/>
      <w:widowControl w:val="0"/>
      <w:numPr>
        <w:numId w:val="3"/>
      </w:numPr>
      <w:tabs>
        <w:tab w:val="clear" w:pos="1440"/>
        <w:tab w:val="clear" w:pos="1729"/>
        <w:tab w:val="clear" w:pos="7002"/>
        <w:tab w:val="left" w:pos="360"/>
      </w:tabs>
      <w:autoSpaceDE/>
      <w:autoSpaceDN/>
      <w:spacing w:before="240" w:after="240" w:line="360" w:lineRule="auto"/>
      <w:ind w:left="0" w:firstLine="720"/>
      <w:jc w:val="center"/>
      <w:textAlignment w:val="baseline"/>
    </w:pPr>
    <w:rPr>
      <w:rFonts w:ascii="Times New Roman" w:hAnsi="Times New Roman"/>
      <w:bCs/>
      <w:caps/>
      <w:sz w:val="32"/>
      <w:szCs w:val="32"/>
    </w:rPr>
  </w:style>
  <w:style w:type="paragraph" w:customStyle="1" w:styleId="1">
    <w:name w:val="заголовок 1"/>
    <w:basedOn w:val="a"/>
    <w:uiPriority w:val="99"/>
    <w:qFormat/>
    <w:rsid w:val="002B166D"/>
    <w:pPr>
      <w:numPr>
        <w:numId w:val="4"/>
      </w:numPr>
      <w:tabs>
        <w:tab w:val="clear" w:pos="1440"/>
      </w:tabs>
      <w:ind w:left="0" w:firstLine="720"/>
    </w:pPr>
    <w:rPr>
      <w:sz w:val="28"/>
      <w:szCs w:val="28"/>
    </w:rPr>
  </w:style>
  <w:style w:type="paragraph" w:customStyle="1" w:styleId="afffffa">
    <w:name w:val="огл_гл"/>
    <w:basedOn w:val="a2"/>
    <w:uiPriority w:val="99"/>
    <w:qFormat/>
    <w:rsid w:val="002B166D"/>
    <w:pPr>
      <w:adjustRightInd w:val="0"/>
      <w:snapToGrid/>
      <w:spacing w:before="0" w:after="0" w:line="360" w:lineRule="auto"/>
      <w:ind w:left="794" w:hanging="794"/>
      <w:jc w:val="both"/>
      <w:textAlignment w:val="baseline"/>
    </w:pPr>
    <w:rPr>
      <w:rFonts w:eastAsia="Times New Roman"/>
      <w:bCs/>
      <w:sz w:val="28"/>
      <w:szCs w:val="28"/>
    </w:rPr>
  </w:style>
  <w:style w:type="paragraph" w:customStyle="1" w:styleId="afffffb">
    <w:name w:val="параг_огл"/>
    <w:basedOn w:val="a2"/>
    <w:uiPriority w:val="99"/>
    <w:qFormat/>
    <w:rsid w:val="002B166D"/>
    <w:pPr>
      <w:adjustRightInd w:val="0"/>
      <w:snapToGrid/>
      <w:spacing w:before="0" w:after="0" w:line="360" w:lineRule="auto"/>
      <w:ind w:left="567"/>
      <w:textAlignment w:val="baseline"/>
    </w:pPr>
    <w:rPr>
      <w:rFonts w:eastAsia="Times New Roman"/>
      <w:sz w:val="28"/>
      <w:szCs w:val="28"/>
    </w:rPr>
  </w:style>
  <w:style w:type="paragraph" w:customStyle="1" w:styleId="afffffc">
    <w:name w:val="Стиль параг_огл + По левому краю"/>
    <w:basedOn w:val="afffffb"/>
    <w:uiPriority w:val="99"/>
    <w:qFormat/>
    <w:rsid w:val="002B166D"/>
    <w:pPr>
      <w:ind w:left="794"/>
    </w:pPr>
    <w:rPr>
      <w:szCs w:val="20"/>
    </w:rPr>
  </w:style>
  <w:style w:type="paragraph" w:customStyle="1" w:styleId="afffffd">
    <w:name w:val="Наш стиль"/>
    <w:basedOn w:val="a2"/>
    <w:uiPriority w:val="99"/>
    <w:qFormat/>
    <w:rsid w:val="002B166D"/>
    <w:pPr>
      <w:widowControl/>
      <w:snapToGrid/>
      <w:spacing w:before="0" w:after="0" w:line="360" w:lineRule="auto"/>
      <w:ind w:firstLine="720"/>
    </w:pPr>
    <w:rPr>
      <w:rFonts w:eastAsia="Times New Roman"/>
    </w:rPr>
  </w:style>
  <w:style w:type="character" w:customStyle="1" w:styleId="1ff3">
    <w:name w:val="Основной текст + Полужирный1"/>
    <w:uiPriority w:val="99"/>
    <w:qFormat/>
    <w:rsid w:val="002B166D"/>
    <w:rPr>
      <w:rFonts w:ascii="Times New Roman" w:hAnsi="Times New Roman"/>
      <w:b/>
      <w:sz w:val="20"/>
    </w:rPr>
  </w:style>
  <w:style w:type="character" w:customStyle="1" w:styleId="151">
    <w:name w:val="Знак Знак15"/>
    <w:uiPriority w:val="99"/>
    <w:qFormat/>
    <w:rsid w:val="002B166D"/>
    <w:rPr>
      <w:b/>
      <w:sz w:val="28"/>
    </w:rPr>
  </w:style>
  <w:style w:type="character" w:customStyle="1" w:styleId="720">
    <w:name w:val="Знак Знак72"/>
    <w:uiPriority w:val="99"/>
    <w:qFormat/>
    <w:rsid w:val="002B166D"/>
    <w:rPr>
      <w:rFonts w:ascii="Times New Roman" w:hAnsi="Times New Roman"/>
      <w:lang w:eastAsia="en-US"/>
    </w:rPr>
  </w:style>
  <w:style w:type="character" w:customStyle="1" w:styleId="r">
    <w:name w:val="r"/>
    <w:uiPriority w:val="99"/>
    <w:qFormat/>
    <w:rsid w:val="002B166D"/>
  </w:style>
  <w:style w:type="character" w:customStyle="1" w:styleId="Garamond">
    <w:name w:val="Основной текст + Garamond"/>
    <w:uiPriority w:val="99"/>
    <w:qFormat/>
    <w:rsid w:val="002B166D"/>
    <w:rPr>
      <w:rFonts w:ascii="Garamond" w:hAnsi="Garamond"/>
      <w:sz w:val="24"/>
    </w:rPr>
  </w:style>
  <w:style w:type="character" w:customStyle="1" w:styleId="FontStyle278">
    <w:name w:val="Font Style278"/>
    <w:uiPriority w:val="99"/>
    <w:qFormat/>
    <w:rsid w:val="002B166D"/>
    <w:rPr>
      <w:rFonts w:ascii="Times New Roman" w:hAnsi="Times New Roman"/>
      <w:color w:val="000000"/>
      <w:sz w:val="22"/>
    </w:rPr>
  </w:style>
  <w:style w:type="character" w:customStyle="1" w:styleId="FontStyle271">
    <w:name w:val="Font Style271"/>
    <w:uiPriority w:val="99"/>
    <w:qFormat/>
    <w:rsid w:val="002B166D"/>
    <w:rPr>
      <w:rFonts w:ascii="Times New Roman" w:hAnsi="Times New Roman"/>
      <w:i/>
      <w:color w:val="000000"/>
      <w:sz w:val="22"/>
    </w:rPr>
  </w:style>
  <w:style w:type="paragraph" w:customStyle="1" w:styleId="afffffe">
    <w:name w:val="Êðàòêèé îáðàòíûé àäðåñ"/>
    <w:basedOn w:val="a2"/>
    <w:uiPriority w:val="99"/>
    <w:qFormat/>
    <w:rsid w:val="002B166D"/>
    <w:pPr>
      <w:widowControl/>
      <w:snapToGrid/>
      <w:spacing w:before="0" w:after="0"/>
    </w:pPr>
    <w:rPr>
      <w:rFonts w:ascii="MS Sans Serif" w:eastAsia="Times New Roman" w:hAnsi="MS Sans Serif"/>
      <w:sz w:val="20"/>
      <w:lang w:val="en-US"/>
    </w:rPr>
  </w:style>
  <w:style w:type="character" w:customStyle="1" w:styleId="215">
    <w:name w:val="Знак Знак21"/>
    <w:uiPriority w:val="99"/>
    <w:qFormat/>
    <w:locked/>
    <w:rsid w:val="002B166D"/>
    <w:rPr>
      <w:b/>
      <w:sz w:val="28"/>
      <w:lang w:val="ru-RU" w:eastAsia="ru-RU"/>
    </w:rPr>
  </w:style>
  <w:style w:type="character" w:customStyle="1" w:styleId="411">
    <w:name w:val="Знак Знак41"/>
    <w:uiPriority w:val="99"/>
    <w:qFormat/>
    <w:locked/>
    <w:rsid w:val="002B166D"/>
    <w:rPr>
      <w:rFonts w:ascii="Arial" w:hAnsi="Arial"/>
      <w:b/>
      <w:i/>
      <w:sz w:val="28"/>
      <w:lang w:val="ru-RU" w:eastAsia="en-US"/>
    </w:rPr>
  </w:style>
  <w:style w:type="character" w:customStyle="1" w:styleId="390">
    <w:name w:val="Знак Знак39"/>
    <w:uiPriority w:val="99"/>
    <w:qFormat/>
    <w:locked/>
    <w:rsid w:val="002B166D"/>
    <w:rPr>
      <w:b/>
      <w:sz w:val="28"/>
      <w:lang w:val="ru-RU" w:eastAsia="ru-RU"/>
    </w:rPr>
  </w:style>
  <w:style w:type="character" w:customStyle="1" w:styleId="380">
    <w:name w:val="Знак Знак38"/>
    <w:uiPriority w:val="99"/>
    <w:qFormat/>
    <w:locked/>
    <w:rsid w:val="002B166D"/>
    <w:rPr>
      <w:b/>
      <w:i/>
      <w:sz w:val="26"/>
      <w:lang w:val="ru-RU" w:eastAsia="ru-RU"/>
    </w:rPr>
  </w:style>
  <w:style w:type="character" w:customStyle="1" w:styleId="370">
    <w:name w:val="Знак Знак37"/>
    <w:uiPriority w:val="99"/>
    <w:qFormat/>
    <w:locked/>
    <w:rsid w:val="002B166D"/>
    <w:rPr>
      <w:sz w:val="24"/>
      <w:lang w:val="ru-RU" w:eastAsia="ru-RU"/>
    </w:rPr>
  </w:style>
  <w:style w:type="character" w:customStyle="1" w:styleId="360">
    <w:name w:val="Знак Знак36"/>
    <w:uiPriority w:val="99"/>
    <w:qFormat/>
    <w:locked/>
    <w:rsid w:val="002B166D"/>
    <w:rPr>
      <w:sz w:val="24"/>
      <w:lang w:val="ru-RU" w:eastAsia="ru-RU"/>
    </w:rPr>
  </w:style>
  <w:style w:type="character" w:customStyle="1" w:styleId="351">
    <w:name w:val="Знак Знак35"/>
    <w:uiPriority w:val="99"/>
    <w:qFormat/>
    <w:locked/>
    <w:rsid w:val="002B166D"/>
    <w:rPr>
      <w:i/>
      <w:sz w:val="24"/>
      <w:lang w:val="ru-RU" w:eastAsia="ru-RU"/>
    </w:rPr>
  </w:style>
  <w:style w:type="character" w:customStyle="1" w:styleId="340">
    <w:name w:val="Знак Знак34"/>
    <w:uiPriority w:val="99"/>
    <w:qFormat/>
    <w:locked/>
    <w:rsid w:val="002B166D"/>
    <w:rPr>
      <w:rFonts w:ascii="Arial" w:hAnsi="Arial"/>
      <w:sz w:val="22"/>
      <w:lang w:val="ru-RU" w:eastAsia="ru-RU"/>
    </w:rPr>
  </w:style>
  <w:style w:type="character" w:customStyle="1" w:styleId="HTMLAddressChar2">
    <w:name w:val="HTML Address Char2"/>
    <w:uiPriority w:val="99"/>
    <w:locked/>
    <w:rsid w:val="002B166D"/>
    <w:rPr>
      <w:i/>
      <w:sz w:val="24"/>
      <w:lang w:eastAsia="ru-RU"/>
    </w:rPr>
  </w:style>
  <w:style w:type="character" w:customStyle="1" w:styleId="HTMLAddressChar">
    <w:name w:val="HTML Address Char"/>
    <w:basedOn w:val="a3"/>
    <w:uiPriority w:val="99"/>
    <w:qFormat/>
    <w:locked/>
    <w:rsid w:val="002B166D"/>
    <w:rPr>
      <w:rFonts w:cs="Times New Roman"/>
      <w:i/>
      <w:sz w:val="24"/>
      <w:lang w:val="ru-RU" w:eastAsia="ru-RU"/>
    </w:rPr>
  </w:style>
  <w:style w:type="character" w:customStyle="1" w:styleId="HTML10">
    <w:name w:val="Адрес HTML Знак1"/>
    <w:basedOn w:val="a3"/>
    <w:uiPriority w:val="99"/>
    <w:qFormat/>
    <w:rsid w:val="002B166D"/>
    <w:rPr>
      <w:rFonts w:ascii="Times New Roman" w:hAnsi="Times New Roman" w:cs="Times New Roman"/>
      <w:i/>
      <w:iCs/>
      <w:sz w:val="24"/>
      <w:szCs w:val="24"/>
      <w:lang w:eastAsia="ru-RU"/>
    </w:rPr>
  </w:style>
  <w:style w:type="character" w:customStyle="1" w:styleId="HTML120">
    <w:name w:val="Адрес HTML Знак120"/>
    <w:basedOn w:val="a3"/>
    <w:uiPriority w:val="99"/>
    <w:semiHidden/>
    <w:qFormat/>
    <w:rsid w:val="002B166D"/>
    <w:rPr>
      <w:rFonts w:cs="Times New Roman"/>
      <w:i/>
      <w:iCs/>
      <w:sz w:val="24"/>
      <w:szCs w:val="24"/>
    </w:rPr>
  </w:style>
  <w:style w:type="character" w:customStyle="1" w:styleId="HTML119">
    <w:name w:val="Адрес HTML Знак119"/>
    <w:basedOn w:val="a3"/>
    <w:uiPriority w:val="99"/>
    <w:semiHidden/>
    <w:qFormat/>
    <w:rsid w:val="002B166D"/>
    <w:rPr>
      <w:rFonts w:cs="Times New Roman"/>
      <w:i/>
      <w:iCs/>
      <w:sz w:val="24"/>
      <w:szCs w:val="24"/>
    </w:rPr>
  </w:style>
  <w:style w:type="character" w:customStyle="1" w:styleId="HTML118">
    <w:name w:val="Адрес HTML Знак118"/>
    <w:basedOn w:val="a3"/>
    <w:uiPriority w:val="99"/>
    <w:semiHidden/>
    <w:qFormat/>
    <w:rsid w:val="002B166D"/>
    <w:rPr>
      <w:rFonts w:cs="Times New Roman"/>
      <w:i/>
      <w:iCs/>
      <w:sz w:val="24"/>
      <w:szCs w:val="24"/>
    </w:rPr>
  </w:style>
  <w:style w:type="character" w:customStyle="1" w:styleId="HTML117">
    <w:name w:val="Адрес HTML Знак117"/>
    <w:basedOn w:val="a3"/>
    <w:uiPriority w:val="99"/>
    <w:qFormat/>
    <w:rsid w:val="002B166D"/>
    <w:rPr>
      <w:rFonts w:cs="Times New Roman"/>
      <w:i/>
      <w:iCs/>
      <w:sz w:val="24"/>
      <w:szCs w:val="24"/>
    </w:rPr>
  </w:style>
  <w:style w:type="character" w:customStyle="1" w:styleId="HTML116">
    <w:name w:val="Адрес HTML Знак116"/>
    <w:basedOn w:val="a3"/>
    <w:uiPriority w:val="99"/>
    <w:semiHidden/>
    <w:qFormat/>
    <w:rsid w:val="002B166D"/>
    <w:rPr>
      <w:rFonts w:cs="Times New Roman"/>
      <w:i/>
      <w:iCs/>
      <w:sz w:val="24"/>
      <w:szCs w:val="24"/>
    </w:rPr>
  </w:style>
  <w:style w:type="character" w:customStyle="1" w:styleId="HTML115">
    <w:name w:val="Адрес HTML Знак115"/>
    <w:basedOn w:val="a3"/>
    <w:uiPriority w:val="99"/>
    <w:semiHidden/>
    <w:qFormat/>
    <w:rsid w:val="002B166D"/>
    <w:rPr>
      <w:rFonts w:cs="Times New Roman"/>
      <w:i/>
      <w:iCs/>
      <w:sz w:val="24"/>
      <w:szCs w:val="24"/>
    </w:rPr>
  </w:style>
  <w:style w:type="character" w:customStyle="1" w:styleId="HTML114">
    <w:name w:val="Адрес HTML Знак114"/>
    <w:basedOn w:val="a3"/>
    <w:uiPriority w:val="99"/>
    <w:semiHidden/>
    <w:qFormat/>
    <w:rsid w:val="002B166D"/>
    <w:rPr>
      <w:rFonts w:cs="Times New Roman"/>
      <w:i/>
      <w:iCs/>
      <w:sz w:val="24"/>
      <w:szCs w:val="24"/>
    </w:rPr>
  </w:style>
  <w:style w:type="character" w:customStyle="1" w:styleId="HTML113">
    <w:name w:val="Адрес HTML Знак113"/>
    <w:basedOn w:val="a3"/>
    <w:uiPriority w:val="99"/>
    <w:semiHidden/>
    <w:qFormat/>
    <w:rsid w:val="002B166D"/>
    <w:rPr>
      <w:rFonts w:cs="Times New Roman"/>
      <w:i/>
      <w:iCs/>
      <w:sz w:val="24"/>
      <w:szCs w:val="24"/>
    </w:rPr>
  </w:style>
  <w:style w:type="character" w:customStyle="1" w:styleId="HTML112">
    <w:name w:val="Адрес HTML Знак112"/>
    <w:basedOn w:val="a3"/>
    <w:uiPriority w:val="99"/>
    <w:semiHidden/>
    <w:qFormat/>
    <w:rsid w:val="002B166D"/>
    <w:rPr>
      <w:rFonts w:cs="Times New Roman"/>
      <w:i/>
      <w:iCs/>
      <w:sz w:val="24"/>
      <w:szCs w:val="24"/>
    </w:rPr>
  </w:style>
  <w:style w:type="character" w:customStyle="1" w:styleId="HTML111">
    <w:name w:val="Адрес HTML Знак111"/>
    <w:basedOn w:val="a3"/>
    <w:uiPriority w:val="99"/>
    <w:qFormat/>
    <w:rsid w:val="002B166D"/>
    <w:rPr>
      <w:rFonts w:cs="Times New Roman"/>
      <w:i/>
      <w:iCs/>
      <w:sz w:val="24"/>
      <w:szCs w:val="24"/>
    </w:rPr>
  </w:style>
  <w:style w:type="character" w:customStyle="1" w:styleId="HTML110">
    <w:name w:val="Адрес HTML Знак110"/>
    <w:basedOn w:val="a3"/>
    <w:uiPriority w:val="99"/>
    <w:semiHidden/>
    <w:qFormat/>
    <w:rsid w:val="002B166D"/>
    <w:rPr>
      <w:rFonts w:cs="Times New Roman"/>
      <w:i/>
      <w:iCs/>
      <w:sz w:val="24"/>
      <w:szCs w:val="24"/>
    </w:rPr>
  </w:style>
  <w:style w:type="character" w:customStyle="1" w:styleId="HTML19">
    <w:name w:val="Адрес HTML Знак19"/>
    <w:basedOn w:val="a3"/>
    <w:uiPriority w:val="99"/>
    <w:qFormat/>
    <w:rsid w:val="002B166D"/>
    <w:rPr>
      <w:rFonts w:cs="Times New Roman"/>
      <w:i/>
      <w:iCs/>
      <w:sz w:val="24"/>
      <w:szCs w:val="24"/>
    </w:rPr>
  </w:style>
  <w:style w:type="character" w:customStyle="1" w:styleId="HTML18">
    <w:name w:val="Адрес HTML Знак18"/>
    <w:basedOn w:val="a3"/>
    <w:uiPriority w:val="99"/>
    <w:semiHidden/>
    <w:qFormat/>
    <w:rsid w:val="002B166D"/>
    <w:rPr>
      <w:rFonts w:cs="Times New Roman"/>
      <w:i/>
      <w:iCs/>
      <w:sz w:val="24"/>
      <w:szCs w:val="24"/>
    </w:rPr>
  </w:style>
  <w:style w:type="character" w:customStyle="1" w:styleId="HTML17">
    <w:name w:val="Адрес HTML Знак17"/>
    <w:basedOn w:val="a3"/>
    <w:uiPriority w:val="99"/>
    <w:semiHidden/>
    <w:qFormat/>
    <w:rsid w:val="002B166D"/>
    <w:rPr>
      <w:rFonts w:cs="Times New Roman"/>
      <w:i/>
      <w:iCs/>
      <w:sz w:val="24"/>
      <w:szCs w:val="24"/>
    </w:rPr>
  </w:style>
  <w:style w:type="character" w:customStyle="1" w:styleId="HTML16">
    <w:name w:val="Адрес HTML Знак16"/>
    <w:basedOn w:val="a3"/>
    <w:uiPriority w:val="99"/>
    <w:semiHidden/>
    <w:qFormat/>
    <w:rsid w:val="002B166D"/>
    <w:rPr>
      <w:rFonts w:cs="Times New Roman"/>
      <w:i/>
      <w:iCs/>
      <w:sz w:val="24"/>
      <w:szCs w:val="24"/>
    </w:rPr>
  </w:style>
  <w:style w:type="character" w:customStyle="1" w:styleId="HTML15">
    <w:name w:val="Адрес HTML Знак15"/>
    <w:basedOn w:val="a3"/>
    <w:uiPriority w:val="99"/>
    <w:qFormat/>
    <w:rsid w:val="002B166D"/>
    <w:rPr>
      <w:rFonts w:cs="Times New Roman"/>
      <w:i/>
      <w:iCs/>
      <w:sz w:val="24"/>
      <w:szCs w:val="24"/>
    </w:rPr>
  </w:style>
  <w:style w:type="character" w:customStyle="1" w:styleId="HTML14">
    <w:name w:val="Адрес HTML Знак14"/>
    <w:basedOn w:val="a3"/>
    <w:uiPriority w:val="99"/>
    <w:qFormat/>
    <w:rsid w:val="002B166D"/>
    <w:rPr>
      <w:rFonts w:cs="Times New Roman"/>
      <w:i/>
      <w:iCs/>
      <w:sz w:val="24"/>
      <w:szCs w:val="24"/>
    </w:rPr>
  </w:style>
  <w:style w:type="character" w:customStyle="1" w:styleId="HTML13">
    <w:name w:val="Адрес HTML Знак13"/>
    <w:basedOn w:val="a3"/>
    <w:uiPriority w:val="99"/>
    <w:semiHidden/>
    <w:qFormat/>
    <w:rsid w:val="002B166D"/>
    <w:rPr>
      <w:rFonts w:cs="Times New Roman"/>
      <w:i/>
      <w:iCs/>
      <w:sz w:val="24"/>
      <w:szCs w:val="24"/>
    </w:rPr>
  </w:style>
  <w:style w:type="character" w:customStyle="1" w:styleId="HTML12">
    <w:name w:val="Адрес HTML Знак12"/>
    <w:basedOn w:val="a3"/>
    <w:uiPriority w:val="99"/>
    <w:qFormat/>
    <w:rsid w:val="002B166D"/>
    <w:rPr>
      <w:rFonts w:cs="Times New Roman"/>
      <w:i/>
      <w:iCs/>
      <w:sz w:val="22"/>
    </w:rPr>
  </w:style>
  <w:style w:type="character" w:customStyle="1" w:styleId="Web">
    <w:name w:val="Обычный (Web) Знак"/>
    <w:uiPriority w:val="99"/>
    <w:qFormat/>
    <w:locked/>
    <w:rsid w:val="002B166D"/>
    <w:rPr>
      <w:rFonts w:ascii="Tahoma" w:hAnsi="Tahoma"/>
      <w:sz w:val="16"/>
    </w:rPr>
  </w:style>
  <w:style w:type="character" w:customStyle="1" w:styleId="321">
    <w:name w:val="Знак Знак32"/>
    <w:uiPriority w:val="99"/>
    <w:qFormat/>
    <w:locked/>
    <w:rsid w:val="002B166D"/>
    <w:rPr>
      <w:lang w:val="ru-RU" w:eastAsia="ru-RU"/>
    </w:rPr>
  </w:style>
  <w:style w:type="character" w:customStyle="1" w:styleId="317">
    <w:name w:val="Знак Знак31"/>
    <w:uiPriority w:val="99"/>
    <w:qFormat/>
    <w:locked/>
    <w:rsid w:val="002B166D"/>
    <w:rPr>
      <w:sz w:val="24"/>
      <w:lang w:val="ru-RU" w:eastAsia="ru-RU"/>
    </w:rPr>
  </w:style>
  <w:style w:type="character" w:customStyle="1" w:styleId="301">
    <w:name w:val="Знак Знак30"/>
    <w:uiPriority w:val="99"/>
    <w:qFormat/>
    <w:locked/>
    <w:rsid w:val="002B166D"/>
    <w:rPr>
      <w:sz w:val="24"/>
      <w:lang w:val="ru-RU" w:eastAsia="ru-RU"/>
    </w:rPr>
  </w:style>
  <w:style w:type="character" w:customStyle="1" w:styleId="1ff4">
    <w:name w:val="Знак1 Знак Знак"/>
    <w:uiPriority w:val="99"/>
    <w:qFormat/>
    <w:locked/>
    <w:rsid w:val="002B166D"/>
    <w:rPr>
      <w:sz w:val="24"/>
      <w:lang w:val="ru-RU" w:eastAsia="ru-RU"/>
    </w:rPr>
  </w:style>
  <w:style w:type="character" w:customStyle="1" w:styleId="1910">
    <w:name w:val="Знак Знак191"/>
    <w:uiPriority w:val="99"/>
    <w:qFormat/>
    <w:locked/>
    <w:rsid w:val="002B166D"/>
    <w:rPr>
      <w:sz w:val="24"/>
      <w:lang w:val="en-US" w:eastAsia="ru-RU"/>
    </w:rPr>
  </w:style>
  <w:style w:type="character" w:customStyle="1" w:styleId="1411">
    <w:name w:val="Знак Знак141"/>
    <w:uiPriority w:val="99"/>
    <w:qFormat/>
    <w:locked/>
    <w:rsid w:val="002B166D"/>
    <w:rPr>
      <w:rFonts w:ascii="Cambria" w:hAnsi="Cambria"/>
      <w:i/>
      <w:color w:val="4F81BD"/>
      <w:spacing w:val="15"/>
      <w:sz w:val="24"/>
      <w:lang w:val="ru-RU" w:eastAsia="ru-RU"/>
    </w:rPr>
  </w:style>
  <w:style w:type="character" w:customStyle="1" w:styleId="123">
    <w:name w:val="Знак Знак12"/>
    <w:uiPriority w:val="99"/>
    <w:qFormat/>
    <w:locked/>
    <w:rsid w:val="002B166D"/>
    <w:rPr>
      <w:rFonts w:ascii="PragmaticaCTT" w:hAnsi="PragmaticaCTT"/>
      <w:sz w:val="24"/>
      <w:lang w:val="ru-RU" w:eastAsia="ru-RU"/>
    </w:rPr>
  </w:style>
  <w:style w:type="character" w:customStyle="1" w:styleId="2210">
    <w:name w:val="Знак Знак221"/>
    <w:uiPriority w:val="99"/>
    <w:qFormat/>
    <w:locked/>
    <w:rsid w:val="002B166D"/>
    <w:rPr>
      <w:color w:val="000000"/>
      <w:sz w:val="24"/>
      <w:lang w:val="ru-RU" w:eastAsia="ru-RU"/>
    </w:rPr>
  </w:style>
  <w:style w:type="character" w:customStyle="1" w:styleId="290">
    <w:name w:val="Знак Знак29"/>
    <w:uiPriority w:val="99"/>
    <w:qFormat/>
    <w:locked/>
    <w:rsid w:val="002B166D"/>
    <w:rPr>
      <w:sz w:val="16"/>
      <w:lang w:val="ru-RU" w:eastAsia="ru-RU"/>
    </w:rPr>
  </w:style>
  <w:style w:type="character" w:customStyle="1" w:styleId="2510">
    <w:name w:val="Знак Знак251"/>
    <w:uiPriority w:val="99"/>
    <w:qFormat/>
    <w:locked/>
    <w:rsid w:val="002B166D"/>
    <w:rPr>
      <w:sz w:val="24"/>
      <w:lang w:val="ru-RU" w:eastAsia="ru-RU"/>
    </w:rPr>
  </w:style>
  <w:style w:type="character" w:customStyle="1" w:styleId="280">
    <w:name w:val="Знак Знак28"/>
    <w:uiPriority w:val="99"/>
    <w:qFormat/>
    <w:locked/>
    <w:rsid w:val="002B166D"/>
    <w:rPr>
      <w:sz w:val="16"/>
      <w:lang w:val="ru-RU" w:eastAsia="ru-RU"/>
    </w:rPr>
  </w:style>
  <w:style w:type="character" w:customStyle="1" w:styleId="272">
    <w:name w:val="Знак Знак27"/>
    <w:uiPriority w:val="99"/>
    <w:qFormat/>
    <w:locked/>
    <w:rsid w:val="002B166D"/>
    <w:rPr>
      <w:rFonts w:ascii="Courier New" w:hAnsi="Courier New"/>
      <w:lang w:val="ru-RU" w:eastAsia="ru-RU"/>
    </w:rPr>
  </w:style>
  <w:style w:type="character" w:customStyle="1" w:styleId="1810">
    <w:name w:val="Знак Знак181"/>
    <w:uiPriority w:val="99"/>
    <w:qFormat/>
    <w:locked/>
    <w:rsid w:val="002B166D"/>
    <w:rPr>
      <w:b/>
      <w:lang w:val="ru-RU" w:eastAsia="ru-RU"/>
    </w:rPr>
  </w:style>
  <w:style w:type="character" w:customStyle="1" w:styleId="201">
    <w:name w:val="Знак Знак201"/>
    <w:uiPriority w:val="99"/>
    <w:qFormat/>
    <w:locked/>
    <w:rsid w:val="002B166D"/>
    <w:rPr>
      <w:rFonts w:ascii="Tahoma" w:hAnsi="Tahoma"/>
      <w:sz w:val="16"/>
      <w:lang w:val="ru-RU" w:eastAsia="ru-RU"/>
    </w:rPr>
  </w:style>
  <w:style w:type="paragraph" w:customStyle="1" w:styleId="2fc">
    <w:name w:val="Знак Знак Знак Знак Знак Знак2"/>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affff1">
    <w:name w:val="Темы Знак"/>
    <w:link w:val="affff0"/>
    <w:uiPriority w:val="99"/>
    <w:qFormat/>
    <w:locked/>
    <w:rsid w:val="002B166D"/>
    <w:rPr>
      <w:rFonts w:ascii="Times New Roman" w:eastAsia="Calibri" w:hAnsi="Times New Roman" w:cs="Times New Roman"/>
      <w:b/>
      <w:sz w:val="24"/>
      <w:szCs w:val="20"/>
      <w:lang w:eastAsia="ru-RU"/>
    </w:rPr>
  </w:style>
  <w:style w:type="character" w:customStyle="1" w:styleId="affffff">
    <w:name w:val="Основной текст_"/>
    <w:link w:val="1ff5"/>
    <w:qFormat/>
    <w:locked/>
    <w:rsid w:val="002B166D"/>
    <w:rPr>
      <w:rFonts w:ascii="Arial" w:hAnsi="Arial"/>
      <w:sz w:val="19"/>
      <w:shd w:val="clear" w:color="auto" w:fill="FFFFFF"/>
    </w:rPr>
  </w:style>
  <w:style w:type="paragraph" w:customStyle="1" w:styleId="1ff5">
    <w:name w:val="Основной текст1"/>
    <w:basedOn w:val="a2"/>
    <w:link w:val="affffff"/>
    <w:qFormat/>
    <w:rsid w:val="002B166D"/>
    <w:pPr>
      <w:widowControl/>
      <w:shd w:val="clear" w:color="auto" w:fill="FFFFFF"/>
      <w:snapToGrid/>
      <w:spacing w:before="180" w:after="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0"/>
    <w:uiPriority w:val="99"/>
    <w:qFormat/>
    <w:rsid w:val="002B166D"/>
    <w:pPr>
      <w:keepNext/>
      <w:tabs>
        <w:tab w:val="clear" w:pos="567"/>
        <w:tab w:val="clear" w:pos="680"/>
        <w:tab w:val="clear" w:pos="1106"/>
        <w:tab w:val="clear" w:pos="1729"/>
        <w:tab w:val="clear" w:pos="7002"/>
        <w:tab w:val="left" w:pos="792"/>
      </w:tabs>
      <w:autoSpaceDE/>
      <w:autoSpaceDN/>
      <w:adjustRightInd/>
      <w:spacing w:before="240" w:after="60"/>
      <w:jc w:val="left"/>
    </w:pPr>
    <w:rPr>
      <w:rFonts w:ascii="Times New Roman" w:hAnsi="Times New Roman"/>
      <w:b/>
      <w:bCs/>
      <w:kern w:val="32"/>
      <w:sz w:val="24"/>
    </w:rPr>
  </w:style>
  <w:style w:type="paragraph" w:customStyle="1" w:styleId="Style24">
    <w:name w:val="Style24"/>
    <w:basedOn w:val="a2"/>
    <w:uiPriority w:val="99"/>
    <w:qFormat/>
    <w:rsid w:val="002B166D"/>
    <w:pPr>
      <w:autoSpaceDE w:val="0"/>
      <w:autoSpaceDN w:val="0"/>
      <w:adjustRightInd w:val="0"/>
      <w:snapToGrid/>
      <w:spacing w:before="0" w:after="0" w:line="482" w:lineRule="exact"/>
      <w:ind w:firstLine="720"/>
      <w:jc w:val="both"/>
    </w:pPr>
    <w:rPr>
      <w:rFonts w:eastAsia="Times New Roman"/>
      <w:szCs w:val="24"/>
    </w:rPr>
  </w:style>
  <w:style w:type="paragraph" w:customStyle="1" w:styleId="2TimesNewRoman0">
    <w:name w:val="Стиль заголовок 2 + Times New Roman полужирный Первая строка:  0..."/>
    <w:basedOn w:val="2f9"/>
    <w:uiPriority w:val="99"/>
    <w:qFormat/>
    <w:rsid w:val="002B166D"/>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
    <w:name w:val="Стиль1 Знак"/>
    <w:link w:val="1e"/>
    <w:uiPriority w:val="99"/>
    <w:qFormat/>
    <w:locked/>
    <w:rsid w:val="002B166D"/>
    <w:rPr>
      <w:rFonts w:ascii="Times New Roman" w:eastAsia="Calibri" w:hAnsi="Times New Roman" w:cs="Times New Roman"/>
      <w:sz w:val="20"/>
      <w:szCs w:val="20"/>
      <w:lang w:eastAsia="ru-RU"/>
    </w:rPr>
  </w:style>
  <w:style w:type="paragraph" w:customStyle="1" w:styleId="affffff0">
    <w:name w:val="Стиль По ширине"/>
    <w:basedOn w:val="a2"/>
    <w:uiPriority w:val="99"/>
    <w:qFormat/>
    <w:rsid w:val="002B166D"/>
    <w:pPr>
      <w:widowControl/>
      <w:snapToGrid/>
      <w:spacing w:before="0" w:after="0" w:line="312" w:lineRule="auto"/>
      <w:ind w:firstLine="454"/>
      <w:jc w:val="both"/>
    </w:pPr>
    <w:rPr>
      <w:rFonts w:eastAsia="Times New Roman"/>
      <w:szCs w:val="24"/>
    </w:rPr>
  </w:style>
  <w:style w:type="paragraph" w:customStyle="1" w:styleId="Style53">
    <w:name w:val="Style53"/>
    <w:basedOn w:val="a2"/>
    <w:uiPriority w:val="99"/>
    <w:qFormat/>
    <w:rsid w:val="002B166D"/>
    <w:pPr>
      <w:autoSpaceDE w:val="0"/>
      <w:autoSpaceDN w:val="0"/>
      <w:adjustRightInd w:val="0"/>
      <w:snapToGrid/>
      <w:spacing w:before="0" w:after="0" w:line="197" w:lineRule="exact"/>
      <w:ind w:firstLine="456"/>
      <w:jc w:val="both"/>
    </w:pPr>
    <w:rPr>
      <w:rFonts w:ascii="Palatino Linotype" w:eastAsia="Times New Roman" w:hAnsi="Palatino Linotype"/>
      <w:szCs w:val="24"/>
    </w:rPr>
  </w:style>
  <w:style w:type="paragraph" w:customStyle="1" w:styleId="Style57">
    <w:name w:val="Style57"/>
    <w:basedOn w:val="a2"/>
    <w:uiPriority w:val="99"/>
    <w:qFormat/>
    <w:rsid w:val="002B166D"/>
    <w:pPr>
      <w:autoSpaceDE w:val="0"/>
      <w:autoSpaceDN w:val="0"/>
      <w:adjustRightInd w:val="0"/>
      <w:snapToGrid/>
      <w:spacing w:before="0" w:after="0" w:line="216" w:lineRule="exact"/>
      <w:jc w:val="both"/>
    </w:pPr>
    <w:rPr>
      <w:rFonts w:ascii="Palatino Linotype" w:eastAsia="Times New Roman" w:hAnsi="Palatino Linotype"/>
      <w:szCs w:val="24"/>
    </w:rPr>
  </w:style>
  <w:style w:type="paragraph" w:customStyle="1" w:styleId="Style35">
    <w:name w:val="Style35"/>
    <w:basedOn w:val="a2"/>
    <w:uiPriority w:val="99"/>
    <w:qFormat/>
    <w:rsid w:val="002B166D"/>
    <w:pPr>
      <w:autoSpaceDE w:val="0"/>
      <w:autoSpaceDN w:val="0"/>
      <w:adjustRightInd w:val="0"/>
      <w:snapToGrid/>
      <w:spacing w:before="0" w:after="0" w:line="197" w:lineRule="exact"/>
      <w:ind w:firstLine="442"/>
      <w:jc w:val="both"/>
    </w:pPr>
    <w:rPr>
      <w:rFonts w:ascii="Palatino Linotype" w:eastAsia="Times New Roman" w:hAnsi="Palatino Linotype"/>
      <w:szCs w:val="24"/>
    </w:rPr>
  </w:style>
  <w:style w:type="paragraph" w:customStyle="1" w:styleId="Style37">
    <w:name w:val="Style37"/>
    <w:basedOn w:val="a2"/>
    <w:uiPriority w:val="99"/>
    <w:qFormat/>
    <w:rsid w:val="002B166D"/>
    <w:pPr>
      <w:autoSpaceDE w:val="0"/>
      <w:autoSpaceDN w:val="0"/>
      <w:adjustRightInd w:val="0"/>
      <w:snapToGrid/>
      <w:spacing w:before="0" w:after="0" w:line="221" w:lineRule="exact"/>
      <w:ind w:firstLine="221"/>
      <w:jc w:val="both"/>
    </w:pPr>
    <w:rPr>
      <w:rFonts w:ascii="Palatino Linotype" w:eastAsia="Times New Roman" w:hAnsi="Palatino Linotype"/>
      <w:szCs w:val="24"/>
    </w:rPr>
  </w:style>
  <w:style w:type="paragraph" w:customStyle="1" w:styleId="Style31">
    <w:name w:val="Style31"/>
    <w:basedOn w:val="a2"/>
    <w:uiPriority w:val="99"/>
    <w:qFormat/>
    <w:rsid w:val="002B166D"/>
    <w:pPr>
      <w:autoSpaceDE w:val="0"/>
      <w:autoSpaceDN w:val="0"/>
      <w:adjustRightInd w:val="0"/>
      <w:snapToGrid/>
      <w:spacing w:before="0" w:after="0"/>
    </w:pPr>
    <w:rPr>
      <w:rFonts w:ascii="Palatino Linotype" w:eastAsia="Times New Roman" w:hAnsi="Palatino Linotype"/>
      <w:szCs w:val="24"/>
    </w:rPr>
  </w:style>
  <w:style w:type="paragraph" w:customStyle="1" w:styleId="2Arial12">
    <w:name w:val="Стиль Заголовок 2 + Arial полужирный курсив Перед:  12 пт После..."/>
    <w:basedOn w:val="20"/>
    <w:uiPriority w:val="99"/>
    <w:qFormat/>
    <w:rsid w:val="002B166D"/>
    <w:pPr>
      <w:keepNext/>
      <w:tabs>
        <w:tab w:val="clear" w:pos="567"/>
        <w:tab w:val="clear" w:pos="680"/>
        <w:tab w:val="clear" w:pos="1106"/>
        <w:tab w:val="clear" w:pos="1729"/>
        <w:tab w:val="clear" w:pos="7002"/>
        <w:tab w:val="left" w:pos="720"/>
      </w:tabs>
      <w:autoSpaceDE/>
      <w:autoSpaceDN/>
      <w:adjustRightInd/>
      <w:spacing w:before="240" w:after="60"/>
      <w:ind w:left="720" w:hanging="360"/>
    </w:pPr>
    <w:rPr>
      <w:rFonts w:ascii="Arial" w:hAnsi="Arial"/>
      <w:b/>
      <w:bCs/>
      <w:iCs/>
      <w:sz w:val="24"/>
    </w:rPr>
  </w:style>
  <w:style w:type="paragraph" w:customStyle="1" w:styleId="2Arial0">
    <w:name w:val="Стиль Заголовок 2 + Arial полужирный Слева:  0 см Первая строка:..."/>
    <w:basedOn w:val="20"/>
    <w:uiPriority w:val="99"/>
    <w:qFormat/>
    <w:rsid w:val="002B166D"/>
    <w:pPr>
      <w:keepNext/>
      <w:tabs>
        <w:tab w:val="clear" w:pos="567"/>
        <w:tab w:val="clear" w:pos="680"/>
        <w:tab w:val="clear" w:pos="1106"/>
        <w:tab w:val="clear" w:pos="1729"/>
        <w:tab w:val="clear" w:pos="7002"/>
        <w:tab w:val="left" w:pos="720"/>
      </w:tabs>
      <w:autoSpaceDE/>
      <w:autoSpaceDN/>
      <w:adjustRightInd/>
      <w:spacing w:before="240" w:after="60"/>
      <w:ind w:left="720" w:hanging="360"/>
    </w:pPr>
    <w:rPr>
      <w:rFonts w:ascii="Arial" w:hAnsi="Arial"/>
      <w:b/>
      <w:bCs/>
      <w:sz w:val="24"/>
    </w:rPr>
  </w:style>
  <w:style w:type="character" w:customStyle="1" w:styleId="ConsNormal0">
    <w:name w:val="ConsNormal Знак"/>
    <w:link w:val="ConsNormal"/>
    <w:uiPriority w:val="99"/>
    <w:qFormat/>
    <w:locked/>
    <w:rsid w:val="002B166D"/>
    <w:rPr>
      <w:rFonts w:ascii="Arial" w:eastAsia="Calibri" w:hAnsi="Arial" w:cs="Times New Roman"/>
      <w:lang w:eastAsia="ru-RU"/>
    </w:rPr>
  </w:style>
  <w:style w:type="character" w:customStyle="1" w:styleId="223">
    <w:name w:val="Основной текст (22)_"/>
    <w:link w:val="224"/>
    <w:uiPriority w:val="99"/>
    <w:qFormat/>
    <w:locked/>
    <w:rsid w:val="002B166D"/>
    <w:rPr>
      <w:rFonts w:ascii="Century Schoolbook" w:hAnsi="Century Schoolbook"/>
      <w:sz w:val="21"/>
      <w:shd w:val="clear" w:color="auto" w:fill="FFFFFF"/>
    </w:rPr>
  </w:style>
  <w:style w:type="paragraph" w:customStyle="1" w:styleId="224">
    <w:name w:val="Основной текст (22)"/>
    <w:basedOn w:val="a2"/>
    <w:link w:val="223"/>
    <w:uiPriority w:val="99"/>
    <w:qFormat/>
    <w:rsid w:val="002B166D"/>
    <w:pPr>
      <w:widowControl/>
      <w:shd w:val="clear" w:color="auto" w:fill="FFFFFF"/>
      <w:snapToGrid/>
      <w:spacing w:before="540" w:after="12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2B166D"/>
    <w:pPr>
      <w:widowControl/>
      <w:shd w:val="clear" w:color="auto" w:fill="FFFFFF"/>
      <w:snapToGrid/>
      <w:spacing w:before="480" w:after="120" w:line="284" w:lineRule="exact"/>
      <w:ind w:hanging="1620"/>
      <w:jc w:val="both"/>
    </w:pPr>
    <w:rPr>
      <w:rFonts w:ascii="Arial" w:eastAsia="Times New Roman" w:hAnsi="Arial" w:cs="Arial"/>
      <w:color w:val="000000"/>
      <w:sz w:val="19"/>
      <w:szCs w:val="19"/>
    </w:rPr>
  </w:style>
  <w:style w:type="character" w:customStyle="1" w:styleId="136">
    <w:name w:val="Основной текст (13)_"/>
    <w:link w:val="137"/>
    <w:uiPriority w:val="99"/>
    <w:qFormat/>
    <w:locked/>
    <w:rsid w:val="002B166D"/>
    <w:rPr>
      <w:rFonts w:ascii="Century Schoolbook" w:hAnsi="Century Schoolbook"/>
      <w:sz w:val="18"/>
      <w:shd w:val="clear" w:color="auto" w:fill="FFFFFF"/>
    </w:rPr>
  </w:style>
  <w:style w:type="paragraph" w:customStyle="1" w:styleId="137">
    <w:name w:val="Основной текст (13)"/>
    <w:basedOn w:val="a2"/>
    <w:link w:val="136"/>
    <w:uiPriority w:val="99"/>
    <w:qFormat/>
    <w:rsid w:val="002B166D"/>
    <w:pPr>
      <w:widowControl/>
      <w:shd w:val="clear" w:color="auto" w:fill="FFFFFF"/>
      <w:snapToGrid/>
      <w:spacing w:before="480" w:after="30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2B166D"/>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2B166D"/>
    <w:pPr>
      <w:widowControl/>
      <w:shd w:val="clear" w:color="auto" w:fill="FFFFFF"/>
      <w:snapToGrid/>
      <w:spacing w:before="120" w:after="24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2B166D"/>
    <w:rPr>
      <w:rFonts w:ascii="Century Schoolbook" w:hAnsi="Century Schoolbook"/>
      <w:sz w:val="18"/>
      <w:shd w:val="clear" w:color="auto" w:fill="FFFFFF"/>
    </w:rPr>
  </w:style>
  <w:style w:type="paragraph" w:customStyle="1" w:styleId="2Arial1">
    <w:name w:val="Заголовок 2  Arial"/>
    <w:basedOn w:val="20"/>
    <w:uiPriority w:val="99"/>
    <w:qFormat/>
    <w:rsid w:val="002B166D"/>
    <w:pPr>
      <w:keepNext/>
      <w:keepLines/>
      <w:tabs>
        <w:tab w:val="clear" w:pos="567"/>
        <w:tab w:val="clear" w:pos="680"/>
        <w:tab w:val="clear" w:pos="1106"/>
        <w:tab w:val="clear" w:pos="1729"/>
        <w:tab w:val="clear" w:pos="7002"/>
      </w:tabs>
      <w:autoSpaceDE/>
      <w:autoSpaceDN/>
      <w:adjustRightInd/>
      <w:spacing w:before="240" w:after="120"/>
      <w:jc w:val="left"/>
    </w:pPr>
    <w:rPr>
      <w:rFonts w:ascii="Arial" w:hAnsi="Arial" w:cs="Arial"/>
      <w:b/>
      <w:bCs/>
      <w:sz w:val="24"/>
      <w:szCs w:val="24"/>
      <w:lang w:eastAsia="en-US"/>
    </w:rPr>
  </w:style>
  <w:style w:type="paragraph" w:customStyle="1" w:styleId="1ff6">
    <w:name w:val="Заголовок 1  Междустр.интервал:  одинарный"/>
    <w:basedOn w:val="10"/>
    <w:uiPriority w:val="99"/>
    <w:qFormat/>
    <w:rsid w:val="002B166D"/>
    <w:pPr>
      <w:keepNext/>
      <w:tabs>
        <w:tab w:val="clear" w:pos="567"/>
        <w:tab w:val="clear" w:pos="680"/>
        <w:tab w:val="clear" w:pos="1106"/>
        <w:tab w:val="clear" w:pos="1729"/>
        <w:tab w:val="clear" w:pos="7002"/>
      </w:tabs>
      <w:autoSpaceDE/>
      <w:autoSpaceDN/>
      <w:adjustRightInd/>
      <w:spacing w:before="240" w:after="60"/>
    </w:pPr>
    <w:rPr>
      <w:rFonts w:ascii="Arial" w:hAnsi="Arial" w:cs="Arial"/>
      <w:b/>
      <w:bCs/>
      <w:caps/>
      <w:kern w:val="32"/>
      <w:sz w:val="32"/>
      <w:szCs w:val="32"/>
      <w:lang w:eastAsia="en-US"/>
    </w:rPr>
  </w:style>
  <w:style w:type="paragraph" w:customStyle="1" w:styleId="article">
    <w:name w:val="article"/>
    <w:basedOn w:val="a2"/>
    <w:uiPriority w:val="99"/>
    <w:qFormat/>
    <w:rsid w:val="002B166D"/>
    <w:pPr>
      <w:widowControl/>
      <w:snapToGrid/>
      <w:spacing w:beforeAutospacing="1" w:afterAutospacing="1"/>
    </w:pPr>
    <w:rPr>
      <w:rFonts w:eastAsia="Times New Roman"/>
      <w:szCs w:val="24"/>
    </w:rPr>
  </w:style>
  <w:style w:type="character" w:customStyle="1" w:styleId="affffff1">
    <w:name w:val="Без интервала Знак"/>
    <w:link w:val="94"/>
    <w:uiPriority w:val="99"/>
    <w:qFormat/>
    <w:locked/>
    <w:rsid w:val="002B166D"/>
    <w:rPr>
      <w:lang w:val="en-US"/>
    </w:rPr>
  </w:style>
  <w:style w:type="paragraph" w:customStyle="1" w:styleId="94">
    <w:name w:val="Без интервала9"/>
    <w:link w:val="affffff1"/>
    <w:uiPriority w:val="99"/>
    <w:rsid w:val="002B166D"/>
    <w:pPr>
      <w:spacing w:before="100" w:beforeAutospacing="1" w:after="100" w:afterAutospacing="1" w:line="240" w:lineRule="auto"/>
    </w:pPr>
    <w:rPr>
      <w:lang w:val="en-US"/>
    </w:rPr>
  </w:style>
  <w:style w:type="paragraph" w:styleId="affffff2">
    <w:name w:val="No Spacing"/>
    <w:link w:val="64"/>
    <w:uiPriority w:val="99"/>
    <w:qFormat/>
    <w:rsid w:val="002B166D"/>
    <w:pPr>
      <w:spacing w:after="160" w:line="259" w:lineRule="auto"/>
    </w:pPr>
    <w:rPr>
      <w:rFonts w:ascii="Times New Roman" w:eastAsia="Calibri" w:hAnsi="Times New Roman" w:cs="Times New Roman"/>
      <w:lang w:eastAsia="ru-RU"/>
    </w:rPr>
  </w:style>
  <w:style w:type="character" w:customStyle="1" w:styleId="1220">
    <w:name w:val="Знак1 Знак Знак22"/>
    <w:uiPriority w:val="99"/>
    <w:qFormat/>
    <w:locked/>
    <w:rsid w:val="002B166D"/>
    <w:rPr>
      <w:sz w:val="24"/>
    </w:rPr>
  </w:style>
  <w:style w:type="paragraph" w:styleId="2fd">
    <w:name w:val="Quote"/>
    <w:basedOn w:val="a2"/>
    <w:next w:val="a2"/>
    <w:link w:val="241"/>
    <w:uiPriority w:val="99"/>
    <w:qFormat/>
    <w:rsid w:val="002B166D"/>
    <w:pPr>
      <w:widowControl/>
      <w:snapToGrid/>
      <w:spacing w:before="0" w:after="0"/>
    </w:pPr>
    <w:rPr>
      <w:rFonts w:ascii="Calibri" w:eastAsia="Times New Roman" w:hAnsi="Calibri"/>
      <w:i/>
      <w:iCs/>
      <w:color w:val="000000"/>
      <w:szCs w:val="24"/>
    </w:rPr>
  </w:style>
  <w:style w:type="character" w:customStyle="1" w:styleId="2fe">
    <w:name w:val="Цитата 2 Знак"/>
    <w:basedOn w:val="a3"/>
    <w:link w:val="281"/>
    <w:uiPriority w:val="99"/>
    <w:qFormat/>
    <w:rsid w:val="002B166D"/>
    <w:rPr>
      <w:rFonts w:ascii="Times New Roman" w:eastAsia="Calibri" w:hAnsi="Times New Roman" w:cs="Times New Roman"/>
      <w:i/>
      <w:iCs/>
      <w:color w:val="000000" w:themeColor="text1"/>
      <w:sz w:val="24"/>
      <w:szCs w:val="20"/>
      <w:lang w:eastAsia="ru-RU"/>
    </w:rPr>
  </w:style>
  <w:style w:type="character" w:customStyle="1" w:styleId="QuoteChar">
    <w:name w:val="Quote Char"/>
    <w:basedOn w:val="a3"/>
    <w:link w:val="2110"/>
    <w:uiPriority w:val="99"/>
    <w:qFormat/>
    <w:locked/>
    <w:rsid w:val="002B166D"/>
    <w:rPr>
      <w:rFonts w:cs="Times New Roman"/>
      <w:i/>
      <w:color w:val="000000"/>
      <w:sz w:val="24"/>
    </w:rPr>
  </w:style>
  <w:style w:type="paragraph" w:customStyle="1" w:styleId="2110">
    <w:name w:val="Цитата 211"/>
    <w:basedOn w:val="a2"/>
    <w:next w:val="a2"/>
    <w:link w:val="QuoteChar"/>
    <w:uiPriority w:val="99"/>
    <w:rsid w:val="002B166D"/>
    <w:pPr>
      <w:widowControl/>
      <w:snapToGrid/>
      <w:spacing w:before="0" w:after="0"/>
    </w:pPr>
    <w:rPr>
      <w:rFonts w:asciiTheme="minorHAnsi" w:eastAsiaTheme="minorHAnsi" w:hAnsiTheme="minorHAnsi"/>
      <w:i/>
      <w:color w:val="000000"/>
      <w:szCs w:val="22"/>
      <w:lang w:eastAsia="en-US"/>
    </w:rPr>
  </w:style>
  <w:style w:type="character" w:customStyle="1" w:styleId="241">
    <w:name w:val="Цитата 2 Знак4"/>
    <w:basedOn w:val="a3"/>
    <w:link w:val="2fd"/>
    <w:uiPriority w:val="99"/>
    <w:locked/>
    <w:rsid w:val="002B166D"/>
    <w:rPr>
      <w:rFonts w:ascii="Calibri" w:eastAsia="Times New Roman" w:hAnsi="Calibri" w:cs="Times New Roman"/>
      <w:i/>
      <w:iCs/>
      <w:color w:val="000000"/>
      <w:sz w:val="24"/>
      <w:szCs w:val="24"/>
      <w:lang w:eastAsia="ru-RU"/>
    </w:rPr>
  </w:style>
  <w:style w:type="character" w:customStyle="1" w:styleId="IntenseQuoteChar7">
    <w:name w:val="Intense Quote Char7"/>
    <w:uiPriority w:val="99"/>
    <w:locked/>
    <w:rsid w:val="002B166D"/>
    <w:rPr>
      <w:rFonts w:ascii="Calibri" w:hAnsi="Calibri"/>
      <w:b/>
      <w:i/>
      <w:color w:val="4F81BD"/>
      <w:sz w:val="24"/>
    </w:rPr>
  </w:style>
  <w:style w:type="character" w:customStyle="1" w:styleId="510">
    <w:name w:val="Знак5 Знак Знак1"/>
    <w:uiPriority w:val="99"/>
    <w:locked/>
    <w:rsid w:val="002B166D"/>
    <w:rPr>
      <w:sz w:val="16"/>
      <w:lang w:val="ru-RU" w:eastAsia="ru-RU"/>
    </w:rPr>
  </w:style>
  <w:style w:type="character" w:customStyle="1" w:styleId="125">
    <w:name w:val="Знак1 Знак Знак25"/>
    <w:uiPriority w:val="99"/>
    <w:qFormat/>
    <w:locked/>
    <w:rsid w:val="002B166D"/>
    <w:rPr>
      <w:sz w:val="24"/>
    </w:rPr>
  </w:style>
  <w:style w:type="character" w:customStyle="1" w:styleId="124">
    <w:name w:val="Знак1 Знак Знак24"/>
    <w:uiPriority w:val="99"/>
    <w:qFormat/>
    <w:locked/>
    <w:rsid w:val="002B166D"/>
    <w:rPr>
      <w:sz w:val="24"/>
    </w:rPr>
  </w:style>
  <w:style w:type="character" w:customStyle="1" w:styleId="1230">
    <w:name w:val="Знак1 Знак Знак23"/>
    <w:uiPriority w:val="99"/>
    <w:qFormat/>
    <w:locked/>
    <w:rsid w:val="002B166D"/>
    <w:rPr>
      <w:sz w:val="24"/>
    </w:rPr>
  </w:style>
  <w:style w:type="character" w:customStyle="1" w:styleId="216">
    <w:name w:val="Цитата 2 Знак1"/>
    <w:basedOn w:val="a3"/>
    <w:uiPriority w:val="99"/>
    <w:qFormat/>
    <w:rsid w:val="002B166D"/>
    <w:rPr>
      <w:rFonts w:cs="Times New Roman"/>
      <w:i/>
      <w:iCs/>
      <w:color w:val="404040"/>
      <w:sz w:val="24"/>
      <w:szCs w:val="24"/>
    </w:rPr>
  </w:style>
  <w:style w:type="paragraph" w:customStyle="1" w:styleId="p12">
    <w:name w:val="p12"/>
    <w:basedOn w:val="a2"/>
    <w:uiPriority w:val="99"/>
    <w:qFormat/>
    <w:rsid w:val="002B166D"/>
    <w:pPr>
      <w:widowControl/>
      <w:snapToGrid/>
      <w:spacing w:beforeAutospacing="1" w:afterAutospacing="1"/>
    </w:pPr>
    <w:rPr>
      <w:rFonts w:eastAsia="Times New Roman"/>
      <w:szCs w:val="24"/>
    </w:rPr>
  </w:style>
  <w:style w:type="paragraph" w:styleId="affffff3">
    <w:name w:val="Intense Quote"/>
    <w:basedOn w:val="a2"/>
    <w:next w:val="a2"/>
    <w:link w:val="47"/>
    <w:uiPriority w:val="99"/>
    <w:qFormat/>
    <w:rsid w:val="002B166D"/>
    <w:pPr>
      <w:widowControl/>
      <w:pBdr>
        <w:bottom w:val="single" w:sz="4" w:space="4" w:color="4F81BD"/>
      </w:pBdr>
      <w:snapToGrid/>
      <w:spacing w:before="200" w:after="280"/>
      <w:ind w:left="936" w:right="936"/>
    </w:pPr>
    <w:rPr>
      <w:rFonts w:ascii="Calibri" w:hAnsi="Calibri"/>
      <w:b/>
      <w:i/>
      <w:color w:val="4F81BD"/>
    </w:rPr>
  </w:style>
  <w:style w:type="character" w:customStyle="1" w:styleId="affffff4">
    <w:name w:val="Выделенная цитата Знак"/>
    <w:basedOn w:val="a3"/>
    <w:link w:val="82"/>
    <w:uiPriority w:val="99"/>
    <w:qFormat/>
    <w:rsid w:val="002B166D"/>
    <w:rPr>
      <w:rFonts w:ascii="Times New Roman" w:eastAsia="Calibri" w:hAnsi="Times New Roman" w:cs="Times New Roman"/>
      <w:b/>
      <w:bCs/>
      <w:i/>
      <w:iCs/>
      <w:color w:val="4F81BD" w:themeColor="accent1"/>
      <w:sz w:val="24"/>
      <w:szCs w:val="20"/>
      <w:lang w:eastAsia="ru-RU"/>
    </w:rPr>
  </w:style>
  <w:style w:type="character" w:customStyle="1" w:styleId="IntenseQuoteChar">
    <w:name w:val="Intense Quote Char"/>
    <w:basedOn w:val="a3"/>
    <w:link w:val="11e"/>
    <w:uiPriority w:val="99"/>
    <w:qFormat/>
    <w:locked/>
    <w:rsid w:val="002B166D"/>
    <w:rPr>
      <w:rFonts w:cs="Times New Roman"/>
      <w:b/>
      <w:i/>
      <w:color w:val="4F81BD"/>
      <w:sz w:val="24"/>
    </w:rPr>
  </w:style>
  <w:style w:type="paragraph" w:customStyle="1" w:styleId="11e">
    <w:name w:val="Выделенная цитата11"/>
    <w:basedOn w:val="a2"/>
    <w:next w:val="a2"/>
    <w:link w:val="IntenseQuoteChar"/>
    <w:uiPriority w:val="99"/>
    <w:rsid w:val="002B166D"/>
    <w:pPr>
      <w:widowControl/>
      <w:pBdr>
        <w:bottom w:val="single" w:sz="4" w:space="4" w:color="4F81BD"/>
      </w:pBdr>
      <w:snapToGrid/>
      <w:spacing w:before="200" w:after="280"/>
      <w:ind w:left="936" w:right="936"/>
    </w:pPr>
    <w:rPr>
      <w:rFonts w:asciiTheme="minorHAnsi" w:eastAsiaTheme="minorHAnsi" w:hAnsiTheme="minorHAnsi"/>
      <w:b/>
      <w:i/>
      <w:color w:val="4F81BD"/>
      <w:szCs w:val="22"/>
      <w:lang w:eastAsia="en-US"/>
    </w:rPr>
  </w:style>
  <w:style w:type="character" w:customStyle="1" w:styleId="47">
    <w:name w:val="Выделенная цитата Знак4"/>
    <w:basedOn w:val="a3"/>
    <w:link w:val="affffff3"/>
    <w:uiPriority w:val="99"/>
    <w:locked/>
    <w:rsid w:val="002B166D"/>
    <w:rPr>
      <w:rFonts w:ascii="Calibri" w:eastAsia="Calibri" w:hAnsi="Calibri" w:cs="Times New Roman"/>
      <w:b/>
      <w:i/>
      <w:color w:val="4F81BD"/>
      <w:sz w:val="24"/>
      <w:szCs w:val="20"/>
      <w:lang w:eastAsia="ru-RU"/>
    </w:rPr>
  </w:style>
  <w:style w:type="character" w:customStyle="1" w:styleId="1ff7">
    <w:name w:val="Выделенная цитата Знак1"/>
    <w:basedOn w:val="a3"/>
    <w:uiPriority w:val="99"/>
    <w:qFormat/>
    <w:rsid w:val="002B166D"/>
    <w:rPr>
      <w:rFonts w:ascii="Times New Roman" w:hAnsi="Times New Roman" w:cs="Times New Roman"/>
      <w:i/>
      <w:iCs/>
      <w:color w:val="5B9BD5"/>
      <w:sz w:val="24"/>
      <w:szCs w:val="24"/>
      <w:lang w:eastAsia="ru-RU"/>
    </w:rPr>
  </w:style>
  <w:style w:type="character" w:customStyle="1" w:styleId="1201">
    <w:name w:val="Выделенная цитата Знак120"/>
    <w:basedOn w:val="a3"/>
    <w:uiPriority w:val="99"/>
    <w:qFormat/>
    <w:rsid w:val="002B166D"/>
    <w:rPr>
      <w:rFonts w:cs="Times New Roman"/>
      <w:i/>
      <w:iCs/>
      <w:color w:val="5B9BD5"/>
      <w:sz w:val="24"/>
      <w:szCs w:val="24"/>
    </w:rPr>
  </w:style>
  <w:style w:type="character" w:customStyle="1" w:styleId="1190">
    <w:name w:val="Выделенная цитата Знак119"/>
    <w:basedOn w:val="a3"/>
    <w:uiPriority w:val="99"/>
    <w:qFormat/>
    <w:rsid w:val="002B166D"/>
    <w:rPr>
      <w:rFonts w:cs="Times New Roman"/>
      <w:i/>
      <w:iCs/>
      <w:color w:val="5B9BD5"/>
      <w:sz w:val="24"/>
      <w:szCs w:val="24"/>
    </w:rPr>
  </w:style>
  <w:style w:type="character" w:customStyle="1" w:styleId="1180">
    <w:name w:val="Выделенная цитата Знак118"/>
    <w:basedOn w:val="a3"/>
    <w:uiPriority w:val="99"/>
    <w:qFormat/>
    <w:rsid w:val="002B166D"/>
    <w:rPr>
      <w:rFonts w:cs="Times New Roman"/>
      <w:i/>
      <w:iCs/>
      <w:color w:val="5B9BD5"/>
      <w:sz w:val="24"/>
      <w:szCs w:val="24"/>
    </w:rPr>
  </w:style>
  <w:style w:type="character" w:customStyle="1" w:styleId="1170">
    <w:name w:val="Выделенная цитата Знак117"/>
    <w:basedOn w:val="a3"/>
    <w:uiPriority w:val="99"/>
    <w:qFormat/>
    <w:rsid w:val="002B166D"/>
    <w:rPr>
      <w:rFonts w:cs="Times New Roman"/>
      <w:i/>
      <w:iCs/>
      <w:color w:val="5B9BD5"/>
      <w:sz w:val="24"/>
      <w:szCs w:val="24"/>
    </w:rPr>
  </w:style>
  <w:style w:type="character" w:customStyle="1" w:styleId="1160">
    <w:name w:val="Выделенная цитата Знак116"/>
    <w:basedOn w:val="a3"/>
    <w:uiPriority w:val="99"/>
    <w:qFormat/>
    <w:rsid w:val="002B166D"/>
    <w:rPr>
      <w:rFonts w:cs="Times New Roman"/>
      <w:i/>
      <w:iCs/>
      <w:color w:val="5B9BD5"/>
      <w:sz w:val="24"/>
      <w:szCs w:val="24"/>
    </w:rPr>
  </w:style>
  <w:style w:type="character" w:customStyle="1" w:styleId="1150">
    <w:name w:val="Выделенная цитата Знак115"/>
    <w:basedOn w:val="a3"/>
    <w:uiPriority w:val="99"/>
    <w:qFormat/>
    <w:rsid w:val="002B166D"/>
    <w:rPr>
      <w:rFonts w:cs="Times New Roman"/>
      <w:i/>
      <w:iCs/>
      <w:color w:val="5B9BD5"/>
      <w:sz w:val="24"/>
      <w:szCs w:val="24"/>
    </w:rPr>
  </w:style>
  <w:style w:type="character" w:customStyle="1" w:styleId="1140">
    <w:name w:val="Выделенная цитата Знак114"/>
    <w:basedOn w:val="a3"/>
    <w:uiPriority w:val="99"/>
    <w:qFormat/>
    <w:rsid w:val="002B166D"/>
    <w:rPr>
      <w:rFonts w:cs="Times New Roman"/>
      <w:i/>
      <w:iCs/>
      <w:color w:val="5B9BD5"/>
      <w:sz w:val="24"/>
      <w:szCs w:val="24"/>
    </w:rPr>
  </w:style>
  <w:style w:type="character" w:customStyle="1" w:styleId="1130">
    <w:name w:val="Выделенная цитата Знак113"/>
    <w:basedOn w:val="a3"/>
    <w:uiPriority w:val="99"/>
    <w:qFormat/>
    <w:rsid w:val="002B166D"/>
    <w:rPr>
      <w:rFonts w:cs="Times New Roman"/>
      <w:i/>
      <w:iCs/>
      <w:color w:val="5B9BD5"/>
      <w:sz w:val="24"/>
      <w:szCs w:val="24"/>
    </w:rPr>
  </w:style>
  <w:style w:type="character" w:customStyle="1" w:styleId="1120">
    <w:name w:val="Выделенная цитата Знак112"/>
    <w:basedOn w:val="a3"/>
    <w:uiPriority w:val="99"/>
    <w:qFormat/>
    <w:rsid w:val="002B166D"/>
    <w:rPr>
      <w:rFonts w:cs="Times New Roman"/>
      <w:i/>
      <w:iCs/>
      <w:color w:val="5B9BD5"/>
      <w:sz w:val="24"/>
      <w:szCs w:val="24"/>
    </w:rPr>
  </w:style>
  <w:style w:type="character" w:customStyle="1" w:styleId="1110">
    <w:name w:val="Выделенная цитата Знак111"/>
    <w:basedOn w:val="a3"/>
    <w:uiPriority w:val="99"/>
    <w:qFormat/>
    <w:rsid w:val="002B166D"/>
    <w:rPr>
      <w:rFonts w:cs="Times New Roman"/>
      <w:i/>
      <w:iCs/>
      <w:color w:val="5B9BD5"/>
      <w:sz w:val="24"/>
      <w:szCs w:val="24"/>
    </w:rPr>
  </w:style>
  <w:style w:type="character" w:customStyle="1" w:styleId="1101">
    <w:name w:val="Выделенная цитата Знак110"/>
    <w:basedOn w:val="a3"/>
    <w:uiPriority w:val="99"/>
    <w:qFormat/>
    <w:rsid w:val="002B166D"/>
    <w:rPr>
      <w:rFonts w:cs="Times New Roman"/>
      <w:i/>
      <w:iCs/>
      <w:color w:val="5B9BD5"/>
      <w:sz w:val="24"/>
      <w:szCs w:val="24"/>
    </w:rPr>
  </w:style>
  <w:style w:type="character" w:customStyle="1" w:styleId="192">
    <w:name w:val="Выделенная цитата Знак19"/>
    <w:basedOn w:val="a3"/>
    <w:uiPriority w:val="99"/>
    <w:qFormat/>
    <w:rsid w:val="002B166D"/>
    <w:rPr>
      <w:rFonts w:cs="Times New Roman"/>
      <w:i/>
      <w:iCs/>
      <w:color w:val="5B9BD5"/>
      <w:sz w:val="24"/>
      <w:szCs w:val="24"/>
    </w:rPr>
  </w:style>
  <w:style w:type="character" w:customStyle="1" w:styleId="182">
    <w:name w:val="Выделенная цитата Знак18"/>
    <w:basedOn w:val="a3"/>
    <w:uiPriority w:val="99"/>
    <w:qFormat/>
    <w:rsid w:val="002B166D"/>
    <w:rPr>
      <w:rFonts w:cs="Times New Roman"/>
      <w:i/>
      <w:iCs/>
      <w:color w:val="5B9BD5"/>
      <w:sz w:val="24"/>
      <w:szCs w:val="24"/>
    </w:rPr>
  </w:style>
  <w:style w:type="character" w:customStyle="1" w:styleId="172">
    <w:name w:val="Выделенная цитата Знак17"/>
    <w:basedOn w:val="a3"/>
    <w:uiPriority w:val="99"/>
    <w:qFormat/>
    <w:rsid w:val="002B166D"/>
    <w:rPr>
      <w:rFonts w:cs="Times New Roman"/>
      <w:i/>
      <w:iCs/>
      <w:color w:val="5B9BD5"/>
      <w:sz w:val="24"/>
      <w:szCs w:val="24"/>
    </w:rPr>
  </w:style>
  <w:style w:type="character" w:customStyle="1" w:styleId="163">
    <w:name w:val="Выделенная цитата Знак16"/>
    <w:basedOn w:val="a3"/>
    <w:uiPriority w:val="99"/>
    <w:qFormat/>
    <w:rsid w:val="002B166D"/>
    <w:rPr>
      <w:rFonts w:cs="Times New Roman"/>
      <w:i/>
      <w:iCs/>
      <w:color w:val="5B9BD5"/>
      <w:sz w:val="24"/>
      <w:szCs w:val="24"/>
    </w:rPr>
  </w:style>
  <w:style w:type="character" w:customStyle="1" w:styleId="152">
    <w:name w:val="Выделенная цитата Знак15"/>
    <w:basedOn w:val="a3"/>
    <w:uiPriority w:val="99"/>
    <w:qFormat/>
    <w:rsid w:val="002B166D"/>
    <w:rPr>
      <w:rFonts w:cs="Times New Roman"/>
      <w:i/>
      <w:iCs/>
      <w:color w:val="5B9BD5"/>
      <w:sz w:val="24"/>
      <w:szCs w:val="24"/>
    </w:rPr>
  </w:style>
  <w:style w:type="character" w:customStyle="1" w:styleId="144">
    <w:name w:val="Выделенная цитата Знак14"/>
    <w:basedOn w:val="a3"/>
    <w:uiPriority w:val="99"/>
    <w:qFormat/>
    <w:rsid w:val="002B166D"/>
    <w:rPr>
      <w:rFonts w:cs="Times New Roman"/>
      <w:i/>
      <w:iCs/>
      <w:color w:val="5B9BD5"/>
      <w:sz w:val="24"/>
      <w:szCs w:val="24"/>
    </w:rPr>
  </w:style>
  <w:style w:type="character" w:customStyle="1" w:styleId="138">
    <w:name w:val="Выделенная цитата Знак13"/>
    <w:basedOn w:val="a3"/>
    <w:uiPriority w:val="99"/>
    <w:qFormat/>
    <w:rsid w:val="002B166D"/>
    <w:rPr>
      <w:rFonts w:cs="Times New Roman"/>
      <w:i/>
      <w:iCs/>
      <w:color w:val="5B9BD5"/>
      <w:sz w:val="24"/>
      <w:szCs w:val="24"/>
    </w:rPr>
  </w:style>
  <w:style w:type="character" w:customStyle="1" w:styleId="126">
    <w:name w:val="Выделенная цитата Знак12"/>
    <w:basedOn w:val="a3"/>
    <w:uiPriority w:val="99"/>
    <w:qFormat/>
    <w:rsid w:val="002B166D"/>
    <w:rPr>
      <w:rFonts w:cs="Times New Roman"/>
      <w:i/>
      <w:iCs/>
      <w:color w:val="5B9BD5"/>
      <w:sz w:val="24"/>
      <w:szCs w:val="24"/>
    </w:rPr>
  </w:style>
  <w:style w:type="paragraph" w:customStyle="1" w:styleId="1ff8">
    <w:name w:val="Заголовок оглавления1"/>
    <w:basedOn w:val="10"/>
    <w:next w:val="a2"/>
    <w:uiPriority w:val="99"/>
    <w:qFormat/>
    <w:rsid w:val="002B166D"/>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cs="Arial"/>
      <w:b/>
      <w:bCs/>
      <w:caps/>
      <w:color w:val="365F91"/>
      <w:kern w:val="32"/>
      <w:sz w:val="28"/>
      <w:szCs w:val="28"/>
    </w:rPr>
  </w:style>
  <w:style w:type="paragraph" w:customStyle="1" w:styleId="2123">
    <w:name w:val="Стиль Заголовок 2 + Перед:  12 пт После:  3 пт"/>
    <w:basedOn w:val="20"/>
    <w:uiPriority w:val="99"/>
    <w:qFormat/>
    <w:rsid w:val="002B166D"/>
    <w:pPr>
      <w:keepNext/>
      <w:tabs>
        <w:tab w:val="clear" w:pos="567"/>
        <w:tab w:val="clear" w:pos="680"/>
        <w:tab w:val="clear" w:pos="1106"/>
        <w:tab w:val="clear" w:pos="1729"/>
        <w:tab w:val="clear" w:pos="7002"/>
      </w:tabs>
      <w:autoSpaceDE/>
      <w:autoSpaceDN/>
      <w:adjustRightInd/>
      <w:spacing w:before="240" w:after="60"/>
      <w:jc w:val="left"/>
    </w:pPr>
    <w:rPr>
      <w:rFonts w:ascii="Arial" w:hAnsi="Arial"/>
      <w:b/>
      <w:bCs/>
      <w:iCs/>
      <w:sz w:val="24"/>
    </w:rPr>
  </w:style>
  <w:style w:type="paragraph" w:customStyle="1" w:styleId="2ff">
    <w:name w:val="Обычный 2"/>
    <w:basedOn w:val="a2"/>
    <w:uiPriority w:val="99"/>
    <w:qFormat/>
    <w:rsid w:val="002B166D"/>
    <w:pPr>
      <w:widowControl/>
      <w:tabs>
        <w:tab w:val="left" w:pos="1440"/>
      </w:tabs>
      <w:snapToGrid/>
      <w:spacing w:before="0" w:after="0"/>
      <w:ind w:left="1440" w:hanging="360"/>
      <w:jc w:val="both"/>
    </w:pPr>
    <w:rPr>
      <w:rFonts w:eastAsia="Times New Roman"/>
      <w:sz w:val="20"/>
    </w:rPr>
  </w:style>
  <w:style w:type="paragraph" w:customStyle="1" w:styleId="MTDisplayEquation">
    <w:name w:val="MTDisplayEquation"/>
    <w:basedOn w:val="a2"/>
    <w:uiPriority w:val="99"/>
    <w:qFormat/>
    <w:rsid w:val="002B166D"/>
    <w:pPr>
      <w:widowControl/>
      <w:tabs>
        <w:tab w:val="center" w:pos="4680"/>
        <w:tab w:val="right" w:pos="9360"/>
      </w:tabs>
      <w:snapToGrid/>
      <w:spacing w:before="0" w:after="0"/>
    </w:pPr>
    <w:rPr>
      <w:rFonts w:eastAsia="Times New Roman"/>
      <w:lang w:val="en-US"/>
    </w:rPr>
  </w:style>
  <w:style w:type="paragraph" w:customStyle="1" w:styleId="msolistparagraph0">
    <w:name w:val="msolistparagraph"/>
    <w:basedOn w:val="a2"/>
    <w:uiPriority w:val="99"/>
    <w:qFormat/>
    <w:rsid w:val="002B166D"/>
    <w:pPr>
      <w:widowControl/>
      <w:snapToGrid/>
      <w:spacing w:before="0" w:after="0" w:line="312" w:lineRule="auto"/>
      <w:ind w:left="720" w:firstLine="454"/>
      <w:contextualSpacing/>
      <w:jc w:val="both"/>
    </w:pPr>
    <w:rPr>
      <w:rFonts w:eastAsia="Times New Roman"/>
      <w:szCs w:val="24"/>
    </w:rPr>
  </w:style>
  <w:style w:type="paragraph" w:customStyle="1" w:styleId="msonormalcxspmiddle">
    <w:name w:val="msonormalcxspmiddle"/>
    <w:basedOn w:val="a2"/>
    <w:uiPriority w:val="99"/>
    <w:qFormat/>
    <w:rsid w:val="002B166D"/>
    <w:pPr>
      <w:widowControl/>
      <w:snapToGrid/>
      <w:spacing w:beforeAutospacing="1" w:afterAutospacing="1"/>
    </w:pPr>
    <w:rPr>
      <w:rFonts w:eastAsia="Times New Roman"/>
      <w:szCs w:val="24"/>
    </w:rPr>
  </w:style>
  <w:style w:type="character" w:customStyle="1" w:styleId="affffff5">
    <w:name w:val="ВЭС отступ Знак"/>
    <w:link w:val="affffff6"/>
    <w:uiPriority w:val="99"/>
    <w:qFormat/>
    <w:locked/>
    <w:rsid w:val="002B166D"/>
    <w:rPr>
      <w:color w:val="000000"/>
      <w:sz w:val="24"/>
    </w:rPr>
  </w:style>
  <w:style w:type="paragraph" w:customStyle="1" w:styleId="affffff6">
    <w:name w:val="ВЭС отступ"/>
    <w:basedOn w:val="a2"/>
    <w:link w:val="affffff5"/>
    <w:uiPriority w:val="99"/>
    <w:qFormat/>
    <w:rsid w:val="002B166D"/>
    <w:pPr>
      <w:widowControl/>
      <w:snapToGrid/>
      <w:spacing w:before="0" w:after="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0"/>
    <w:uiPriority w:val="99"/>
    <w:qFormat/>
    <w:rsid w:val="002B166D"/>
    <w:pPr>
      <w:keepNext/>
      <w:tabs>
        <w:tab w:val="clear" w:pos="567"/>
        <w:tab w:val="clear" w:pos="680"/>
        <w:tab w:val="clear" w:pos="1106"/>
        <w:tab w:val="clear" w:pos="1729"/>
        <w:tab w:val="clear" w:pos="7002"/>
        <w:tab w:val="left" w:pos="360"/>
      </w:tabs>
      <w:autoSpaceDE/>
      <w:autoSpaceDN/>
      <w:adjustRightInd/>
      <w:spacing w:before="120" w:after="120"/>
      <w:jc w:val="left"/>
    </w:pPr>
    <w:rPr>
      <w:rFonts w:ascii="Arial" w:hAnsi="Arial"/>
      <w:b/>
      <w:bCs/>
      <w:kern w:val="32"/>
      <w:sz w:val="24"/>
    </w:rPr>
  </w:style>
  <w:style w:type="paragraph" w:customStyle="1" w:styleId="145">
    <w:name w:val="Основной 14"/>
    <w:basedOn w:val="a2"/>
    <w:uiPriority w:val="99"/>
    <w:qFormat/>
    <w:rsid w:val="002B166D"/>
    <w:pPr>
      <w:widowControl/>
      <w:autoSpaceDE w:val="0"/>
      <w:autoSpaceDN w:val="0"/>
      <w:adjustRightInd w:val="0"/>
      <w:snapToGrid/>
      <w:spacing w:before="0" w:after="0" w:line="360" w:lineRule="auto"/>
      <w:ind w:left="-851" w:right="-1091" w:firstLine="567"/>
      <w:jc w:val="center"/>
    </w:pPr>
    <w:rPr>
      <w:rFonts w:eastAsia="Times New Roman"/>
      <w:b/>
      <w:sz w:val="28"/>
    </w:rPr>
  </w:style>
  <w:style w:type="paragraph" w:customStyle="1" w:styleId="c1">
    <w:name w:val="c1"/>
    <w:basedOn w:val="a2"/>
    <w:uiPriority w:val="99"/>
    <w:qFormat/>
    <w:rsid w:val="002B166D"/>
    <w:pPr>
      <w:widowControl/>
      <w:snapToGrid/>
      <w:spacing w:beforeAutospacing="1" w:afterAutospacing="1"/>
    </w:pPr>
    <w:rPr>
      <w:rFonts w:eastAsia="Times New Roman"/>
      <w:szCs w:val="24"/>
    </w:rPr>
  </w:style>
  <w:style w:type="paragraph" w:customStyle="1" w:styleId="affffff7">
    <w:name w:val="Словарная статья"/>
    <w:basedOn w:val="a2"/>
    <w:next w:val="a2"/>
    <w:qFormat/>
    <w:rsid w:val="002B166D"/>
    <w:pPr>
      <w:widowControl/>
      <w:autoSpaceDE w:val="0"/>
      <w:autoSpaceDN w:val="0"/>
      <w:adjustRightInd w:val="0"/>
      <w:snapToGrid/>
      <w:spacing w:before="0" w:after="0"/>
      <w:ind w:left="170" w:right="118"/>
      <w:jc w:val="both"/>
    </w:pPr>
    <w:rPr>
      <w:rFonts w:ascii="Arial" w:eastAsia="Times New Roman" w:hAnsi="Arial"/>
      <w:sz w:val="20"/>
    </w:rPr>
  </w:style>
  <w:style w:type="character" w:customStyle="1" w:styleId="FR20">
    <w:name w:val="FR2 Знак"/>
    <w:link w:val="FR2"/>
    <w:uiPriority w:val="99"/>
    <w:qFormat/>
    <w:locked/>
    <w:rsid w:val="002B166D"/>
    <w:rPr>
      <w:rFonts w:ascii="Arial" w:eastAsia="Calibri" w:hAnsi="Arial" w:cs="Times New Roman"/>
      <w:lang w:eastAsia="ru-RU"/>
    </w:rPr>
  </w:style>
  <w:style w:type="paragraph" w:customStyle="1" w:styleId="2ff0">
    <w:name w:val="2"/>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Li">
    <w:name w:val="Li"/>
    <w:basedOn w:val="a2"/>
    <w:uiPriority w:val="99"/>
    <w:qFormat/>
    <w:rsid w:val="002B166D"/>
    <w:pPr>
      <w:widowControl/>
      <w:shd w:val="clear" w:color="auto" w:fill="FFFFFF"/>
      <w:suppressAutoHyphens/>
      <w:snapToGrid/>
      <w:spacing w:before="0" w:after="0"/>
    </w:pPr>
    <w:rPr>
      <w:rFonts w:eastAsia="Times New Roman"/>
      <w:szCs w:val="24"/>
      <w:lang w:eastAsia="ar-SA"/>
    </w:rPr>
  </w:style>
  <w:style w:type="paragraph" w:customStyle="1" w:styleId="Style14">
    <w:name w:val="Style14"/>
    <w:basedOn w:val="a2"/>
    <w:uiPriority w:val="99"/>
    <w:qFormat/>
    <w:rsid w:val="002B166D"/>
    <w:pPr>
      <w:autoSpaceDE w:val="0"/>
      <w:autoSpaceDN w:val="0"/>
      <w:adjustRightInd w:val="0"/>
      <w:snapToGrid/>
      <w:spacing w:before="0" w:after="0" w:line="444" w:lineRule="exact"/>
      <w:ind w:firstLine="1051"/>
    </w:pPr>
    <w:rPr>
      <w:rFonts w:ascii="Arial" w:eastAsia="Times New Roman" w:hAnsi="Arial" w:cs="Arial"/>
      <w:szCs w:val="24"/>
    </w:rPr>
  </w:style>
  <w:style w:type="paragraph" w:customStyle="1" w:styleId="Style22">
    <w:name w:val="Style22"/>
    <w:basedOn w:val="a2"/>
    <w:uiPriority w:val="99"/>
    <w:qFormat/>
    <w:rsid w:val="002B166D"/>
    <w:pPr>
      <w:autoSpaceDE w:val="0"/>
      <w:autoSpaceDN w:val="0"/>
      <w:adjustRightInd w:val="0"/>
      <w:snapToGrid/>
      <w:spacing w:before="0" w:after="0" w:line="238" w:lineRule="exact"/>
      <w:jc w:val="both"/>
    </w:pPr>
    <w:rPr>
      <w:rFonts w:ascii="Arial" w:eastAsia="Times New Roman" w:hAnsi="Arial" w:cs="Arial"/>
      <w:szCs w:val="24"/>
    </w:rPr>
  </w:style>
  <w:style w:type="paragraph" w:customStyle="1" w:styleId="affffff8">
    <w:name w:val="Название оглавления"/>
    <w:uiPriority w:val="99"/>
    <w:qFormat/>
    <w:rsid w:val="002B166D"/>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9">
    <w:name w:val="список с тире"/>
    <w:basedOn w:val="a2"/>
    <w:uiPriority w:val="99"/>
    <w:qFormat/>
    <w:rsid w:val="002B166D"/>
    <w:pPr>
      <w:widowControl/>
      <w:tabs>
        <w:tab w:val="left" w:pos="1354"/>
      </w:tabs>
      <w:autoSpaceDE w:val="0"/>
      <w:autoSpaceDN w:val="0"/>
      <w:adjustRightInd w:val="0"/>
      <w:snapToGrid/>
      <w:spacing w:before="120" w:after="0"/>
      <w:ind w:left="1354" w:hanging="360"/>
      <w:jc w:val="both"/>
    </w:pPr>
    <w:rPr>
      <w:rFonts w:eastAsia="Times New Roman" w:cs="Arial"/>
      <w:color w:val="000000"/>
      <w:szCs w:val="28"/>
    </w:rPr>
  </w:style>
  <w:style w:type="paragraph" w:customStyle="1" w:styleId="2ff1">
    <w:name w:val="Обычный2"/>
    <w:uiPriority w:val="99"/>
    <w:qFormat/>
    <w:rsid w:val="002B166D"/>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2B166D"/>
    <w:pPr>
      <w:widowControl/>
      <w:tabs>
        <w:tab w:val="left" w:pos="851"/>
      </w:tabs>
      <w:snapToGrid/>
      <w:spacing w:before="0" w:after="0"/>
      <w:ind w:left="851" w:hanging="511"/>
      <w:jc w:val="both"/>
    </w:pPr>
    <w:rPr>
      <w:rFonts w:eastAsia="Times New Roman"/>
    </w:rPr>
  </w:style>
  <w:style w:type="paragraph" w:customStyle="1" w:styleId="notabstyle">
    <w:name w:val="no_tab style"/>
    <w:basedOn w:val="a2"/>
    <w:uiPriority w:val="99"/>
    <w:qFormat/>
    <w:rsid w:val="002B166D"/>
    <w:pPr>
      <w:widowControl/>
      <w:snapToGrid/>
      <w:spacing w:before="0" w:after="0"/>
      <w:jc w:val="both"/>
    </w:pPr>
    <w:rPr>
      <w:rFonts w:eastAsia="Times New Roman"/>
      <w:kern w:val="28"/>
    </w:rPr>
  </w:style>
  <w:style w:type="paragraph" w:customStyle="1" w:styleId="Tst-question">
    <w:name w:val="Tst-question"/>
    <w:basedOn w:val="a2"/>
    <w:uiPriority w:val="99"/>
    <w:qFormat/>
    <w:rsid w:val="002B166D"/>
    <w:pPr>
      <w:widowControl/>
      <w:numPr>
        <w:numId w:val="5"/>
      </w:numPr>
      <w:snapToGrid/>
      <w:spacing w:before="0" w:after="0"/>
      <w:jc w:val="both"/>
    </w:pPr>
    <w:rPr>
      <w:rFonts w:eastAsia="Times New Roman"/>
      <w:kern w:val="28"/>
    </w:rPr>
  </w:style>
  <w:style w:type="paragraph" w:customStyle="1" w:styleId="Tst10">
    <w:name w:val="Tst_1"/>
    <w:basedOn w:val="notabstyle"/>
    <w:uiPriority w:val="99"/>
    <w:qFormat/>
    <w:rsid w:val="002B166D"/>
    <w:pPr>
      <w:tabs>
        <w:tab w:val="left" w:pos="703"/>
      </w:tabs>
      <w:ind w:left="703" w:hanging="346"/>
    </w:pPr>
  </w:style>
  <w:style w:type="paragraph" w:customStyle="1" w:styleId="p1">
    <w:name w:val="p1"/>
    <w:basedOn w:val="a2"/>
    <w:uiPriority w:val="99"/>
    <w:qFormat/>
    <w:rsid w:val="002B166D"/>
    <w:pPr>
      <w:widowControl/>
      <w:snapToGrid/>
      <w:spacing w:beforeAutospacing="1" w:afterAutospacing="1"/>
    </w:pPr>
    <w:rPr>
      <w:rFonts w:eastAsia="MS Mincho"/>
      <w:szCs w:val="24"/>
    </w:rPr>
  </w:style>
  <w:style w:type="paragraph" w:customStyle="1" w:styleId="3f0">
    <w:name w:val="Знак3"/>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paragraph" w:customStyle="1" w:styleId="affffffa">
    <w:name w:val="УПЛОТНЕННЫЙ"/>
    <w:basedOn w:val="a2"/>
    <w:uiPriority w:val="99"/>
    <w:qFormat/>
    <w:rsid w:val="002B166D"/>
    <w:pPr>
      <w:widowControl/>
      <w:snapToGrid/>
      <w:spacing w:before="0" w:after="0"/>
      <w:ind w:firstLine="720"/>
      <w:jc w:val="both"/>
    </w:pPr>
    <w:rPr>
      <w:rFonts w:eastAsia="Times New Roman"/>
      <w:spacing w:val="-4"/>
      <w:sz w:val="28"/>
    </w:rPr>
  </w:style>
  <w:style w:type="paragraph" w:customStyle="1" w:styleId="affffffb">
    <w:name w:val="ОСНОВНОЙ"/>
    <w:basedOn w:val="a2"/>
    <w:uiPriority w:val="99"/>
    <w:qFormat/>
    <w:rsid w:val="002B166D"/>
    <w:pPr>
      <w:widowControl/>
      <w:autoSpaceDE w:val="0"/>
      <w:autoSpaceDN w:val="0"/>
      <w:adjustRightInd w:val="0"/>
      <w:snapToGrid/>
      <w:spacing w:before="0" w:after="0"/>
      <w:ind w:firstLine="720"/>
      <w:jc w:val="both"/>
    </w:pPr>
    <w:rPr>
      <w:rFonts w:eastAsia="Times New Roman"/>
      <w:sz w:val="28"/>
    </w:rPr>
  </w:style>
  <w:style w:type="paragraph" w:customStyle="1" w:styleId="simple">
    <w:name w:val="simple"/>
    <w:basedOn w:val="a2"/>
    <w:uiPriority w:val="99"/>
    <w:qFormat/>
    <w:rsid w:val="002B166D"/>
    <w:pPr>
      <w:widowControl/>
      <w:snapToGrid/>
      <w:spacing w:beforeAutospacing="1" w:afterAutospacing="1"/>
    </w:pPr>
    <w:rPr>
      <w:rFonts w:eastAsia="Times New Roman"/>
      <w:szCs w:val="24"/>
    </w:rPr>
  </w:style>
  <w:style w:type="paragraph" w:customStyle="1" w:styleId="u">
    <w:name w:val="u"/>
    <w:basedOn w:val="a2"/>
    <w:uiPriority w:val="99"/>
    <w:qFormat/>
    <w:rsid w:val="002B166D"/>
    <w:pPr>
      <w:widowControl/>
      <w:snapToGrid/>
      <w:spacing w:beforeAutospacing="1" w:afterAutospacing="1"/>
    </w:pPr>
    <w:rPr>
      <w:rFonts w:eastAsia="Times New Roman"/>
      <w:szCs w:val="24"/>
    </w:rPr>
  </w:style>
  <w:style w:type="paragraph" w:customStyle="1" w:styleId="uj">
    <w:name w:val="uj"/>
    <w:basedOn w:val="a2"/>
    <w:uiPriority w:val="99"/>
    <w:qFormat/>
    <w:rsid w:val="002B166D"/>
    <w:pPr>
      <w:widowControl/>
      <w:snapToGrid/>
      <w:spacing w:beforeAutospacing="1" w:afterAutospacing="1"/>
    </w:pPr>
    <w:rPr>
      <w:rFonts w:eastAsia="Times New Roman"/>
      <w:szCs w:val="24"/>
    </w:rPr>
  </w:style>
  <w:style w:type="paragraph" w:customStyle="1" w:styleId="Style44">
    <w:name w:val="Style44"/>
    <w:basedOn w:val="a2"/>
    <w:uiPriority w:val="99"/>
    <w:qFormat/>
    <w:rsid w:val="002B166D"/>
    <w:pPr>
      <w:autoSpaceDE w:val="0"/>
      <w:autoSpaceDN w:val="0"/>
      <w:adjustRightInd w:val="0"/>
      <w:snapToGrid/>
      <w:spacing w:before="0" w:after="0"/>
    </w:pPr>
    <w:rPr>
      <w:rFonts w:ascii="Franklin Gothic Medium Cond" w:eastAsia="Times New Roman" w:hAnsi="Franklin Gothic Medium Cond"/>
      <w:szCs w:val="24"/>
    </w:rPr>
  </w:style>
  <w:style w:type="paragraph" w:customStyle="1" w:styleId="s16">
    <w:name w:val="s_16"/>
    <w:basedOn w:val="a2"/>
    <w:uiPriority w:val="99"/>
    <w:qFormat/>
    <w:rsid w:val="002B166D"/>
    <w:pPr>
      <w:widowControl/>
      <w:snapToGrid/>
      <w:spacing w:beforeAutospacing="1" w:afterAutospacing="1"/>
    </w:pPr>
    <w:rPr>
      <w:rFonts w:eastAsia="Times New Roman"/>
      <w:szCs w:val="24"/>
    </w:rPr>
  </w:style>
  <w:style w:type="paragraph" w:customStyle="1" w:styleId="a4cxspmiddle">
    <w:name w:val="a4cxspmiddle"/>
    <w:basedOn w:val="a2"/>
    <w:uiPriority w:val="99"/>
    <w:qFormat/>
    <w:rsid w:val="002B166D"/>
    <w:pPr>
      <w:widowControl/>
      <w:snapToGrid/>
      <w:spacing w:beforeAutospacing="1" w:afterAutospacing="1"/>
    </w:pPr>
    <w:rPr>
      <w:rFonts w:eastAsia="Times New Roman"/>
      <w:color w:val="000000"/>
      <w:szCs w:val="24"/>
    </w:rPr>
  </w:style>
  <w:style w:type="paragraph" w:customStyle="1" w:styleId="Style56">
    <w:name w:val="Style56"/>
    <w:basedOn w:val="a2"/>
    <w:uiPriority w:val="99"/>
    <w:qFormat/>
    <w:rsid w:val="002B166D"/>
    <w:pPr>
      <w:autoSpaceDE w:val="0"/>
      <w:autoSpaceDN w:val="0"/>
      <w:adjustRightInd w:val="0"/>
      <w:snapToGrid/>
      <w:spacing w:before="0" w:after="0" w:line="194" w:lineRule="exact"/>
    </w:pPr>
    <w:rPr>
      <w:rFonts w:eastAsia="Times New Roman"/>
      <w:szCs w:val="24"/>
    </w:rPr>
  </w:style>
  <w:style w:type="paragraph" w:customStyle="1" w:styleId="otstup">
    <w:name w:val="otstup"/>
    <w:basedOn w:val="a2"/>
    <w:uiPriority w:val="99"/>
    <w:qFormat/>
    <w:rsid w:val="002B166D"/>
    <w:pPr>
      <w:widowControl/>
      <w:snapToGrid/>
      <w:spacing w:beforeAutospacing="1" w:afterAutospacing="1"/>
    </w:pPr>
    <w:rPr>
      <w:rFonts w:eastAsia="Times New Roman"/>
      <w:szCs w:val="24"/>
    </w:rPr>
  </w:style>
  <w:style w:type="paragraph" w:customStyle="1" w:styleId="1ff9">
    <w:name w:val="Схема документа1"/>
    <w:basedOn w:val="a2"/>
    <w:uiPriority w:val="99"/>
    <w:qFormat/>
    <w:rsid w:val="002B166D"/>
    <w:pPr>
      <w:widowControl/>
      <w:shd w:val="clear" w:color="auto" w:fill="000080"/>
      <w:snapToGrid/>
      <w:spacing w:before="0" w:after="0"/>
    </w:pPr>
    <w:rPr>
      <w:rFonts w:ascii="Tahoma" w:eastAsia="Times New Roman" w:hAnsi="Tahoma" w:cs="Tahoma"/>
      <w:sz w:val="20"/>
      <w:lang w:eastAsia="zh-CN"/>
    </w:rPr>
  </w:style>
  <w:style w:type="paragraph" w:customStyle="1" w:styleId="Normal1">
    <w:name w:val="Normal1"/>
    <w:uiPriority w:val="99"/>
    <w:qFormat/>
    <w:rsid w:val="002B166D"/>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2B166D"/>
    <w:pPr>
      <w:keepNext/>
      <w:snapToGrid/>
      <w:outlineLvl w:val="2"/>
    </w:pPr>
    <w:rPr>
      <w:sz w:val="24"/>
    </w:rPr>
  </w:style>
  <w:style w:type="paragraph" w:customStyle="1" w:styleId="BodyText1">
    <w:name w:val="Body Text1"/>
    <w:basedOn w:val="Normal1"/>
    <w:uiPriority w:val="99"/>
    <w:qFormat/>
    <w:rsid w:val="002B166D"/>
    <w:pPr>
      <w:snapToGrid/>
      <w:spacing w:line="360" w:lineRule="auto"/>
    </w:pPr>
    <w:rPr>
      <w:sz w:val="24"/>
    </w:rPr>
  </w:style>
  <w:style w:type="paragraph" w:customStyle="1" w:styleId="BodyText211">
    <w:name w:val="Body Text 211"/>
    <w:basedOn w:val="a2"/>
    <w:uiPriority w:val="99"/>
    <w:qFormat/>
    <w:rsid w:val="002B166D"/>
    <w:pPr>
      <w:widowControl/>
      <w:snapToGrid/>
      <w:spacing w:before="0" w:after="0" w:line="360" w:lineRule="auto"/>
      <w:jc w:val="both"/>
    </w:pPr>
    <w:rPr>
      <w:rFonts w:eastAsia="Times New Roman"/>
    </w:rPr>
  </w:style>
  <w:style w:type="paragraph" w:customStyle="1" w:styleId="ListParagraph1">
    <w:name w:val="List Paragraph1"/>
    <w:basedOn w:val="a2"/>
    <w:uiPriority w:val="99"/>
    <w:qFormat/>
    <w:rsid w:val="002B166D"/>
    <w:pPr>
      <w:widowControl/>
      <w:snapToGrid/>
      <w:spacing w:before="0" w:after="200" w:line="276" w:lineRule="auto"/>
      <w:ind w:left="720"/>
      <w:contextualSpacing/>
    </w:pPr>
    <w:rPr>
      <w:rFonts w:ascii="Calibri" w:eastAsia="Times New Roman" w:hAnsi="Calibri"/>
      <w:sz w:val="22"/>
      <w:szCs w:val="22"/>
    </w:rPr>
  </w:style>
  <w:style w:type="paragraph" w:customStyle="1" w:styleId="PlainText1">
    <w:name w:val="Plain Text1"/>
    <w:basedOn w:val="a2"/>
    <w:uiPriority w:val="99"/>
    <w:qFormat/>
    <w:rsid w:val="002B166D"/>
    <w:pPr>
      <w:widowControl/>
      <w:snapToGrid/>
      <w:spacing w:before="0" w:after="0"/>
    </w:pPr>
    <w:rPr>
      <w:rFonts w:ascii="Courier New" w:eastAsia="Times New Roman" w:hAnsi="Courier New"/>
      <w:sz w:val="20"/>
    </w:rPr>
  </w:style>
  <w:style w:type="paragraph" w:customStyle="1" w:styleId="BodyText31">
    <w:name w:val="Body Text 31"/>
    <w:basedOn w:val="Normal1"/>
    <w:uiPriority w:val="99"/>
    <w:qFormat/>
    <w:rsid w:val="002B166D"/>
    <w:pPr>
      <w:snapToGrid/>
      <w:jc w:val="both"/>
    </w:pPr>
    <w:rPr>
      <w:i/>
      <w:sz w:val="26"/>
    </w:rPr>
  </w:style>
  <w:style w:type="character" w:customStyle="1" w:styleId="101">
    <w:name w:val="Знак Знак101"/>
    <w:uiPriority w:val="99"/>
    <w:qFormat/>
    <w:locked/>
    <w:rsid w:val="002B166D"/>
    <w:rPr>
      <w:rFonts w:ascii="PragmaticaCTT" w:hAnsi="PragmaticaCTT"/>
      <w:sz w:val="24"/>
      <w:lang w:val="ru-RU" w:eastAsia="ru-RU"/>
    </w:rPr>
  </w:style>
  <w:style w:type="character" w:customStyle="1" w:styleId="4110">
    <w:name w:val="Знак Знак411"/>
    <w:uiPriority w:val="99"/>
    <w:qFormat/>
    <w:locked/>
    <w:rsid w:val="002B166D"/>
    <w:rPr>
      <w:rFonts w:ascii="Arial" w:hAnsi="Arial"/>
      <w:b/>
      <w:i/>
      <w:sz w:val="28"/>
      <w:lang w:val="ru-RU" w:eastAsia="en-US"/>
    </w:rPr>
  </w:style>
  <w:style w:type="character" w:customStyle="1" w:styleId="139">
    <w:name w:val="Знак1 Знак Знак3"/>
    <w:uiPriority w:val="99"/>
    <w:locked/>
    <w:rsid w:val="002B166D"/>
    <w:rPr>
      <w:sz w:val="24"/>
      <w:lang w:val="ru-RU" w:eastAsia="ru-RU"/>
    </w:rPr>
  </w:style>
  <w:style w:type="character" w:customStyle="1" w:styleId="hpsatn">
    <w:name w:val="hps atn"/>
    <w:basedOn w:val="a3"/>
    <w:uiPriority w:val="99"/>
    <w:qFormat/>
    <w:rsid w:val="002B166D"/>
    <w:rPr>
      <w:rFonts w:cs="Times New Roman"/>
    </w:rPr>
  </w:style>
  <w:style w:type="character" w:customStyle="1" w:styleId="udar">
    <w:name w:val="udar"/>
    <w:basedOn w:val="a3"/>
    <w:uiPriority w:val="99"/>
    <w:qFormat/>
    <w:rsid w:val="002B166D"/>
    <w:rPr>
      <w:rFonts w:cs="Times New Roman"/>
    </w:rPr>
  </w:style>
  <w:style w:type="character" w:customStyle="1" w:styleId="FontStyle139">
    <w:name w:val="Font Style139"/>
    <w:uiPriority w:val="99"/>
    <w:qFormat/>
    <w:rsid w:val="002B166D"/>
    <w:rPr>
      <w:rFonts w:ascii="Palatino Linotype" w:hAnsi="Palatino Linotype"/>
      <w:sz w:val="18"/>
    </w:rPr>
  </w:style>
  <w:style w:type="character" w:customStyle="1" w:styleId="FontStyle156">
    <w:name w:val="Font Style156"/>
    <w:uiPriority w:val="99"/>
    <w:qFormat/>
    <w:rsid w:val="002B166D"/>
    <w:rPr>
      <w:rFonts w:ascii="Palatino Linotype" w:hAnsi="Palatino Linotype"/>
      <w:sz w:val="18"/>
    </w:rPr>
  </w:style>
  <w:style w:type="character" w:customStyle="1" w:styleId="FontStyle157">
    <w:name w:val="Font Style157"/>
    <w:uiPriority w:val="99"/>
    <w:qFormat/>
    <w:rsid w:val="002B166D"/>
    <w:rPr>
      <w:rFonts w:ascii="Palatino Linotype" w:hAnsi="Palatino Linotype"/>
      <w:sz w:val="18"/>
    </w:rPr>
  </w:style>
  <w:style w:type="character" w:customStyle="1" w:styleId="FontStyle138">
    <w:name w:val="Font Style138"/>
    <w:uiPriority w:val="99"/>
    <w:qFormat/>
    <w:rsid w:val="002B166D"/>
    <w:rPr>
      <w:rFonts w:ascii="Palatino Linotype" w:hAnsi="Palatino Linotype"/>
      <w:b/>
      <w:sz w:val="18"/>
    </w:rPr>
  </w:style>
  <w:style w:type="character" w:customStyle="1" w:styleId="FontStyle146">
    <w:name w:val="Font Style146"/>
    <w:uiPriority w:val="99"/>
    <w:qFormat/>
    <w:rsid w:val="002B166D"/>
    <w:rPr>
      <w:rFonts w:ascii="Palatino Linotype" w:hAnsi="Palatino Linotype"/>
      <w:b/>
      <w:sz w:val="18"/>
    </w:rPr>
  </w:style>
  <w:style w:type="character" w:customStyle="1" w:styleId="318">
    <w:name w:val="Основной текст с отступом 3 Знак1"/>
    <w:uiPriority w:val="99"/>
    <w:qFormat/>
    <w:rsid w:val="002B166D"/>
    <w:rPr>
      <w:rFonts w:ascii="Times New Roman" w:hAnsi="Times New Roman"/>
      <w:sz w:val="16"/>
      <w:lang w:val="ru-RU" w:eastAsia="ru-RU"/>
    </w:rPr>
  </w:style>
  <w:style w:type="character" w:customStyle="1" w:styleId="85">
    <w:name w:val="Основной текст + 85"/>
    <w:uiPriority w:val="99"/>
    <w:qFormat/>
    <w:rsid w:val="002B166D"/>
    <w:rPr>
      <w:rFonts w:ascii="Times New Roman" w:hAnsi="Times New Roman"/>
      <w:b/>
      <w:i/>
      <w:spacing w:val="30"/>
      <w:sz w:val="17"/>
      <w:shd w:val="clear" w:color="auto" w:fill="FFFFFF"/>
      <w:lang w:val="ru-RU" w:eastAsia="ru-RU"/>
    </w:rPr>
  </w:style>
  <w:style w:type="character" w:customStyle="1" w:styleId="22Arial">
    <w:name w:val="Основной текст (22) + Arial"/>
    <w:uiPriority w:val="99"/>
    <w:rsid w:val="002B166D"/>
    <w:rPr>
      <w:rFonts w:ascii="Arial" w:hAnsi="Arial"/>
      <w:b/>
      <w:i/>
      <w:sz w:val="21"/>
      <w:shd w:val="clear" w:color="auto" w:fill="FFFFFF"/>
    </w:rPr>
  </w:style>
  <w:style w:type="character" w:customStyle="1" w:styleId="affffffc">
    <w:name w:val="Основной текст + Полужирный"/>
    <w:uiPriority w:val="99"/>
    <w:qFormat/>
    <w:rsid w:val="002B166D"/>
    <w:rPr>
      <w:rFonts w:ascii="Century Schoolbook" w:hAnsi="Century Schoolbook"/>
      <w:b/>
      <w:sz w:val="18"/>
      <w:shd w:val="clear" w:color="auto" w:fill="FFFFFF"/>
    </w:rPr>
  </w:style>
  <w:style w:type="character" w:customStyle="1" w:styleId="3110">
    <w:name w:val="Основной текст 3 Знак11"/>
    <w:uiPriority w:val="99"/>
    <w:locked/>
    <w:rsid w:val="002B166D"/>
    <w:rPr>
      <w:rFonts w:ascii="Times New Roman" w:hAnsi="Times New Roman"/>
      <w:sz w:val="16"/>
      <w:lang w:val="ru-RU" w:eastAsia="ru-RU"/>
    </w:rPr>
  </w:style>
  <w:style w:type="character" w:customStyle="1" w:styleId="217">
    <w:name w:val="Заголовок 2 Знак1"/>
    <w:uiPriority w:val="99"/>
    <w:qFormat/>
    <w:rsid w:val="002B166D"/>
    <w:rPr>
      <w:rFonts w:ascii="Arial" w:hAnsi="Arial"/>
      <w:b/>
      <w:i/>
      <w:sz w:val="28"/>
    </w:rPr>
  </w:style>
  <w:style w:type="character" w:customStyle="1" w:styleId="412">
    <w:name w:val="Заголовок 4 Знак1"/>
    <w:uiPriority w:val="99"/>
    <w:qFormat/>
    <w:locked/>
    <w:rsid w:val="002B166D"/>
    <w:rPr>
      <w:rFonts w:ascii="Times New Roman" w:hAnsi="Times New Roman"/>
      <w:b/>
      <w:sz w:val="28"/>
      <w:lang w:eastAsia="ru-RU"/>
    </w:rPr>
  </w:style>
  <w:style w:type="character" w:customStyle="1" w:styleId="319">
    <w:name w:val="Заголовок 3 Знак1"/>
    <w:uiPriority w:val="99"/>
    <w:qFormat/>
    <w:locked/>
    <w:rsid w:val="002B166D"/>
    <w:rPr>
      <w:rFonts w:ascii="Times New Roman" w:hAnsi="Times New Roman"/>
      <w:b/>
      <w:sz w:val="27"/>
      <w:lang w:eastAsia="ru-RU"/>
    </w:rPr>
  </w:style>
  <w:style w:type="character" w:customStyle="1" w:styleId="1ffa">
    <w:name w:val="Сильное выделение1"/>
    <w:basedOn w:val="a3"/>
    <w:uiPriority w:val="99"/>
    <w:qFormat/>
    <w:rsid w:val="002B166D"/>
    <w:rPr>
      <w:rFonts w:cs="Times New Roman"/>
      <w:b/>
    </w:rPr>
  </w:style>
  <w:style w:type="character" w:customStyle="1" w:styleId="1ffb">
    <w:name w:val="Слабая ссылка1"/>
    <w:basedOn w:val="a3"/>
    <w:uiPriority w:val="99"/>
    <w:qFormat/>
    <w:rsid w:val="002B166D"/>
    <w:rPr>
      <w:rFonts w:cs="Times New Roman"/>
      <w:smallCaps/>
      <w:color w:val="C0504D"/>
      <w:u w:val="single"/>
    </w:rPr>
  </w:style>
  <w:style w:type="character" w:customStyle="1" w:styleId="1ffc">
    <w:name w:val="Сильная ссылка1"/>
    <w:basedOn w:val="a3"/>
    <w:uiPriority w:val="99"/>
    <w:qFormat/>
    <w:rsid w:val="002B166D"/>
    <w:rPr>
      <w:rFonts w:cs="Times New Roman"/>
      <w:b/>
      <w:smallCaps/>
      <w:color w:val="C0504D"/>
      <w:spacing w:val="5"/>
      <w:u w:val="single"/>
    </w:rPr>
  </w:style>
  <w:style w:type="character" w:customStyle="1" w:styleId="1ffd">
    <w:name w:val="Название книги1"/>
    <w:basedOn w:val="a3"/>
    <w:uiPriority w:val="99"/>
    <w:qFormat/>
    <w:rsid w:val="002B166D"/>
    <w:rPr>
      <w:rFonts w:cs="Times New Roman"/>
      <w:b/>
      <w:smallCaps/>
      <w:spacing w:val="5"/>
    </w:rPr>
  </w:style>
  <w:style w:type="character" w:customStyle="1" w:styleId="611">
    <w:name w:val="Заголовок 6 Знак1"/>
    <w:uiPriority w:val="99"/>
    <w:qFormat/>
    <w:rsid w:val="002B166D"/>
    <w:rPr>
      <w:b/>
      <w:sz w:val="22"/>
      <w:lang w:val="ru-RU" w:eastAsia="ru-RU"/>
    </w:rPr>
  </w:style>
  <w:style w:type="character" w:customStyle="1" w:styleId="711">
    <w:name w:val="Заголовок 7 Знак1"/>
    <w:uiPriority w:val="99"/>
    <w:qFormat/>
    <w:rsid w:val="002B166D"/>
    <w:rPr>
      <w:sz w:val="24"/>
      <w:lang w:val="ru-RU" w:eastAsia="ru-RU"/>
    </w:rPr>
  </w:style>
  <w:style w:type="character" w:customStyle="1" w:styleId="812">
    <w:name w:val="Заголовок 8 Знак1"/>
    <w:uiPriority w:val="99"/>
    <w:qFormat/>
    <w:rsid w:val="002B166D"/>
    <w:rPr>
      <w:rFonts w:ascii="Calibri" w:hAnsi="Calibri"/>
      <w:i/>
      <w:sz w:val="24"/>
      <w:lang w:val="ru-RU" w:eastAsia="en-US"/>
    </w:rPr>
  </w:style>
  <w:style w:type="character" w:customStyle="1" w:styleId="910">
    <w:name w:val="Заголовок 9 Знак1"/>
    <w:uiPriority w:val="99"/>
    <w:qFormat/>
    <w:rsid w:val="002B166D"/>
    <w:rPr>
      <w:rFonts w:ascii="Arial" w:hAnsi="Arial"/>
      <w:sz w:val="22"/>
      <w:lang w:val="ru-RU" w:eastAsia="ru-RU"/>
    </w:rPr>
  </w:style>
  <w:style w:type="character" w:customStyle="1" w:styleId="1ffe">
    <w:name w:val="Нижний колонтитул Знак1"/>
    <w:uiPriority w:val="99"/>
    <w:qFormat/>
    <w:locked/>
    <w:rsid w:val="002B166D"/>
    <w:rPr>
      <w:rFonts w:ascii="Times New Roman" w:hAnsi="Times New Roman"/>
      <w:sz w:val="24"/>
      <w:lang w:val="ru-RU" w:eastAsia="ru-RU"/>
    </w:rPr>
  </w:style>
  <w:style w:type="character" w:customStyle="1" w:styleId="tbb121">
    <w:name w:val="tbb121"/>
    <w:uiPriority w:val="99"/>
    <w:qFormat/>
    <w:rsid w:val="002B166D"/>
    <w:rPr>
      <w:rFonts w:ascii="Arial" w:hAnsi="Arial"/>
      <w:b/>
      <w:color w:val="000000"/>
      <w:sz w:val="18"/>
      <w:u w:val="none"/>
    </w:rPr>
  </w:style>
  <w:style w:type="character" w:customStyle="1" w:styleId="tbl121">
    <w:name w:val="tbl121"/>
    <w:uiPriority w:val="99"/>
    <w:qFormat/>
    <w:rsid w:val="002B166D"/>
    <w:rPr>
      <w:rFonts w:ascii="Tahoma" w:hAnsi="Tahoma"/>
      <w:color w:val="000000"/>
      <w:sz w:val="18"/>
      <w:u w:val="none"/>
    </w:rPr>
  </w:style>
  <w:style w:type="character" w:customStyle="1" w:styleId="em11">
    <w:name w:val="em11"/>
    <w:uiPriority w:val="99"/>
    <w:qFormat/>
    <w:rsid w:val="002B166D"/>
    <w:rPr>
      <w:b/>
      <w:sz w:val="24"/>
    </w:rPr>
  </w:style>
  <w:style w:type="character" w:customStyle="1" w:styleId="8pt">
    <w:name w:val="Основной текст + 8 pt"/>
    <w:uiPriority w:val="99"/>
    <w:qFormat/>
    <w:rsid w:val="002B166D"/>
    <w:rPr>
      <w:rFonts w:ascii="Times New Roman" w:hAnsi="Times New Roman"/>
      <w:spacing w:val="0"/>
      <w:sz w:val="16"/>
    </w:rPr>
  </w:style>
  <w:style w:type="character" w:customStyle="1" w:styleId="7pt">
    <w:name w:val="Основной текст + 7 pt"/>
    <w:uiPriority w:val="99"/>
    <w:qFormat/>
    <w:rsid w:val="002B166D"/>
    <w:rPr>
      <w:rFonts w:ascii="Times New Roman" w:hAnsi="Times New Roman"/>
      <w:spacing w:val="0"/>
      <w:sz w:val="14"/>
    </w:rPr>
  </w:style>
  <w:style w:type="character" w:customStyle="1" w:styleId="10pt">
    <w:name w:val="Основной текст + 10 pt"/>
    <w:uiPriority w:val="99"/>
    <w:qFormat/>
    <w:rsid w:val="002B166D"/>
    <w:rPr>
      <w:rFonts w:ascii="Times New Roman" w:hAnsi="Times New Roman"/>
      <w:b/>
      <w:spacing w:val="0"/>
      <w:sz w:val="20"/>
    </w:rPr>
  </w:style>
  <w:style w:type="character" w:customStyle="1" w:styleId="affffffd">
    <w:name w:val="Основной текст + Курсив"/>
    <w:uiPriority w:val="99"/>
    <w:qFormat/>
    <w:rsid w:val="002B166D"/>
    <w:rPr>
      <w:rFonts w:ascii="Times New Roman" w:hAnsi="Times New Roman"/>
      <w:i/>
      <w:spacing w:val="0"/>
      <w:sz w:val="21"/>
    </w:rPr>
  </w:style>
  <w:style w:type="character" w:customStyle="1" w:styleId="5pt">
    <w:name w:val="Основной текст + 5 pt"/>
    <w:uiPriority w:val="99"/>
    <w:qFormat/>
    <w:rsid w:val="002B166D"/>
    <w:rPr>
      <w:rFonts w:ascii="Times New Roman" w:hAnsi="Times New Roman"/>
      <w:spacing w:val="10"/>
      <w:sz w:val="10"/>
    </w:rPr>
  </w:style>
  <w:style w:type="character" w:customStyle="1" w:styleId="9pt">
    <w:name w:val="Основной текст + 9 pt"/>
    <w:uiPriority w:val="99"/>
    <w:qFormat/>
    <w:rsid w:val="002B166D"/>
    <w:rPr>
      <w:rFonts w:ascii="Times New Roman" w:hAnsi="Times New Roman"/>
      <w:spacing w:val="0"/>
      <w:sz w:val="18"/>
    </w:rPr>
  </w:style>
  <w:style w:type="character" w:customStyle="1" w:styleId="TimesNewRoman0">
    <w:name w:val="Основной текст + Times New Roman"/>
    <w:uiPriority w:val="99"/>
    <w:qFormat/>
    <w:rsid w:val="002B166D"/>
    <w:rPr>
      <w:rFonts w:ascii="Times New Roman" w:hAnsi="Times New Roman"/>
      <w:spacing w:val="0"/>
      <w:sz w:val="21"/>
    </w:rPr>
  </w:style>
  <w:style w:type="character" w:customStyle="1" w:styleId="WW-9pt">
    <w:name w:val="WW-Основной текст + 9 pt"/>
    <w:uiPriority w:val="99"/>
    <w:qFormat/>
    <w:rsid w:val="002B166D"/>
    <w:rPr>
      <w:rFonts w:ascii="Times New Roman" w:hAnsi="Times New Roman"/>
      <w:spacing w:val="0"/>
      <w:sz w:val="18"/>
    </w:rPr>
  </w:style>
  <w:style w:type="character" w:customStyle="1" w:styleId="gogofoundword">
    <w:name w:val="gogofoundword"/>
    <w:basedOn w:val="a3"/>
    <w:uiPriority w:val="99"/>
    <w:qFormat/>
    <w:rsid w:val="002B166D"/>
    <w:rPr>
      <w:rFonts w:cs="Times New Roman"/>
    </w:rPr>
  </w:style>
  <w:style w:type="character" w:customStyle="1" w:styleId="FontStyle124">
    <w:name w:val="Font Style124"/>
    <w:uiPriority w:val="99"/>
    <w:qFormat/>
    <w:rsid w:val="002B166D"/>
    <w:rPr>
      <w:rFonts w:ascii="Times New Roman" w:hAnsi="Times New Roman"/>
      <w:b/>
      <w:sz w:val="18"/>
    </w:rPr>
  </w:style>
  <w:style w:type="character" w:customStyle="1" w:styleId="red">
    <w:name w:val="red"/>
    <w:basedOn w:val="a3"/>
    <w:uiPriority w:val="99"/>
    <w:qFormat/>
    <w:rsid w:val="002B166D"/>
    <w:rPr>
      <w:rFonts w:cs="Times New Roman"/>
    </w:rPr>
  </w:style>
  <w:style w:type="character" w:customStyle="1" w:styleId="msosubtleemphasis0">
    <w:name w:val="msosubtleemphasis"/>
    <w:uiPriority w:val="99"/>
    <w:qFormat/>
    <w:rsid w:val="002B166D"/>
    <w:rPr>
      <w:i/>
      <w:color w:val="808080"/>
    </w:rPr>
  </w:style>
  <w:style w:type="character" w:customStyle="1" w:styleId="FontStyle120">
    <w:name w:val="Font Style120"/>
    <w:uiPriority w:val="99"/>
    <w:qFormat/>
    <w:rsid w:val="002B166D"/>
    <w:rPr>
      <w:rFonts w:ascii="Times New Roman" w:hAnsi="Times New Roman"/>
      <w:b/>
      <w:sz w:val="26"/>
    </w:rPr>
  </w:style>
  <w:style w:type="character" w:customStyle="1" w:styleId="FontStyle121">
    <w:name w:val="Font Style121"/>
    <w:uiPriority w:val="99"/>
    <w:qFormat/>
    <w:rsid w:val="002B166D"/>
    <w:rPr>
      <w:rFonts w:ascii="Times New Roman" w:hAnsi="Times New Roman"/>
      <w:sz w:val="26"/>
    </w:rPr>
  </w:style>
  <w:style w:type="character" w:customStyle="1" w:styleId="232">
    <w:name w:val="Знак Знак23 Знак2"/>
    <w:uiPriority w:val="99"/>
    <w:qFormat/>
    <w:locked/>
    <w:rsid w:val="002B166D"/>
    <w:rPr>
      <w:rFonts w:ascii="Tahoma" w:hAnsi="Tahoma"/>
      <w:sz w:val="16"/>
    </w:rPr>
  </w:style>
  <w:style w:type="character" w:customStyle="1" w:styleId="t9">
    <w:name w:val="t9"/>
    <w:uiPriority w:val="99"/>
    <w:qFormat/>
    <w:rsid w:val="002B166D"/>
  </w:style>
  <w:style w:type="character" w:customStyle="1" w:styleId="t10">
    <w:name w:val="t10"/>
    <w:uiPriority w:val="99"/>
    <w:qFormat/>
    <w:rsid w:val="002B166D"/>
  </w:style>
  <w:style w:type="character" w:customStyle="1" w:styleId="c2">
    <w:name w:val="c2"/>
    <w:uiPriority w:val="99"/>
    <w:qFormat/>
    <w:rsid w:val="002B166D"/>
  </w:style>
  <w:style w:type="character" w:customStyle="1" w:styleId="c0">
    <w:name w:val="c0"/>
    <w:uiPriority w:val="99"/>
    <w:qFormat/>
    <w:rsid w:val="002B166D"/>
  </w:style>
  <w:style w:type="character" w:customStyle="1" w:styleId="ft776">
    <w:name w:val="ft776"/>
    <w:uiPriority w:val="99"/>
    <w:qFormat/>
    <w:rsid w:val="002B166D"/>
  </w:style>
  <w:style w:type="character" w:customStyle="1" w:styleId="highlight">
    <w:name w:val="highlight"/>
    <w:uiPriority w:val="99"/>
    <w:qFormat/>
    <w:rsid w:val="002B166D"/>
  </w:style>
  <w:style w:type="character" w:customStyle="1" w:styleId="ft431">
    <w:name w:val="ft431"/>
    <w:uiPriority w:val="99"/>
    <w:qFormat/>
    <w:rsid w:val="002B166D"/>
  </w:style>
  <w:style w:type="character" w:customStyle="1" w:styleId="ft793">
    <w:name w:val="ft793"/>
    <w:uiPriority w:val="99"/>
    <w:qFormat/>
    <w:rsid w:val="002B166D"/>
  </w:style>
  <w:style w:type="character" w:customStyle="1" w:styleId="ft802">
    <w:name w:val="ft802"/>
    <w:uiPriority w:val="99"/>
    <w:qFormat/>
    <w:rsid w:val="002B166D"/>
  </w:style>
  <w:style w:type="character" w:customStyle="1" w:styleId="ft890">
    <w:name w:val="ft890"/>
    <w:uiPriority w:val="99"/>
    <w:qFormat/>
    <w:rsid w:val="002B166D"/>
  </w:style>
  <w:style w:type="character" w:customStyle="1" w:styleId="ft904">
    <w:name w:val="ft904"/>
    <w:uiPriority w:val="99"/>
    <w:qFormat/>
    <w:rsid w:val="002B166D"/>
  </w:style>
  <w:style w:type="character" w:customStyle="1" w:styleId="ft914">
    <w:name w:val="ft914"/>
    <w:uiPriority w:val="99"/>
    <w:qFormat/>
    <w:rsid w:val="002B166D"/>
  </w:style>
  <w:style w:type="character" w:customStyle="1" w:styleId="1fff">
    <w:name w:val="Текст Знак1"/>
    <w:uiPriority w:val="99"/>
    <w:qFormat/>
    <w:locked/>
    <w:rsid w:val="002B166D"/>
    <w:rPr>
      <w:rFonts w:ascii="Courier New" w:hAnsi="Courier New"/>
      <w:lang w:val="ru-RU" w:eastAsia="ru-RU"/>
    </w:rPr>
  </w:style>
  <w:style w:type="character" w:customStyle="1" w:styleId="accented">
    <w:name w:val="accented"/>
    <w:basedOn w:val="a3"/>
    <w:uiPriority w:val="99"/>
    <w:qFormat/>
    <w:rsid w:val="002B166D"/>
    <w:rPr>
      <w:rFonts w:cs="Times New Roman"/>
    </w:rPr>
  </w:style>
  <w:style w:type="character" w:customStyle="1" w:styleId="FontStyle214">
    <w:name w:val="Font Style214"/>
    <w:uiPriority w:val="99"/>
    <w:qFormat/>
    <w:rsid w:val="002B166D"/>
    <w:rPr>
      <w:rFonts w:ascii="Trebuchet MS" w:hAnsi="Trebuchet MS"/>
      <w:b/>
      <w:color w:val="000000"/>
      <w:sz w:val="22"/>
    </w:rPr>
  </w:style>
  <w:style w:type="character" w:customStyle="1" w:styleId="affffffe">
    <w:name w:val="Цветовое выделение"/>
    <w:uiPriority w:val="99"/>
    <w:qFormat/>
    <w:rsid w:val="002B166D"/>
    <w:rPr>
      <w:b/>
      <w:color w:val="000080"/>
      <w:sz w:val="22"/>
    </w:rPr>
  </w:style>
  <w:style w:type="character" w:customStyle="1" w:styleId="afffffff">
    <w:name w:val="Гипертекстовая ссылка"/>
    <w:uiPriority w:val="99"/>
    <w:qFormat/>
    <w:rsid w:val="002B166D"/>
    <w:rPr>
      <w:b/>
      <w:color w:val="008000"/>
      <w:sz w:val="22"/>
      <w:u w:val="single"/>
    </w:rPr>
  </w:style>
  <w:style w:type="character" w:customStyle="1" w:styleId="1fff0">
    <w:name w:val="Схема документа Знак1"/>
    <w:uiPriority w:val="99"/>
    <w:qFormat/>
    <w:rsid w:val="002B166D"/>
    <w:rPr>
      <w:rFonts w:ascii="Tahoma" w:hAnsi="Tahoma"/>
      <w:sz w:val="16"/>
      <w:lang w:val="ru-RU" w:eastAsia="ru-RU"/>
    </w:rPr>
  </w:style>
  <w:style w:type="character" w:customStyle="1" w:styleId="HTML11">
    <w:name w:val="Стандартный HTML Знак1"/>
    <w:uiPriority w:val="99"/>
    <w:qFormat/>
    <w:rsid w:val="002B166D"/>
    <w:rPr>
      <w:rFonts w:ascii="Consolas" w:hAnsi="Consolas"/>
      <w:sz w:val="20"/>
      <w:lang w:val="ru-RU" w:eastAsia="ru-RU"/>
    </w:rPr>
  </w:style>
  <w:style w:type="character" w:customStyle="1" w:styleId="1fff1">
    <w:name w:val="Верхний колонтитул Знак1"/>
    <w:uiPriority w:val="99"/>
    <w:qFormat/>
    <w:rsid w:val="002B166D"/>
    <w:rPr>
      <w:rFonts w:ascii="Times New Roman" w:hAnsi="Times New Roman"/>
      <w:sz w:val="24"/>
      <w:lang w:val="ru-RU" w:eastAsia="ru-RU"/>
    </w:rPr>
  </w:style>
  <w:style w:type="character" w:customStyle="1" w:styleId="218">
    <w:name w:val="Основной текст 2 Знак1"/>
    <w:uiPriority w:val="99"/>
    <w:qFormat/>
    <w:rsid w:val="002B166D"/>
    <w:rPr>
      <w:rFonts w:ascii="Times New Roman" w:hAnsi="Times New Roman"/>
      <w:sz w:val="24"/>
      <w:lang w:val="ru-RU" w:eastAsia="ru-RU"/>
    </w:rPr>
  </w:style>
  <w:style w:type="character" w:customStyle="1" w:styleId="1fff2">
    <w:name w:val="Текст выноски Знак1"/>
    <w:uiPriority w:val="99"/>
    <w:qFormat/>
    <w:rsid w:val="002B166D"/>
    <w:rPr>
      <w:rFonts w:ascii="Tahoma" w:hAnsi="Tahoma"/>
      <w:sz w:val="16"/>
      <w:lang w:val="ru-RU" w:eastAsia="ru-RU"/>
    </w:rPr>
  </w:style>
  <w:style w:type="character" w:customStyle="1" w:styleId="FontStyle53">
    <w:name w:val="Font Style53"/>
    <w:uiPriority w:val="99"/>
    <w:qFormat/>
    <w:rsid w:val="002B166D"/>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character" w:customStyle="1" w:styleId="219">
    <w:name w:val="Красная строка 2 Знак1"/>
    <w:uiPriority w:val="99"/>
    <w:qFormat/>
    <w:rsid w:val="002B166D"/>
    <w:rPr>
      <w:sz w:val="24"/>
      <w:lang w:val="ru-RU" w:eastAsia="ru-RU"/>
    </w:rPr>
  </w:style>
  <w:style w:type="character" w:customStyle="1" w:styleId="1fff3">
    <w:name w:val="Название Знак1"/>
    <w:uiPriority w:val="99"/>
    <w:qFormat/>
    <w:rsid w:val="002B166D"/>
    <w:rPr>
      <w:rFonts w:ascii="Cambria" w:hAnsi="Cambria"/>
      <w:color w:val="17365D"/>
      <w:spacing w:val="5"/>
      <w:kern w:val="28"/>
      <w:sz w:val="52"/>
      <w:lang w:eastAsia="ru-RU"/>
    </w:rPr>
  </w:style>
  <w:style w:type="character" w:customStyle="1" w:styleId="1fff4">
    <w:name w:val="Подзаголовок Знак1"/>
    <w:uiPriority w:val="99"/>
    <w:qFormat/>
    <w:rsid w:val="002B166D"/>
    <w:rPr>
      <w:rFonts w:ascii="Cambria" w:hAnsi="Cambria"/>
      <w:sz w:val="24"/>
    </w:rPr>
  </w:style>
  <w:style w:type="character" w:customStyle="1" w:styleId="font0">
    <w:name w:val="font0"/>
    <w:basedOn w:val="a3"/>
    <w:uiPriority w:val="99"/>
    <w:qFormat/>
    <w:rsid w:val="002B166D"/>
    <w:rPr>
      <w:rFonts w:cs="Times New Roman"/>
    </w:rPr>
  </w:style>
  <w:style w:type="character" w:customStyle="1" w:styleId="s3">
    <w:name w:val="s3"/>
    <w:uiPriority w:val="99"/>
    <w:qFormat/>
    <w:rsid w:val="002B166D"/>
  </w:style>
  <w:style w:type="character" w:customStyle="1" w:styleId="FontStyle46">
    <w:name w:val="Font Style46"/>
    <w:uiPriority w:val="99"/>
    <w:qFormat/>
    <w:rsid w:val="002B166D"/>
    <w:rPr>
      <w:rFonts w:ascii="Times New Roman" w:hAnsi="Times New Roman"/>
      <w:b/>
      <w:sz w:val="30"/>
    </w:rPr>
  </w:style>
  <w:style w:type="character" w:customStyle="1" w:styleId="newstitle">
    <w:name w:val="news_title"/>
    <w:basedOn w:val="a3"/>
    <w:uiPriority w:val="99"/>
    <w:qFormat/>
    <w:rsid w:val="002B166D"/>
    <w:rPr>
      <w:rFonts w:cs="Times New Roman"/>
    </w:rPr>
  </w:style>
  <w:style w:type="character" w:customStyle="1" w:styleId="s1">
    <w:name w:val="s1"/>
    <w:uiPriority w:val="99"/>
    <w:qFormat/>
    <w:rsid w:val="002B166D"/>
  </w:style>
  <w:style w:type="character" w:customStyle="1" w:styleId="WW8Num8z0">
    <w:name w:val="WW8Num8z0"/>
    <w:uiPriority w:val="99"/>
    <w:qFormat/>
    <w:rsid w:val="002B166D"/>
    <w:rPr>
      <w:rFonts w:ascii="Wingdings 2" w:hAnsi="Wingdings 2"/>
    </w:rPr>
  </w:style>
  <w:style w:type="paragraph" w:customStyle="1" w:styleId="31a">
    <w:name w:val="Знак31"/>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ep">
    <w:name w:val="ep"/>
    <w:basedOn w:val="a3"/>
    <w:uiPriority w:val="99"/>
    <w:qFormat/>
    <w:rsid w:val="002B166D"/>
    <w:rPr>
      <w:rFonts w:cs="Times New Roman"/>
    </w:rPr>
  </w:style>
  <w:style w:type="character" w:customStyle="1" w:styleId="searchterm1">
    <w:name w:val="searchterm1"/>
    <w:uiPriority w:val="99"/>
    <w:qFormat/>
    <w:rsid w:val="002B166D"/>
    <w:rPr>
      <w:b/>
      <w:sz w:val="2"/>
      <w:bdr w:val="single" w:sz="6" w:space="0" w:color="0000FF"/>
      <w:shd w:val="clear" w:color="auto" w:fill="CCCCFF"/>
    </w:rPr>
  </w:style>
  <w:style w:type="character" w:customStyle="1" w:styleId="review-h52">
    <w:name w:val="review-h52"/>
    <w:uiPriority w:val="99"/>
    <w:qFormat/>
    <w:rsid w:val="002B166D"/>
    <w:rPr>
      <w:b/>
      <w:color w:val="004080"/>
      <w:sz w:val="18"/>
      <w:u w:val="none"/>
    </w:rPr>
  </w:style>
  <w:style w:type="character" w:customStyle="1" w:styleId="FontStyle571">
    <w:name w:val="Font Style571"/>
    <w:uiPriority w:val="99"/>
    <w:qFormat/>
    <w:rsid w:val="002B166D"/>
    <w:rPr>
      <w:rFonts w:ascii="Candara" w:hAnsi="Candara"/>
      <w:b/>
      <w:sz w:val="24"/>
    </w:rPr>
  </w:style>
  <w:style w:type="character" w:customStyle="1" w:styleId="FontStyle596">
    <w:name w:val="Font Style596"/>
    <w:uiPriority w:val="99"/>
    <w:qFormat/>
    <w:rsid w:val="002B166D"/>
    <w:rPr>
      <w:rFonts w:ascii="Times New Roman" w:hAnsi="Times New Roman"/>
      <w:b/>
      <w:i/>
      <w:sz w:val="16"/>
    </w:rPr>
  </w:style>
  <w:style w:type="character" w:customStyle="1" w:styleId="FontStyle264">
    <w:name w:val="Font Style264"/>
    <w:uiPriority w:val="99"/>
    <w:qFormat/>
    <w:rsid w:val="002B166D"/>
    <w:rPr>
      <w:rFonts w:ascii="Franklin Gothic Demi" w:hAnsi="Franklin Gothic Demi"/>
      <w:b/>
      <w:sz w:val="22"/>
    </w:rPr>
  </w:style>
  <w:style w:type="character" w:customStyle="1" w:styleId="FontStyle260">
    <w:name w:val="Font Style260"/>
    <w:uiPriority w:val="99"/>
    <w:qFormat/>
    <w:rsid w:val="002B166D"/>
    <w:rPr>
      <w:rFonts w:ascii="Franklin Gothic Demi" w:hAnsi="Franklin Gothic Demi"/>
      <w:b/>
      <w:sz w:val="26"/>
    </w:rPr>
  </w:style>
  <w:style w:type="character" w:customStyle="1" w:styleId="FontStyle426">
    <w:name w:val="Font Style426"/>
    <w:uiPriority w:val="99"/>
    <w:qFormat/>
    <w:rsid w:val="002B166D"/>
    <w:rPr>
      <w:rFonts w:ascii="Times New Roman" w:hAnsi="Times New Roman"/>
      <w:color w:val="000000"/>
      <w:sz w:val="20"/>
    </w:rPr>
  </w:style>
  <w:style w:type="character" w:customStyle="1" w:styleId="FontStyle707">
    <w:name w:val="Font Style707"/>
    <w:uiPriority w:val="99"/>
    <w:qFormat/>
    <w:rsid w:val="002B166D"/>
    <w:rPr>
      <w:rFonts w:ascii="Bookman Old Style" w:hAnsi="Bookman Old Style"/>
      <w:color w:val="000000"/>
      <w:sz w:val="16"/>
    </w:rPr>
  </w:style>
  <w:style w:type="character" w:customStyle="1" w:styleId="FontStyle679">
    <w:name w:val="Font Style679"/>
    <w:uiPriority w:val="99"/>
    <w:qFormat/>
    <w:rsid w:val="002B166D"/>
    <w:rPr>
      <w:rFonts w:ascii="Times New Roman" w:hAnsi="Times New Roman"/>
      <w:i/>
      <w:color w:val="000000"/>
      <w:sz w:val="20"/>
    </w:rPr>
  </w:style>
  <w:style w:type="character" w:customStyle="1" w:styleId="FontStyle695">
    <w:name w:val="Font Style695"/>
    <w:uiPriority w:val="99"/>
    <w:qFormat/>
    <w:rsid w:val="002B166D"/>
    <w:rPr>
      <w:rFonts w:ascii="Times New Roman" w:hAnsi="Times New Roman"/>
      <w:b/>
      <w:color w:val="000000"/>
      <w:sz w:val="16"/>
    </w:rPr>
  </w:style>
  <w:style w:type="character" w:customStyle="1" w:styleId="FontStyle668">
    <w:name w:val="Font Style668"/>
    <w:uiPriority w:val="99"/>
    <w:qFormat/>
    <w:rsid w:val="002B166D"/>
    <w:rPr>
      <w:rFonts w:ascii="Times New Roman" w:hAnsi="Times New Roman"/>
      <w:color w:val="000000"/>
      <w:sz w:val="20"/>
    </w:rPr>
  </w:style>
  <w:style w:type="character" w:customStyle="1" w:styleId="FontStyle527">
    <w:name w:val="Font Style527"/>
    <w:uiPriority w:val="99"/>
    <w:qFormat/>
    <w:rsid w:val="002B166D"/>
    <w:rPr>
      <w:rFonts w:ascii="Times New Roman" w:hAnsi="Times New Roman"/>
      <w:b/>
      <w:color w:val="000000"/>
      <w:sz w:val="16"/>
    </w:rPr>
  </w:style>
  <w:style w:type="character" w:customStyle="1" w:styleId="FontStyle236">
    <w:name w:val="Font Style236"/>
    <w:uiPriority w:val="99"/>
    <w:qFormat/>
    <w:rsid w:val="002B166D"/>
    <w:rPr>
      <w:rFonts w:ascii="Times New Roman" w:hAnsi="Times New Roman"/>
      <w:color w:val="000000"/>
      <w:sz w:val="20"/>
    </w:rPr>
  </w:style>
  <w:style w:type="character" w:customStyle="1" w:styleId="FontStyle719">
    <w:name w:val="Font Style719"/>
    <w:uiPriority w:val="99"/>
    <w:qFormat/>
    <w:rsid w:val="002B166D"/>
    <w:rPr>
      <w:rFonts w:ascii="Bookman Old Style" w:hAnsi="Bookman Old Style"/>
      <w:b/>
      <w:color w:val="000000"/>
      <w:sz w:val="16"/>
    </w:rPr>
  </w:style>
  <w:style w:type="character" w:customStyle="1" w:styleId="FontStyle720">
    <w:name w:val="Font Style720"/>
    <w:uiPriority w:val="99"/>
    <w:qFormat/>
    <w:rsid w:val="002B166D"/>
    <w:rPr>
      <w:rFonts w:ascii="Tahoma" w:hAnsi="Tahoma"/>
      <w:color w:val="000000"/>
      <w:sz w:val="14"/>
    </w:rPr>
  </w:style>
  <w:style w:type="character" w:customStyle="1" w:styleId="FontStyle815">
    <w:name w:val="Font Style815"/>
    <w:uiPriority w:val="99"/>
    <w:qFormat/>
    <w:rsid w:val="002B166D"/>
    <w:rPr>
      <w:rFonts w:ascii="Bookman Old Style" w:hAnsi="Bookman Old Style"/>
      <w:color w:val="000000"/>
      <w:sz w:val="16"/>
    </w:rPr>
  </w:style>
  <w:style w:type="character" w:customStyle="1" w:styleId="FontStyle106">
    <w:name w:val="Font Style106"/>
    <w:uiPriority w:val="99"/>
    <w:qFormat/>
    <w:rsid w:val="002B166D"/>
    <w:rPr>
      <w:rFonts w:ascii="Times New Roman" w:hAnsi="Times New Roman"/>
      <w:color w:val="000000"/>
      <w:sz w:val="24"/>
    </w:rPr>
  </w:style>
  <w:style w:type="character" w:customStyle="1" w:styleId="FontStyle122">
    <w:name w:val="Font Style122"/>
    <w:uiPriority w:val="99"/>
    <w:qFormat/>
    <w:rsid w:val="002B166D"/>
    <w:rPr>
      <w:rFonts w:ascii="Times New Roman" w:hAnsi="Times New Roman"/>
      <w:color w:val="000000"/>
      <w:sz w:val="22"/>
    </w:rPr>
  </w:style>
  <w:style w:type="character" w:customStyle="1" w:styleId="146pt">
    <w:name w:val="Основной текст (14) + 6 pt"/>
    <w:uiPriority w:val="99"/>
    <w:qFormat/>
    <w:rsid w:val="002B166D"/>
    <w:rPr>
      <w:rFonts w:ascii="Times New Roman" w:hAnsi="Times New Roman"/>
      <w:sz w:val="12"/>
      <w:shd w:val="clear" w:color="auto" w:fill="FFFFFF"/>
    </w:rPr>
  </w:style>
  <w:style w:type="character" w:customStyle="1" w:styleId="listing-desc">
    <w:name w:val="listing-desc"/>
    <w:uiPriority w:val="99"/>
    <w:qFormat/>
    <w:rsid w:val="002B166D"/>
  </w:style>
  <w:style w:type="character" w:customStyle="1" w:styleId="WW8Num1z0">
    <w:name w:val="WW8Num1z0"/>
    <w:uiPriority w:val="99"/>
    <w:qFormat/>
    <w:rsid w:val="002B166D"/>
  </w:style>
  <w:style w:type="character" w:customStyle="1" w:styleId="WW8Num2z0">
    <w:name w:val="WW8Num2z0"/>
    <w:uiPriority w:val="99"/>
    <w:qFormat/>
    <w:rsid w:val="002B166D"/>
  </w:style>
  <w:style w:type="character" w:customStyle="1" w:styleId="WW8Num3z0">
    <w:name w:val="WW8Num3z0"/>
    <w:uiPriority w:val="99"/>
    <w:qFormat/>
    <w:rsid w:val="002B166D"/>
  </w:style>
  <w:style w:type="character" w:customStyle="1" w:styleId="WW8Num1z1">
    <w:name w:val="WW8Num1z1"/>
    <w:uiPriority w:val="99"/>
    <w:qFormat/>
    <w:rsid w:val="002B166D"/>
  </w:style>
  <w:style w:type="character" w:customStyle="1" w:styleId="WW8Num1z2">
    <w:name w:val="WW8Num1z2"/>
    <w:uiPriority w:val="99"/>
    <w:qFormat/>
    <w:rsid w:val="002B166D"/>
  </w:style>
  <w:style w:type="character" w:customStyle="1" w:styleId="WW8Num1z3">
    <w:name w:val="WW8Num1z3"/>
    <w:uiPriority w:val="99"/>
    <w:qFormat/>
    <w:rsid w:val="002B166D"/>
  </w:style>
  <w:style w:type="character" w:customStyle="1" w:styleId="WW8Num1z4">
    <w:name w:val="WW8Num1z4"/>
    <w:uiPriority w:val="99"/>
    <w:qFormat/>
    <w:rsid w:val="002B166D"/>
  </w:style>
  <w:style w:type="character" w:customStyle="1" w:styleId="WW8Num1z5">
    <w:name w:val="WW8Num1z5"/>
    <w:uiPriority w:val="99"/>
    <w:qFormat/>
    <w:rsid w:val="002B166D"/>
  </w:style>
  <w:style w:type="character" w:customStyle="1" w:styleId="WW8Num1z6">
    <w:name w:val="WW8Num1z6"/>
    <w:uiPriority w:val="99"/>
    <w:qFormat/>
    <w:rsid w:val="002B166D"/>
  </w:style>
  <w:style w:type="character" w:customStyle="1" w:styleId="WW8Num1z7">
    <w:name w:val="WW8Num1z7"/>
    <w:uiPriority w:val="99"/>
    <w:qFormat/>
    <w:rsid w:val="002B166D"/>
  </w:style>
  <w:style w:type="character" w:customStyle="1" w:styleId="WW8Num1z8">
    <w:name w:val="WW8Num1z8"/>
    <w:uiPriority w:val="99"/>
    <w:qFormat/>
    <w:rsid w:val="002B166D"/>
  </w:style>
  <w:style w:type="character" w:customStyle="1" w:styleId="1fff5">
    <w:name w:val="Основной шрифт абзаца1"/>
    <w:uiPriority w:val="99"/>
    <w:qFormat/>
    <w:rsid w:val="002B166D"/>
  </w:style>
  <w:style w:type="character" w:styleId="afffffff0">
    <w:name w:val="Placeholder Text"/>
    <w:basedOn w:val="a3"/>
    <w:uiPriority w:val="99"/>
    <w:qFormat/>
    <w:rsid w:val="002B166D"/>
    <w:rPr>
      <w:rFonts w:cs="Times New Roman"/>
      <w:color w:val="808080"/>
    </w:rPr>
  </w:style>
  <w:style w:type="character" w:customStyle="1" w:styleId="afffffff1">
    <w:name w:val="Символ сноски"/>
    <w:uiPriority w:val="99"/>
    <w:qFormat/>
    <w:rsid w:val="002B166D"/>
    <w:rPr>
      <w:vertAlign w:val="superscript"/>
    </w:rPr>
  </w:style>
  <w:style w:type="character" w:customStyle="1" w:styleId="-">
    <w:name w:val="опред-е"/>
    <w:uiPriority w:val="99"/>
    <w:qFormat/>
    <w:rsid w:val="002B166D"/>
    <w:rPr>
      <w:b/>
    </w:rPr>
  </w:style>
  <w:style w:type="character" w:customStyle="1" w:styleId="FontStyle436">
    <w:name w:val="Font Style436"/>
    <w:uiPriority w:val="99"/>
    <w:qFormat/>
    <w:rsid w:val="002B166D"/>
    <w:rPr>
      <w:rFonts w:ascii="Times New Roman" w:hAnsi="Times New Roman"/>
      <w:b/>
      <w:sz w:val="18"/>
    </w:rPr>
  </w:style>
  <w:style w:type="character" w:customStyle="1" w:styleId="FontStyle434">
    <w:name w:val="Font Style434"/>
    <w:uiPriority w:val="99"/>
    <w:qFormat/>
    <w:rsid w:val="002B166D"/>
    <w:rPr>
      <w:rFonts w:ascii="Times New Roman" w:hAnsi="Times New Roman"/>
      <w:sz w:val="18"/>
    </w:rPr>
  </w:style>
  <w:style w:type="character" w:customStyle="1" w:styleId="2ff2">
    <w:name w:val="Основной текст Знак2"/>
    <w:uiPriority w:val="99"/>
    <w:qFormat/>
    <w:locked/>
    <w:rsid w:val="002B166D"/>
    <w:rPr>
      <w:sz w:val="24"/>
      <w:lang w:val="ru-RU" w:eastAsia="ru-RU"/>
    </w:rPr>
  </w:style>
  <w:style w:type="character" w:customStyle="1" w:styleId="95">
    <w:name w:val="Знак Знак9"/>
    <w:uiPriority w:val="99"/>
    <w:qFormat/>
    <w:locked/>
    <w:rsid w:val="002B166D"/>
    <w:rPr>
      <w:rFonts w:ascii="Cambria" w:hAnsi="Cambria"/>
      <w:b/>
      <w:color w:val="4F81BD"/>
      <w:sz w:val="26"/>
      <w:lang w:val="ru-RU" w:eastAsia="en-US"/>
    </w:rPr>
  </w:style>
  <w:style w:type="character" w:customStyle="1" w:styleId="532">
    <w:name w:val="Знак Знак53"/>
    <w:uiPriority w:val="99"/>
    <w:qFormat/>
    <w:locked/>
    <w:rsid w:val="002B166D"/>
    <w:rPr>
      <w:b/>
      <w:caps/>
      <w:sz w:val="24"/>
      <w:lang w:val="ru-RU" w:eastAsia="ru-RU"/>
    </w:rPr>
  </w:style>
  <w:style w:type="character" w:customStyle="1" w:styleId="HTML11a">
    <w:name w:val="Адрес HTML Знак11"/>
    <w:uiPriority w:val="99"/>
    <w:qFormat/>
    <w:rsid w:val="002B166D"/>
    <w:rPr>
      <w:rFonts w:ascii="Times New Roman" w:hAnsi="Times New Roman"/>
      <w:i/>
      <w:sz w:val="24"/>
    </w:rPr>
  </w:style>
  <w:style w:type="character" w:customStyle="1" w:styleId="st1">
    <w:name w:val="st1"/>
    <w:basedOn w:val="a3"/>
    <w:uiPriority w:val="99"/>
    <w:qFormat/>
    <w:rsid w:val="002B166D"/>
    <w:rPr>
      <w:rFonts w:cs="Times New Roman"/>
    </w:rPr>
  </w:style>
  <w:style w:type="character" w:customStyle="1" w:styleId="11f">
    <w:name w:val="Основной текст с отступом Знак11"/>
    <w:uiPriority w:val="99"/>
    <w:semiHidden/>
    <w:rsid w:val="002B166D"/>
    <w:rPr>
      <w:rFonts w:ascii="Times New Roman" w:hAnsi="Times New Roman"/>
      <w:sz w:val="24"/>
      <w:lang w:eastAsia="ru-RU"/>
    </w:rPr>
  </w:style>
  <w:style w:type="character" w:customStyle="1" w:styleId="1fff6">
    <w:name w:val="Текст примечания Знак1"/>
    <w:uiPriority w:val="99"/>
    <w:qFormat/>
    <w:rsid w:val="002B166D"/>
    <w:rPr>
      <w:rFonts w:ascii="Times New Roman" w:hAnsi="Times New Roman"/>
      <w:sz w:val="20"/>
      <w:lang w:eastAsia="ru-RU"/>
    </w:rPr>
  </w:style>
  <w:style w:type="character" w:customStyle="1" w:styleId="21a">
    <w:name w:val="Основной текст с отступом 2 Знак1"/>
    <w:uiPriority w:val="99"/>
    <w:qFormat/>
    <w:rsid w:val="002B166D"/>
    <w:rPr>
      <w:rFonts w:ascii="Times New Roman" w:hAnsi="Times New Roman"/>
      <w:sz w:val="24"/>
      <w:lang w:eastAsia="ru-RU"/>
    </w:rPr>
  </w:style>
  <w:style w:type="character" w:customStyle="1" w:styleId="2ff3">
    <w:name w:val="Основной текст Знак Знак Знак2"/>
    <w:uiPriority w:val="99"/>
    <w:qFormat/>
    <w:locked/>
    <w:rsid w:val="002B166D"/>
    <w:rPr>
      <w:sz w:val="24"/>
      <w:lang w:val="ru-RU" w:eastAsia="ru-RU"/>
    </w:rPr>
  </w:style>
  <w:style w:type="character" w:customStyle="1" w:styleId="FontStyle126">
    <w:name w:val="Font Style126"/>
    <w:uiPriority w:val="99"/>
    <w:qFormat/>
    <w:rsid w:val="002B166D"/>
    <w:rPr>
      <w:rFonts w:ascii="Times New Roman" w:hAnsi="Times New Roman"/>
      <w:color w:val="000000"/>
      <w:sz w:val="20"/>
    </w:rPr>
  </w:style>
  <w:style w:type="character" w:customStyle="1" w:styleId="13a">
    <w:name w:val="Знак Знак13"/>
    <w:uiPriority w:val="99"/>
    <w:qFormat/>
    <w:locked/>
    <w:rsid w:val="002B166D"/>
    <w:rPr>
      <w:color w:val="000000"/>
      <w:sz w:val="24"/>
    </w:rPr>
  </w:style>
  <w:style w:type="character" w:customStyle="1" w:styleId="11f0">
    <w:name w:val="Знак Знак11"/>
    <w:uiPriority w:val="99"/>
    <w:qFormat/>
    <w:locked/>
    <w:rsid w:val="002B166D"/>
    <w:rPr>
      <w:sz w:val="24"/>
    </w:rPr>
  </w:style>
  <w:style w:type="character" w:customStyle="1" w:styleId="231">
    <w:name w:val="Знак Знак231"/>
    <w:uiPriority w:val="99"/>
    <w:qFormat/>
    <w:locked/>
    <w:rsid w:val="002B166D"/>
    <w:rPr>
      <w:sz w:val="24"/>
      <w:lang w:val="ru-RU" w:eastAsia="ru-RU"/>
    </w:rPr>
  </w:style>
  <w:style w:type="character" w:customStyle="1" w:styleId="5310">
    <w:name w:val="Знак Знак531"/>
    <w:uiPriority w:val="99"/>
    <w:qFormat/>
    <w:locked/>
    <w:rsid w:val="002B166D"/>
    <w:rPr>
      <w:b/>
      <w:caps/>
      <w:sz w:val="24"/>
      <w:lang w:val="ru-RU" w:eastAsia="ru-RU"/>
    </w:rPr>
  </w:style>
  <w:style w:type="character" w:customStyle="1" w:styleId="1510">
    <w:name w:val="Знак Знак151"/>
    <w:uiPriority w:val="99"/>
    <w:qFormat/>
    <w:rsid w:val="002B166D"/>
    <w:rPr>
      <w:rFonts w:ascii="Times New Roman" w:hAnsi="Times New Roman"/>
      <w:sz w:val="24"/>
      <w:lang w:eastAsia="ru-RU"/>
    </w:rPr>
  </w:style>
  <w:style w:type="character" w:customStyle="1" w:styleId="460">
    <w:name w:val="Знак Знак46"/>
    <w:uiPriority w:val="99"/>
    <w:qFormat/>
    <w:locked/>
    <w:rsid w:val="002B166D"/>
    <w:rPr>
      <w:rFonts w:ascii="Arial" w:hAnsi="Arial"/>
      <w:b/>
      <w:i/>
      <w:sz w:val="28"/>
      <w:lang w:val="ru-RU" w:eastAsia="en-US"/>
    </w:rPr>
  </w:style>
  <w:style w:type="paragraph" w:customStyle="1" w:styleId="opredelenie">
    <w:name w:val="opredelenie"/>
    <w:basedOn w:val="a2"/>
    <w:uiPriority w:val="99"/>
    <w:qFormat/>
    <w:rsid w:val="002B166D"/>
    <w:pPr>
      <w:widowControl/>
      <w:snapToGrid/>
      <w:spacing w:beforeAutospacing="1" w:afterAutospacing="1"/>
    </w:pPr>
    <w:rPr>
      <w:rFonts w:eastAsia="Times New Roman"/>
      <w:szCs w:val="24"/>
    </w:rPr>
  </w:style>
  <w:style w:type="character" w:customStyle="1" w:styleId="1710">
    <w:name w:val="Знак Знак171"/>
    <w:uiPriority w:val="99"/>
    <w:qFormat/>
    <w:locked/>
    <w:rsid w:val="002B166D"/>
    <w:rPr>
      <w:i/>
      <w:sz w:val="24"/>
      <w:lang w:val="ru-RU" w:eastAsia="ru-RU"/>
    </w:rPr>
  </w:style>
  <w:style w:type="character" w:customStyle="1" w:styleId="ConsPlusNormal0">
    <w:name w:val="ConsPlusNormal Знак"/>
    <w:link w:val="ConsPlusNormal"/>
    <w:uiPriority w:val="99"/>
    <w:qFormat/>
    <w:locked/>
    <w:rsid w:val="002B166D"/>
    <w:rPr>
      <w:rFonts w:ascii="Arial" w:eastAsia="Calibri" w:hAnsi="Arial" w:cs="Times New Roman"/>
      <w:lang w:eastAsia="ru-RU"/>
    </w:rPr>
  </w:style>
  <w:style w:type="paragraph" w:customStyle="1" w:styleId="rvps4">
    <w:name w:val="rvps4"/>
    <w:basedOn w:val="a2"/>
    <w:uiPriority w:val="99"/>
    <w:qFormat/>
    <w:rsid w:val="002B166D"/>
    <w:pPr>
      <w:widowControl/>
      <w:snapToGrid/>
      <w:spacing w:before="0" w:after="0"/>
      <w:jc w:val="both"/>
    </w:pPr>
    <w:rPr>
      <w:rFonts w:eastAsia="Times New Roman"/>
      <w:szCs w:val="24"/>
    </w:rPr>
  </w:style>
  <w:style w:type="character" w:customStyle="1" w:styleId="1fff7">
    <w:name w:val="Без интервала Знак1"/>
    <w:link w:val="48"/>
    <w:uiPriority w:val="99"/>
    <w:qFormat/>
    <w:locked/>
    <w:rsid w:val="002B166D"/>
  </w:style>
  <w:style w:type="paragraph" w:customStyle="1" w:styleId="48">
    <w:name w:val="Без интервала4"/>
    <w:link w:val="1fff7"/>
    <w:uiPriority w:val="99"/>
    <w:qFormat/>
    <w:rsid w:val="002B166D"/>
    <w:pPr>
      <w:spacing w:after="0" w:line="240" w:lineRule="auto"/>
    </w:pPr>
  </w:style>
  <w:style w:type="character" w:customStyle="1" w:styleId="3f2">
    <w:name w:val="3 ступень Знак"/>
    <w:link w:val="3f3"/>
    <w:uiPriority w:val="99"/>
    <w:qFormat/>
    <w:locked/>
    <w:rsid w:val="002B166D"/>
    <w:rPr>
      <w:rFonts w:ascii="BodoniCTT" w:hAnsi="BodoniCTT"/>
      <w:b/>
    </w:rPr>
  </w:style>
  <w:style w:type="paragraph" w:customStyle="1" w:styleId="3f3">
    <w:name w:val="3 ступень"/>
    <w:basedOn w:val="a2"/>
    <w:link w:val="3f2"/>
    <w:uiPriority w:val="99"/>
    <w:qFormat/>
    <w:rsid w:val="002B166D"/>
    <w:pPr>
      <w:keepNext/>
      <w:widowControl/>
      <w:overflowPunct w:val="0"/>
      <w:autoSpaceDE w:val="0"/>
      <w:autoSpaceDN w:val="0"/>
      <w:adjustRightInd w:val="0"/>
      <w:snapToGrid/>
      <w:spacing w:before="120" w:after="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2B166D"/>
    <w:pPr>
      <w:autoSpaceDE w:val="0"/>
      <w:autoSpaceDN w:val="0"/>
      <w:adjustRightInd w:val="0"/>
      <w:snapToGrid/>
      <w:spacing w:before="0" w:after="0" w:line="494" w:lineRule="exact"/>
      <w:ind w:firstLine="902"/>
    </w:pPr>
    <w:rPr>
      <w:rFonts w:eastAsia="Times New Roman"/>
      <w:szCs w:val="24"/>
    </w:rPr>
  </w:style>
  <w:style w:type="paragraph" w:customStyle="1" w:styleId="Style7">
    <w:name w:val="Style7"/>
    <w:basedOn w:val="a2"/>
    <w:uiPriority w:val="99"/>
    <w:qFormat/>
    <w:rsid w:val="002B166D"/>
    <w:pPr>
      <w:autoSpaceDE w:val="0"/>
      <w:autoSpaceDN w:val="0"/>
      <w:adjustRightInd w:val="0"/>
      <w:snapToGrid/>
      <w:spacing w:before="0" w:after="0"/>
      <w:jc w:val="both"/>
    </w:pPr>
    <w:rPr>
      <w:rFonts w:eastAsia="Times New Roman"/>
      <w:szCs w:val="24"/>
    </w:rPr>
  </w:style>
  <w:style w:type="paragraph" w:customStyle="1" w:styleId="Style36">
    <w:name w:val="Style36"/>
    <w:basedOn w:val="a2"/>
    <w:uiPriority w:val="99"/>
    <w:qFormat/>
    <w:rsid w:val="002B166D"/>
    <w:pPr>
      <w:autoSpaceDE w:val="0"/>
      <w:autoSpaceDN w:val="0"/>
      <w:adjustRightInd w:val="0"/>
      <w:snapToGrid/>
      <w:spacing w:before="0" w:after="0"/>
    </w:pPr>
    <w:rPr>
      <w:rFonts w:eastAsia="Times New Roman"/>
      <w:szCs w:val="24"/>
    </w:rPr>
  </w:style>
  <w:style w:type="paragraph" w:customStyle="1" w:styleId="F9">
    <w:name w:val="ОбычныF9"/>
    <w:uiPriority w:val="99"/>
    <w:qFormat/>
    <w:rsid w:val="002B166D"/>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9">
    <w:name w:val="Квадрат4"/>
    <w:basedOn w:val="a2"/>
    <w:uiPriority w:val="99"/>
    <w:qFormat/>
    <w:rsid w:val="002B166D"/>
    <w:pPr>
      <w:autoSpaceDE w:val="0"/>
      <w:autoSpaceDN w:val="0"/>
      <w:adjustRightInd w:val="0"/>
      <w:snapToGrid/>
      <w:spacing w:before="0" w:after="0"/>
      <w:jc w:val="both"/>
    </w:pPr>
    <w:rPr>
      <w:rFonts w:ascii="a_Timer" w:eastAsia="Times New Roman" w:hAnsi="a_Timer" w:cs="a_Timer"/>
      <w:szCs w:val="24"/>
      <w:lang w:val="en-US"/>
    </w:rPr>
  </w:style>
  <w:style w:type="paragraph" w:customStyle="1" w:styleId="p3">
    <w:name w:val="p3"/>
    <w:basedOn w:val="a2"/>
    <w:uiPriority w:val="99"/>
    <w:qFormat/>
    <w:rsid w:val="002B166D"/>
    <w:pPr>
      <w:widowControl/>
      <w:snapToGrid/>
      <w:spacing w:beforeAutospacing="1" w:afterAutospacing="1"/>
    </w:pPr>
    <w:rPr>
      <w:rFonts w:eastAsia="Times New Roman"/>
      <w:szCs w:val="24"/>
    </w:rPr>
  </w:style>
  <w:style w:type="paragraph" w:customStyle="1" w:styleId="p4">
    <w:name w:val="p4"/>
    <w:basedOn w:val="a2"/>
    <w:uiPriority w:val="99"/>
    <w:qFormat/>
    <w:rsid w:val="002B166D"/>
    <w:pPr>
      <w:widowControl/>
      <w:snapToGrid/>
      <w:spacing w:beforeAutospacing="1" w:afterAutospacing="1"/>
    </w:pPr>
    <w:rPr>
      <w:rFonts w:eastAsia="Times New Roman"/>
      <w:szCs w:val="24"/>
    </w:rPr>
  </w:style>
  <w:style w:type="character" w:customStyle="1" w:styleId="rvts6">
    <w:name w:val="rvts6"/>
    <w:uiPriority w:val="99"/>
    <w:qFormat/>
    <w:rsid w:val="002B166D"/>
    <w:rPr>
      <w:rFonts w:ascii="Times New Roman" w:hAnsi="Times New Roman"/>
      <w:sz w:val="28"/>
    </w:rPr>
  </w:style>
  <w:style w:type="character" w:customStyle="1" w:styleId="3917">
    <w:name w:val="3917"/>
    <w:basedOn w:val="a3"/>
    <w:uiPriority w:val="99"/>
    <w:qFormat/>
    <w:rsid w:val="002B166D"/>
    <w:rPr>
      <w:rFonts w:cs="Times New Roman"/>
    </w:rPr>
  </w:style>
  <w:style w:type="character" w:customStyle="1" w:styleId="epm">
    <w:name w:val="epm"/>
    <w:uiPriority w:val="99"/>
    <w:qFormat/>
    <w:rsid w:val="002B166D"/>
  </w:style>
  <w:style w:type="character" w:customStyle="1" w:styleId="afffffff2">
    <w:name w:val="Стиль Зеленый"/>
    <w:uiPriority w:val="99"/>
    <w:qFormat/>
    <w:rsid w:val="002B166D"/>
    <w:rPr>
      <w:color w:val="00B050"/>
      <w:spacing w:val="0"/>
    </w:rPr>
  </w:style>
  <w:style w:type="character" w:customStyle="1" w:styleId="FontStyle44">
    <w:name w:val="Font Style44"/>
    <w:uiPriority w:val="99"/>
    <w:qFormat/>
    <w:rsid w:val="002B166D"/>
    <w:rPr>
      <w:rFonts w:ascii="Times New Roman" w:hAnsi="Times New Roman"/>
      <w:b/>
      <w:sz w:val="26"/>
    </w:rPr>
  </w:style>
  <w:style w:type="character" w:customStyle="1" w:styleId="FontStyle45">
    <w:name w:val="Font Style45"/>
    <w:uiPriority w:val="99"/>
    <w:qFormat/>
    <w:rsid w:val="002B166D"/>
    <w:rPr>
      <w:rFonts w:ascii="Times New Roman" w:hAnsi="Times New Roman"/>
      <w:i/>
      <w:sz w:val="26"/>
    </w:rPr>
  </w:style>
  <w:style w:type="character" w:customStyle="1" w:styleId="s10">
    <w:name w:val="s_10"/>
    <w:basedOn w:val="a3"/>
    <w:uiPriority w:val="99"/>
    <w:qFormat/>
    <w:rsid w:val="002B166D"/>
    <w:rPr>
      <w:rFonts w:cs="Times New Roman"/>
    </w:rPr>
  </w:style>
  <w:style w:type="character" w:customStyle="1" w:styleId="s5">
    <w:name w:val="s5"/>
    <w:basedOn w:val="a3"/>
    <w:uiPriority w:val="99"/>
    <w:qFormat/>
    <w:rsid w:val="002B166D"/>
    <w:rPr>
      <w:rFonts w:cs="Times New Roman"/>
    </w:rPr>
  </w:style>
  <w:style w:type="character" w:customStyle="1" w:styleId="sz12">
    <w:name w:val="sz12"/>
    <w:basedOn w:val="a3"/>
    <w:uiPriority w:val="99"/>
    <w:qFormat/>
    <w:rsid w:val="002B166D"/>
    <w:rPr>
      <w:rFonts w:cs="Times New Roman"/>
    </w:rPr>
  </w:style>
  <w:style w:type="character" w:customStyle="1" w:styleId="s6">
    <w:name w:val="s6"/>
    <w:basedOn w:val="a3"/>
    <w:uiPriority w:val="99"/>
    <w:qFormat/>
    <w:rsid w:val="002B166D"/>
    <w:rPr>
      <w:rFonts w:cs="Times New Roman"/>
    </w:rPr>
  </w:style>
  <w:style w:type="character" w:customStyle="1" w:styleId="FontStyle133">
    <w:name w:val="Font Style133"/>
    <w:uiPriority w:val="99"/>
    <w:qFormat/>
    <w:rsid w:val="002B166D"/>
    <w:rPr>
      <w:rFonts w:ascii="Times New Roman" w:hAnsi="Times New Roman"/>
      <w:i/>
      <w:sz w:val="18"/>
    </w:rPr>
  </w:style>
  <w:style w:type="character" w:customStyle="1" w:styleId="blk3">
    <w:name w:val="blk3"/>
    <w:uiPriority w:val="99"/>
    <w:qFormat/>
    <w:rsid w:val="002B166D"/>
  </w:style>
  <w:style w:type="character" w:customStyle="1" w:styleId="11f1">
    <w:name w:val="Знак1 Знак Знак1"/>
    <w:uiPriority w:val="99"/>
    <w:qFormat/>
    <w:locked/>
    <w:rsid w:val="002B166D"/>
    <w:rPr>
      <w:rFonts w:ascii="Times New Roman" w:hAnsi="Times New Roman"/>
      <w:sz w:val="24"/>
      <w:lang w:eastAsia="ru-RU"/>
    </w:rPr>
  </w:style>
  <w:style w:type="character" w:customStyle="1" w:styleId="461">
    <w:name w:val="Знак Знак461"/>
    <w:uiPriority w:val="99"/>
    <w:qFormat/>
    <w:locked/>
    <w:rsid w:val="002B166D"/>
    <w:rPr>
      <w:b/>
      <w:sz w:val="27"/>
      <w:lang w:val="ru-RU" w:eastAsia="ru-RU"/>
    </w:rPr>
  </w:style>
  <w:style w:type="character" w:customStyle="1" w:styleId="3111">
    <w:name w:val="Знак3 Знак Знак11"/>
    <w:uiPriority w:val="99"/>
    <w:qFormat/>
    <w:locked/>
    <w:rsid w:val="002B166D"/>
    <w:rPr>
      <w:rFonts w:ascii="Arial" w:hAnsi="Arial"/>
      <w:b/>
      <w:i/>
      <w:sz w:val="28"/>
      <w:lang w:val="ru-RU" w:eastAsia="en-US"/>
    </w:rPr>
  </w:style>
  <w:style w:type="character" w:customStyle="1" w:styleId="480">
    <w:name w:val="Знак Знак48"/>
    <w:uiPriority w:val="99"/>
    <w:qFormat/>
    <w:locked/>
    <w:rsid w:val="002B166D"/>
    <w:rPr>
      <w:b/>
      <w:sz w:val="27"/>
      <w:lang w:val="ru-RU" w:eastAsia="ru-RU"/>
    </w:rPr>
  </w:style>
  <w:style w:type="character" w:customStyle="1" w:styleId="21b">
    <w:name w:val="Основной текст с отступом Знак21"/>
    <w:uiPriority w:val="99"/>
    <w:rsid w:val="002B166D"/>
    <w:rPr>
      <w:rFonts w:ascii="Times New Roman" w:hAnsi="Times New Roman"/>
      <w:sz w:val="24"/>
    </w:rPr>
  </w:style>
  <w:style w:type="paragraph" w:customStyle="1" w:styleId="z-1">
    <w:name w:val="z-Начало формы1"/>
    <w:basedOn w:val="a2"/>
    <w:next w:val="a2"/>
    <w:link w:val="z-"/>
    <w:uiPriority w:val="99"/>
    <w:qFormat/>
    <w:rsid w:val="002B166D"/>
    <w:pPr>
      <w:widowControl/>
      <w:pBdr>
        <w:bottom w:val="single" w:sz="6" w:space="1" w:color="auto"/>
      </w:pBdr>
      <w:snapToGrid/>
      <w:spacing w:before="0" w:after="0"/>
      <w:jc w:val="center"/>
    </w:pPr>
    <w:rPr>
      <w:rFonts w:ascii="Arial" w:eastAsia="Times New Roman" w:hAnsi="Arial"/>
      <w:b/>
      <w:sz w:val="36"/>
      <w:lang w:eastAsia="en-US"/>
    </w:rPr>
  </w:style>
  <w:style w:type="character" w:customStyle="1" w:styleId="z-TopofFormChar">
    <w:name w:val="z-Top of Form Char"/>
    <w:basedOn w:val="a3"/>
    <w:uiPriority w:val="99"/>
    <w:locked/>
    <w:rsid w:val="002B166D"/>
    <w:rPr>
      <w:rFonts w:ascii="Arial" w:hAnsi="Arial" w:cs="Times New Roman"/>
      <w:b/>
      <w:sz w:val="20"/>
    </w:rPr>
  </w:style>
  <w:style w:type="character" w:customStyle="1" w:styleId="z-">
    <w:name w:val="z-Начало формы Знак"/>
    <w:basedOn w:val="a3"/>
    <w:link w:val="z-1"/>
    <w:uiPriority w:val="99"/>
    <w:qFormat/>
    <w:locked/>
    <w:rsid w:val="002B166D"/>
    <w:rPr>
      <w:rFonts w:ascii="Arial" w:eastAsia="Times New Roman" w:hAnsi="Arial" w:cs="Times New Roman"/>
      <w:b/>
      <w:sz w:val="36"/>
      <w:szCs w:val="20"/>
    </w:rPr>
  </w:style>
  <w:style w:type="character" w:customStyle="1" w:styleId="440">
    <w:name w:val="Знак Знак44"/>
    <w:uiPriority w:val="99"/>
    <w:qFormat/>
    <w:locked/>
    <w:rsid w:val="002B166D"/>
    <w:rPr>
      <w:sz w:val="24"/>
    </w:rPr>
  </w:style>
  <w:style w:type="character" w:customStyle="1" w:styleId="511">
    <w:name w:val="Знак Знак51"/>
    <w:uiPriority w:val="99"/>
    <w:qFormat/>
    <w:locked/>
    <w:rsid w:val="002B166D"/>
    <w:rPr>
      <w:b/>
      <w:sz w:val="27"/>
      <w:lang w:val="ru-RU" w:eastAsia="ru-RU"/>
    </w:rPr>
  </w:style>
  <w:style w:type="character" w:customStyle="1" w:styleId="FontStyle16">
    <w:name w:val="Font Style16"/>
    <w:uiPriority w:val="99"/>
    <w:qFormat/>
    <w:rsid w:val="002B166D"/>
    <w:rPr>
      <w:rFonts w:ascii="Century Gothic" w:hAnsi="Century Gothic"/>
      <w:sz w:val="18"/>
    </w:rPr>
  </w:style>
  <w:style w:type="character" w:customStyle="1" w:styleId="430">
    <w:name w:val="Знак Знак43"/>
    <w:uiPriority w:val="99"/>
    <w:qFormat/>
    <w:locked/>
    <w:rsid w:val="002B166D"/>
    <w:rPr>
      <w:color w:val="000000"/>
      <w:sz w:val="24"/>
      <w:lang w:eastAsia="ru-RU"/>
    </w:rPr>
  </w:style>
  <w:style w:type="paragraph" w:customStyle="1" w:styleId="a3cxspmiddle">
    <w:name w:val="a3cxspmiddle"/>
    <w:basedOn w:val="a2"/>
    <w:uiPriority w:val="99"/>
    <w:qFormat/>
    <w:rsid w:val="002B166D"/>
    <w:pPr>
      <w:widowControl/>
      <w:snapToGrid/>
      <w:spacing w:beforeAutospacing="1" w:afterAutospacing="1"/>
    </w:pPr>
    <w:rPr>
      <w:rFonts w:eastAsia="Times New Roman"/>
      <w:color w:val="000000"/>
      <w:szCs w:val="24"/>
    </w:rPr>
  </w:style>
  <w:style w:type="paragraph" w:customStyle="1" w:styleId="afffffff3">
    <w:name w:val="слайд"/>
    <w:basedOn w:val="a2"/>
    <w:uiPriority w:val="99"/>
    <w:qFormat/>
    <w:rsid w:val="002B166D"/>
    <w:pPr>
      <w:widowControl/>
      <w:snapToGrid/>
      <w:spacing w:before="0" w:after="0"/>
      <w:jc w:val="both"/>
    </w:pPr>
    <w:rPr>
      <w:rFonts w:eastAsia="Times New Roman"/>
      <w:sz w:val="36"/>
      <w:szCs w:val="24"/>
      <w:lang w:eastAsia="en-US"/>
    </w:rPr>
  </w:style>
  <w:style w:type="character" w:customStyle="1" w:styleId="st">
    <w:name w:val="st"/>
    <w:basedOn w:val="a3"/>
    <w:uiPriority w:val="99"/>
    <w:qFormat/>
    <w:rsid w:val="002B166D"/>
    <w:rPr>
      <w:rFonts w:cs="Times New Roman"/>
    </w:rPr>
  </w:style>
  <w:style w:type="paragraph" w:customStyle="1" w:styleId="z-10">
    <w:name w:val="z-Конец формы1"/>
    <w:basedOn w:val="a2"/>
    <w:next w:val="a2"/>
    <w:link w:val="z-0"/>
    <w:uiPriority w:val="99"/>
    <w:qFormat/>
    <w:rsid w:val="002B166D"/>
    <w:pPr>
      <w:widowControl/>
      <w:pBdr>
        <w:top w:val="single" w:sz="6" w:space="1" w:color="auto"/>
      </w:pBdr>
      <w:snapToGrid/>
      <w:spacing w:before="0" w:after="0"/>
      <w:jc w:val="center"/>
    </w:pPr>
    <w:rPr>
      <w:rFonts w:ascii="Arial" w:eastAsia="Times New Roman" w:hAnsi="Arial" w:cs="Arial"/>
      <w:vanish/>
      <w:sz w:val="16"/>
      <w:szCs w:val="16"/>
    </w:rPr>
  </w:style>
  <w:style w:type="character" w:customStyle="1" w:styleId="z-BottomofFormChar">
    <w:name w:val="z-Bottom of Form Char"/>
    <w:basedOn w:val="a3"/>
    <w:uiPriority w:val="99"/>
    <w:locked/>
    <w:rsid w:val="002B166D"/>
    <w:rPr>
      <w:rFonts w:ascii="Arial" w:hAnsi="Arial" w:cs="Times New Roman"/>
      <w:vanish/>
      <w:sz w:val="16"/>
      <w:lang w:eastAsia="ru-RU"/>
    </w:rPr>
  </w:style>
  <w:style w:type="character" w:customStyle="1" w:styleId="z-0">
    <w:name w:val="z-Конец формы Знак"/>
    <w:basedOn w:val="a3"/>
    <w:link w:val="z-10"/>
    <w:uiPriority w:val="99"/>
    <w:qFormat/>
    <w:locked/>
    <w:rsid w:val="002B166D"/>
    <w:rPr>
      <w:rFonts w:ascii="Arial" w:eastAsia="Times New Roman" w:hAnsi="Arial" w:cs="Arial"/>
      <w:vanish/>
      <w:sz w:val="16"/>
      <w:szCs w:val="16"/>
      <w:lang w:eastAsia="ru-RU"/>
    </w:rPr>
  </w:style>
  <w:style w:type="character" w:customStyle="1" w:styleId="keyworddef">
    <w:name w:val="keyword_def"/>
    <w:basedOn w:val="a3"/>
    <w:uiPriority w:val="99"/>
    <w:qFormat/>
    <w:rsid w:val="002B166D"/>
    <w:rPr>
      <w:rFonts w:cs="Times New Roman"/>
    </w:rPr>
  </w:style>
  <w:style w:type="paragraph" w:customStyle="1" w:styleId="11f2">
    <w:name w:val="Обычный + 11 пт"/>
    <w:basedOn w:val="a2"/>
    <w:uiPriority w:val="99"/>
    <w:qFormat/>
    <w:rsid w:val="002B166D"/>
    <w:pPr>
      <w:shd w:val="clear" w:color="auto" w:fill="FFFFFF"/>
      <w:autoSpaceDE w:val="0"/>
      <w:autoSpaceDN w:val="0"/>
      <w:adjustRightInd w:val="0"/>
      <w:snapToGrid/>
      <w:spacing w:before="25" w:after="0" w:line="241" w:lineRule="exact"/>
      <w:ind w:left="7"/>
    </w:pPr>
    <w:rPr>
      <w:rFonts w:eastAsia="Times New Roman"/>
      <w:sz w:val="22"/>
    </w:rPr>
  </w:style>
  <w:style w:type="character" w:customStyle="1" w:styleId="bold">
    <w:name w:val="bold"/>
    <w:uiPriority w:val="99"/>
    <w:qFormat/>
    <w:rsid w:val="002B166D"/>
  </w:style>
  <w:style w:type="character" w:customStyle="1" w:styleId="lbldata1">
    <w:name w:val="lbldata1"/>
    <w:uiPriority w:val="99"/>
    <w:qFormat/>
    <w:rsid w:val="002B166D"/>
    <w:rPr>
      <w:rFonts w:ascii="Arial" w:hAnsi="Arial"/>
      <w:sz w:val="24"/>
      <w:u w:val="single"/>
    </w:rPr>
  </w:style>
  <w:style w:type="character" w:customStyle="1" w:styleId="FontStyle17">
    <w:name w:val="Font Style17"/>
    <w:uiPriority w:val="99"/>
    <w:qFormat/>
    <w:rsid w:val="002B166D"/>
    <w:rPr>
      <w:rFonts w:ascii="Times New Roman" w:hAnsi="Times New Roman"/>
      <w:sz w:val="20"/>
    </w:rPr>
  </w:style>
  <w:style w:type="character" w:customStyle="1" w:styleId="FontStyle18">
    <w:name w:val="Font Style18"/>
    <w:uiPriority w:val="99"/>
    <w:qFormat/>
    <w:rsid w:val="002B166D"/>
    <w:rPr>
      <w:rFonts w:ascii="Times New Roman" w:hAnsi="Times New Roman"/>
      <w:i/>
      <w:sz w:val="20"/>
    </w:rPr>
  </w:style>
  <w:style w:type="character" w:customStyle="1" w:styleId="FontStyle19">
    <w:name w:val="Font Style19"/>
    <w:uiPriority w:val="99"/>
    <w:qFormat/>
    <w:rsid w:val="002B166D"/>
    <w:rPr>
      <w:rFonts w:ascii="Times New Roman" w:hAnsi="Times New Roman"/>
      <w:sz w:val="20"/>
    </w:rPr>
  </w:style>
  <w:style w:type="paragraph" w:customStyle="1" w:styleId="Style3">
    <w:name w:val="Style3"/>
    <w:basedOn w:val="a2"/>
    <w:uiPriority w:val="99"/>
    <w:qFormat/>
    <w:rsid w:val="002B166D"/>
    <w:pPr>
      <w:autoSpaceDE w:val="0"/>
      <w:autoSpaceDN w:val="0"/>
      <w:adjustRightInd w:val="0"/>
      <w:snapToGrid/>
      <w:spacing w:before="0" w:after="0" w:line="259" w:lineRule="exact"/>
      <w:ind w:firstLine="542"/>
      <w:jc w:val="both"/>
    </w:pPr>
    <w:rPr>
      <w:rFonts w:eastAsia="Times New Roman"/>
      <w:szCs w:val="24"/>
    </w:rPr>
  </w:style>
  <w:style w:type="character" w:customStyle="1" w:styleId="420">
    <w:name w:val="Знак Знак42"/>
    <w:uiPriority w:val="99"/>
    <w:qFormat/>
    <w:rsid w:val="002B166D"/>
    <w:rPr>
      <w:rFonts w:ascii="Times New Roman" w:hAnsi="Times New Roman"/>
      <w:sz w:val="16"/>
    </w:rPr>
  </w:style>
  <w:style w:type="character" w:customStyle="1" w:styleId="490">
    <w:name w:val="Знак Знак49"/>
    <w:uiPriority w:val="99"/>
    <w:qFormat/>
    <w:rsid w:val="002B166D"/>
    <w:rPr>
      <w:rFonts w:ascii="Times New Roman" w:hAnsi="Times New Roman"/>
      <w:b/>
      <w:caps/>
      <w:sz w:val="24"/>
      <w:lang w:eastAsia="ru-RU"/>
    </w:rPr>
  </w:style>
  <w:style w:type="character" w:customStyle="1" w:styleId="c4">
    <w:name w:val="c4"/>
    <w:basedOn w:val="a3"/>
    <w:uiPriority w:val="99"/>
    <w:qFormat/>
    <w:rsid w:val="002B166D"/>
    <w:rPr>
      <w:rFonts w:cs="Times New Roman"/>
    </w:rPr>
  </w:style>
  <w:style w:type="paragraph" w:customStyle="1" w:styleId="c3">
    <w:name w:val="c3"/>
    <w:basedOn w:val="a2"/>
    <w:uiPriority w:val="99"/>
    <w:qFormat/>
    <w:rsid w:val="002B166D"/>
    <w:pPr>
      <w:widowControl/>
      <w:snapToGrid/>
      <w:spacing w:before="0" w:after="150"/>
    </w:pPr>
    <w:rPr>
      <w:rFonts w:eastAsia="Times New Roman"/>
      <w:szCs w:val="24"/>
    </w:rPr>
  </w:style>
  <w:style w:type="character" w:customStyle="1" w:styleId="470">
    <w:name w:val="Знак Знак47"/>
    <w:uiPriority w:val="99"/>
    <w:qFormat/>
    <w:rsid w:val="002B166D"/>
    <w:rPr>
      <w:rFonts w:ascii="Times New Roman" w:hAnsi="Times New Roman"/>
      <w:b/>
      <w:sz w:val="27"/>
      <w:lang w:eastAsia="ru-RU"/>
    </w:rPr>
  </w:style>
  <w:style w:type="character" w:customStyle="1" w:styleId="450">
    <w:name w:val="Знак Знак45"/>
    <w:uiPriority w:val="99"/>
    <w:qFormat/>
    <w:rsid w:val="002B166D"/>
    <w:rPr>
      <w:rFonts w:ascii="Times New Roman" w:hAnsi="Times New Roman"/>
      <w:b/>
      <w:i/>
      <w:sz w:val="26"/>
      <w:lang w:eastAsia="ru-RU"/>
    </w:rPr>
  </w:style>
  <w:style w:type="character" w:customStyle="1" w:styleId="MacroTextChar">
    <w:name w:val="Macro Text Char"/>
    <w:basedOn w:val="a3"/>
    <w:uiPriority w:val="99"/>
    <w:qFormat/>
    <w:locked/>
    <w:rsid w:val="002B166D"/>
    <w:rPr>
      <w:rFonts w:ascii="Courier New" w:hAnsi="Courier New" w:cs="Times New Roman"/>
      <w:sz w:val="22"/>
      <w:lang w:val="en-US" w:eastAsia="en-US"/>
    </w:rPr>
  </w:style>
  <w:style w:type="character" w:customStyle="1" w:styleId="toctext">
    <w:name w:val="toctext"/>
    <w:basedOn w:val="a3"/>
    <w:uiPriority w:val="99"/>
    <w:qFormat/>
    <w:rsid w:val="002B166D"/>
    <w:rPr>
      <w:rFonts w:cs="Times New Roman"/>
    </w:rPr>
  </w:style>
  <w:style w:type="character" w:customStyle="1" w:styleId="searchmatch">
    <w:name w:val="searchmatch"/>
    <w:basedOn w:val="a3"/>
    <w:uiPriority w:val="99"/>
    <w:qFormat/>
    <w:rsid w:val="002B166D"/>
    <w:rPr>
      <w:rFonts w:cs="Times New Roman"/>
    </w:rPr>
  </w:style>
  <w:style w:type="paragraph" w:customStyle="1" w:styleId="a3cxsplast">
    <w:name w:val="a3cxsplast"/>
    <w:basedOn w:val="a2"/>
    <w:uiPriority w:val="99"/>
    <w:qFormat/>
    <w:rsid w:val="002B166D"/>
    <w:pPr>
      <w:widowControl/>
      <w:snapToGrid/>
      <w:spacing w:beforeAutospacing="1" w:afterAutospacing="1"/>
    </w:pPr>
    <w:rPr>
      <w:rFonts w:eastAsia="Times New Roman"/>
      <w:color w:val="000000"/>
      <w:szCs w:val="24"/>
    </w:rPr>
  </w:style>
  <w:style w:type="character" w:customStyle="1" w:styleId="1fff8">
    <w:name w:val="Заголовок №1_"/>
    <w:link w:val="1fff9"/>
    <w:uiPriority w:val="99"/>
    <w:qFormat/>
    <w:locked/>
    <w:rsid w:val="002B166D"/>
    <w:rPr>
      <w:sz w:val="23"/>
      <w:shd w:val="clear" w:color="auto" w:fill="FFFFFF"/>
    </w:rPr>
  </w:style>
  <w:style w:type="paragraph" w:customStyle="1" w:styleId="1fff9">
    <w:name w:val="Заголовок №1"/>
    <w:basedOn w:val="a2"/>
    <w:link w:val="1fff8"/>
    <w:uiPriority w:val="99"/>
    <w:qFormat/>
    <w:rsid w:val="002B166D"/>
    <w:pPr>
      <w:widowControl/>
      <w:shd w:val="clear" w:color="auto" w:fill="FFFFFF"/>
      <w:snapToGrid/>
      <w:spacing w:before="540" w:after="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2B166D"/>
    <w:rPr>
      <w:rFonts w:ascii="Times New Roman" w:hAnsi="Times New Roman"/>
      <w:spacing w:val="0"/>
      <w:sz w:val="20"/>
    </w:rPr>
  </w:style>
  <w:style w:type="character" w:customStyle="1" w:styleId="c7">
    <w:name w:val="c7"/>
    <w:basedOn w:val="a3"/>
    <w:uiPriority w:val="99"/>
    <w:qFormat/>
    <w:rsid w:val="002B166D"/>
    <w:rPr>
      <w:rFonts w:cs="Times New Roman"/>
    </w:rPr>
  </w:style>
  <w:style w:type="character" w:customStyle="1" w:styleId="afffffff4">
    <w:name w:val="полужирный"/>
    <w:uiPriority w:val="99"/>
    <w:qFormat/>
    <w:rsid w:val="002B166D"/>
    <w:rPr>
      <w:rFonts w:ascii="Times New Roman" w:hAnsi="Times New Roman"/>
      <w:b/>
      <w:color w:val="auto"/>
      <w:sz w:val="24"/>
    </w:rPr>
  </w:style>
  <w:style w:type="paragraph" w:customStyle="1" w:styleId="1fffa">
    <w:name w:val="список1"/>
    <w:basedOn w:val="a2"/>
    <w:uiPriority w:val="99"/>
    <w:qFormat/>
    <w:rsid w:val="002B166D"/>
    <w:pPr>
      <w:widowControl/>
      <w:tabs>
        <w:tab w:val="left" w:pos="0"/>
      </w:tabs>
      <w:autoSpaceDE w:val="0"/>
      <w:autoSpaceDN w:val="0"/>
      <w:adjustRightInd w:val="0"/>
      <w:snapToGrid/>
      <w:spacing w:before="0" w:after="0"/>
      <w:ind w:firstLine="66"/>
      <w:jc w:val="both"/>
    </w:pPr>
    <w:rPr>
      <w:rFonts w:ascii="PragmaticaCTT" w:eastAsia="Times New Roman" w:hAnsi="PragmaticaCTT"/>
      <w:sz w:val="20"/>
      <w:szCs w:val="24"/>
    </w:rPr>
  </w:style>
  <w:style w:type="paragraph" w:customStyle="1" w:styleId="afffffff5">
    <w:name w:val="Основной текст с отступо"/>
    <w:basedOn w:val="a2"/>
    <w:uiPriority w:val="99"/>
    <w:qFormat/>
    <w:rsid w:val="002B166D"/>
    <w:pPr>
      <w:widowControl/>
      <w:snapToGrid/>
      <w:spacing w:before="0" w:after="0"/>
      <w:ind w:left="-340" w:firstLine="720"/>
    </w:pPr>
    <w:rPr>
      <w:rFonts w:eastAsia="Times New Roman"/>
      <w:sz w:val="36"/>
    </w:rPr>
  </w:style>
  <w:style w:type="paragraph" w:customStyle="1" w:styleId="Lang">
    <w:name w:val="Lang"/>
    <w:basedOn w:val="a2"/>
    <w:uiPriority w:val="99"/>
    <w:qFormat/>
    <w:rsid w:val="002B166D"/>
    <w:pPr>
      <w:widowControl/>
      <w:overflowPunct w:val="0"/>
      <w:autoSpaceDE w:val="0"/>
      <w:autoSpaceDN w:val="0"/>
      <w:adjustRightInd w:val="0"/>
      <w:snapToGrid/>
      <w:spacing w:before="0" w:after="0" w:line="480" w:lineRule="exact"/>
      <w:ind w:right="-170" w:firstLine="567"/>
      <w:jc w:val="both"/>
      <w:textAlignment w:val="baseline"/>
    </w:pPr>
    <w:rPr>
      <w:rFonts w:ascii="Courier New" w:eastAsia="Times New Roman" w:hAnsi="Courier New"/>
    </w:rPr>
  </w:style>
  <w:style w:type="paragraph" w:customStyle="1" w:styleId="Standard">
    <w:name w:val="Standard"/>
    <w:uiPriority w:val="99"/>
    <w:qFormat/>
    <w:rsid w:val="002B166D"/>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2B166D"/>
    <w:rPr>
      <w:sz w:val="26"/>
    </w:rPr>
  </w:style>
  <w:style w:type="paragraph" w:customStyle="1" w:styleId="3f4">
    <w:name w:val="заголовок 3"/>
    <w:basedOn w:val="a2"/>
    <w:next w:val="a2"/>
    <w:uiPriority w:val="99"/>
    <w:qFormat/>
    <w:rsid w:val="002B166D"/>
    <w:pPr>
      <w:keepNext/>
      <w:snapToGrid/>
      <w:spacing w:before="0" w:after="0" w:line="190" w:lineRule="atLeast"/>
      <w:jc w:val="both"/>
    </w:pPr>
    <w:rPr>
      <w:rFonts w:eastAsia="Times New Roman"/>
      <w:b/>
      <w:sz w:val="28"/>
    </w:rPr>
  </w:style>
  <w:style w:type="paragraph" w:customStyle="1" w:styleId="listnum">
    <w:name w:val="listnum"/>
    <w:basedOn w:val="a2"/>
    <w:uiPriority w:val="99"/>
    <w:qFormat/>
    <w:rsid w:val="002B166D"/>
    <w:pPr>
      <w:widowControl/>
      <w:snapToGrid/>
      <w:spacing w:beforeAutospacing="1" w:afterAutospacing="1"/>
    </w:pPr>
    <w:rPr>
      <w:rFonts w:eastAsia="Times New Roman"/>
      <w:szCs w:val="24"/>
    </w:rPr>
  </w:style>
  <w:style w:type="paragraph" w:customStyle="1" w:styleId="1fffb">
    <w:name w:val="Подзаголовок 1"/>
    <w:basedOn w:val="a2"/>
    <w:next w:val="a2"/>
    <w:uiPriority w:val="99"/>
    <w:qFormat/>
    <w:rsid w:val="002B166D"/>
    <w:pPr>
      <w:widowControl/>
      <w:autoSpaceDE w:val="0"/>
      <w:autoSpaceDN w:val="0"/>
      <w:adjustRightInd w:val="0"/>
      <w:snapToGrid/>
      <w:spacing w:before="0" w:after="0"/>
      <w:jc w:val="center"/>
    </w:pPr>
    <w:rPr>
      <w:rFonts w:ascii="PragmaticaCTT" w:eastAsia="Times New Roman" w:hAnsi="PragmaticaCTT" w:cs="PragmaticaCTT"/>
      <w:b/>
      <w:bCs/>
      <w:sz w:val="22"/>
      <w:szCs w:val="22"/>
    </w:rPr>
  </w:style>
  <w:style w:type="paragraph" w:customStyle="1" w:styleId="4a">
    <w:name w:val="Обычный4"/>
    <w:uiPriority w:val="99"/>
    <w:qFormat/>
    <w:rsid w:val="002B166D"/>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2B166D"/>
    <w:pPr>
      <w:keepNext/>
      <w:widowControl w:val="0"/>
      <w:shd w:val="clear" w:color="auto" w:fill="FFFFFF"/>
      <w:tabs>
        <w:tab w:val="clear" w:pos="567"/>
        <w:tab w:val="clear" w:pos="680"/>
        <w:tab w:val="clear" w:pos="1106"/>
        <w:tab w:val="clear" w:pos="1729"/>
        <w:tab w:val="clear" w:pos="7002"/>
        <w:tab w:val="left" w:pos="360"/>
        <w:tab w:val="left" w:pos="1354"/>
      </w:tabs>
      <w:spacing w:before="340" w:after="240"/>
      <w:ind w:firstLine="454"/>
      <w:jc w:val="center"/>
    </w:pPr>
    <w:rPr>
      <w:rFonts w:ascii="Times New Roman" w:hAnsi="Times New Roman" w:cs="Arial"/>
      <w:b/>
      <w:color w:val="000000"/>
      <w:spacing w:val="-5"/>
      <w:kern w:val="32"/>
      <w:sz w:val="26"/>
      <w:szCs w:val="24"/>
    </w:rPr>
  </w:style>
  <w:style w:type="character" w:customStyle="1" w:styleId="Sylfaen1">
    <w:name w:val="Основной текст + Sylfaen1"/>
    <w:uiPriority w:val="99"/>
    <w:qFormat/>
    <w:rsid w:val="002B166D"/>
    <w:rPr>
      <w:rFonts w:ascii="Sylfaen" w:hAnsi="Sylfaen"/>
      <w:sz w:val="20"/>
      <w:u w:val="none"/>
    </w:rPr>
  </w:style>
  <w:style w:type="character" w:customStyle="1" w:styleId="Sylfaen">
    <w:name w:val="Основной текст + Sylfaen"/>
    <w:uiPriority w:val="99"/>
    <w:qFormat/>
    <w:rsid w:val="002B166D"/>
    <w:rPr>
      <w:rFonts w:ascii="Sylfaen" w:hAnsi="Sylfaen"/>
      <w:sz w:val="19"/>
      <w:u w:val="none"/>
      <w:lang w:val="ru-RU" w:eastAsia="ru-RU"/>
    </w:rPr>
  </w:style>
  <w:style w:type="paragraph" w:customStyle="1" w:styleId="ipara">
    <w:name w:val="ipara"/>
    <w:basedOn w:val="a2"/>
    <w:uiPriority w:val="99"/>
    <w:qFormat/>
    <w:rsid w:val="002B166D"/>
    <w:pPr>
      <w:overflowPunct w:val="0"/>
      <w:autoSpaceDE w:val="0"/>
      <w:autoSpaceDN w:val="0"/>
      <w:adjustRightInd w:val="0"/>
      <w:snapToGrid/>
      <w:textAlignment w:val="baseline"/>
    </w:pPr>
    <w:rPr>
      <w:rFonts w:eastAsia="Times New Roman"/>
      <w:lang w:val="en-US" w:eastAsia="en-US"/>
    </w:rPr>
  </w:style>
  <w:style w:type="character" w:customStyle="1" w:styleId="127">
    <w:name w:val="Стиль Выделение + 12 пт не курсив"/>
    <w:uiPriority w:val="99"/>
    <w:qFormat/>
    <w:rsid w:val="002B166D"/>
    <w:rPr>
      <w:rFonts w:ascii="Times New Roman" w:hAnsi="Times New Roman"/>
      <w:b/>
      <w:i/>
      <w:sz w:val="24"/>
    </w:rPr>
  </w:style>
  <w:style w:type="character" w:customStyle="1" w:styleId="743">
    <w:name w:val="Основной текст (7)43"/>
    <w:uiPriority w:val="99"/>
    <w:qFormat/>
    <w:rsid w:val="002B166D"/>
    <w:rPr>
      <w:rFonts w:ascii="Times New Roman" w:hAnsi="Times New Roman"/>
      <w:spacing w:val="0"/>
      <w:sz w:val="20"/>
    </w:rPr>
  </w:style>
  <w:style w:type="paragraph" w:customStyle="1" w:styleId="afffffff6">
    <w:name w:val="Разработчик"/>
    <w:basedOn w:val="a2"/>
    <w:uiPriority w:val="99"/>
    <w:qFormat/>
    <w:rsid w:val="002B166D"/>
    <w:pPr>
      <w:widowControl/>
      <w:snapToGrid/>
      <w:spacing w:before="0" w:after="0"/>
      <w:jc w:val="both"/>
    </w:pPr>
    <w:rPr>
      <w:rFonts w:eastAsia="Times New Roman"/>
      <w:b/>
      <w:sz w:val="20"/>
      <w:szCs w:val="24"/>
    </w:rPr>
  </w:style>
  <w:style w:type="character" w:customStyle="1" w:styleId="55">
    <w:name w:val="Знак5 Знак Знак"/>
    <w:uiPriority w:val="99"/>
    <w:qFormat/>
    <w:locked/>
    <w:rsid w:val="002B166D"/>
    <w:rPr>
      <w:sz w:val="16"/>
    </w:rPr>
  </w:style>
  <w:style w:type="character" w:customStyle="1" w:styleId="500">
    <w:name w:val="Знак Знак50"/>
    <w:uiPriority w:val="99"/>
    <w:qFormat/>
    <w:locked/>
    <w:rsid w:val="002B166D"/>
    <w:rPr>
      <w:b/>
      <w:sz w:val="28"/>
      <w:lang w:val="ru-RU" w:eastAsia="ru-RU"/>
    </w:rPr>
  </w:style>
  <w:style w:type="character" w:customStyle="1" w:styleId="sem">
    <w:name w:val="sem"/>
    <w:basedOn w:val="a3"/>
    <w:uiPriority w:val="99"/>
    <w:qFormat/>
    <w:rsid w:val="002B166D"/>
    <w:rPr>
      <w:rFonts w:cs="Times New Roman"/>
    </w:rPr>
  </w:style>
  <w:style w:type="character" w:customStyle="1" w:styleId="520">
    <w:name w:val="Знак Знак52"/>
    <w:uiPriority w:val="99"/>
    <w:qFormat/>
    <w:rsid w:val="002B166D"/>
    <w:rPr>
      <w:rFonts w:ascii="Arial" w:hAnsi="Arial"/>
      <w:b/>
      <w:i/>
      <w:sz w:val="28"/>
    </w:rPr>
  </w:style>
  <w:style w:type="paragraph" w:customStyle="1" w:styleId="p7">
    <w:name w:val="p7"/>
    <w:basedOn w:val="a2"/>
    <w:uiPriority w:val="99"/>
    <w:qFormat/>
    <w:rsid w:val="002B166D"/>
    <w:pPr>
      <w:widowControl/>
      <w:snapToGrid/>
      <w:spacing w:beforeAutospacing="1" w:afterAutospacing="1"/>
    </w:pPr>
    <w:rPr>
      <w:rFonts w:eastAsia="Times New Roman"/>
      <w:szCs w:val="24"/>
    </w:rPr>
  </w:style>
  <w:style w:type="paragraph" w:customStyle="1" w:styleId="p9">
    <w:name w:val="p9"/>
    <w:basedOn w:val="a2"/>
    <w:uiPriority w:val="99"/>
    <w:qFormat/>
    <w:rsid w:val="002B166D"/>
    <w:pPr>
      <w:widowControl/>
      <w:snapToGrid/>
      <w:spacing w:beforeAutospacing="1" w:afterAutospacing="1"/>
    </w:pPr>
    <w:rPr>
      <w:rFonts w:eastAsia="Times New Roman"/>
      <w:szCs w:val="24"/>
    </w:rPr>
  </w:style>
  <w:style w:type="paragraph" w:customStyle="1" w:styleId="p6">
    <w:name w:val="p6"/>
    <w:basedOn w:val="a2"/>
    <w:uiPriority w:val="99"/>
    <w:qFormat/>
    <w:rsid w:val="002B166D"/>
    <w:pPr>
      <w:widowControl/>
      <w:snapToGrid/>
      <w:spacing w:beforeAutospacing="1" w:afterAutospacing="1"/>
    </w:pPr>
    <w:rPr>
      <w:rFonts w:eastAsia="Times New Roman"/>
      <w:szCs w:val="24"/>
    </w:rPr>
  </w:style>
  <w:style w:type="paragraph" w:customStyle="1" w:styleId="p8">
    <w:name w:val="p8"/>
    <w:basedOn w:val="a2"/>
    <w:uiPriority w:val="99"/>
    <w:qFormat/>
    <w:rsid w:val="002B166D"/>
    <w:pPr>
      <w:widowControl/>
      <w:snapToGrid/>
      <w:spacing w:beforeAutospacing="1" w:afterAutospacing="1"/>
    </w:pPr>
    <w:rPr>
      <w:rFonts w:eastAsia="Times New Roman"/>
      <w:szCs w:val="24"/>
    </w:rPr>
  </w:style>
  <w:style w:type="paragraph" w:customStyle="1" w:styleId="21c">
    <w:name w:val="Заголовок 21"/>
    <w:basedOn w:val="a2"/>
    <w:next w:val="a2"/>
    <w:uiPriority w:val="99"/>
    <w:qFormat/>
    <w:rsid w:val="002B166D"/>
    <w:pPr>
      <w:keepNext/>
      <w:snapToGrid/>
      <w:spacing w:before="0" w:after="0"/>
      <w:jc w:val="center"/>
    </w:pPr>
    <w:rPr>
      <w:rFonts w:eastAsia="Times New Roman"/>
      <w:b/>
      <w:sz w:val="26"/>
    </w:rPr>
  </w:style>
  <w:style w:type="paragraph" w:customStyle="1" w:styleId="2ff4">
    <w:name w:val="Текст2"/>
    <w:basedOn w:val="a2"/>
    <w:qFormat/>
    <w:rsid w:val="002B166D"/>
    <w:pPr>
      <w:widowControl/>
      <w:snapToGrid/>
      <w:spacing w:before="0" w:after="0"/>
    </w:pPr>
    <w:rPr>
      <w:rFonts w:ascii="Courier New" w:eastAsia="Times New Roman" w:hAnsi="Courier New"/>
      <w:sz w:val="20"/>
    </w:rPr>
  </w:style>
  <w:style w:type="paragraph" w:customStyle="1" w:styleId="11f3">
    <w:name w:val="Цитата11"/>
    <w:basedOn w:val="a2"/>
    <w:uiPriority w:val="99"/>
    <w:qFormat/>
    <w:rsid w:val="002B166D"/>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2111">
    <w:name w:val="Основной текст 211"/>
    <w:basedOn w:val="a2"/>
    <w:uiPriority w:val="99"/>
    <w:qFormat/>
    <w:rsid w:val="002B166D"/>
    <w:pPr>
      <w:widowControl/>
      <w:snapToGrid/>
      <w:spacing w:before="0" w:after="0"/>
    </w:pPr>
    <w:rPr>
      <w:rFonts w:eastAsia="Times New Roman"/>
      <w:sz w:val="28"/>
    </w:rPr>
  </w:style>
  <w:style w:type="paragraph" w:customStyle="1" w:styleId="1fffc">
    <w:name w:val="Верхний колонтитул1"/>
    <w:basedOn w:val="a2"/>
    <w:uiPriority w:val="99"/>
    <w:qFormat/>
    <w:rsid w:val="002B166D"/>
    <w:pPr>
      <w:widowControl/>
      <w:tabs>
        <w:tab w:val="center" w:pos="4153"/>
        <w:tab w:val="right" w:pos="8306"/>
      </w:tabs>
      <w:snapToGrid/>
      <w:spacing w:before="0" w:after="0"/>
    </w:pPr>
    <w:rPr>
      <w:rFonts w:ascii="Arial" w:eastAsia="Times New Roman" w:hAnsi="Arial"/>
    </w:rPr>
  </w:style>
  <w:style w:type="paragraph" w:customStyle="1" w:styleId="31b">
    <w:name w:val="Заголовок 31"/>
    <w:basedOn w:val="1f0"/>
    <w:next w:val="1f0"/>
    <w:uiPriority w:val="99"/>
    <w:qFormat/>
    <w:rsid w:val="002B166D"/>
    <w:pPr>
      <w:keepNext/>
      <w:widowControl/>
      <w:tabs>
        <w:tab w:val="left" w:pos="3330"/>
      </w:tabs>
      <w:spacing w:line="240" w:lineRule="auto"/>
      <w:ind w:firstLine="0"/>
      <w:jc w:val="left"/>
      <w:outlineLvl w:val="2"/>
    </w:pPr>
    <w:rPr>
      <w:sz w:val="24"/>
    </w:rPr>
  </w:style>
  <w:style w:type="paragraph" w:customStyle="1" w:styleId="3112">
    <w:name w:val="Основной текст 311"/>
    <w:basedOn w:val="a2"/>
    <w:uiPriority w:val="99"/>
    <w:qFormat/>
    <w:rsid w:val="002B166D"/>
    <w:pPr>
      <w:widowControl/>
      <w:snapToGrid/>
      <w:spacing w:before="0" w:after="120"/>
    </w:pPr>
    <w:rPr>
      <w:rFonts w:eastAsia="Times New Roman"/>
      <w:sz w:val="16"/>
      <w:szCs w:val="16"/>
      <w:lang w:eastAsia="zh-CN"/>
    </w:rPr>
  </w:style>
  <w:style w:type="character" w:customStyle="1" w:styleId="ipa">
    <w:name w:val="ipa"/>
    <w:uiPriority w:val="99"/>
    <w:qFormat/>
    <w:rsid w:val="002B166D"/>
  </w:style>
  <w:style w:type="character" w:customStyle="1" w:styleId="fliesstext">
    <w:name w:val="fliesstext"/>
    <w:uiPriority w:val="99"/>
    <w:qFormat/>
    <w:rsid w:val="002B166D"/>
  </w:style>
  <w:style w:type="character" w:customStyle="1" w:styleId="skypec2ctextspan">
    <w:name w:val="skype_c2c_text_span"/>
    <w:uiPriority w:val="99"/>
    <w:qFormat/>
    <w:rsid w:val="002B166D"/>
  </w:style>
  <w:style w:type="paragraph" w:customStyle="1" w:styleId="1fffd">
    <w:name w:val="ЗАГОЛОВОК 1"/>
    <w:link w:val="1fffe"/>
    <w:uiPriority w:val="99"/>
    <w:qFormat/>
    <w:rsid w:val="002B166D"/>
    <w:pPr>
      <w:suppressAutoHyphens/>
      <w:spacing w:after="0" w:line="312" w:lineRule="auto"/>
      <w:ind w:firstLine="454"/>
      <w:outlineLvl w:val="0"/>
    </w:pPr>
    <w:rPr>
      <w:rFonts w:ascii="Times New Roman" w:eastAsia="Calibri" w:hAnsi="Times New Roman" w:cs="Times New Roman"/>
      <w:b/>
      <w:caps/>
      <w:lang w:eastAsia="ru-RU"/>
    </w:rPr>
  </w:style>
  <w:style w:type="paragraph" w:customStyle="1" w:styleId="style140">
    <w:name w:val="style14"/>
    <w:basedOn w:val="a2"/>
    <w:uiPriority w:val="99"/>
    <w:qFormat/>
    <w:rsid w:val="002B166D"/>
    <w:pPr>
      <w:widowControl/>
      <w:snapToGrid/>
      <w:spacing w:beforeAutospacing="1" w:afterAutospacing="1"/>
    </w:pPr>
    <w:rPr>
      <w:rFonts w:eastAsia="Times New Roman"/>
      <w:szCs w:val="24"/>
    </w:rPr>
  </w:style>
  <w:style w:type="character" w:customStyle="1" w:styleId="w">
    <w:name w:val="w"/>
    <w:basedOn w:val="a3"/>
    <w:uiPriority w:val="99"/>
    <w:qFormat/>
    <w:rsid w:val="002B166D"/>
    <w:rPr>
      <w:rFonts w:cs="Times New Roman"/>
    </w:rPr>
  </w:style>
  <w:style w:type="character" w:customStyle="1" w:styleId="selectionindex">
    <w:name w:val="selection_index"/>
    <w:basedOn w:val="a3"/>
    <w:uiPriority w:val="99"/>
    <w:qFormat/>
    <w:rsid w:val="002B166D"/>
    <w:rPr>
      <w:rFonts w:cs="Times New Roman"/>
    </w:rPr>
  </w:style>
  <w:style w:type="character" w:customStyle="1" w:styleId="citecrochet">
    <w:name w:val="cite_crochet"/>
    <w:basedOn w:val="a3"/>
    <w:uiPriority w:val="99"/>
    <w:qFormat/>
    <w:rsid w:val="002B166D"/>
    <w:rPr>
      <w:rFonts w:cs="Times New Roman"/>
    </w:rPr>
  </w:style>
  <w:style w:type="character" w:customStyle="1" w:styleId="hoverable">
    <w:name w:val="hoverable"/>
    <w:basedOn w:val="a3"/>
    <w:uiPriority w:val="99"/>
    <w:qFormat/>
    <w:rsid w:val="002B166D"/>
    <w:rPr>
      <w:rFonts w:cs="Times New Roman"/>
    </w:rPr>
  </w:style>
  <w:style w:type="character" w:customStyle="1" w:styleId="3f5">
    <w:name w:val="Основной текст Знак3"/>
    <w:uiPriority w:val="99"/>
    <w:qFormat/>
    <w:locked/>
    <w:rsid w:val="002B166D"/>
    <w:rPr>
      <w:sz w:val="24"/>
    </w:rPr>
  </w:style>
  <w:style w:type="character" w:customStyle="1" w:styleId="s15122">
    <w:name w:val="s15122"/>
    <w:basedOn w:val="a3"/>
    <w:uiPriority w:val="99"/>
    <w:qFormat/>
    <w:rsid w:val="002B166D"/>
    <w:rPr>
      <w:rFonts w:cs="Times New Roman"/>
    </w:rPr>
  </w:style>
  <w:style w:type="character" w:customStyle="1" w:styleId="shorttext">
    <w:name w:val="short_text"/>
    <w:basedOn w:val="a3"/>
    <w:uiPriority w:val="99"/>
    <w:qFormat/>
    <w:rsid w:val="002B166D"/>
    <w:rPr>
      <w:rFonts w:cs="Times New Roman"/>
    </w:rPr>
  </w:style>
  <w:style w:type="character" w:customStyle="1" w:styleId="CommentTextChar1">
    <w:name w:val="Comment Text Char1"/>
    <w:uiPriority w:val="99"/>
    <w:qFormat/>
    <w:rsid w:val="002B166D"/>
    <w:rPr>
      <w:rFonts w:ascii="Times New Roman" w:hAnsi="Times New Roman"/>
    </w:rPr>
  </w:style>
  <w:style w:type="paragraph" w:customStyle="1" w:styleId="afffffff7">
    <w:name w:val="ТЕМА"/>
    <w:basedOn w:val="a2"/>
    <w:uiPriority w:val="99"/>
    <w:qFormat/>
    <w:rsid w:val="002B166D"/>
    <w:pPr>
      <w:widowControl/>
      <w:snapToGrid/>
      <w:spacing w:before="0" w:after="60" w:line="264" w:lineRule="auto"/>
      <w:jc w:val="both"/>
    </w:pPr>
    <w:rPr>
      <w:rFonts w:ascii="Arial" w:eastAsia="Times New Roman" w:hAnsi="Arial"/>
      <w:b/>
      <w:sz w:val="30"/>
      <w:szCs w:val="24"/>
    </w:rPr>
  </w:style>
  <w:style w:type="character" w:customStyle="1" w:styleId="533">
    <w:name w:val="Знак5 Знак3"/>
    <w:uiPriority w:val="99"/>
    <w:qFormat/>
    <w:locked/>
    <w:rsid w:val="002B166D"/>
    <w:rPr>
      <w:sz w:val="16"/>
      <w:lang w:val="ru-RU" w:eastAsia="ru-RU"/>
    </w:rPr>
  </w:style>
  <w:style w:type="character" w:customStyle="1" w:styleId="128">
    <w:name w:val="Знак1 Знак Знак2"/>
    <w:uiPriority w:val="99"/>
    <w:qFormat/>
    <w:locked/>
    <w:rsid w:val="002B166D"/>
    <w:rPr>
      <w:sz w:val="24"/>
    </w:rPr>
  </w:style>
  <w:style w:type="character" w:customStyle="1" w:styleId="1ffff">
    <w:name w:val="Основной текст Знак Знак Знак1"/>
    <w:uiPriority w:val="99"/>
    <w:rsid w:val="002B166D"/>
    <w:rPr>
      <w:sz w:val="24"/>
    </w:rPr>
  </w:style>
  <w:style w:type="character" w:customStyle="1" w:styleId="56">
    <w:name w:val="Знак Знак5"/>
    <w:uiPriority w:val="99"/>
    <w:qFormat/>
    <w:locked/>
    <w:rsid w:val="002B166D"/>
    <w:rPr>
      <w:i/>
      <w:sz w:val="24"/>
      <w:lang w:val="ru-RU" w:eastAsia="ru-RU"/>
    </w:rPr>
  </w:style>
  <w:style w:type="character" w:customStyle="1" w:styleId="5110">
    <w:name w:val="Знак5 Знак Знак11"/>
    <w:uiPriority w:val="99"/>
    <w:qFormat/>
    <w:locked/>
    <w:rsid w:val="002B166D"/>
    <w:rPr>
      <w:sz w:val="16"/>
      <w:lang w:val="ru-RU" w:eastAsia="ru-RU"/>
    </w:rPr>
  </w:style>
  <w:style w:type="paragraph" w:customStyle="1" w:styleId="Style26">
    <w:name w:val="Style26"/>
    <w:basedOn w:val="a2"/>
    <w:uiPriority w:val="99"/>
    <w:qFormat/>
    <w:rsid w:val="002B166D"/>
    <w:pPr>
      <w:autoSpaceDE w:val="0"/>
      <w:autoSpaceDN w:val="0"/>
      <w:adjustRightInd w:val="0"/>
      <w:snapToGrid/>
      <w:spacing w:before="0" w:after="0" w:line="480" w:lineRule="exact"/>
      <w:jc w:val="both"/>
    </w:pPr>
    <w:rPr>
      <w:rFonts w:eastAsia="Times New Roman"/>
      <w:szCs w:val="24"/>
    </w:rPr>
  </w:style>
  <w:style w:type="character" w:customStyle="1" w:styleId="FontStyle54">
    <w:name w:val="Font Style54"/>
    <w:uiPriority w:val="99"/>
    <w:qFormat/>
    <w:rsid w:val="002B166D"/>
    <w:rPr>
      <w:rFonts w:ascii="Times New Roman" w:hAnsi="Times New Roman"/>
      <w:b/>
      <w:sz w:val="18"/>
    </w:rPr>
  </w:style>
  <w:style w:type="character" w:customStyle="1" w:styleId="FontStyle58">
    <w:name w:val="Font Style58"/>
    <w:uiPriority w:val="99"/>
    <w:qFormat/>
    <w:rsid w:val="002B166D"/>
    <w:rPr>
      <w:rFonts w:ascii="Times New Roman" w:hAnsi="Times New Roman"/>
      <w:b/>
      <w:w w:val="40"/>
      <w:sz w:val="38"/>
    </w:rPr>
  </w:style>
  <w:style w:type="character" w:customStyle="1" w:styleId="FontStyle26">
    <w:name w:val="Font Style26"/>
    <w:uiPriority w:val="99"/>
    <w:qFormat/>
    <w:rsid w:val="002B166D"/>
    <w:rPr>
      <w:rFonts w:ascii="Times New Roman" w:hAnsi="Times New Roman"/>
      <w:sz w:val="26"/>
    </w:rPr>
  </w:style>
  <w:style w:type="paragraph" w:customStyle="1" w:styleId="afffffff8">
    <w:name w:val="...... . ......."/>
    <w:basedOn w:val="Default"/>
    <w:next w:val="Default"/>
    <w:uiPriority w:val="99"/>
    <w:qFormat/>
    <w:rsid w:val="002B166D"/>
    <w:rPr>
      <w:color w:val="auto"/>
    </w:rPr>
  </w:style>
  <w:style w:type="paragraph" w:customStyle="1" w:styleId="afffffff9">
    <w:name w:val="........ ..... . ........"/>
    <w:basedOn w:val="Default"/>
    <w:next w:val="Default"/>
    <w:uiPriority w:val="99"/>
    <w:qFormat/>
    <w:rsid w:val="002B166D"/>
    <w:rPr>
      <w:color w:val="auto"/>
    </w:rPr>
  </w:style>
  <w:style w:type="paragraph" w:customStyle="1" w:styleId="afffffffa">
    <w:name w:val="... ......"/>
    <w:basedOn w:val="Default"/>
    <w:next w:val="Default"/>
    <w:uiPriority w:val="99"/>
    <w:qFormat/>
    <w:rsid w:val="002B166D"/>
    <w:rPr>
      <w:color w:val="auto"/>
    </w:rPr>
  </w:style>
  <w:style w:type="paragraph" w:customStyle="1" w:styleId="1ffff0">
    <w:name w:val=".....1"/>
    <w:basedOn w:val="Default"/>
    <w:next w:val="Default"/>
    <w:uiPriority w:val="99"/>
    <w:qFormat/>
    <w:rsid w:val="002B166D"/>
    <w:rPr>
      <w:color w:val="auto"/>
    </w:rPr>
  </w:style>
  <w:style w:type="paragraph" w:customStyle="1" w:styleId="bodytext2">
    <w:name w:val="bodytext2"/>
    <w:basedOn w:val="a2"/>
    <w:uiPriority w:val="99"/>
    <w:qFormat/>
    <w:rsid w:val="002B166D"/>
    <w:pPr>
      <w:widowControl/>
      <w:snapToGrid/>
      <w:spacing w:beforeAutospacing="1" w:afterAutospacing="1"/>
    </w:pPr>
    <w:rPr>
      <w:rFonts w:eastAsia="Times New Roman"/>
      <w:szCs w:val="24"/>
    </w:rPr>
  </w:style>
  <w:style w:type="character" w:customStyle="1" w:styleId="b-serp-itemtextpassage">
    <w:name w:val="b-serp-item__text_passage"/>
    <w:basedOn w:val="a3"/>
    <w:uiPriority w:val="99"/>
    <w:qFormat/>
    <w:rsid w:val="002B166D"/>
    <w:rPr>
      <w:rFonts w:cs="Times New Roman"/>
    </w:rPr>
  </w:style>
  <w:style w:type="paragraph" w:customStyle="1" w:styleId="afffffffb">
    <w:name w:val="Знак Знак Знак Знак"/>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table" w:customStyle="1" w:styleId="1ffff1">
    <w:name w:val="Сетка таблицы1"/>
    <w:uiPriority w:val="99"/>
    <w:rsid w:val="002B16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2B166D"/>
    <w:pPr>
      <w:widowControl/>
      <w:autoSpaceDE w:val="0"/>
      <w:autoSpaceDN w:val="0"/>
      <w:adjustRightInd w:val="0"/>
      <w:snapToGrid/>
      <w:spacing w:beforeAutospacing="1" w:afterAutospacing="1"/>
    </w:pPr>
    <w:rPr>
      <w:rFonts w:eastAsia="Times New Roman"/>
      <w:b/>
      <w:bCs/>
      <w:color w:val="000000"/>
      <w:sz w:val="20"/>
      <w:szCs w:val="24"/>
    </w:rPr>
  </w:style>
  <w:style w:type="character" w:customStyle="1" w:styleId="postheader">
    <w:name w:val="postheader"/>
    <w:basedOn w:val="a3"/>
    <w:uiPriority w:val="99"/>
    <w:qFormat/>
    <w:rsid w:val="002B166D"/>
    <w:rPr>
      <w:rFonts w:cs="Times New Roman"/>
    </w:rPr>
  </w:style>
  <w:style w:type="paragraph" w:customStyle="1" w:styleId="text">
    <w:name w:val="text"/>
    <w:basedOn w:val="a2"/>
    <w:uiPriority w:val="99"/>
    <w:qFormat/>
    <w:rsid w:val="002B166D"/>
    <w:pPr>
      <w:widowControl/>
      <w:snapToGrid/>
      <w:spacing w:beforeAutospacing="1" w:afterAutospacing="1"/>
    </w:pPr>
    <w:rPr>
      <w:rFonts w:eastAsia="Times New Roman"/>
      <w:szCs w:val="24"/>
    </w:rPr>
  </w:style>
  <w:style w:type="paragraph" w:customStyle="1" w:styleId="afffffffc">
    <w:name w:val="ТЕКСТ"/>
    <w:basedOn w:val="afff1"/>
    <w:uiPriority w:val="99"/>
    <w:qFormat/>
    <w:rsid w:val="002B166D"/>
    <w:pPr>
      <w:spacing w:line="264" w:lineRule="auto"/>
      <w:ind w:firstLine="357"/>
      <w:jc w:val="both"/>
    </w:pPr>
    <w:rPr>
      <w:rFonts w:cs="Arial"/>
      <w:sz w:val="30"/>
      <w:szCs w:val="16"/>
    </w:rPr>
  </w:style>
  <w:style w:type="paragraph" w:customStyle="1" w:styleId="afffffffd">
    <w:name w:val="НУМ"/>
    <w:basedOn w:val="afff1"/>
    <w:next w:val="afff1"/>
    <w:uiPriority w:val="99"/>
    <w:qFormat/>
    <w:rsid w:val="002B166D"/>
    <w:pPr>
      <w:spacing w:line="264" w:lineRule="auto"/>
      <w:jc w:val="both"/>
    </w:pPr>
    <w:rPr>
      <w:rFonts w:cs="Arial"/>
      <w:sz w:val="30"/>
      <w:szCs w:val="16"/>
    </w:rPr>
  </w:style>
  <w:style w:type="paragraph" w:customStyle="1" w:styleId="afffffffe">
    <w:name w:val="Список М"/>
    <w:basedOn w:val="afff1"/>
    <w:uiPriority w:val="99"/>
    <w:qFormat/>
    <w:rsid w:val="002B166D"/>
    <w:pPr>
      <w:spacing w:line="288" w:lineRule="auto"/>
      <w:jc w:val="both"/>
    </w:pPr>
    <w:rPr>
      <w:sz w:val="30"/>
      <w:szCs w:val="30"/>
    </w:rPr>
  </w:style>
  <w:style w:type="paragraph" w:customStyle="1" w:styleId="Style29">
    <w:name w:val="Style29"/>
    <w:basedOn w:val="a2"/>
    <w:uiPriority w:val="99"/>
    <w:qFormat/>
    <w:rsid w:val="002B166D"/>
    <w:pPr>
      <w:autoSpaceDE w:val="0"/>
      <w:autoSpaceDN w:val="0"/>
      <w:adjustRightInd w:val="0"/>
      <w:snapToGrid/>
      <w:spacing w:before="0" w:after="0" w:line="485" w:lineRule="exact"/>
      <w:ind w:firstLine="696"/>
      <w:jc w:val="both"/>
    </w:pPr>
    <w:rPr>
      <w:rFonts w:eastAsia="Times New Roman"/>
      <w:szCs w:val="24"/>
    </w:rPr>
  </w:style>
  <w:style w:type="paragraph" w:customStyle="1" w:styleId="146">
    <w:name w:val="Знак Знак Знак Знак Знак Знак Знак14"/>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field-label-subj-value3font-optima-mb">
    <w:name w:val="field-label-subj-value3 font-optima-mb"/>
    <w:basedOn w:val="a3"/>
    <w:uiPriority w:val="99"/>
    <w:qFormat/>
    <w:rsid w:val="002B166D"/>
    <w:rPr>
      <w:rFonts w:cs="Times New Roman"/>
    </w:rPr>
  </w:style>
  <w:style w:type="paragraph" w:customStyle="1" w:styleId="affffffff">
    <w:name w:val="Маркированный."/>
    <w:basedOn w:val="a2"/>
    <w:uiPriority w:val="99"/>
    <w:qFormat/>
    <w:rsid w:val="002B166D"/>
    <w:pPr>
      <w:widowControl/>
      <w:snapToGrid/>
      <w:spacing w:before="0" w:after="0"/>
      <w:ind w:left="1429" w:hanging="360"/>
    </w:pPr>
    <w:rPr>
      <w:rFonts w:eastAsia="Times New Roman"/>
      <w:szCs w:val="22"/>
      <w:lang w:eastAsia="en-US"/>
    </w:rPr>
  </w:style>
  <w:style w:type="character" w:customStyle="1" w:styleId="65">
    <w:name w:val="Знак6 Знак Знак"/>
    <w:uiPriority w:val="99"/>
    <w:qFormat/>
    <w:rsid w:val="002B166D"/>
    <w:rPr>
      <w:sz w:val="24"/>
      <w:lang w:val="ru-RU" w:eastAsia="ru-RU"/>
    </w:rPr>
  </w:style>
  <w:style w:type="character" w:customStyle="1" w:styleId="searchterm">
    <w:name w:val="searchterm"/>
    <w:basedOn w:val="a3"/>
    <w:uiPriority w:val="99"/>
    <w:qFormat/>
    <w:rsid w:val="002B166D"/>
    <w:rPr>
      <w:rFonts w:cs="Times New Roman"/>
    </w:rPr>
  </w:style>
  <w:style w:type="paragraph" w:customStyle="1" w:styleId="p">
    <w:name w:val="p"/>
    <w:basedOn w:val="a2"/>
    <w:uiPriority w:val="99"/>
    <w:qFormat/>
    <w:rsid w:val="002B166D"/>
    <w:pPr>
      <w:widowControl/>
      <w:snapToGrid/>
      <w:spacing w:before="75" w:after="75"/>
      <w:ind w:left="75" w:right="75"/>
      <w:jc w:val="both"/>
    </w:pPr>
    <w:rPr>
      <w:rFonts w:ascii="Verdana" w:eastAsia="Times New Roman" w:hAnsi="Verdana"/>
      <w:sz w:val="20"/>
    </w:rPr>
  </w:style>
  <w:style w:type="character" w:customStyle="1" w:styleId="3200">
    <w:name w:val="Основной текст (3) + Полужирный20"/>
    <w:uiPriority w:val="99"/>
    <w:qFormat/>
    <w:rsid w:val="002B166D"/>
    <w:rPr>
      <w:rFonts w:ascii="Times New Roman" w:hAnsi="Times New Roman"/>
      <w:b/>
      <w:i/>
      <w:spacing w:val="0"/>
      <w:sz w:val="23"/>
    </w:rPr>
  </w:style>
  <w:style w:type="paragraph" w:customStyle="1" w:styleId="1ffff2">
    <w:name w:val="Обычный + полужирный+1"/>
    <w:basedOn w:val="a2"/>
    <w:uiPriority w:val="99"/>
    <w:qFormat/>
    <w:rsid w:val="002B166D"/>
    <w:pPr>
      <w:widowControl/>
      <w:autoSpaceDE w:val="0"/>
      <w:autoSpaceDN w:val="0"/>
      <w:adjustRightInd w:val="0"/>
      <w:snapToGrid/>
      <w:spacing w:before="0" w:after="0"/>
      <w:ind w:firstLine="709"/>
      <w:jc w:val="both"/>
      <w:outlineLvl w:val="1"/>
    </w:pPr>
    <w:rPr>
      <w:rFonts w:eastAsia="Times New Roman"/>
      <w:b/>
      <w:bCs/>
      <w:szCs w:val="24"/>
    </w:rPr>
  </w:style>
  <w:style w:type="character" w:customStyle="1" w:styleId="349">
    <w:name w:val="Основной текст (3)49"/>
    <w:uiPriority w:val="99"/>
    <w:qFormat/>
    <w:rsid w:val="002B166D"/>
    <w:rPr>
      <w:rFonts w:ascii="Times New Roman" w:hAnsi="Times New Roman"/>
      <w:spacing w:val="0"/>
      <w:sz w:val="20"/>
    </w:rPr>
  </w:style>
  <w:style w:type="character" w:customStyle="1" w:styleId="Heading1Char1">
    <w:name w:val="Heading 1 Char1"/>
    <w:uiPriority w:val="99"/>
    <w:qFormat/>
    <w:locked/>
    <w:rsid w:val="002B166D"/>
    <w:rPr>
      <w:rFonts w:ascii="Times New Roman" w:hAnsi="Times New Roman"/>
      <w:b/>
      <w:kern w:val="32"/>
      <w:sz w:val="32"/>
      <w:lang w:eastAsia="ru-RU"/>
    </w:rPr>
  </w:style>
  <w:style w:type="character" w:customStyle="1" w:styleId="news">
    <w:name w:val="news"/>
    <w:uiPriority w:val="99"/>
    <w:qFormat/>
    <w:rsid w:val="002B166D"/>
    <w:rPr>
      <w:rFonts w:ascii="Times New Roman" w:hAnsi="Times New Roman"/>
    </w:rPr>
  </w:style>
  <w:style w:type="character" w:customStyle="1" w:styleId="affffffff0">
    <w:name w:val="выделение"/>
    <w:uiPriority w:val="99"/>
    <w:qFormat/>
    <w:rsid w:val="002B166D"/>
    <w:rPr>
      <w:rFonts w:ascii="Times New Roman" w:hAnsi="Times New Roman"/>
    </w:rPr>
  </w:style>
  <w:style w:type="character" w:customStyle="1" w:styleId="347">
    <w:name w:val="Основной текст (3)47"/>
    <w:uiPriority w:val="99"/>
    <w:qFormat/>
    <w:rsid w:val="002B166D"/>
    <w:rPr>
      <w:rFonts w:ascii="Times New Roman" w:hAnsi="Times New Roman"/>
      <w:spacing w:val="0"/>
      <w:sz w:val="20"/>
    </w:rPr>
  </w:style>
  <w:style w:type="character" w:customStyle="1" w:styleId="345">
    <w:name w:val="Основной текст (3)45"/>
    <w:uiPriority w:val="99"/>
    <w:qFormat/>
    <w:rsid w:val="002B166D"/>
    <w:rPr>
      <w:rFonts w:ascii="Times New Roman" w:hAnsi="Times New Roman"/>
      <w:spacing w:val="0"/>
      <w:sz w:val="20"/>
    </w:rPr>
  </w:style>
  <w:style w:type="character" w:customStyle="1" w:styleId="FootnoteTextChar2">
    <w:name w:val="Footnote Text Char2"/>
    <w:uiPriority w:val="99"/>
    <w:locked/>
    <w:rsid w:val="002B166D"/>
    <w:rPr>
      <w:lang w:eastAsia="ru-RU"/>
    </w:rPr>
  </w:style>
  <w:style w:type="character" w:customStyle="1" w:styleId="612">
    <w:name w:val="Знак Знак61"/>
    <w:uiPriority w:val="99"/>
    <w:qFormat/>
    <w:rsid w:val="002B166D"/>
    <w:rPr>
      <w:rFonts w:ascii="Arial" w:hAnsi="Arial"/>
      <w:b/>
      <w:kern w:val="32"/>
      <w:sz w:val="32"/>
    </w:rPr>
  </w:style>
  <w:style w:type="paragraph" w:customStyle="1" w:styleId="Style210">
    <w:name w:val="Style21"/>
    <w:basedOn w:val="a2"/>
    <w:qFormat/>
    <w:rsid w:val="002B166D"/>
    <w:pPr>
      <w:autoSpaceDE w:val="0"/>
      <w:autoSpaceDN w:val="0"/>
      <w:adjustRightInd w:val="0"/>
      <w:snapToGrid/>
      <w:spacing w:before="0" w:after="0"/>
    </w:pPr>
    <w:rPr>
      <w:rFonts w:ascii="Trebuchet MS" w:eastAsia="Times New Roman" w:hAnsi="Trebuchet MS"/>
      <w:szCs w:val="24"/>
    </w:rPr>
  </w:style>
  <w:style w:type="character" w:customStyle="1" w:styleId="FontStyle205">
    <w:name w:val="Font Style205"/>
    <w:uiPriority w:val="99"/>
    <w:qFormat/>
    <w:rsid w:val="002B166D"/>
    <w:rPr>
      <w:rFonts w:ascii="Times New Roman" w:hAnsi="Times New Roman"/>
      <w:color w:val="000000"/>
      <w:sz w:val="18"/>
    </w:rPr>
  </w:style>
  <w:style w:type="paragraph" w:customStyle="1" w:styleId="psection">
    <w:name w:val="psection"/>
    <w:basedOn w:val="a2"/>
    <w:uiPriority w:val="99"/>
    <w:qFormat/>
    <w:rsid w:val="002B166D"/>
    <w:pPr>
      <w:widowControl/>
      <w:snapToGrid/>
      <w:spacing w:beforeAutospacing="1" w:afterAutospacing="1"/>
    </w:pPr>
    <w:rPr>
      <w:rFonts w:eastAsia="Times New Roman"/>
      <w:szCs w:val="24"/>
    </w:rPr>
  </w:style>
  <w:style w:type="character" w:customStyle="1" w:styleId="FootnoteTextChar1">
    <w:name w:val="Footnote Text Char1"/>
    <w:uiPriority w:val="99"/>
    <w:qFormat/>
    <w:rsid w:val="002B166D"/>
    <w:rPr>
      <w:rFonts w:ascii="Times New Roman" w:hAnsi="Times New Roman"/>
    </w:rPr>
  </w:style>
  <w:style w:type="character" w:customStyle="1" w:styleId="BodyTextIndentChar3">
    <w:name w:val="Body Text Indent Char3"/>
    <w:uiPriority w:val="99"/>
    <w:locked/>
    <w:rsid w:val="002B166D"/>
    <w:rPr>
      <w:sz w:val="24"/>
    </w:rPr>
  </w:style>
  <w:style w:type="character" w:customStyle="1" w:styleId="BodyTextIndentChar1">
    <w:name w:val="Body Text Indent Char1"/>
    <w:uiPriority w:val="99"/>
    <w:qFormat/>
    <w:rsid w:val="002B166D"/>
    <w:rPr>
      <w:rFonts w:ascii="Times New Roman" w:hAnsi="Times New Roman"/>
      <w:sz w:val="24"/>
    </w:rPr>
  </w:style>
  <w:style w:type="character" w:customStyle="1" w:styleId="PlainTextChar1">
    <w:name w:val="Plain Text Char1"/>
    <w:uiPriority w:val="99"/>
    <w:qFormat/>
    <w:rsid w:val="002B166D"/>
    <w:rPr>
      <w:rFonts w:ascii="Courier New" w:hAnsi="Courier New"/>
    </w:rPr>
  </w:style>
  <w:style w:type="character" w:customStyle="1" w:styleId="HeaderChar1">
    <w:name w:val="Header Char1"/>
    <w:uiPriority w:val="99"/>
    <w:qFormat/>
    <w:rsid w:val="002B166D"/>
    <w:rPr>
      <w:rFonts w:ascii="Times New Roman" w:hAnsi="Times New Roman"/>
      <w:sz w:val="24"/>
    </w:rPr>
  </w:style>
  <w:style w:type="character" w:customStyle="1" w:styleId="FooterChar1">
    <w:name w:val="Footer Char1"/>
    <w:uiPriority w:val="99"/>
    <w:qFormat/>
    <w:rsid w:val="002B166D"/>
    <w:rPr>
      <w:rFonts w:ascii="Times New Roman" w:hAnsi="Times New Roman"/>
      <w:sz w:val="24"/>
    </w:rPr>
  </w:style>
  <w:style w:type="character" w:customStyle="1" w:styleId="TitleChar1">
    <w:name w:val="Title Char1"/>
    <w:uiPriority w:val="99"/>
    <w:qFormat/>
    <w:rsid w:val="002B166D"/>
    <w:rPr>
      <w:rFonts w:ascii="Cambria" w:hAnsi="Cambria"/>
      <w:b/>
      <w:kern w:val="28"/>
      <w:sz w:val="32"/>
    </w:rPr>
  </w:style>
  <w:style w:type="character" w:customStyle="1" w:styleId="BodyText2Char1">
    <w:name w:val="Body Text 2 Char1"/>
    <w:uiPriority w:val="99"/>
    <w:qFormat/>
    <w:rsid w:val="002B166D"/>
    <w:rPr>
      <w:rFonts w:ascii="Times New Roman" w:hAnsi="Times New Roman"/>
      <w:sz w:val="24"/>
    </w:rPr>
  </w:style>
  <w:style w:type="character" w:customStyle="1" w:styleId="BodyText3Char1">
    <w:name w:val="Body Text 3 Char1"/>
    <w:uiPriority w:val="99"/>
    <w:qFormat/>
    <w:rsid w:val="002B166D"/>
    <w:rPr>
      <w:rFonts w:ascii="Times New Roman" w:hAnsi="Times New Roman"/>
      <w:sz w:val="16"/>
    </w:rPr>
  </w:style>
  <w:style w:type="character" w:customStyle="1" w:styleId="BodyTextIndent2Char1">
    <w:name w:val="Body Text Indent 2 Char1"/>
    <w:uiPriority w:val="99"/>
    <w:qFormat/>
    <w:rsid w:val="002B166D"/>
    <w:rPr>
      <w:rFonts w:ascii="Times New Roman" w:hAnsi="Times New Roman"/>
      <w:sz w:val="24"/>
    </w:rPr>
  </w:style>
  <w:style w:type="character" w:customStyle="1" w:styleId="BodyTextIndent3Char1">
    <w:name w:val="Body Text Indent 3 Char1"/>
    <w:uiPriority w:val="99"/>
    <w:qFormat/>
    <w:rsid w:val="002B166D"/>
    <w:rPr>
      <w:rFonts w:ascii="Times New Roman" w:hAnsi="Times New Roman"/>
      <w:sz w:val="16"/>
    </w:rPr>
  </w:style>
  <w:style w:type="character" w:customStyle="1" w:styleId="DocumentMapChar1">
    <w:name w:val="Document Map Char1"/>
    <w:uiPriority w:val="99"/>
    <w:qFormat/>
    <w:rsid w:val="002B166D"/>
    <w:rPr>
      <w:rFonts w:ascii="Times New Roman" w:hAnsi="Times New Roman"/>
      <w:sz w:val="2"/>
    </w:rPr>
  </w:style>
  <w:style w:type="character" w:customStyle="1" w:styleId="CommentSubjectChar1">
    <w:name w:val="Comment Subject Char1"/>
    <w:uiPriority w:val="99"/>
    <w:qFormat/>
    <w:rsid w:val="002B166D"/>
    <w:rPr>
      <w:rFonts w:ascii="Times New Roman" w:hAnsi="Times New Roman"/>
      <w:b/>
      <w:i/>
      <w:color w:val="4F81BD"/>
      <w:spacing w:val="15"/>
      <w:sz w:val="20"/>
      <w:lang w:eastAsia="ru-RU"/>
    </w:rPr>
  </w:style>
  <w:style w:type="character" w:customStyle="1" w:styleId="BalloonTextChar1">
    <w:name w:val="Balloon Text Char1"/>
    <w:uiPriority w:val="99"/>
    <w:qFormat/>
    <w:rsid w:val="002B166D"/>
    <w:rPr>
      <w:rFonts w:ascii="Times New Roman" w:hAnsi="Times New Roman"/>
      <w:sz w:val="2"/>
    </w:rPr>
  </w:style>
  <w:style w:type="character" w:customStyle="1" w:styleId="SubtitleChar1">
    <w:name w:val="Subtitle Char1"/>
    <w:uiPriority w:val="99"/>
    <w:qFormat/>
    <w:rsid w:val="002B166D"/>
    <w:rPr>
      <w:rFonts w:ascii="Cambria" w:hAnsi="Cambria"/>
      <w:sz w:val="24"/>
    </w:rPr>
  </w:style>
  <w:style w:type="character" w:customStyle="1" w:styleId="QuoteChar1">
    <w:name w:val="Quote Char1"/>
    <w:uiPriority w:val="99"/>
    <w:qFormat/>
    <w:rsid w:val="002B166D"/>
    <w:rPr>
      <w:rFonts w:ascii="Times New Roman" w:hAnsi="Times New Roman"/>
      <w:i/>
      <w:color w:val="000000"/>
      <w:sz w:val="24"/>
    </w:rPr>
  </w:style>
  <w:style w:type="character" w:customStyle="1" w:styleId="IntenseQuoteChar1">
    <w:name w:val="Intense Quote Char1"/>
    <w:uiPriority w:val="99"/>
    <w:qFormat/>
    <w:rsid w:val="002B166D"/>
    <w:rPr>
      <w:rFonts w:ascii="Times New Roman" w:hAnsi="Times New Roman"/>
      <w:b/>
      <w:i/>
      <w:color w:val="4F81BD"/>
      <w:sz w:val="24"/>
    </w:rPr>
  </w:style>
  <w:style w:type="character" w:customStyle="1" w:styleId="BodyTextFirstIndentChar1">
    <w:name w:val="Body Text First Indent Char1"/>
    <w:uiPriority w:val="99"/>
    <w:qFormat/>
    <w:rsid w:val="002B166D"/>
    <w:rPr>
      <w:rFonts w:ascii="Times New Roman" w:hAnsi="Times New Roman"/>
      <w:sz w:val="24"/>
      <w:lang w:eastAsia="ru-RU"/>
    </w:rPr>
  </w:style>
  <w:style w:type="character" w:customStyle="1" w:styleId="BodyTextFirstIndent2Char1">
    <w:name w:val="Body Text First Indent 2 Char1"/>
    <w:uiPriority w:val="99"/>
    <w:qFormat/>
    <w:rsid w:val="002B166D"/>
    <w:rPr>
      <w:rFonts w:ascii="Times New Roman" w:hAnsi="Times New Roman"/>
      <w:sz w:val="24"/>
      <w:lang w:eastAsia="ru-RU"/>
    </w:rPr>
  </w:style>
  <w:style w:type="character" w:customStyle="1" w:styleId="1111">
    <w:name w:val="Слабое выделение111"/>
    <w:uiPriority w:val="99"/>
    <w:qFormat/>
    <w:rsid w:val="002B166D"/>
    <w:rPr>
      <w:i/>
      <w:color w:val="808080"/>
    </w:rPr>
  </w:style>
  <w:style w:type="paragraph" w:customStyle="1" w:styleId="p35">
    <w:name w:val="p35"/>
    <w:basedOn w:val="a2"/>
    <w:uiPriority w:val="99"/>
    <w:qFormat/>
    <w:rsid w:val="002B166D"/>
    <w:pPr>
      <w:widowControl/>
      <w:snapToGrid/>
      <w:spacing w:beforeAutospacing="1" w:afterAutospacing="1"/>
    </w:pPr>
    <w:rPr>
      <w:rFonts w:eastAsia="Times New Roman"/>
      <w:szCs w:val="24"/>
    </w:rPr>
  </w:style>
  <w:style w:type="paragraph" w:customStyle="1" w:styleId="p36">
    <w:name w:val="p36"/>
    <w:basedOn w:val="a2"/>
    <w:uiPriority w:val="99"/>
    <w:qFormat/>
    <w:rsid w:val="002B166D"/>
    <w:pPr>
      <w:widowControl/>
      <w:snapToGrid/>
      <w:spacing w:beforeAutospacing="1" w:afterAutospacing="1"/>
    </w:pPr>
    <w:rPr>
      <w:rFonts w:eastAsia="Times New Roman"/>
      <w:szCs w:val="24"/>
    </w:rPr>
  </w:style>
  <w:style w:type="character" w:customStyle="1" w:styleId="fontstyle14">
    <w:name w:val="fontstyle14"/>
    <w:basedOn w:val="a3"/>
    <w:uiPriority w:val="99"/>
    <w:qFormat/>
    <w:rsid w:val="002B166D"/>
    <w:rPr>
      <w:rFonts w:cs="Times New Roman"/>
    </w:rPr>
  </w:style>
  <w:style w:type="character" w:customStyle="1" w:styleId="FontStyle820">
    <w:name w:val="Font Style820"/>
    <w:uiPriority w:val="99"/>
    <w:qFormat/>
    <w:rsid w:val="002B166D"/>
    <w:rPr>
      <w:rFonts w:ascii="Times New Roman" w:hAnsi="Times New Roman"/>
      <w:sz w:val="22"/>
    </w:rPr>
  </w:style>
  <w:style w:type="character" w:customStyle="1" w:styleId="FontStyle594">
    <w:name w:val="Font Style594"/>
    <w:uiPriority w:val="99"/>
    <w:qFormat/>
    <w:rsid w:val="002B166D"/>
    <w:rPr>
      <w:rFonts w:ascii="Times New Roman" w:hAnsi="Times New Roman"/>
      <w:i/>
      <w:sz w:val="20"/>
    </w:rPr>
  </w:style>
  <w:style w:type="character" w:customStyle="1" w:styleId="FontStyle187">
    <w:name w:val="Font Style187"/>
    <w:uiPriority w:val="99"/>
    <w:qFormat/>
    <w:rsid w:val="002B166D"/>
    <w:rPr>
      <w:rFonts w:ascii="Times New Roman" w:hAnsi="Times New Roman"/>
      <w:i/>
      <w:sz w:val="20"/>
    </w:rPr>
  </w:style>
  <w:style w:type="character" w:customStyle="1" w:styleId="FontStyle600">
    <w:name w:val="Font Style600"/>
    <w:uiPriority w:val="99"/>
    <w:qFormat/>
    <w:rsid w:val="002B166D"/>
    <w:rPr>
      <w:rFonts w:ascii="Times New Roman" w:hAnsi="Times New Roman"/>
      <w:sz w:val="22"/>
    </w:rPr>
  </w:style>
  <w:style w:type="character" w:customStyle="1" w:styleId="FontStyle624">
    <w:name w:val="Font Style624"/>
    <w:uiPriority w:val="99"/>
    <w:qFormat/>
    <w:rsid w:val="002B166D"/>
    <w:rPr>
      <w:rFonts w:ascii="Times New Roman" w:hAnsi="Times New Roman"/>
      <w:b/>
      <w:i/>
      <w:sz w:val="22"/>
    </w:rPr>
  </w:style>
  <w:style w:type="character" w:customStyle="1" w:styleId="FontStyle572">
    <w:name w:val="Font Style572"/>
    <w:uiPriority w:val="99"/>
    <w:qFormat/>
    <w:rsid w:val="002B166D"/>
    <w:rPr>
      <w:rFonts w:ascii="Times New Roman" w:hAnsi="Times New Roman"/>
      <w:sz w:val="16"/>
    </w:rPr>
  </w:style>
  <w:style w:type="character" w:customStyle="1" w:styleId="FontStyle184">
    <w:name w:val="Font Style184"/>
    <w:uiPriority w:val="99"/>
    <w:qFormat/>
    <w:rsid w:val="002B166D"/>
    <w:rPr>
      <w:rFonts w:ascii="Times New Roman" w:hAnsi="Times New Roman"/>
      <w:sz w:val="20"/>
    </w:rPr>
  </w:style>
  <w:style w:type="character" w:customStyle="1" w:styleId="550">
    <w:name w:val="Знак Знак55"/>
    <w:uiPriority w:val="99"/>
    <w:qFormat/>
    <w:locked/>
    <w:rsid w:val="002B166D"/>
    <w:rPr>
      <w:sz w:val="24"/>
      <w:lang w:val="ru-RU" w:eastAsia="ru-RU"/>
    </w:rPr>
  </w:style>
  <w:style w:type="paragraph" w:customStyle="1" w:styleId="TextBody">
    <w:name w:val="Text Body"/>
    <w:basedOn w:val="a2"/>
    <w:uiPriority w:val="99"/>
    <w:qFormat/>
    <w:rsid w:val="002B166D"/>
    <w:pPr>
      <w:widowControl/>
      <w:suppressAutoHyphens/>
      <w:snapToGrid/>
      <w:spacing w:before="0" w:after="120"/>
    </w:pPr>
    <w:rPr>
      <w:rFonts w:eastAsia="Times New Roman"/>
      <w:szCs w:val="24"/>
      <w:lang w:val="en-US" w:eastAsia="zh-CN"/>
    </w:rPr>
  </w:style>
  <w:style w:type="character" w:customStyle="1" w:styleId="650">
    <w:name w:val="Знак Знак65"/>
    <w:uiPriority w:val="99"/>
    <w:qFormat/>
    <w:locked/>
    <w:rsid w:val="002B166D"/>
    <w:rPr>
      <w:b/>
      <w:sz w:val="27"/>
      <w:lang w:val="ru-RU" w:eastAsia="ru-RU"/>
    </w:rPr>
  </w:style>
  <w:style w:type="character" w:customStyle="1" w:styleId="640">
    <w:name w:val="Знак Знак64"/>
    <w:uiPriority w:val="99"/>
    <w:qFormat/>
    <w:locked/>
    <w:rsid w:val="002B166D"/>
    <w:rPr>
      <w:b/>
      <w:sz w:val="28"/>
      <w:lang w:val="ru-RU" w:eastAsia="ru-RU"/>
    </w:rPr>
  </w:style>
  <w:style w:type="character" w:customStyle="1" w:styleId="630">
    <w:name w:val="Знак Знак63"/>
    <w:uiPriority w:val="99"/>
    <w:qFormat/>
    <w:locked/>
    <w:rsid w:val="002B166D"/>
    <w:rPr>
      <w:b/>
      <w:i/>
      <w:sz w:val="26"/>
      <w:lang w:val="ru-RU" w:eastAsia="ru-RU"/>
    </w:rPr>
  </w:style>
  <w:style w:type="character" w:customStyle="1" w:styleId="620">
    <w:name w:val="Знак Знак62"/>
    <w:uiPriority w:val="99"/>
    <w:qFormat/>
    <w:locked/>
    <w:rsid w:val="002B166D"/>
    <w:rPr>
      <w:sz w:val="24"/>
      <w:lang w:val="ru-RU" w:eastAsia="ru-RU"/>
    </w:rPr>
  </w:style>
  <w:style w:type="character" w:customStyle="1" w:styleId="6110">
    <w:name w:val="Знак Знак611"/>
    <w:uiPriority w:val="99"/>
    <w:qFormat/>
    <w:locked/>
    <w:rsid w:val="002B166D"/>
    <w:rPr>
      <w:sz w:val="24"/>
      <w:lang w:val="ru-RU" w:eastAsia="ru-RU"/>
    </w:rPr>
  </w:style>
  <w:style w:type="character" w:customStyle="1" w:styleId="600">
    <w:name w:val="Знак Знак60"/>
    <w:uiPriority w:val="99"/>
    <w:qFormat/>
    <w:locked/>
    <w:rsid w:val="002B166D"/>
    <w:rPr>
      <w:i/>
      <w:sz w:val="24"/>
      <w:lang w:val="ru-RU" w:eastAsia="ru-RU"/>
    </w:rPr>
  </w:style>
  <w:style w:type="character" w:customStyle="1" w:styleId="59">
    <w:name w:val="Знак Знак59"/>
    <w:uiPriority w:val="99"/>
    <w:qFormat/>
    <w:locked/>
    <w:rsid w:val="002B166D"/>
    <w:rPr>
      <w:rFonts w:ascii="Arial" w:hAnsi="Arial"/>
      <w:sz w:val="22"/>
      <w:lang w:val="ru-RU" w:eastAsia="ru-RU"/>
    </w:rPr>
  </w:style>
  <w:style w:type="character" w:customStyle="1" w:styleId="58">
    <w:name w:val="Знак Знак58"/>
    <w:uiPriority w:val="99"/>
    <w:qFormat/>
    <w:locked/>
    <w:rsid w:val="002B166D"/>
    <w:rPr>
      <w:rFonts w:ascii="Courier New" w:hAnsi="Courier New"/>
      <w:lang w:val="ru-RU" w:eastAsia="ru-RU"/>
    </w:rPr>
  </w:style>
  <w:style w:type="character" w:customStyle="1" w:styleId="57">
    <w:name w:val="Знак Знак57"/>
    <w:uiPriority w:val="99"/>
    <w:qFormat/>
    <w:locked/>
    <w:rsid w:val="002B166D"/>
    <w:rPr>
      <w:lang w:val="ru-RU" w:eastAsia="ru-RU"/>
    </w:rPr>
  </w:style>
  <w:style w:type="character" w:customStyle="1" w:styleId="560">
    <w:name w:val="Знак Знак56"/>
    <w:uiPriority w:val="99"/>
    <w:qFormat/>
    <w:locked/>
    <w:rsid w:val="002B166D"/>
    <w:rPr>
      <w:sz w:val="24"/>
      <w:lang w:val="ru-RU" w:eastAsia="ru-RU"/>
    </w:rPr>
  </w:style>
  <w:style w:type="character" w:customStyle="1" w:styleId="540">
    <w:name w:val="Знак Знак54"/>
    <w:uiPriority w:val="99"/>
    <w:qFormat/>
    <w:locked/>
    <w:rsid w:val="002B166D"/>
    <w:rPr>
      <w:sz w:val="24"/>
      <w:lang w:val="en-US" w:eastAsia="ru-RU"/>
    </w:rPr>
  </w:style>
  <w:style w:type="paragraph" w:customStyle="1" w:styleId="p10">
    <w:name w:val="p10"/>
    <w:basedOn w:val="a2"/>
    <w:uiPriority w:val="99"/>
    <w:qFormat/>
    <w:rsid w:val="002B166D"/>
    <w:pPr>
      <w:widowControl/>
      <w:snapToGrid/>
      <w:spacing w:beforeAutospacing="1" w:afterAutospacing="1"/>
    </w:pPr>
    <w:rPr>
      <w:rFonts w:eastAsia="Times New Roman"/>
      <w:szCs w:val="24"/>
    </w:rPr>
  </w:style>
  <w:style w:type="paragraph" w:customStyle="1" w:styleId="eg3">
    <w:name w:val="eg3"/>
    <w:basedOn w:val="a2"/>
    <w:uiPriority w:val="99"/>
    <w:qFormat/>
    <w:rsid w:val="002B166D"/>
    <w:pPr>
      <w:widowControl/>
      <w:snapToGrid/>
      <w:spacing w:beforeAutospacing="1" w:afterAutospacing="1"/>
    </w:pPr>
    <w:rPr>
      <w:rFonts w:eastAsia="Times New Roman"/>
      <w:szCs w:val="24"/>
    </w:rPr>
  </w:style>
  <w:style w:type="character" w:customStyle="1" w:styleId="b-material-headdate-day">
    <w:name w:val="b-material-head__date-day"/>
    <w:basedOn w:val="a3"/>
    <w:uiPriority w:val="99"/>
    <w:qFormat/>
    <w:rsid w:val="002B166D"/>
    <w:rPr>
      <w:rFonts w:cs="Times New Roman"/>
    </w:rPr>
  </w:style>
  <w:style w:type="character" w:customStyle="1" w:styleId="s2">
    <w:name w:val="s2"/>
    <w:basedOn w:val="a3"/>
    <w:uiPriority w:val="99"/>
    <w:qFormat/>
    <w:rsid w:val="002B166D"/>
    <w:rPr>
      <w:rFonts w:cs="Times New Roman"/>
    </w:rPr>
  </w:style>
  <w:style w:type="paragraph" w:customStyle="1" w:styleId="p2">
    <w:name w:val="p2"/>
    <w:basedOn w:val="a2"/>
    <w:uiPriority w:val="99"/>
    <w:qFormat/>
    <w:rsid w:val="002B166D"/>
    <w:pPr>
      <w:widowControl/>
      <w:snapToGrid/>
      <w:spacing w:beforeAutospacing="1" w:afterAutospacing="1"/>
    </w:pPr>
    <w:rPr>
      <w:rFonts w:eastAsia="Times New Roman"/>
      <w:szCs w:val="24"/>
    </w:rPr>
  </w:style>
  <w:style w:type="paragraph" w:customStyle="1" w:styleId="p5">
    <w:name w:val="p5"/>
    <w:basedOn w:val="a2"/>
    <w:uiPriority w:val="99"/>
    <w:qFormat/>
    <w:rsid w:val="002B166D"/>
    <w:pPr>
      <w:widowControl/>
      <w:snapToGrid/>
      <w:spacing w:beforeAutospacing="1" w:afterAutospacing="1"/>
    </w:pPr>
    <w:rPr>
      <w:rFonts w:eastAsia="Times New Roman"/>
      <w:szCs w:val="24"/>
    </w:rPr>
  </w:style>
  <w:style w:type="character" w:customStyle="1" w:styleId="WW8Num16z0">
    <w:name w:val="WW8Num16z0"/>
    <w:uiPriority w:val="99"/>
    <w:qFormat/>
    <w:rsid w:val="002B166D"/>
    <w:rPr>
      <w:rFonts w:ascii="Wingdings" w:hAnsi="Wingdings"/>
    </w:rPr>
  </w:style>
  <w:style w:type="character" w:customStyle="1" w:styleId="WW8Num4z0">
    <w:name w:val="WW8Num4z0"/>
    <w:uiPriority w:val="99"/>
    <w:qFormat/>
    <w:rsid w:val="002B166D"/>
    <w:rPr>
      <w:color w:val="auto"/>
    </w:rPr>
  </w:style>
  <w:style w:type="character" w:customStyle="1" w:styleId="WW8Num5z0">
    <w:name w:val="WW8Num5z0"/>
    <w:uiPriority w:val="99"/>
    <w:qFormat/>
    <w:rsid w:val="002B166D"/>
    <w:rPr>
      <w:b/>
      <w:sz w:val="20"/>
    </w:rPr>
  </w:style>
  <w:style w:type="character" w:customStyle="1" w:styleId="WW8Num6z0">
    <w:name w:val="WW8Num6z0"/>
    <w:uiPriority w:val="99"/>
    <w:qFormat/>
    <w:rsid w:val="002B166D"/>
    <w:rPr>
      <w:sz w:val="20"/>
    </w:rPr>
  </w:style>
  <w:style w:type="character" w:customStyle="1" w:styleId="WW8Num7z0">
    <w:name w:val="WW8Num7z0"/>
    <w:uiPriority w:val="99"/>
    <w:qFormat/>
    <w:rsid w:val="002B166D"/>
    <w:rPr>
      <w:b/>
      <w:sz w:val="20"/>
    </w:rPr>
  </w:style>
  <w:style w:type="character" w:customStyle="1" w:styleId="WW8Num9z0">
    <w:name w:val="WW8Num9z0"/>
    <w:uiPriority w:val="99"/>
    <w:qFormat/>
    <w:rsid w:val="002B166D"/>
    <w:rPr>
      <w:sz w:val="20"/>
    </w:rPr>
  </w:style>
  <w:style w:type="character" w:customStyle="1" w:styleId="WW8Num9z1">
    <w:name w:val="WW8Num9z1"/>
    <w:uiPriority w:val="99"/>
    <w:qFormat/>
    <w:rsid w:val="002B166D"/>
    <w:rPr>
      <w:rFonts w:ascii="Symbol" w:hAnsi="Symbol"/>
      <w:sz w:val="20"/>
    </w:rPr>
  </w:style>
  <w:style w:type="character" w:customStyle="1" w:styleId="WW8Num9z2">
    <w:name w:val="WW8Num9z2"/>
    <w:uiPriority w:val="99"/>
    <w:qFormat/>
    <w:rsid w:val="002B166D"/>
  </w:style>
  <w:style w:type="character" w:customStyle="1" w:styleId="WW8Num9z3">
    <w:name w:val="WW8Num9z3"/>
    <w:uiPriority w:val="99"/>
    <w:qFormat/>
    <w:rsid w:val="002B166D"/>
  </w:style>
  <w:style w:type="character" w:customStyle="1" w:styleId="WW8Num9z4">
    <w:name w:val="WW8Num9z4"/>
    <w:uiPriority w:val="99"/>
    <w:qFormat/>
    <w:rsid w:val="002B166D"/>
  </w:style>
  <w:style w:type="character" w:customStyle="1" w:styleId="WW8Num9z5">
    <w:name w:val="WW8Num9z5"/>
    <w:uiPriority w:val="99"/>
    <w:qFormat/>
    <w:rsid w:val="002B166D"/>
  </w:style>
  <w:style w:type="character" w:customStyle="1" w:styleId="WW8Num9z6">
    <w:name w:val="WW8Num9z6"/>
    <w:uiPriority w:val="99"/>
    <w:qFormat/>
    <w:rsid w:val="002B166D"/>
  </w:style>
  <w:style w:type="character" w:customStyle="1" w:styleId="WW8Num9z7">
    <w:name w:val="WW8Num9z7"/>
    <w:uiPriority w:val="99"/>
    <w:qFormat/>
    <w:rsid w:val="002B166D"/>
  </w:style>
  <w:style w:type="character" w:customStyle="1" w:styleId="WW8Num9z8">
    <w:name w:val="WW8Num9z8"/>
    <w:uiPriority w:val="99"/>
    <w:qFormat/>
    <w:rsid w:val="002B166D"/>
  </w:style>
  <w:style w:type="character" w:customStyle="1" w:styleId="WW8Num10z0">
    <w:name w:val="WW8Num10z0"/>
    <w:uiPriority w:val="99"/>
    <w:qFormat/>
    <w:rsid w:val="002B166D"/>
    <w:rPr>
      <w:sz w:val="20"/>
    </w:rPr>
  </w:style>
  <w:style w:type="character" w:customStyle="1" w:styleId="WW8Num11z0">
    <w:name w:val="WW8Num11z0"/>
    <w:uiPriority w:val="99"/>
    <w:qFormat/>
    <w:rsid w:val="002B166D"/>
    <w:rPr>
      <w:rFonts w:ascii="Symbol" w:hAnsi="Symbol"/>
      <w:b/>
    </w:rPr>
  </w:style>
  <w:style w:type="character" w:customStyle="1" w:styleId="WW8Num12z0">
    <w:name w:val="WW8Num12z0"/>
    <w:uiPriority w:val="99"/>
    <w:qFormat/>
    <w:rsid w:val="002B166D"/>
    <w:rPr>
      <w:rFonts w:ascii="Symbol" w:hAnsi="Symbol"/>
      <w:sz w:val="24"/>
    </w:rPr>
  </w:style>
  <w:style w:type="character" w:customStyle="1" w:styleId="WW8Num13z0">
    <w:name w:val="WW8Num13z0"/>
    <w:uiPriority w:val="99"/>
    <w:qFormat/>
    <w:rsid w:val="002B166D"/>
    <w:rPr>
      <w:rFonts w:ascii="Symbol" w:hAnsi="Symbol"/>
      <w:sz w:val="20"/>
    </w:rPr>
  </w:style>
  <w:style w:type="character" w:customStyle="1" w:styleId="WW8Num14z0">
    <w:name w:val="WW8Num14z0"/>
    <w:uiPriority w:val="99"/>
    <w:qFormat/>
    <w:rsid w:val="002B166D"/>
    <w:rPr>
      <w:sz w:val="20"/>
    </w:rPr>
  </w:style>
  <w:style w:type="character" w:customStyle="1" w:styleId="WW8Num15z0">
    <w:name w:val="WW8Num15z0"/>
    <w:uiPriority w:val="99"/>
    <w:qFormat/>
    <w:rsid w:val="002B166D"/>
    <w:rPr>
      <w:sz w:val="20"/>
    </w:rPr>
  </w:style>
  <w:style w:type="character" w:customStyle="1" w:styleId="WW8Num17z0">
    <w:name w:val="WW8Num17z0"/>
    <w:uiPriority w:val="99"/>
    <w:qFormat/>
    <w:rsid w:val="002B166D"/>
    <w:rPr>
      <w:rFonts w:ascii="Wingdings" w:hAnsi="Wingdings"/>
    </w:rPr>
  </w:style>
  <w:style w:type="character" w:customStyle="1" w:styleId="WW8Num18z0">
    <w:name w:val="WW8Num18z0"/>
    <w:uiPriority w:val="99"/>
    <w:qFormat/>
    <w:rsid w:val="002B166D"/>
  </w:style>
  <w:style w:type="character" w:customStyle="1" w:styleId="WW8Num18z1">
    <w:name w:val="WW8Num18z1"/>
    <w:uiPriority w:val="99"/>
    <w:qFormat/>
    <w:rsid w:val="002B166D"/>
    <w:rPr>
      <w:rFonts w:ascii="Symbol" w:hAnsi="Symbol"/>
      <w:sz w:val="20"/>
    </w:rPr>
  </w:style>
  <w:style w:type="character" w:customStyle="1" w:styleId="WW8Num18z2">
    <w:name w:val="WW8Num18z2"/>
    <w:uiPriority w:val="99"/>
    <w:qFormat/>
    <w:rsid w:val="002B166D"/>
  </w:style>
  <w:style w:type="character" w:customStyle="1" w:styleId="WW8Num18z3">
    <w:name w:val="WW8Num18z3"/>
    <w:uiPriority w:val="99"/>
    <w:qFormat/>
    <w:rsid w:val="002B166D"/>
  </w:style>
  <w:style w:type="character" w:customStyle="1" w:styleId="WW8Num18z4">
    <w:name w:val="WW8Num18z4"/>
    <w:uiPriority w:val="99"/>
    <w:qFormat/>
    <w:rsid w:val="002B166D"/>
  </w:style>
  <w:style w:type="character" w:customStyle="1" w:styleId="WW8Num18z5">
    <w:name w:val="WW8Num18z5"/>
    <w:uiPriority w:val="99"/>
    <w:qFormat/>
    <w:rsid w:val="002B166D"/>
  </w:style>
  <w:style w:type="character" w:customStyle="1" w:styleId="WW8Num18z6">
    <w:name w:val="WW8Num18z6"/>
    <w:uiPriority w:val="99"/>
    <w:qFormat/>
    <w:rsid w:val="002B166D"/>
  </w:style>
  <w:style w:type="character" w:customStyle="1" w:styleId="WW8Num18z7">
    <w:name w:val="WW8Num18z7"/>
    <w:uiPriority w:val="99"/>
    <w:qFormat/>
    <w:rsid w:val="002B166D"/>
  </w:style>
  <w:style w:type="character" w:customStyle="1" w:styleId="WW8Num18z8">
    <w:name w:val="WW8Num18z8"/>
    <w:uiPriority w:val="99"/>
    <w:qFormat/>
    <w:rsid w:val="002B166D"/>
  </w:style>
  <w:style w:type="character" w:customStyle="1" w:styleId="WW8Num19z0">
    <w:name w:val="WW8Num19z0"/>
    <w:uiPriority w:val="99"/>
    <w:qFormat/>
    <w:rsid w:val="002B166D"/>
  </w:style>
  <w:style w:type="character" w:customStyle="1" w:styleId="WW8Num19z1">
    <w:name w:val="WW8Num19z1"/>
    <w:uiPriority w:val="99"/>
    <w:qFormat/>
    <w:rsid w:val="002B166D"/>
  </w:style>
  <w:style w:type="character" w:customStyle="1" w:styleId="WW8Num19z2">
    <w:name w:val="WW8Num19z2"/>
    <w:uiPriority w:val="99"/>
    <w:qFormat/>
    <w:rsid w:val="002B166D"/>
  </w:style>
  <w:style w:type="character" w:customStyle="1" w:styleId="WW8Num19z3">
    <w:name w:val="WW8Num19z3"/>
    <w:uiPriority w:val="99"/>
    <w:qFormat/>
    <w:rsid w:val="002B166D"/>
  </w:style>
  <w:style w:type="character" w:customStyle="1" w:styleId="WW8Num19z4">
    <w:name w:val="WW8Num19z4"/>
    <w:uiPriority w:val="99"/>
    <w:qFormat/>
    <w:rsid w:val="002B166D"/>
  </w:style>
  <w:style w:type="character" w:customStyle="1" w:styleId="WW8Num19z5">
    <w:name w:val="WW8Num19z5"/>
    <w:uiPriority w:val="99"/>
    <w:qFormat/>
    <w:rsid w:val="002B166D"/>
  </w:style>
  <w:style w:type="character" w:customStyle="1" w:styleId="WW8Num19z6">
    <w:name w:val="WW8Num19z6"/>
    <w:uiPriority w:val="99"/>
    <w:qFormat/>
    <w:rsid w:val="002B166D"/>
  </w:style>
  <w:style w:type="character" w:customStyle="1" w:styleId="WW8Num19z7">
    <w:name w:val="WW8Num19z7"/>
    <w:uiPriority w:val="99"/>
    <w:qFormat/>
    <w:rsid w:val="002B166D"/>
  </w:style>
  <w:style w:type="character" w:customStyle="1" w:styleId="WW8Num19z8">
    <w:name w:val="WW8Num19z8"/>
    <w:uiPriority w:val="99"/>
    <w:qFormat/>
    <w:rsid w:val="002B166D"/>
  </w:style>
  <w:style w:type="character" w:customStyle="1" w:styleId="WW8Num4z1">
    <w:name w:val="WW8Num4z1"/>
    <w:uiPriority w:val="99"/>
    <w:qFormat/>
    <w:rsid w:val="002B166D"/>
  </w:style>
  <w:style w:type="character" w:customStyle="1" w:styleId="WW8Num4z2">
    <w:name w:val="WW8Num4z2"/>
    <w:uiPriority w:val="99"/>
    <w:qFormat/>
    <w:rsid w:val="002B166D"/>
  </w:style>
  <w:style w:type="character" w:customStyle="1" w:styleId="WW8Num4z3">
    <w:name w:val="WW8Num4z3"/>
    <w:uiPriority w:val="99"/>
    <w:qFormat/>
    <w:rsid w:val="002B166D"/>
  </w:style>
  <w:style w:type="character" w:customStyle="1" w:styleId="WW8Num4z4">
    <w:name w:val="WW8Num4z4"/>
    <w:uiPriority w:val="99"/>
    <w:qFormat/>
    <w:rsid w:val="002B166D"/>
  </w:style>
  <w:style w:type="character" w:customStyle="1" w:styleId="WW8Num4z5">
    <w:name w:val="WW8Num4z5"/>
    <w:uiPriority w:val="99"/>
    <w:qFormat/>
    <w:rsid w:val="002B166D"/>
  </w:style>
  <w:style w:type="character" w:customStyle="1" w:styleId="WW8Num4z6">
    <w:name w:val="WW8Num4z6"/>
    <w:uiPriority w:val="99"/>
    <w:qFormat/>
    <w:rsid w:val="002B166D"/>
  </w:style>
  <w:style w:type="character" w:customStyle="1" w:styleId="WW8Num4z7">
    <w:name w:val="WW8Num4z7"/>
    <w:uiPriority w:val="99"/>
    <w:qFormat/>
    <w:rsid w:val="002B166D"/>
  </w:style>
  <w:style w:type="character" w:customStyle="1" w:styleId="WW8Num4z8">
    <w:name w:val="WW8Num4z8"/>
    <w:uiPriority w:val="99"/>
    <w:qFormat/>
    <w:rsid w:val="002B166D"/>
  </w:style>
  <w:style w:type="character" w:customStyle="1" w:styleId="WW8Num5z1">
    <w:name w:val="WW8Num5z1"/>
    <w:uiPriority w:val="99"/>
    <w:qFormat/>
    <w:rsid w:val="002B166D"/>
  </w:style>
  <w:style w:type="character" w:customStyle="1" w:styleId="WW8Num5z2">
    <w:name w:val="WW8Num5z2"/>
    <w:uiPriority w:val="99"/>
    <w:qFormat/>
    <w:rsid w:val="002B166D"/>
  </w:style>
  <w:style w:type="character" w:customStyle="1" w:styleId="WW8Num5z3">
    <w:name w:val="WW8Num5z3"/>
    <w:uiPriority w:val="99"/>
    <w:qFormat/>
    <w:rsid w:val="002B166D"/>
  </w:style>
  <w:style w:type="character" w:customStyle="1" w:styleId="WW8Num5z4">
    <w:name w:val="WW8Num5z4"/>
    <w:uiPriority w:val="99"/>
    <w:qFormat/>
    <w:rsid w:val="002B166D"/>
  </w:style>
  <w:style w:type="character" w:customStyle="1" w:styleId="WW8Num5z5">
    <w:name w:val="WW8Num5z5"/>
    <w:uiPriority w:val="99"/>
    <w:qFormat/>
    <w:rsid w:val="002B166D"/>
  </w:style>
  <w:style w:type="character" w:customStyle="1" w:styleId="WW8Num5z6">
    <w:name w:val="WW8Num5z6"/>
    <w:uiPriority w:val="99"/>
    <w:qFormat/>
    <w:rsid w:val="002B166D"/>
  </w:style>
  <w:style w:type="character" w:customStyle="1" w:styleId="WW8Num5z7">
    <w:name w:val="WW8Num5z7"/>
    <w:uiPriority w:val="99"/>
    <w:qFormat/>
    <w:rsid w:val="002B166D"/>
  </w:style>
  <w:style w:type="character" w:customStyle="1" w:styleId="WW8Num5z8">
    <w:name w:val="WW8Num5z8"/>
    <w:uiPriority w:val="99"/>
    <w:qFormat/>
    <w:rsid w:val="002B166D"/>
  </w:style>
  <w:style w:type="character" w:customStyle="1" w:styleId="WW8Num6z1">
    <w:name w:val="WW8Num6z1"/>
    <w:uiPriority w:val="99"/>
    <w:qFormat/>
    <w:rsid w:val="002B166D"/>
  </w:style>
  <w:style w:type="character" w:customStyle="1" w:styleId="WW8Num6z2">
    <w:name w:val="WW8Num6z2"/>
    <w:uiPriority w:val="99"/>
    <w:qFormat/>
    <w:rsid w:val="002B166D"/>
  </w:style>
  <w:style w:type="character" w:customStyle="1" w:styleId="WW8Num6z3">
    <w:name w:val="WW8Num6z3"/>
    <w:uiPriority w:val="99"/>
    <w:qFormat/>
    <w:rsid w:val="002B166D"/>
  </w:style>
  <w:style w:type="character" w:customStyle="1" w:styleId="WW8Num6z4">
    <w:name w:val="WW8Num6z4"/>
    <w:uiPriority w:val="99"/>
    <w:qFormat/>
    <w:rsid w:val="002B166D"/>
  </w:style>
  <w:style w:type="character" w:customStyle="1" w:styleId="WW8Num6z5">
    <w:name w:val="WW8Num6z5"/>
    <w:uiPriority w:val="99"/>
    <w:qFormat/>
    <w:rsid w:val="002B166D"/>
  </w:style>
  <w:style w:type="character" w:customStyle="1" w:styleId="WW8Num6z6">
    <w:name w:val="WW8Num6z6"/>
    <w:uiPriority w:val="99"/>
    <w:qFormat/>
    <w:rsid w:val="002B166D"/>
  </w:style>
  <w:style w:type="character" w:customStyle="1" w:styleId="WW8Num6z7">
    <w:name w:val="WW8Num6z7"/>
    <w:uiPriority w:val="99"/>
    <w:qFormat/>
    <w:rsid w:val="002B166D"/>
  </w:style>
  <w:style w:type="character" w:customStyle="1" w:styleId="WW8Num6z8">
    <w:name w:val="WW8Num6z8"/>
    <w:uiPriority w:val="99"/>
    <w:qFormat/>
    <w:rsid w:val="002B166D"/>
  </w:style>
  <w:style w:type="character" w:customStyle="1" w:styleId="WW8Num7z1">
    <w:name w:val="WW8Num7z1"/>
    <w:uiPriority w:val="99"/>
    <w:qFormat/>
    <w:rsid w:val="002B166D"/>
  </w:style>
  <w:style w:type="character" w:customStyle="1" w:styleId="WW8Num7z2">
    <w:name w:val="WW8Num7z2"/>
    <w:uiPriority w:val="99"/>
    <w:qFormat/>
    <w:rsid w:val="002B166D"/>
  </w:style>
  <w:style w:type="character" w:customStyle="1" w:styleId="WW8Num7z3">
    <w:name w:val="WW8Num7z3"/>
    <w:uiPriority w:val="99"/>
    <w:qFormat/>
    <w:rsid w:val="002B166D"/>
  </w:style>
  <w:style w:type="character" w:customStyle="1" w:styleId="WW8Num7z4">
    <w:name w:val="WW8Num7z4"/>
    <w:uiPriority w:val="99"/>
    <w:qFormat/>
    <w:rsid w:val="002B166D"/>
  </w:style>
  <w:style w:type="character" w:customStyle="1" w:styleId="WW8Num7z5">
    <w:name w:val="WW8Num7z5"/>
    <w:uiPriority w:val="99"/>
    <w:qFormat/>
    <w:rsid w:val="002B166D"/>
  </w:style>
  <w:style w:type="character" w:customStyle="1" w:styleId="WW8Num7z6">
    <w:name w:val="WW8Num7z6"/>
    <w:uiPriority w:val="99"/>
    <w:qFormat/>
    <w:rsid w:val="002B166D"/>
  </w:style>
  <w:style w:type="character" w:customStyle="1" w:styleId="WW8Num7z7">
    <w:name w:val="WW8Num7z7"/>
    <w:uiPriority w:val="99"/>
    <w:qFormat/>
    <w:rsid w:val="002B166D"/>
  </w:style>
  <w:style w:type="character" w:customStyle="1" w:styleId="WW8Num7z8">
    <w:name w:val="WW8Num7z8"/>
    <w:uiPriority w:val="99"/>
    <w:qFormat/>
    <w:rsid w:val="002B166D"/>
  </w:style>
  <w:style w:type="character" w:customStyle="1" w:styleId="WW8Num8z1">
    <w:name w:val="WW8Num8z1"/>
    <w:uiPriority w:val="99"/>
    <w:qFormat/>
    <w:rsid w:val="002B166D"/>
    <w:rPr>
      <w:rFonts w:ascii="Symbol" w:hAnsi="Symbol"/>
      <w:sz w:val="20"/>
    </w:rPr>
  </w:style>
  <w:style w:type="character" w:customStyle="1" w:styleId="WW8Num8z2">
    <w:name w:val="WW8Num8z2"/>
    <w:uiPriority w:val="99"/>
    <w:qFormat/>
    <w:rsid w:val="002B166D"/>
  </w:style>
  <w:style w:type="character" w:customStyle="1" w:styleId="WW8Num8z3">
    <w:name w:val="WW8Num8z3"/>
    <w:uiPriority w:val="99"/>
    <w:qFormat/>
    <w:rsid w:val="002B166D"/>
  </w:style>
  <w:style w:type="character" w:customStyle="1" w:styleId="WW8Num8z4">
    <w:name w:val="WW8Num8z4"/>
    <w:uiPriority w:val="99"/>
    <w:qFormat/>
    <w:rsid w:val="002B166D"/>
  </w:style>
  <w:style w:type="character" w:customStyle="1" w:styleId="WW8Num8z5">
    <w:name w:val="WW8Num8z5"/>
    <w:uiPriority w:val="99"/>
    <w:qFormat/>
    <w:rsid w:val="002B166D"/>
  </w:style>
  <w:style w:type="character" w:customStyle="1" w:styleId="WW8Num8z6">
    <w:name w:val="WW8Num8z6"/>
    <w:uiPriority w:val="99"/>
    <w:qFormat/>
    <w:rsid w:val="002B166D"/>
  </w:style>
  <w:style w:type="character" w:customStyle="1" w:styleId="WW8Num8z7">
    <w:name w:val="WW8Num8z7"/>
    <w:uiPriority w:val="99"/>
    <w:qFormat/>
    <w:rsid w:val="002B166D"/>
  </w:style>
  <w:style w:type="character" w:customStyle="1" w:styleId="WW8Num8z8">
    <w:name w:val="WW8Num8z8"/>
    <w:uiPriority w:val="99"/>
    <w:qFormat/>
    <w:rsid w:val="002B166D"/>
  </w:style>
  <w:style w:type="character" w:customStyle="1" w:styleId="WW8Num10z1">
    <w:name w:val="WW8Num10z1"/>
    <w:uiPriority w:val="99"/>
    <w:qFormat/>
    <w:rsid w:val="002B166D"/>
  </w:style>
  <w:style w:type="character" w:customStyle="1" w:styleId="WW8Num10z2">
    <w:name w:val="WW8Num10z2"/>
    <w:uiPriority w:val="99"/>
    <w:qFormat/>
    <w:rsid w:val="002B166D"/>
  </w:style>
  <w:style w:type="character" w:customStyle="1" w:styleId="WW8Num10z3">
    <w:name w:val="WW8Num10z3"/>
    <w:uiPriority w:val="99"/>
    <w:qFormat/>
    <w:rsid w:val="002B166D"/>
  </w:style>
  <w:style w:type="character" w:customStyle="1" w:styleId="WW8Num10z4">
    <w:name w:val="WW8Num10z4"/>
    <w:uiPriority w:val="99"/>
    <w:qFormat/>
    <w:rsid w:val="002B166D"/>
  </w:style>
  <w:style w:type="character" w:customStyle="1" w:styleId="WW8Num10z5">
    <w:name w:val="WW8Num10z5"/>
    <w:uiPriority w:val="99"/>
    <w:qFormat/>
    <w:rsid w:val="002B166D"/>
  </w:style>
  <w:style w:type="character" w:customStyle="1" w:styleId="WW8Num10z6">
    <w:name w:val="WW8Num10z6"/>
    <w:uiPriority w:val="99"/>
    <w:qFormat/>
    <w:rsid w:val="002B166D"/>
  </w:style>
  <w:style w:type="character" w:customStyle="1" w:styleId="WW8Num10z7">
    <w:name w:val="WW8Num10z7"/>
    <w:uiPriority w:val="99"/>
    <w:qFormat/>
    <w:rsid w:val="002B166D"/>
  </w:style>
  <w:style w:type="character" w:customStyle="1" w:styleId="WW8Num10z8">
    <w:name w:val="WW8Num10z8"/>
    <w:uiPriority w:val="99"/>
    <w:qFormat/>
    <w:rsid w:val="002B166D"/>
  </w:style>
  <w:style w:type="character" w:customStyle="1" w:styleId="WW8Num11z1">
    <w:name w:val="WW8Num11z1"/>
    <w:uiPriority w:val="99"/>
    <w:qFormat/>
    <w:rsid w:val="002B166D"/>
    <w:rPr>
      <w:sz w:val="20"/>
    </w:rPr>
  </w:style>
  <w:style w:type="character" w:customStyle="1" w:styleId="WW8Num11z2">
    <w:name w:val="WW8Num11z2"/>
    <w:uiPriority w:val="99"/>
    <w:qFormat/>
    <w:rsid w:val="002B166D"/>
  </w:style>
  <w:style w:type="character" w:customStyle="1" w:styleId="WW8Num11z3">
    <w:name w:val="WW8Num11z3"/>
    <w:uiPriority w:val="99"/>
    <w:qFormat/>
    <w:rsid w:val="002B166D"/>
  </w:style>
  <w:style w:type="character" w:customStyle="1" w:styleId="WW8Num11z4">
    <w:name w:val="WW8Num11z4"/>
    <w:uiPriority w:val="99"/>
    <w:qFormat/>
    <w:rsid w:val="002B166D"/>
  </w:style>
  <w:style w:type="character" w:customStyle="1" w:styleId="WW8Num11z5">
    <w:name w:val="WW8Num11z5"/>
    <w:uiPriority w:val="99"/>
    <w:qFormat/>
    <w:rsid w:val="002B166D"/>
  </w:style>
  <w:style w:type="character" w:customStyle="1" w:styleId="WW8Num11z6">
    <w:name w:val="WW8Num11z6"/>
    <w:uiPriority w:val="99"/>
    <w:qFormat/>
    <w:rsid w:val="002B166D"/>
  </w:style>
  <w:style w:type="character" w:customStyle="1" w:styleId="WW8Num11z7">
    <w:name w:val="WW8Num11z7"/>
    <w:uiPriority w:val="99"/>
    <w:qFormat/>
    <w:rsid w:val="002B166D"/>
  </w:style>
  <w:style w:type="character" w:customStyle="1" w:styleId="WW8Num11z8">
    <w:name w:val="WW8Num11z8"/>
    <w:uiPriority w:val="99"/>
    <w:qFormat/>
    <w:rsid w:val="002B166D"/>
  </w:style>
  <w:style w:type="character" w:customStyle="1" w:styleId="WW8Num12z2">
    <w:name w:val="WW8Num12z2"/>
    <w:uiPriority w:val="99"/>
    <w:qFormat/>
    <w:rsid w:val="002B166D"/>
    <w:rPr>
      <w:rFonts w:ascii="Wingdings" w:hAnsi="Wingdings"/>
    </w:rPr>
  </w:style>
  <w:style w:type="character" w:customStyle="1" w:styleId="WW8Num12z3">
    <w:name w:val="WW8Num12z3"/>
    <w:uiPriority w:val="99"/>
    <w:qFormat/>
    <w:rsid w:val="002B166D"/>
    <w:rPr>
      <w:rFonts w:ascii="Symbol" w:hAnsi="Symbol"/>
    </w:rPr>
  </w:style>
  <w:style w:type="character" w:customStyle="1" w:styleId="WW8Num12z4">
    <w:name w:val="WW8Num12z4"/>
    <w:uiPriority w:val="99"/>
    <w:qFormat/>
    <w:rsid w:val="002B166D"/>
    <w:rPr>
      <w:rFonts w:ascii="Courier New" w:hAnsi="Courier New"/>
    </w:rPr>
  </w:style>
  <w:style w:type="character" w:customStyle="1" w:styleId="WW8Num13z1">
    <w:name w:val="WW8Num13z1"/>
    <w:uiPriority w:val="99"/>
    <w:qFormat/>
    <w:rsid w:val="002B166D"/>
  </w:style>
  <w:style w:type="character" w:customStyle="1" w:styleId="WW8Num13z2">
    <w:name w:val="WW8Num13z2"/>
    <w:uiPriority w:val="99"/>
    <w:qFormat/>
    <w:rsid w:val="002B166D"/>
  </w:style>
  <w:style w:type="character" w:customStyle="1" w:styleId="WW8Num13z3">
    <w:name w:val="WW8Num13z3"/>
    <w:uiPriority w:val="99"/>
    <w:qFormat/>
    <w:rsid w:val="002B166D"/>
  </w:style>
  <w:style w:type="character" w:customStyle="1" w:styleId="WW8Num13z4">
    <w:name w:val="WW8Num13z4"/>
    <w:uiPriority w:val="99"/>
    <w:qFormat/>
    <w:rsid w:val="002B166D"/>
  </w:style>
  <w:style w:type="character" w:customStyle="1" w:styleId="WW8Num13z5">
    <w:name w:val="WW8Num13z5"/>
    <w:uiPriority w:val="99"/>
    <w:qFormat/>
    <w:rsid w:val="002B166D"/>
  </w:style>
  <w:style w:type="character" w:customStyle="1" w:styleId="WW8Num13z6">
    <w:name w:val="WW8Num13z6"/>
    <w:uiPriority w:val="99"/>
    <w:qFormat/>
    <w:rsid w:val="002B166D"/>
  </w:style>
  <w:style w:type="character" w:customStyle="1" w:styleId="WW8Num13z7">
    <w:name w:val="WW8Num13z7"/>
    <w:uiPriority w:val="99"/>
    <w:qFormat/>
    <w:rsid w:val="002B166D"/>
  </w:style>
  <w:style w:type="character" w:customStyle="1" w:styleId="WW8Num13z8">
    <w:name w:val="WW8Num13z8"/>
    <w:uiPriority w:val="99"/>
    <w:qFormat/>
    <w:rsid w:val="002B166D"/>
  </w:style>
  <w:style w:type="character" w:customStyle="1" w:styleId="WW8Num14z1">
    <w:name w:val="WW8Num14z1"/>
    <w:uiPriority w:val="99"/>
    <w:qFormat/>
    <w:rsid w:val="002B166D"/>
  </w:style>
  <w:style w:type="character" w:customStyle="1" w:styleId="WW8Num14z2">
    <w:name w:val="WW8Num14z2"/>
    <w:uiPriority w:val="99"/>
    <w:qFormat/>
    <w:rsid w:val="002B166D"/>
  </w:style>
  <w:style w:type="character" w:customStyle="1" w:styleId="WW8Num14z3">
    <w:name w:val="WW8Num14z3"/>
    <w:uiPriority w:val="99"/>
    <w:qFormat/>
    <w:rsid w:val="002B166D"/>
  </w:style>
  <w:style w:type="character" w:customStyle="1" w:styleId="WW8Num14z4">
    <w:name w:val="WW8Num14z4"/>
    <w:uiPriority w:val="99"/>
    <w:qFormat/>
    <w:rsid w:val="002B166D"/>
  </w:style>
  <w:style w:type="character" w:customStyle="1" w:styleId="WW8Num14z5">
    <w:name w:val="WW8Num14z5"/>
    <w:uiPriority w:val="99"/>
    <w:qFormat/>
    <w:rsid w:val="002B166D"/>
  </w:style>
  <w:style w:type="character" w:customStyle="1" w:styleId="WW8Num14z6">
    <w:name w:val="WW8Num14z6"/>
    <w:uiPriority w:val="99"/>
    <w:qFormat/>
    <w:rsid w:val="002B166D"/>
  </w:style>
  <w:style w:type="character" w:customStyle="1" w:styleId="WW8Num14z7">
    <w:name w:val="WW8Num14z7"/>
    <w:uiPriority w:val="99"/>
    <w:qFormat/>
    <w:rsid w:val="002B166D"/>
  </w:style>
  <w:style w:type="character" w:customStyle="1" w:styleId="WW8Num14z8">
    <w:name w:val="WW8Num14z8"/>
    <w:uiPriority w:val="99"/>
    <w:qFormat/>
    <w:rsid w:val="002B166D"/>
  </w:style>
  <w:style w:type="character" w:customStyle="1" w:styleId="WW8Num15z1">
    <w:name w:val="WW8Num15z1"/>
    <w:uiPriority w:val="99"/>
    <w:qFormat/>
    <w:rsid w:val="002B166D"/>
  </w:style>
  <w:style w:type="character" w:customStyle="1" w:styleId="WW8Num15z2">
    <w:name w:val="WW8Num15z2"/>
    <w:uiPriority w:val="99"/>
    <w:qFormat/>
    <w:rsid w:val="002B166D"/>
  </w:style>
  <w:style w:type="character" w:customStyle="1" w:styleId="WW8Num15z3">
    <w:name w:val="WW8Num15z3"/>
    <w:uiPriority w:val="99"/>
    <w:qFormat/>
    <w:rsid w:val="002B166D"/>
  </w:style>
  <w:style w:type="character" w:customStyle="1" w:styleId="WW8Num15z4">
    <w:name w:val="WW8Num15z4"/>
    <w:uiPriority w:val="99"/>
    <w:qFormat/>
    <w:rsid w:val="002B166D"/>
  </w:style>
  <w:style w:type="character" w:customStyle="1" w:styleId="WW8Num15z5">
    <w:name w:val="WW8Num15z5"/>
    <w:uiPriority w:val="99"/>
    <w:qFormat/>
    <w:rsid w:val="002B166D"/>
  </w:style>
  <w:style w:type="character" w:customStyle="1" w:styleId="WW8Num15z6">
    <w:name w:val="WW8Num15z6"/>
    <w:uiPriority w:val="99"/>
    <w:qFormat/>
    <w:rsid w:val="002B166D"/>
  </w:style>
  <w:style w:type="character" w:customStyle="1" w:styleId="WW8Num15z7">
    <w:name w:val="WW8Num15z7"/>
    <w:uiPriority w:val="99"/>
    <w:qFormat/>
    <w:rsid w:val="002B166D"/>
  </w:style>
  <w:style w:type="character" w:customStyle="1" w:styleId="WW8Num15z8">
    <w:name w:val="WW8Num15z8"/>
    <w:uiPriority w:val="99"/>
    <w:qFormat/>
    <w:rsid w:val="002B166D"/>
  </w:style>
  <w:style w:type="character" w:customStyle="1" w:styleId="WW8Num16z1">
    <w:name w:val="WW8Num16z1"/>
    <w:uiPriority w:val="99"/>
    <w:qFormat/>
    <w:rsid w:val="002B166D"/>
  </w:style>
  <w:style w:type="character" w:customStyle="1" w:styleId="WW8Num16z2">
    <w:name w:val="WW8Num16z2"/>
    <w:uiPriority w:val="99"/>
    <w:qFormat/>
    <w:rsid w:val="002B166D"/>
  </w:style>
  <w:style w:type="character" w:customStyle="1" w:styleId="WW8Num16z3">
    <w:name w:val="WW8Num16z3"/>
    <w:uiPriority w:val="99"/>
    <w:qFormat/>
    <w:rsid w:val="002B166D"/>
  </w:style>
  <w:style w:type="character" w:customStyle="1" w:styleId="WW8Num16z4">
    <w:name w:val="WW8Num16z4"/>
    <w:uiPriority w:val="99"/>
    <w:qFormat/>
    <w:rsid w:val="002B166D"/>
  </w:style>
  <w:style w:type="character" w:customStyle="1" w:styleId="WW8Num16z5">
    <w:name w:val="WW8Num16z5"/>
    <w:uiPriority w:val="99"/>
    <w:qFormat/>
    <w:rsid w:val="002B166D"/>
  </w:style>
  <w:style w:type="character" w:customStyle="1" w:styleId="WW8Num16z6">
    <w:name w:val="WW8Num16z6"/>
    <w:uiPriority w:val="99"/>
    <w:qFormat/>
    <w:rsid w:val="002B166D"/>
  </w:style>
  <w:style w:type="character" w:customStyle="1" w:styleId="WW8Num16z7">
    <w:name w:val="WW8Num16z7"/>
    <w:uiPriority w:val="99"/>
    <w:qFormat/>
    <w:rsid w:val="002B166D"/>
  </w:style>
  <w:style w:type="character" w:customStyle="1" w:styleId="WW8Num16z8">
    <w:name w:val="WW8Num16z8"/>
    <w:uiPriority w:val="99"/>
    <w:qFormat/>
    <w:rsid w:val="002B166D"/>
  </w:style>
  <w:style w:type="character" w:customStyle="1" w:styleId="affffffff1">
    <w:name w:val="Символ нумерации"/>
    <w:uiPriority w:val="99"/>
    <w:qFormat/>
    <w:rsid w:val="002B166D"/>
  </w:style>
  <w:style w:type="paragraph" w:customStyle="1" w:styleId="1ffff3">
    <w:name w:val="Название1"/>
    <w:basedOn w:val="a2"/>
    <w:uiPriority w:val="99"/>
    <w:qFormat/>
    <w:rsid w:val="002B166D"/>
    <w:pPr>
      <w:widowControl/>
      <w:suppressLineNumbers/>
      <w:suppressAutoHyphens/>
      <w:snapToGrid/>
      <w:spacing w:before="120" w:after="120"/>
    </w:pPr>
    <w:rPr>
      <w:rFonts w:eastAsia="Times New Roman" w:cs="Mangal"/>
      <w:i/>
      <w:iCs/>
      <w:szCs w:val="24"/>
      <w:lang w:eastAsia="ar-SA"/>
    </w:rPr>
  </w:style>
  <w:style w:type="paragraph" w:customStyle="1" w:styleId="1ffff4">
    <w:name w:val="Текст примечания1"/>
    <w:basedOn w:val="a2"/>
    <w:uiPriority w:val="99"/>
    <w:qFormat/>
    <w:rsid w:val="002B166D"/>
    <w:pPr>
      <w:widowControl/>
      <w:suppressAutoHyphens/>
      <w:snapToGrid/>
      <w:spacing w:before="0" w:after="0"/>
    </w:pPr>
    <w:rPr>
      <w:rFonts w:eastAsia="Times New Roman"/>
      <w:sz w:val="20"/>
      <w:lang w:eastAsia="ar-SA"/>
    </w:rPr>
  </w:style>
  <w:style w:type="paragraph" w:customStyle="1" w:styleId="1ffff5">
    <w:name w:val="Нумерованный список1"/>
    <w:basedOn w:val="a2"/>
    <w:uiPriority w:val="99"/>
    <w:qFormat/>
    <w:rsid w:val="002B166D"/>
    <w:pPr>
      <w:widowControl/>
      <w:tabs>
        <w:tab w:val="left" w:pos="720"/>
      </w:tabs>
      <w:suppressAutoHyphens/>
      <w:snapToGrid/>
      <w:spacing w:before="0" w:after="0"/>
      <w:ind w:left="720" w:hanging="360"/>
    </w:pPr>
    <w:rPr>
      <w:rFonts w:eastAsia="Times New Roman"/>
      <w:szCs w:val="24"/>
      <w:lang w:eastAsia="ar-SA"/>
    </w:rPr>
  </w:style>
  <w:style w:type="paragraph" w:customStyle="1" w:styleId="21d">
    <w:name w:val="Маркированный список 21"/>
    <w:basedOn w:val="a2"/>
    <w:uiPriority w:val="99"/>
    <w:qFormat/>
    <w:rsid w:val="002B166D"/>
    <w:pPr>
      <w:widowControl/>
      <w:tabs>
        <w:tab w:val="left" w:pos="360"/>
      </w:tabs>
      <w:suppressAutoHyphens/>
      <w:snapToGrid/>
      <w:spacing w:before="0" w:after="0"/>
      <w:ind w:left="360" w:hanging="360"/>
    </w:pPr>
    <w:rPr>
      <w:rFonts w:eastAsia="Times New Roman"/>
      <w:szCs w:val="24"/>
      <w:lang w:eastAsia="ar-SA"/>
    </w:rPr>
  </w:style>
  <w:style w:type="paragraph" w:customStyle="1" w:styleId="1ffff6">
    <w:name w:val="Название объекта1"/>
    <w:basedOn w:val="a2"/>
    <w:next w:val="a2"/>
    <w:uiPriority w:val="99"/>
    <w:qFormat/>
    <w:rsid w:val="002B166D"/>
    <w:pPr>
      <w:widowControl/>
      <w:suppressAutoHyphens/>
      <w:snapToGrid/>
      <w:spacing w:before="0" w:after="0"/>
    </w:pPr>
    <w:rPr>
      <w:rFonts w:eastAsia="Times New Roman"/>
      <w:b/>
      <w:bCs/>
      <w:color w:val="4F81BD"/>
      <w:sz w:val="18"/>
      <w:szCs w:val="18"/>
      <w:lang w:eastAsia="ar-SA"/>
    </w:rPr>
  </w:style>
  <w:style w:type="paragraph" w:customStyle="1" w:styleId="21e">
    <w:name w:val="Список 21"/>
    <w:basedOn w:val="a2"/>
    <w:uiPriority w:val="99"/>
    <w:qFormat/>
    <w:rsid w:val="002B166D"/>
    <w:pPr>
      <w:widowControl/>
      <w:suppressAutoHyphens/>
      <w:snapToGrid/>
      <w:spacing w:before="0" w:after="0"/>
      <w:ind w:left="566" w:hanging="283"/>
    </w:pPr>
    <w:rPr>
      <w:rFonts w:eastAsia="Times New Roman"/>
      <w:szCs w:val="24"/>
      <w:lang w:eastAsia="ar-SA"/>
    </w:rPr>
  </w:style>
  <w:style w:type="paragraph" w:customStyle="1" w:styleId="413">
    <w:name w:val="Список 41"/>
    <w:basedOn w:val="a2"/>
    <w:uiPriority w:val="99"/>
    <w:qFormat/>
    <w:rsid w:val="002B166D"/>
    <w:pPr>
      <w:widowControl/>
      <w:suppressAutoHyphens/>
      <w:snapToGrid/>
      <w:spacing w:before="0" w:after="0"/>
      <w:ind w:left="1132" w:hanging="283"/>
    </w:pPr>
    <w:rPr>
      <w:rFonts w:eastAsia="Times New Roman"/>
      <w:szCs w:val="24"/>
      <w:lang w:eastAsia="ar-SA"/>
    </w:rPr>
  </w:style>
  <w:style w:type="character" w:customStyle="1" w:styleId="z-11">
    <w:name w:val="z-Начало формы Знак1"/>
    <w:uiPriority w:val="99"/>
    <w:qFormat/>
    <w:rsid w:val="002B166D"/>
    <w:rPr>
      <w:rFonts w:ascii="Arial" w:hAnsi="Arial"/>
      <w:vanish/>
      <w:sz w:val="16"/>
    </w:rPr>
  </w:style>
  <w:style w:type="paragraph" w:customStyle="1" w:styleId="0">
    <w:name w:val="Стиль По левому краю Первая строка:  0 см"/>
    <w:basedOn w:val="a2"/>
    <w:uiPriority w:val="99"/>
    <w:qFormat/>
    <w:rsid w:val="002B166D"/>
    <w:pPr>
      <w:widowControl/>
      <w:snapToGrid/>
      <w:spacing w:before="0" w:after="0"/>
      <w:contextualSpacing/>
    </w:pPr>
    <w:rPr>
      <w:rFonts w:eastAsia="Times New Roman"/>
      <w:sz w:val="28"/>
      <w:lang w:eastAsia="en-US"/>
    </w:rPr>
  </w:style>
  <w:style w:type="character" w:customStyle="1" w:styleId="431">
    <w:name w:val="Знак Знак431"/>
    <w:uiPriority w:val="99"/>
    <w:qFormat/>
    <w:locked/>
    <w:rsid w:val="002B166D"/>
    <w:rPr>
      <w:sz w:val="24"/>
    </w:rPr>
  </w:style>
  <w:style w:type="character" w:customStyle="1" w:styleId="501">
    <w:name w:val="Знак Знак501"/>
    <w:uiPriority w:val="99"/>
    <w:qFormat/>
    <w:locked/>
    <w:rsid w:val="002B166D"/>
    <w:rPr>
      <w:b/>
      <w:sz w:val="28"/>
      <w:lang w:val="ru-RU" w:eastAsia="ru-RU"/>
    </w:rPr>
  </w:style>
  <w:style w:type="character" w:customStyle="1" w:styleId="5111">
    <w:name w:val="Знак Знак511"/>
    <w:uiPriority w:val="99"/>
    <w:qFormat/>
    <w:locked/>
    <w:rsid w:val="002B166D"/>
    <w:rPr>
      <w:b/>
      <w:sz w:val="27"/>
      <w:lang w:val="ru-RU" w:eastAsia="ru-RU"/>
    </w:rPr>
  </w:style>
  <w:style w:type="character" w:customStyle="1" w:styleId="421">
    <w:name w:val="Знак Знак421"/>
    <w:uiPriority w:val="99"/>
    <w:qFormat/>
    <w:locked/>
    <w:rsid w:val="002B166D"/>
    <w:rPr>
      <w:color w:val="000000"/>
      <w:sz w:val="24"/>
      <w:lang w:val="ru-RU" w:eastAsia="ru-RU"/>
    </w:rPr>
  </w:style>
  <w:style w:type="character" w:customStyle="1" w:styleId="441">
    <w:name w:val="Знак Знак441"/>
    <w:uiPriority w:val="99"/>
    <w:qFormat/>
    <w:rsid w:val="002B166D"/>
    <w:rPr>
      <w:sz w:val="24"/>
      <w:lang w:val="ru-RU" w:eastAsia="ru-RU"/>
    </w:rPr>
  </w:style>
  <w:style w:type="character" w:customStyle="1" w:styleId="521">
    <w:name w:val="Знак Знак521"/>
    <w:uiPriority w:val="99"/>
    <w:qFormat/>
    <w:rsid w:val="002B166D"/>
    <w:rPr>
      <w:rFonts w:ascii="Arial" w:hAnsi="Arial"/>
      <w:b/>
      <w:i/>
      <w:sz w:val="28"/>
    </w:rPr>
  </w:style>
  <w:style w:type="paragraph" w:customStyle="1" w:styleId="p32">
    <w:name w:val="p32"/>
    <w:basedOn w:val="a2"/>
    <w:uiPriority w:val="99"/>
    <w:qFormat/>
    <w:rsid w:val="002B166D"/>
    <w:pPr>
      <w:widowControl/>
      <w:snapToGrid/>
      <w:spacing w:beforeAutospacing="1" w:afterAutospacing="1"/>
    </w:pPr>
    <w:rPr>
      <w:rFonts w:eastAsia="Times New Roman"/>
      <w:szCs w:val="24"/>
    </w:rPr>
  </w:style>
  <w:style w:type="paragraph" w:customStyle="1" w:styleId="p17">
    <w:name w:val="p17"/>
    <w:basedOn w:val="a2"/>
    <w:uiPriority w:val="99"/>
    <w:qFormat/>
    <w:rsid w:val="002B166D"/>
    <w:pPr>
      <w:widowControl/>
      <w:snapToGrid/>
      <w:spacing w:beforeAutospacing="1" w:afterAutospacing="1"/>
    </w:pPr>
    <w:rPr>
      <w:rFonts w:eastAsia="Times New Roman"/>
      <w:szCs w:val="24"/>
    </w:rPr>
  </w:style>
  <w:style w:type="paragraph" w:customStyle="1" w:styleId="p26">
    <w:name w:val="p26"/>
    <w:basedOn w:val="a2"/>
    <w:uiPriority w:val="99"/>
    <w:qFormat/>
    <w:rsid w:val="002B166D"/>
    <w:pPr>
      <w:widowControl/>
      <w:snapToGrid/>
      <w:spacing w:beforeAutospacing="1" w:afterAutospacing="1"/>
    </w:pPr>
    <w:rPr>
      <w:rFonts w:eastAsia="Times New Roman"/>
      <w:szCs w:val="24"/>
    </w:rPr>
  </w:style>
  <w:style w:type="character" w:customStyle="1" w:styleId="s100">
    <w:name w:val="s10"/>
    <w:basedOn w:val="a3"/>
    <w:uiPriority w:val="99"/>
    <w:qFormat/>
    <w:rsid w:val="002B166D"/>
    <w:rPr>
      <w:rFonts w:cs="Times New Roman"/>
    </w:rPr>
  </w:style>
  <w:style w:type="character" w:customStyle="1" w:styleId="Heading12">
    <w:name w:val="Heading 12 Знак Знак"/>
    <w:uiPriority w:val="99"/>
    <w:qFormat/>
    <w:rsid w:val="002B166D"/>
    <w:rPr>
      <w:rFonts w:ascii="Courier New" w:hAnsi="Courier New"/>
    </w:rPr>
  </w:style>
  <w:style w:type="character" w:customStyle="1" w:styleId="afffff1">
    <w:name w:val="Обычный текст Знак"/>
    <w:link w:val="afffff0"/>
    <w:uiPriority w:val="99"/>
    <w:qFormat/>
    <w:locked/>
    <w:rsid w:val="002B166D"/>
    <w:rPr>
      <w:rFonts w:ascii="Times New Roman" w:eastAsia="Calibri" w:hAnsi="Times New Roman" w:cs="Times New Roman"/>
      <w:sz w:val="20"/>
      <w:szCs w:val="20"/>
      <w:lang w:eastAsia="ru-RU"/>
    </w:rPr>
  </w:style>
  <w:style w:type="character" w:customStyle="1" w:styleId="67">
    <w:name w:val="Знак Знак67"/>
    <w:uiPriority w:val="99"/>
    <w:qFormat/>
    <w:rsid w:val="002B166D"/>
    <w:rPr>
      <w:rFonts w:ascii="Arial" w:hAnsi="Arial"/>
      <w:b/>
      <w:sz w:val="26"/>
    </w:rPr>
  </w:style>
  <w:style w:type="character" w:customStyle="1" w:styleId="66">
    <w:name w:val="Знак Знак66"/>
    <w:uiPriority w:val="99"/>
    <w:qFormat/>
    <w:rsid w:val="002B166D"/>
    <w:rPr>
      <w:b/>
      <w:sz w:val="28"/>
    </w:rPr>
  </w:style>
  <w:style w:type="character" w:customStyle="1" w:styleId="11f4">
    <w:name w:val="Текст сноски Знак Знак Знак11"/>
    <w:uiPriority w:val="99"/>
    <w:qFormat/>
    <w:rsid w:val="002B166D"/>
    <w:rPr>
      <w:lang w:eastAsia="en-US"/>
    </w:rPr>
  </w:style>
  <w:style w:type="character" w:customStyle="1" w:styleId="225">
    <w:name w:val="Заголовок 2 Знак2"/>
    <w:uiPriority w:val="99"/>
    <w:qFormat/>
    <w:rsid w:val="002B166D"/>
    <w:rPr>
      <w:rFonts w:ascii="Arial" w:hAnsi="Arial"/>
      <w:b/>
      <w:i/>
      <w:sz w:val="28"/>
    </w:rPr>
  </w:style>
  <w:style w:type="paragraph" w:customStyle="1" w:styleId="1ffff7">
    <w:name w:val="Знак Знак Знак Знак Знак Знак1"/>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affffffff2">
    <w:name w:val="Основной текст Знак Знак Знак Знак"/>
    <w:uiPriority w:val="99"/>
    <w:locked/>
    <w:rsid w:val="002B166D"/>
    <w:rPr>
      <w:sz w:val="24"/>
    </w:rPr>
  </w:style>
  <w:style w:type="paragraph" w:customStyle="1" w:styleId="paragraf2">
    <w:name w:val="paragraf2"/>
    <w:basedOn w:val="a2"/>
    <w:uiPriority w:val="99"/>
    <w:qFormat/>
    <w:rsid w:val="002B166D"/>
    <w:pPr>
      <w:snapToGrid/>
      <w:spacing w:before="72" w:after="0"/>
      <w:ind w:left="510"/>
      <w:jc w:val="both"/>
    </w:pPr>
    <w:rPr>
      <w:rFonts w:ascii="Antiqua" w:eastAsia="Times New Roman" w:hAnsi="Antiqua"/>
      <w:sz w:val="28"/>
      <w:lang w:val="en-GB"/>
    </w:rPr>
  </w:style>
  <w:style w:type="paragraph" w:customStyle="1" w:styleId="2ff5">
    <w:name w:val="Загол. 2 ур."/>
    <w:basedOn w:val="a2"/>
    <w:uiPriority w:val="99"/>
    <w:qFormat/>
    <w:rsid w:val="002B166D"/>
    <w:pPr>
      <w:keepNext/>
      <w:autoSpaceDE w:val="0"/>
      <w:autoSpaceDN w:val="0"/>
      <w:adjustRightInd w:val="0"/>
      <w:snapToGrid/>
      <w:spacing w:before="221" w:after="221" w:line="220" w:lineRule="atLeast"/>
      <w:jc w:val="center"/>
    </w:pPr>
    <w:rPr>
      <w:rFonts w:ascii="PragmaticaCTT" w:eastAsia="Times New Roman" w:hAnsi="PragmaticaCTT"/>
      <w:b/>
      <w:bCs/>
      <w:sz w:val="22"/>
      <w:szCs w:val="22"/>
    </w:rPr>
  </w:style>
  <w:style w:type="paragraph" w:customStyle="1" w:styleId="Mycell">
    <w:name w:val="My cell"/>
    <w:basedOn w:val="a2"/>
    <w:uiPriority w:val="99"/>
    <w:qFormat/>
    <w:rsid w:val="002B166D"/>
    <w:pPr>
      <w:snapToGrid/>
      <w:spacing w:before="0" w:after="0"/>
      <w:jc w:val="both"/>
    </w:pPr>
    <w:rPr>
      <w:rFonts w:ascii="Antiqua" w:eastAsia="Times New Roman" w:hAnsi="Antiqua"/>
      <w:lang w:val="en-GB"/>
    </w:rPr>
  </w:style>
  <w:style w:type="paragraph" w:customStyle="1" w:styleId="Style49">
    <w:name w:val="Style49"/>
    <w:basedOn w:val="a2"/>
    <w:uiPriority w:val="99"/>
    <w:qFormat/>
    <w:rsid w:val="002B166D"/>
    <w:pPr>
      <w:autoSpaceDE w:val="0"/>
      <w:autoSpaceDN w:val="0"/>
      <w:adjustRightInd w:val="0"/>
      <w:snapToGrid/>
      <w:spacing w:before="0" w:after="0" w:line="480" w:lineRule="exact"/>
      <w:ind w:firstLine="240"/>
      <w:jc w:val="both"/>
    </w:pPr>
    <w:rPr>
      <w:rFonts w:eastAsia="Times New Roman"/>
      <w:szCs w:val="24"/>
    </w:rPr>
  </w:style>
  <w:style w:type="character" w:customStyle="1" w:styleId="EndnoteTextChar">
    <w:name w:val="Endnote Text Char"/>
    <w:basedOn w:val="a3"/>
    <w:uiPriority w:val="99"/>
    <w:qFormat/>
    <w:locked/>
    <w:rsid w:val="002B166D"/>
    <w:rPr>
      <w:rFonts w:cs="Times New Roman"/>
      <w:color w:val="000000"/>
      <w:sz w:val="24"/>
    </w:rPr>
  </w:style>
  <w:style w:type="paragraph" w:customStyle="1" w:styleId="TablLeft">
    <w:name w:val="Tabl Left"/>
    <w:basedOn w:val="a2"/>
    <w:uiPriority w:val="99"/>
    <w:qFormat/>
    <w:rsid w:val="002B166D"/>
    <w:pPr>
      <w:widowControl/>
      <w:overflowPunct w:val="0"/>
      <w:autoSpaceDE w:val="0"/>
      <w:autoSpaceDN w:val="0"/>
      <w:adjustRightInd w:val="0"/>
      <w:snapToGrid/>
      <w:spacing w:before="0" w:after="0"/>
      <w:textAlignment w:val="baseline"/>
    </w:pPr>
    <w:rPr>
      <w:rFonts w:eastAsia="Times New Roman"/>
      <w:sz w:val="28"/>
    </w:rPr>
  </w:style>
  <w:style w:type="paragraph" w:customStyle="1" w:styleId="1ffff8">
    <w:name w:val="Заголовок 1+"/>
    <w:basedOn w:val="10"/>
    <w:uiPriority w:val="99"/>
    <w:qFormat/>
    <w:rsid w:val="002B166D"/>
    <w:pPr>
      <w:keepNext/>
      <w:pageBreakBefore/>
      <w:tabs>
        <w:tab w:val="clear" w:pos="567"/>
        <w:tab w:val="clear" w:pos="680"/>
        <w:tab w:val="clear" w:pos="1106"/>
        <w:tab w:val="clear" w:pos="1729"/>
        <w:tab w:val="clear" w:pos="7002"/>
      </w:tabs>
      <w:spacing w:line="312" w:lineRule="auto"/>
      <w:ind w:firstLine="454"/>
      <w:jc w:val="right"/>
    </w:pPr>
    <w:rPr>
      <w:rFonts w:ascii="Times New Roman" w:eastAsia="SimSun" w:hAnsi="Times New Roman"/>
      <w:bCs/>
      <w:sz w:val="24"/>
      <w:szCs w:val="24"/>
    </w:rPr>
  </w:style>
  <w:style w:type="paragraph" w:customStyle="1" w:styleId="2120">
    <w:name w:val="Стиль Заголовок 2 + 12 пт По левому краю"/>
    <w:basedOn w:val="20"/>
    <w:uiPriority w:val="99"/>
    <w:qFormat/>
    <w:rsid w:val="002B166D"/>
    <w:pPr>
      <w:keepNext/>
      <w:tabs>
        <w:tab w:val="clear" w:pos="567"/>
        <w:tab w:val="clear" w:pos="680"/>
        <w:tab w:val="clear" w:pos="1106"/>
        <w:tab w:val="clear" w:pos="1729"/>
        <w:tab w:val="clear" w:pos="7002"/>
      </w:tabs>
      <w:spacing w:line="312" w:lineRule="auto"/>
      <w:ind w:firstLine="454"/>
      <w:jc w:val="left"/>
    </w:pPr>
    <w:rPr>
      <w:rFonts w:ascii="Times New Roman" w:hAnsi="Times New Roman"/>
      <w:bCs/>
      <w:i/>
      <w:color w:val="000000"/>
      <w:sz w:val="24"/>
      <w:lang w:eastAsia="en-US"/>
    </w:rPr>
  </w:style>
  <w:style w:type="paragraph" w:customStyle="1" w:styleId="1085">
    <w:name w:val="Стиль Заголовок 1 + По ширине Справа:  085 см"/>
    <w:basedOn w:val="10"/>
    <w:uiPriority w:val="99"/>
    <w:qFormat/>
    <w:rsid w:val="002B166D"/>
    <w:pPr>
      <w:keepNext/>
      <w:pageBreakBefore/>
      <w:tabs>
        <w:tab w:val="clear" w:pos="567"/>
        <w:tab w:val="clear" w:pos="680"/>
        <w:tab w:val="clear" w:pos="1106"/>
        <w:tab w:val="clear" w:pos="1729"/>
        <w:tab w:val="clear" w:pos="7002"/>
      </w:tabs>
      <w:spacing w:line="312" w:lineRule="auto"/>
      <w:ind w:right="482" w:firstLine="454"/>
    </w:pPr>
    <w:rPr>
      <w:rFonts w:ascii="Times New Roman" w:hAnsi="Times New Roman"/>
      <w:bCs/>
      <w:sz w:val="24"/>
    </w:rPr>
  </w:style>
  <w:style w:type="paragraph" w:customStyle="1" w:styleId="10851">
    <w:name w:val="Стиль Заголовок 1 + По ширине Справа:  085 см1"/>
    <w:basedOn w:val="10"/>
    <w:uiPriority w:val="99"/>
    <w:qFormat/>
    <w:rsid w:val="002B166D"/>
    <w:pPr>
      <w:keepNext/>
      <w:pageBreakBefore/>
      <w:tabs>
        <w:tab w:val="clear" w:pos="567"/>
        <w:tab w:val="clear" w:pos="680"/>
        <w:tab w:val="clear" w:pos="1106"/>
        <w:tab w:val="clear" w:pos="1729"/>
        <w:tab w:val="clear" w:pos="7002"/>
      </w:tabs>
      <w:spacing w:line="312" w:lineRule="auto"/>
      <w:ind w:firstLine="454"/>
      <w:jc w:val="left"/>
    </w:pPr>
    <w:rPr>
      <w:rFonts w:ascii="Times New Roman" w:hAnsi="Times New Roman"/>
      <w:bCs/>
      <w:sz w:val="24"/>
    </w:rPr>
  </w:style>
  <w:style w:type="paragraph" w:customStyle="1" w:styleId="Iauiue0">
    <w:name w:val="Iau.iue"/>
    <w:basedOn w:val="Default"/>
    <w:next w:val="Default"/>
    <w:uiPriority w:val="99"/>
    <w:qFormat/>
    <w:rsid w:val="002B166D"/>
    <w:rPr>
      <w:color w:val="auto"/>
    </w:rPr>
  </w:style>
  <w:style w:type="paragraph" w:customStyle="1" w:styleId="Caaieiaie2">
    <w:name w:val="Caaieiaie 2"/>
    <w:basedOn w:val="Default"/>
    <w:next w:val="Default"/>
    <w:uiPriority w:val="99"/>
    <w:qFormat/>
    <w:rsid w:val="002B166D"/>
    <w:rPr>
      <w:color w:val="auto"/>
    </w:rPr>
  </w:style>
  <w:style w:type="paragraph" w:customStyle="1" w:styleId="affffffff3">
    <w:name w:val="Обычный.Нормальный"/>
    <w:uiPriority w:val="99"/>
    <w:qFormat/>
    <w:rsid w:val="002B166D"/>
    <w:pPr>
      <w:spacing w:after="0" w:line="240" w:lineRule="auto"/>
    </w:pPr>
    <w:rPr>
      <w:rFonts w:ascii="Times New Roman" w:eastAsia="Times New Roman" w:hAnsi="Times New Roman" w:cs="Times New Roman"/>
      <w:sz w:val="20"/>
      <w:szCs w:val="20"/>
      <w:lang w:eastAsia="ru-RU"/>
    </w:rPr>
  </w:style>
  <w:style w:type="character" w:customStyle="1" w:styleId="11f5">
    <w:name w:val="1 Заголовок 1 Знак"/>
    <w:link w:val="11f6"/>
    <w:uiPriority w:val="99"/>
    <w:qFormat/>
    <w:locked/>
    <w:rsid w:val="002B166D"/>
    <w:rPr>
      <w:rFonts w:ascii="Arial" w:hAnsi="Arial"/>
      <w:b/>
      <w:sz w:val="32"/>
    </w:rPr>
  </w:style>
  <w:style w:type="paragraph" w:customStyle="1" w:styleId="11f6">
    <w:name w:val="1 Заголовок 1"/>
    <w:basedOn w:val="a2"/>
    <w:link w:val="11f5"/>
    <w:uiPriority w:val="99"/>
    <w:qFormat/>
    <w:rsid w:val="002B166D"/>
    <w:pPr>
      <w:widowControl/>
      <w:snapToGrid/>
      <w:spacing w:before="240" w:after="60"/>
    </w:pPr>
    <w:rPr>
      <w:rFonts w:ascii="Arial" w:eastAsiaTheme="minorHAnsi" w:hAnsi="Arial" w:cstheme="minorBidi"/>
      <w:b/>
      <w:sz w:val="32"/>
      <w:szCs w:val="22"/>
      <w:lang w:eastAsia="en-US"/>
    </w:rPr>
  </w:style>
  <w:style w:type="character" w:customStyle="1" w:styleId="3c">
    <w:name w:val="Стиль3 Знак"/>
    <w:link w:val="3b"/>
    <w:uiPriority w:val="99"/>
    <w:qFormat/>
    <w:locked/>
    <w:rsid w:val="002B166D"/>
    <w:rPr>
      <w:rFonts w:ascii="Arial" w:eastAsia="Calibri" w:hAnsi="Arial" w:cs="Times New Roman"/>
      <w:color w:val="622423"/>
      <w:sz w:val="32"/>
      <w:szCs w:val="20"/>
      <w:shd w:val="clear" w:color="auto" w:fill="F2DBDB"/>
      <w:lang w:eastAsia="ru-RU"/>
    </w:rPr>
  </w:style>
  <w:style w:type="character" w:customStyle="1" w:styleId="FontStyle528">
    <w:name w:val="Font Style528"/>
    <w:uiPriority w:val="99"/>
    <w:qFormat/>
    <w:rsid w:val="002B166D"/>
    <w:rPr>
      <w:rFonts w:ascii="Times New Roman" w:hAnsi="Times New Roman"/>
      <w:b/>
      <w:i/>
      <w:sz w:val="16"/>
    </w:rPr>
  </w:style>
  <w:style w:type="character" w:customStyle="1" w:styleId="FontStyle514">
    <w:name w:val="Font Style514"/>
    <w:uiPriority w:val="99"/>
    <w:qFormat/>
    <w:rsid w:val="002B166D"/>
    <w:rPr>
      <w:rFonts w:ascii="Times New Roman" w:hAnsi="Times New Roman"/>
      <w:sz w:val="20"/>
    </w:rPr>
  </w:style>
  <w:style w:type="paragraph" w:customStyle="1" w:styleId="Style46">
    <w:name w:val="Style46"/>
    <w:basedOn w:val="a2"/>
    <w:uiPriority w:val="99"/>
    <w:qFormat/>
    <w:rsid w:val="002B166D"/>
    <w:pPr>
      <w:autoSpaceDE w:val="0"/>
      <w:autoSpaceDN w:val="0"/>
      <w:adjustRightInd w:val="0"/>
      <w:snapToGrid/>
      <w:spacing w:before="0" w:after="0" w:line="240" w:lineRule="exact"/>
      <w:ind w:hanging="106"/>
    </w:pPr>
    <w:rPr>
      <w:rFonts w:eastAsia="Times New Roman"/>
      <w:szCs w:val="24"/>
    </w:rPr>
  </w:style>
  <w:style w:type="paragraph" w:customStyle="1" w:styleId="Style61">
    <w:name w:val="Style61"/>
    <w:basedOn w:val="a2"/>
    <w:uiPriority w:val="99"/>
    <w:qFormat/>
    <w:rsid w:val="002B166D"/>
    <w:pPr>
      <w:autoSpaceDE w:val="0"/>
      <w:autoSpaceDN w:val="0"/>
      <w:adjustRightInd w:val="0"/>
      <w:snapToGrid/>
      <w:spacing w:before="0" w:after="0" w:line="242" w:lineRule="exact"/>
      <w:ind w:hanging="446"/>
    </w:pPr>
    <w:rPr>
      <w:rFonts w:eastAsia="Times New Roman"/>
      <w:szCs w:val="24"/>
    </w:rPr>
  </w:style>
  <w:style w:type="character" w:customStyle="1" w:styleId="FontStyle511">
    <w:name w:val="Font Style511"/>
    <w:uiPriority w:val="99"/>
    <w:qFormat/>
    <w:rsid w:val="002B166D"/>
    <w:rPr>
      <w:rFonts w:ascii="Times New Roman" w:hAnsi="Times New Roman"/>
      <w:i/>
      <w:sz w:val="20"/>
    </w:rPr>
  </w:style>
  <w:style w:type="paragraph" w:customStyle="1" w:styleId="FR21">
    <w:name w:val="[О] FR2"/>
    <w:uiPriority w:val="99"/>
    <w:qFormat/>
    <w:rsid w:val="002B166D"/>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2B166D"/>
    <w:pPr>
      <w:autoSpaceDE w:val="0"/>
      <w:autoSpaceDN w:val="0"/>
      <w:adjustRightInd w:val="0"/>
      <w:snapToGrid/>
      <w:spacing w:before="0" w:after="0" w:line="360" w:lineRule="auto"/>
      <w:ind w:firstLine="709"/>
      <w:jc w:val="both"/>
    </w:pPr>
    <w:rPr>
      <w:rFonts w:eastAsia="Times New Roman"/>
      <w:sz w:val="28"/>
      <w:szCs w:val="28"/>
    </w:rPr>
  </w:style>
  <w:style w:type="character" w:customStyle="1" w:styleId="keyword1">
    <w:name w:val="keyword1"/>
    <w:uiPriority w:val="99"/>
    <w:qFormat/>
    <w:rsid w:val="002B166D"/>
    <w:rPr>
      <w:i/>
    </w:rPr>
  </w:style>
  <w:style w:type="character" w:customStyle="1" w:styleId="font2">
    <w:name w:val="font2"/>
    <w:uiPriority w:val="99"/>
    <w:qFormat/>
    <w:rsid w:val="002B166D"/>
  </w:style>
  <w:style w:type="character" w:customStyle="1" w:styleId="keyworddef1">
    <w:name w:val="keyword_def1"/>
    <w:uiPriority w:val="99"/>
    <w:qFormat/>
    <w:rsid w:val="002B166D"/>
    <w:rPr>
      <w:b/>
      <w:i/>
    </w:rPr>
  </w:style>
  <w:style w:type="character" w:customStyle="1" w:styleId="affffffff4">
    <w:name w:val="Выделение в тексте документа"/>
    <w:uiPriority w:val="99"/>
    <w:qFormat/>
    <w:rsid w:val="002B166D"/>
    <w:rPr>
      <w:b/>
    </w:rPr>
  </w:style>
  <w:style w:type="paragraph" w:customStyle="1" w:styleId="affffffff5">
    <w:name w:val="Текст документа"/>
    <w:basedOn w:val="a2"/>
    <w:uiPriority w:val="99"/>
    <w:qFormat/>
    <w:rsid w:val="002B166D"/>
    <w:pPr>
      <w:widowControl/>
      <w:snapToGrid/>
      <w:spacing w:before="0" w:after="0"/>
      <w:ind w:firstLine="709"/>
      <w:jc w:val="both"/>
    </w:pPr>
    <w:rPr>
      <w:rFonts w:eastAsia="Times New Roman"/>
      <w:szCs w:val="24"/>
    </w:rPr>
  </w:style>
  <w:style w:type="character" w:customStyle="1" w:styleId="xmlemitalic1">
    <w:name w:val="xml_em_italic1"/>
    <w:uiPriority w:val="99"/>
    <w:qFormat/>
    <w:rsid w:val="002B166D"/>
    <w:rPr>
      <w:i/>
    </w:rPr>
  </w:style>
  <w:style w:type="paragraph" w:customStyle="1" w:styleId="Style164">
    <w:name w:val="Style164"/>
    <w:basedOn w:val="a2"/>
    <w:uiPriority w:val="99"/>
    <w:qFormat/>
    <w:rsid w:val="002B166D"/>
    <w:pPr>
      <w:autoSpaceDE w:val="0"/>
      <w:autoSpaceDN w:val="0"/>
      <w:adjustRightInd w:val="0"/>
      <w:snapToGrid/>
      <w:spacing w:before="0" w:after="0" w:line="247" w:lineRule="exact"/>
      <w:ind w:firstLine="528"/>
      <w:jc w:val="both"/>
    </w:pPr>
    <w:rPr>
      <w:rFonts w:eastAsia="Times New Roman"/>
      <w:szCs w:val="24"/>
    </w:rPr>
  </w:style>
  <w:style w:type="paragraph" w:customStyle="1" w:styleId="14pt">
    <w:name w:val="Стиль Обычный. + 14 pt"/>
    <w:basedOn w:val="a2"/>
    <w:link w:val="14pt0"/>
    <w:uiPriority w:val="99"/>
    <w:qFormat/>
    <w:rsid w:val="002B166D"/>
    <w:pPr>
      <w:widowControl/>
      <w:shd w:val="clear" w:color="auto" w:fill="FFFFFF"/>
      <w:suppressAutoHyphens/>
      <w:autoSpaceDE w:val="0"/>
      <w:autoSpaceDN w:val="0"/>
      <w:adjustRightInd w:val="0"/>
      <w:snapToGrid/>
      <w:spacing w:before="0" w:after="0" w:line="310" w:lineRule="auto"/>
      <w:ind w:firstLine="454"/>
      <w:jc w:val="both"/>
    </w:pPr>
  </w:style>
  <w:style w:type="character" w:customStyle="1" w:styleId="14pt0">
    <w:name w:val="Стиль Обычный. + 14 pt Знак"/>
    <w:link w:val="14pt"/>
    <w:uiPriority w:val="99"/>
    <w:qFormat/>
    <w:locked/>
    <w:rsid w:val="002B166D"/>
    <w:rPr>
      <w:rFonts w:ascii="Times New Roman" w:eastAsia="Calibri" w:hAnsi="Times New Roman" w:cs="Times New Roman"/>
      <w:sz w:val="24"/>
      <w:szCs w:val="20"/>
      <w:shd w:val="clear" w:color="auto" w:fill="FFFFFF"/>
      <w:lang w:eastAsia="ru-RU"/>
    </w:rPr>
  </w:style>
  <w:style w:type="character" w:customStyle="1" w:styleId="affffffff6">
    <w:name w:val="Текст.Акцентированный"/>
    <w:uiPriority w:val="99"/>
    <w:qFormat/>
    <w:rsid w:val="002B166D"/>
    <w:rPr>
      <w:i/>
    </w:rPr>
  </w:style>
  <w:style w:type="paragraph" w:customStyle="1" w:styleId="68">
    <w:name w:val="Обычный (веб)6"/>
    <w:basedOn w:val="a2"/>
    <w:uiPriority w:val="99"/>
    <w:qFormat/>
    <w:rsid w:val="002B166D"/>
    <w:pPr>
      <w:widowControl/>
      <w:snapToGrid/>
      <w:spacing w:before="0" w:after="0"/>
    </w:pPr>
    <w:rPr>
      <w:rFonts w:eastAsia="Times New Roman"/>
      <w:szCs w:val="24"/>
    </w:rPr>
  </w:style>
  <w:style w:type="character" w:customStyle="1" w:styleId="fontstyle27">
    <w:name w:val="fontstyle27"/>
    <w:uiPriority w:val="99"/>
    <w:qFormat/>
    <w:rsid w:val="002B166D"/>
  </w:style>
  <w:style w:type="character" w:customStyle="1" w:styleId="pav31">
    <w:name w:val="pav31"/>
    <w:uiPriority w:val="99"/>
    <w:qFormat/>
    <w:rsid w:val="002B166D"/>
    <w:rPr>
      <w:rFonts w:ascii="Comic Sans MS" w:hAnsi="Comic Sans MS"/>
      <w:color w:val="272652"/>
      <w:sz w:val="12"/>
    </w:rPr>
  </w:style>
  <w:style w:type="paragraph" w:customStyle="1" w:styleId="pri">
    <w:name w:val="pri"/>
    <w:basedOn w:val="a2"/>
    <w:uiPriority w:val="99"/>
    <w:qFormat/>
    <w:rsid w:val="002B166D"/>
    <w:pPr>
      <w:widowControl/>
      <w:snapToGrid/>
      <w:spacing w:before="60" w:afterAutospacing="1"/>
      <w:ind w:left="100" w:right="100"/>
    </w:pPr>
    <w:rPr>
      <w:rFonts w:ascii="Comic Sans MS" w:eastAsia="Times New Roman" w:hAnsi="Comic Sans MS"/>
      <w:i/>
      <w:iCs/>
      <w:color w:val="111565"/>
      <w:sz w:val="18"/>
      <w:szCs w:val="18"/>
    </w:rPr>
  </w:style>
  <w:style w:type="character" w:customStyle="1" w:styleId="WW8Num3z1">
    <w:name w:val="WW8Num3z1"/>
    <w:uiPriority w:val="99"/>
    <w:qFormat/>
    <w:rsid w:val="002B166D"/>
    <w:rPr>
      <w:rFonts w:ascii="Times New Roman" w:hAnsi="Times New Roman"/>
    </w:rPr>
  </w:style>
  <w:style w:type="character" w:customStyle="1" w:styleId="WW8Num17z1">
    <w:name w:val="WW8Num17z1"/>
    <w:uiPriority w:val="99"/>
    <w:qFormat/>
    <w:rsid w:val="002B166D"/>
    <w:rPr>
      <w:rFonts w:ascii="Times New Roman" w:hAnsi="Times New Roman"/>
    </w:rPr>
  </w:style>
  <w:style w:type="character" w:customStyle="1" w:styleId="MTEquationSection">
    <w:name w:val="MTEquationSection"/>
    <w:uiPriority w:val="99"/>
    <w:qFormat/>
    <w:rsid w:val="002B166D"/>
    <w:rPr>
      <w:vanish/>
      <w:color w:val="FF0000"/>
      <w:lang w:val="en-US"/>
    </w:rPr>
  </w:style>
  <w:style w:type="character" w:customStyle="1" w:styleId="texample1">
    <w:name w:val="texample1"/>
    <w:uiPriority w:val="99"/>
    <w:qFormat/>
    <w:rsid w:val="002B166D"/>
    <w:rPr>
      <w:rFonts w:ascii="Courier New" w:hAnsi="Courier New"/>
      <w:color w:val="8B0000"/>
    </w:rPr>
  </w:style>
  <w:style w:type="character" w:customStyle="1" w:styleId="FontStyle28">
    <w:name w:val="Font Style28"/>
    <w:uiPriority w:val="99"/>
    <w:qFormat/>
    <w:rsid w:val="002B166D"/>
    <w:rPr>
      <w:rFonts w:ascii="Times New Roman" w:hAnsi="Times New Roman"/>
      <w:i/>
      <w:sz w:val="18"/>
    </w:rPr>
  </w:style>
  <w:style w:type="character" w:customStyle="1" w:styleId="FontStyle20">
    <w:name w:val="Font Style20"/>
    <w:uiPriority w:val="99"/>
    <w:qFormat/>
    <w:rsid w:val="002B166D"/>
    <w:rPr>
      <w:rFonts w:ascii="Book Antiqua" w:hAnsi="Book Antiqua"/>
      <w:sz w:val="18"/>
    </w:rPr>
  </w:style>
  <w:style w:type="character" w:customStyle="1" w:styleId="FontStyle140">
    <w:name w:val="Font Style14"/>
    <w:uiPriority w:val="99"/>
    <w:qFormat/>
    <w:rsid w:val="002B166D"/>
    <w:rPr>
      <w:rFonts w:ascii="Franklin Gothic Book" w:hAnsi="Franklin Gothic Book"/>
      <w:b/>
      <w:sz w:val="30"/>
    </w:rPr>
  </w:style>
  <w:style w:type="character" w:customStyle="1" w:styleId="FontStyle13">
    <w:name w:val="Font Style13"/>
    <w:uiPriority w:val="99"/>
    <w:qFormat/>
    <w:rsid w:val="002B166D"/>
    <w:rPr>
      <w:rFonts w:ascii="Arial" w:hAnsi="Arial"/>
      <w:b/>
      <w:sz w:val="14"/>
    </w:rPr>
  </w:style>
  <w:style w:type="paragraph" w:customStyle="1" w:styleId="3f7">
    <w:name w:val="Загол. 3 ур."/>
    <w:uiPriority w:val="99"/>
    <w:qFormat/>
    <w:rsid w:val="002B166D"/>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7">
    <w:name w:val="Обычный. Знак Знак"/>
    <w:basedOn w:val="a2"/>
    <w:uiPriority w:val="99"/>
    <w:qFormat/>
    <w:rsid w:val="002B166D"/>
    <w:pPr>
      <w:shd w:val="clear" w:color="auto" w:fill="FFFFFF"/>
      <w:tabs>
        <w:tab w:val="left" w:pos="567"/>
      </w:tabs>
      <w:autoSpaceDE w:val="0"/>
      <w:autoSpaceDN w:val="0"/>
      <w:adjustRightInd w:val="0"/>
      <w:snapToGrid/>
      <w:spacing w:before="0" w:after="0" w:line="384" w:lineRule="auto"/>
      <w:ind w:left="737" w:hanging="283"/>
      <w:jc w:val="both"/>
    </w:pPr>
    <w:rPr>
      <w:rFonts w:eastAsia="Times New Roman"/>
      <w:sz w:val="20"/>
    </w:rPr>
  </w:style>
  <w:style w:type="character" w:customStyle="1" w:styleId="fontstyle15">
    <w:name w:val="fontstyle15"/>
    <w:uiPriority w:val="99"/>
    <w:qFormat/>
    <w:rsid w:val="002B166D"/>
  </w:style>
  <w:style w:type="character" w:customStyle="1" w:styleId="fontstyle160">
    <w:name w:val="fontstyle16"/>
    <w:uiPriority w:val="99"/>
    <w:qFormat/>
    <w:rsid w:val="002B166D"/>
  </w:style>
  <w:style w:type="character" w:customStyle="1" w:styleId="noprint">
    <w:name w:val="noprint"/>
    <w:uiPriority w:val="99"/>
    <w:qFormat/>
    <w:rsid w:val="002B166D"/>
  </w:style>
  <w:style w:type="paragraph" w:customStyle="1" w:styleId="center">
    <w:name w:val="center"/>
    <w:basedOn w:val="a2"/>
    <w:uiPriority w:val="99"/>
    <w:qFormat/>
    <w:rsid w:val="002B166D"/>
    <w:pPr>
      <w:widowControl/>
      <w:snapToGrid/>
      <w:spacing w:beforeAutospacing="1" w:afterAutospacing="1"/>
    </w:pPr>
    <w:rPr>
      <w:rFonts w:eastAsia="Times New Roman"/>
      <w:szCs w:val="24"/>
    </w:rPr>
  </w:style>
  <w:style w:type="paragraph" w:customStyle="1" w:styleId="p12left">
    <w:name w:val="p12_left"/>
    <w:basedOn w:val="a2"/>
    <w:uiPriority w:val="99"/>
    <w:qFormat/>
    <w:rsid w:val="002B166D"/>
    <w:pPr>
      <w:widowControl/>
      <w:snapToGrid/>
      <w:spacing w:beforeAutospacing="1" w:afterAutospacing="1"/>
    </w:pPr>
    <w:rPr>
      <w:rFonts w:eastAsia="Times New Roman"/>
      <w:szCs w:val="24"/>
    </w:rPr>
  </w:style>
  <w:style w:type="character" w:customStyle="1" w:styleId="a00">
    <w:name w:val="a0"/>
    <w:uiPriority w:val="99"/>
    <w:qFormat/>
    <w:rsid w:val="002B166D"/>
  </w:style>
  <w:style w:type="character" w:customStyle="1" w:styleId="Typewriter">
    <w:name w:val="Typewriter"/>
    <w:uiPriority w:val="99"/>
    <w:qFormat/>
    <w:rsid w:val="002B166D"/>
    <w:rPr>
      <w:rFonts w:ascii="Courier New" w:hAnsi="Courier New"/>
      <w:sz w:val="20"/>
    </w:rPr>
  </w:style>
  <w:style w:type="character" w:customStyle="1" w:styleId="keyword">
    <w:name w:val="keyword"/>
    <w:uiPriority w:val="99"/>
    <w:qFormat/>
    <w:rsid w:val="002B166D"/>
  </w:style>
  <w:style w:type="character" w:customStyle="1" w:styleId="texample">
    <w:name w:val="texample"/>
    <w:uiPriority w:val="99"/>
    <w:qFormat/>
    <w:rsid w:val="002B166D"/>
  </w:style>
  <w:style w:type="character" w:customStyle="1" w:styleId="sentence">
    <w:name w:val="sentence"/>
    <w:uiPriority w:val="99"/>
    <w:qFormat/>
    <w:rsid w:val="002B166D"/>
  </w:style>
  <w:style w:type="character" w:customStyle="1" w:styleId="input">
    <w:name w:val="input"/>
    <w:uiPriority w:val="99"/>
    <w:qFormat/>
    <w:rsid w:val="002B166D"/>
  </w:style>
  <w:style w:type="character" w:customStyle="1" w:styleId="xmlemitalic">
    <w:name w:val="xml_em_italic"/>
    <w:uiPriority w:val="99"/>
    <w:qFormat/>
    <w:rsid w:val="002B166D"/>
  </w:style>
  <w:style w:type="character" w:customStyle="1" w:styleId="serp-urlitem">
    <w:name w:val="serp-url__item"/>
    <w:uiPriority w:val="99"/>
    <w:qFormat/>
    <w:rsid w:val="002B166D"/>
  </w:style>
  <w:style w:type="character" w:customStyle="1" w:styleId="1ffff9">
    <w:name w:val="Гиперссылка1"/>
    <w:uiPriority w:val="99"/>
    <w:qFormat/>
    <w:rsid w:val="002B166D"/>
    <w:rPr>
      <w:color w:val="006890"/>
      <w:u w:val="none"/>
    </w:rPr>
  </w:style>
  <w:style w:type="character" w:customStyle="1" w:styleId="1fffe">
    <w:name w:val="ЗАГОЛОВОК 1 Знак"/>
    <w:link w:val="1fffd"/>
    <w:uiPriority w:val="99"/>
    <w:qFormat/>
    <w:locked/>
    <w:rsid w:val="002B166D"/>
    <w:rPr>
      <w:rFonts w:ascii="Times New Roman" w:eastAsia="Calibri" w:hAnsi="Times New Roman" w:cs="Times New Roman"/>
      <w:b/>
      <w:caps/>
      <w:lang w:eastAsia="ru-RU"/>
    </w:rPr>
  </w:style>
  <w:style w:type="paragraph" w:customStyle="1" w:styleId="TableParagraph">
    <w:name w:val="Table Paragraph"/>
    <w:basedOn w:val="a2"/>
    <w:uiPriority w:val="99"/>
    <w:qFormat/>
    <w:rsid w:val="002B166D"/>
    <w:pPr>
      <w:snapToGrid/>
      <w:spacing w:before="0" w:after="0"/>
    </w:pPr>
    <w:rPr>
      <w:rFonts w:ascii="Calibri" w:eastAsia="Times New Roman" w:hAnsi="Calibri"/>
      <w:sz w:val="22"/>
      <w:szCs w:val="22"/>
      <w:lang w:val="en-US" w:eastAsia="en-US"/>
    </w:rPr>
  </w:style>
  <w:style w:type="paragraph" w:customStyle="1" w:styleId="414">
    <w:name w:val="Заголовок 41"/>
    <w:basedOn w:val="1f0"/>
    <w:next w:val="1f0"/>
    <w:uiPriority w:val="99"/>
    <w:qFormat/>
    <w:rsid w:val="002B166D"/>
    <w:pPr>
      <w:keepNext/>
      <w:widowControl/>
      <w:spacing w:line="240" w:lineRule="auto"/>
      <w:ind w:firstLine="0"/>
      <w:jc w:val="left"/>
    </w:pPr>
    <w:rPr>
      <w:sz w:val="24"/>
    </w:rPr>
  </w:style>
  <w:style w:type="paragraph" w:customStyle="1" w:styleId="affffffff8">
    <w:name w:val="Мой стиль"/>
    <w:basedOn w:val="a2"/>
    <w:uiPriority w:val="99"/>
    <w:qFormat/>
    <w:rsid w:val="002B166D"/>
    <w:pPr>
      <w:widowControl/>
      <w:snapToGrid/>
      <w:spacing w:before="0" w:after="0"/>
      <w:ind w:left="284" w:right="567"/>
      <w:jc w:val="center"/>
    </w:pPr>
    <w:rPr>
      <w:rFonts w:ascii="Calibri" w:eastAsia="Times New Roman" w:hAnsi="Calibri" w:cs="Calibri"/>
      <w:b/>
      <w:bCs/>
      <w:sz w:val="28"/>
      <w:szCs w:val="28"/>
    </w:rPr>
  </w:style>
  <w:style w:type="paragraph" w:customStyle="1" w:styleId="base">
    <w:name w:val="base"/>
    <w:basedOn w:val="a2"/>
    <w:uiPriority w:val="99"/>
    <w:qFormat/>
    <w:rsid w:val="002B166D"/>
    <w:pPr>
      <w:widowControl/>
      <w:snapToGrid/>
      <w:spacing w:beforeAutospacing="1" w:afterAutospacing="1"/>
    </w:pPr>
    <w:rPr>
      <w:rFonts w:eastAsia="Times New Roman"/>
      <w:szCs w:val="24"/>
    </w:rPr>
  </w:style>
  <w:style w:type="character" w:customStyle="1" w:styleId="maintxt">
    <w:name w:val="maintxt"/>
    <w:uiPriority w:val="99"/>
    <w:qFormat/>
    <w:rsid w:val="002B166D"/>
  </w:style>
  <w:style w:type="character" w:customStyle="1" w:styleId="zagl">
    <w:name w:val="zagl"/>
    <w:uiPriority w:val="99"/>
    <w:qFormat/>
    <w:rsid w:val="002B166D"/>
  </w:style>
  <w:style w:type="character" w:customStyle="1" w:styleId="FontStyle135">
    <w:name w:val="Font Style135"/>
    <w:uiPriority w:val="99"/>
    <w:qFormat/>
    <w:rsid w:val="002B166D"/>
    <w:rPr>
      <w:rFonts w:ascii="Times New Roman" w:hAnsi="Times New Roman"/>
      <w:sz w:val="20"/>
    </w:rPr>
  </w:style>
  <w:style w:type="character" w:customStyle="1" w:styleId="wrc131">
    <w:name w:val="wrc131"/>
    <w:uiPriority w:val="99"/>
    <w:qFormat/>
    <w:rsid w:val="002B166D"/>
    <w:rPr>
      <w:vanish/>
    </w:rPr>
  </w:style>
  <w:style w:type="character" w:customStyle="1" w:styleId="butback">
    <w:name w:val="butback"/>
    <w:uiPriority w:val="99"/>
    <w:qFormat/>
    <w:rsid w:val="002B166D"/>
  </w:style>
  <w:style w:type="character" w:customStyle="1" w:styleId="3f8">
    <w:name w:val="Основной текст Знак Знак3"/>
    <w:uiPriority w:val="99"/>
    <w:locked/>
    <w:rsid w:val="002B166D"/>
    <w:rPr>
      <w:sz w:val="24"/>
      <w:lang w:val="ru-RU" w:eastAsia="ru-RU"/>
    </w:rPr>
  </w:style>
  <w:style w:type="character" w:customStyle="1" w:styleId="a30">
    <w:name w:val="a3"/>
    <w:uiPriority w:val="99"/>
    <w:qFormat/>
    <w:rsid w:val="002B166D"/>
  </w:style>
  <w:style w:type="character" w:customStyle="1" w:styleId="formula">
    <w:name w:val="formula"/>
    <w:uiPriority w:val="99"/>
    <w:qFormat/>
    <w:rsid w:val="002B166D"/>
  </w:style>
  <w:style w:type="character" w:customStyle="1" w:styleId="style170">
    <w:name w:val="style17"/>
    <w:uiPriority w:val="99"/>
    <w:qFormat/>
    <w:rsid w:val="002B166D"/>
  </w:style>
  <w:style w:type="character" w:customStyle="1" w:styleId="texhtml">
    <w:name w:val="texhtml"/>
    <w:uiPriority w:val="99"/>
    <w:qFormat/>
    <w:rsid w:val="002B166D"/>
  </w:style>
  <w:style w:type="character" w:customStyle="1" w:styleId="style230">
    <w:name w:val="style23"/>
    <w:uiPriority w:val="99"/>
    <w:qFormat/>
    <w:rsid w:val="002B166D"/>
  </w:style>
  <w:style w:type="character" w:customStyle="1" w:styleId="BodyTextChar1">
    <w:name w:val="Body Text Char1"/>
    <w:uiPriority w:val="99"/>
    <w:qFormat/>
    <w:locked/>
    <w:rsid w:val="002B166D"/>
    <w:rPr>
      <w:sz w:val="24"/>
      <w:lang w:eastAsia="ru-RU"/>
    </w:rPr>
  </w:style>
  <w:style w:type="character" w:customStyle="1" w:styleId="FontStyle29">
    <w:name w:val="Font Style29"/>
    <w:uiPriority w:val="99"/>
    <w:qFormat/>
    <w:rsid w:val="002B166D"/>
    <w:rPr>
      <w:rFonts w:ascii="Times New Roman" w:hAnsi="Times New Roman"/>
      <w:sz w:val="26"/>
    </w:rPr>
  </w:style>
  <w:style w:type="character" w:customStyle="1" w:styleId="small1">
    <w:name w:val="small1"/>
    <w:uiPriority w:val="99"/>
    <w:qFormat/>
    <w:rsid w:val="002B166D"/>
  </w:style>
  <w:style w:type="character" w:customStyle="1" w:styleId="answer-source">
    <w:name w:val="answer-source"/>
    <w:uiPriority w:val="99"/>
    <w:qFormat/>
    <w:rsid w:val="002B166D"/>
  </w:style>
  <w:style w:type="character" w:customStyle="1" w:styleId="reftag">
    <w:name w:val="reftag"/>
    <w:uiPriority w:val="99"/>
    <w:qFormat/>
    <w:rsid w:val="002B166D"/>
  </w:style>
  <w:style w:type="character" w:customStyle="1" w:styleId="tgc">
    <w:name w:val="_tgc"/>
    <w:uiPriority w:val="99"/>
    <w:qFormat/>
    <w:rsid w:val="002B166D"/>
  </w:style>
  <w:style w:type="paragraph" w:customStyle="1" w:styleId="Style134">
    <w:name w:val="Style134"/>
    <w:basedOn w:val="a2"/>
    <w:uiPriority w:val="99"/>
    <w:qFormat/>
    <w:rsid w:val="002B166D"/>
    <w:pPr>
      <w:autoSpaceDE w:val="0"/>
      <w:autoSpaceDN w:val="0"/>
      <w:adjustRightInd w:val="0"/>
      <w:snapToGrid/>
      <w:spacing w:before="0" w:after="0" w:line="228" w:lineRule="exact"/>
      <w:ind w:firstLine="288"/>
    </w:pPr>
    <w:rPr>
      <w:rFonts w:ascii="Franklin Gothic Demi Cond" w:eastAsia="Times New Roman" w:hAnsi="Franklin Gothic Demi Cond"/>
      <w:szCs w:val="24"/>
    </w:rPr>
  </w:style>
  <w:style w:type="character" w:customStyle="1" w:styleId="FontStyle39">
    <w:name w:val="Font Style39"/>
    <w:uiPriority w:val="99"/>
    <w:qFormat/>
    <w:rsid w:val="002B166D"/>
    <w:rPr>
      <w:rFonts w:ascii="Times New Roman" w:hAnsi="Times New Roman"/>
      <w:b/>
      <w:sz w:val="24"/>
    </w:rPr>
  </w:style>
  <w:style w:type="character" w:customStyle="1" w:styleId="FontStyle816">
    <w:name w:val="Font Style816"/>
    <w:uiPriority w:val="99"/>
    <w:qFormat/>
    <w:rsid w:val="002B166D"/>
    <w:rPr>
      <w:rFonts w:ascii="Times New Roman" w:hAnsi="Times New Roman"/>
      <w:sz w:val="20"/>
    </w:rPr>
  </w:style>
  <w:style w:type="paragraph" w:customStyle="1" w:styleId="1ffffa">
    <w:name w:val="Без интервала1"/>
    <w:uiPriority w:val="99"/>
    <w:qFormat/>
    <w:rsid w:val="002B166D"/>
    <w:pPr>
      <w:spacing w:after="0" w:line="240" w:lineRule="auto"/>
    </w:pPr>
    <w:rPr>
      <w:rFonts w:ascii="Times New Roman" w:eastAsia="Times New Roman" w:hAnsi="Times New Roman" w:cs="Times New Roman"/>
      <w:sz w:val="24"/>
      <w:szCs w:val="24"/>
      <w:lang w:eastAsia="ru-RU"/>
    </w:rPr>
  </w:style>
  <w:style w:type="paragraph" w:customStyle="1" w:styleId="2ff6">
    <w:name w:val="Абзац списка2"/>
    <w:basedOn w:val="a2"/>
    <w:uiPriority w:val="99"/>
    <w:qFormat/>
    <w:rsid w:val="002B166D"/>
    <w:pPr>
      <w:widowControl/>
      <w:snapToGrid/>
      <w:spacing w:before="0" w:after="200" w:line="276" w:lineRule="auto"/>
      <w:ind w:left="720"/>
      <w:contextualSpacing/>
    </w:pPr>
    <w:rPr>
      <w:rFonts w:ascii="Calibri" w:eastAsia="Times New Roman" w:hAnsi="Calibri"/>
      <w:sz w:val="22"/>
      <w:szCs w:val="22"/>
      <w:lang w:eastAsia="en-US"/>
    </w:rPr>
  </w:style>
  <w:style w:type="paragraph" w:customStyle="1" w:styleId="Heading91">
    <w:name w:val="Heading 91"/>
    <w:uiPriority w:val="99"/>
    <w:qFormat/>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2B166D"/>
    <w:rPr>
      <w:rFonts w:ascii="Times New Roman" w:hAnsi="Times New Roman"/>
    </w:rPr>
  </w:style>
  <w:style w:type="character" w:customStyle="1" w:styleId="11f7">
    <w:name w:val="Выделенная цитата Знак11"/>
    <w:uiPriority w:val="99"/>
    <w:qFormat/>
    <w:rsid w:val="002B166D"/>
    <w:rPr>
      <w:b/>
      <w:i/>
      <w:color w:val="4F81BD"/>
      <w:sz w:val="24"/>
    </w:rPr>
  </w:style>
  <w:style w:type="paragraph" w:customStyle="1" w:styleId="p11">
    <w:name w:val="p11"/>
    <w:basedOn w:val="a2"/>
    <w:uiPriority w:val="99"/>
    <w:qFormat/>
    <w:rsid w:val="002B166D"/>
    <w:pPr>
      <w:widowControl/>
      <w:snapToGrid/>
      <w:spacing w:beforeAutospacing="1" w:afterAutospacing="1"/>
    </w:pPr>
    <w:rPr>
      <w:rFonts w:eastAsia="Times New Roman"/>
      <w:szCs w:val="24"/>
    </w:rPr>
  </w:style>
  <w:style w:type="paragraph" w:customStyle="1" w:styleId="p15">
    <w:name w:val="p15"/>
    <w:basedOn w:val="a2"/>
    <w:uiPriority w:val="99"/>
    <w:qFormat/>
    <w:rsid w:val="002B166D"/>
    <w:pPr>
      <w:widowControl/>
      <w:snapToGrid/>
      <w:spacing w:beforeAutospacing="1" w:afterAutospacing="1"/>
    </w:pPr>
    <w:rPr>
      <w:rFonts w:eastAsia="Times New Roman"/>
      <w:szCs w:val="24"/>
    </w:rPr>
  </w:style>
  <w:style w:type="character" w:customStyle="1" w:styleId="s7">
    <w:name w:val="s7"/>
    <w:uiPriority w:val="99"/>
    <w:qFormat/>
    <w:rsid w:val="002B166D"/>
  </w:style>
  <w:style w:type="character" w:customStyle="1" w:styleId="s13">
    <w:name w:val="s13"/>
    <w:uiPriority w:val="99"/>
    <w:qFormat/>
    <w:rsid w:val="002B166D"/>
  </w:style>
  <w:style w:type="paragraph" w:customStyle="1" w:styleId="p29">
    <w:name w:val="p29"/>
    <w:basedOn w:val="a2"/>
    <w:uiPriority w:val="99"/>
    <w:qFormat/>
    <w:rsid w:val="002B166D"/>
    <w:pPr>
      <w:widowControl/>
      <w:snapToGrid/>
      <w:spacing w:beforeAutospacing="1" w:afterAutospacing="1"/>
    </w:pPr>
    <w:rPr>
      <w:rFonts w:eastAsia="Times New Roman"/>
      <w:szCs w:val="24"/>
    </w:rPr>
  </w:style>
  <w:style w:type="paragraph" w:customStyle="1" w:styleId="p30">
    <w:name w:val="p30"/>
    <w:basedOn w:val="a2"/>
    <w:uiPriority w:val="99"/>
    <w:qFormat/>
    <w:rsid w:val="002B166D"/>
    <w:pPr>
      <w:widowControl/>
      <w:snapToGrid/>
      <w:spacing w:beforeAutospacing="1" w:afterAutospacing="1"/>
    </w:pPr>
    <w:rPr>
      <w:rFonts w:eastAsia="Times New Roman"/>
      <w:szCs w:val="24"/>
    </w:rPr>
  </w:style>
  <w:style w:type="paragraph" w:customStyle="1" w:styleId="p31">
    <w:name w:val="p31"/>
    <w:basedOn w:val="a2"/>
    <w:uiPriority w:val="99"/>
    <w:qFormat/>
    <w:rsid w:val="002B166D"/>
    <w:pPr>
      <w:widowControl/>
      <w:snapToGrid/>
      <w:spacing w:beforeAutospacing="1" w:afterAutospacing="1"/>
    </w:pPr>
    <w:rPr>
      <w:rFonts w:eastAsia="Times New Roman"/>
      <w:szCs w:val="24"/>
    </w:rPr>
  </w:style>
  <w:style w:type="character" w:customStyle="1" w:styleId="s14">
    <w:name w:val="s14"/>
    <w:uiPriority w:val="99"/>
    <w:qFormat/>
    <w:rsid w:val="002B166D"/>
  </w:style>
  <w:style w:type="character" w:customStyle="1" w:styleId="s15">
    <w:name w:val="s15"/>
    <w:uiPriority w:val="99"/>
    <w:qFormat/>
    <w:rsid w:val="002B166D"/>
  </w:style>
  <w:style w:type="paragraph" w:customStyle="1" w:styleId="p33">
    <w:name w:val="p33"/>
    <w:basedOn w:val="a2"/>
    <w:uiPriority w:val="99"/>
    <w:qFormat/>
    <w:rsid w:val="002B166D"/>
    <w:pPr>
      <w:widowControl/>
      <w:snapToGrid/>
      <w:spacing w:beforeAutospacing="1" w:afterAutospacing="1"/>
    </w:pPr>
    <w:rPr>
      <w:rFonts w:eastAsia="Times New Roman"/>
      <w:szCs w:val="24"/>
    </w:rPr>
  </w:style>
  <w:style w:type="paragraph" w:customStyle="1" w:styleId="p13">
    <w:name w:val="p13"/>
    <w:basedOn w:val="a2"/>
    <w:uiPriority w:val="99"/>
    <w:qFormat/>
    <w:rsid w:val="002B166D"/>
    <w:pPr>
      <w:widowControl/>
      <w:snapToGrid/>
      <w:spacing w:beforeAutospacing="1" w:afterAutospacing="1"/>
    </w:pPr>
    <w:rPr>
      <w:rFonts w:eastAsia="Times New Roman"/>
      <w:szCs w:val="24"/>
    </w:rPr>
  </w:style>
  <w:style w:type="character" w:customStyle="1" w:styleId="s9">
    <w:name w:val="s9"/>
    <w:uiPriority w:val="99"/>
    <w:qFormat/>
    <w:rsid w:val="002B166D"/>
  </w:style>
  <w:style w:type="paragraph" w:customStyle="1" w:styleId="p25">
    <w:name w:val="p25"/>
    <w:basedOn w:val="a2"/>
    <w:uiPriority w:val="99"/>
    <w:qFormat/>
    <w:rsid w:val="002B166D"/>
    <w:pPr>
      <w:widowControl/>
      <w:snapToGrid/>
      <w:spacing w:beforeAutospacing="1" w:afterAutospacing="1"/>
    </w:pPr>
    <w:rPr>
      <w:rFonts w:eastAsia="Times New Roman"/>
      <w:szCs w:val="24"/>
    </w:rPr>
  </w:style>
  <w:style w:type="character" w:customStyle="1" w:styleId="afff2">
    <w:name w:val="Обычный (веб) Знак"/>
    <w:aliases w:val=" Знак Знак23 Знак,Обычный (Web) Знак1"/>
    <w:link w:val="afff1"/>
    <w:uiPriority w:val="99"/>
    <w:qFormat/>
    <w:locked/>
    <w:rsid w:val="002B166D"/>
    <w:rPr>
      <w:rFonts w:ascii="Times New Roman" w:eastAsia="Calibri" w:hAnsi="Times New Roman" w:cs="Times New Roman"/>
      <w:sz w:val="24"/>
      <w:szCs w:val="20"/>
      <w:lang w:eastAsia="ru-RU"/>
    </w:rPr>
  </w:style>
  <w:style w:type="character" w:customStyle="1" w:styleId="129">
    <w:name w:val="Знак1 Знак2"/>
    <w:uiPriority w:val="99"/>
    <w:qFormat/>
    <w:rsid w:val="002B166D"/>
    <w:rPr>
      <w:sz w:val="24"/>
    </w:rPr>
  </w:style>
  <w:style w:type="character" w:customStyle="1" w:styleId="1ffffb">
    <w:name w:val="Красная строка Знак1"/>
    <w:uiPriority w:val="99"/>
    <w:qFormat/>
    <w:rsid w:val="002B166D"/>
    <w:rPr>
      <w:sz w:val="24"/>
    </w:rPr>
  </w:style>
  <w:style w:type="character" w:customStyle="1" w:styleId="2610">
    <w:name w:val="Знак Знак261"/>
    <w:uiPriority w:val="99"/>
    <w:qFormat/>
    <w:rsid w:val="002B166D"/>
    <w:rPr>
      <w:rFonts w:ascii="Cambria" w:hAnsi="Cambria"/>
      <w:b/>
      <w:sz w:val="26"/>
    </w:rPr>
  </w:style>
  <w:style w:type="character" w:customStyle="1" w:styleId="2410">
    <w:name w:val="Знак Знак241"/>
    <w:uiPriority w:val="99"/>
    <w:qFormat/>
    <w:rsid w:val="002B166D"/>
    <w:rPr>
      <w:rFonts w:ascii="Times New Roman" w:hAnsi="Times New Roman"/>
      <w:b/>
      <w:i/>
      <w:sz w:val="26"/>
    </w:rPr>
  </w:style>
  <w:style w:type="character" w:customStyle="1" w:styleId="1ffffc">
    <w:name w:val="Текст концевой сноски Знак1"/>
    <w:basedOn w:val="a3"/>
    <w:uiPriority w:val="99"/>
    <w:qFormat/>
    <w:rsid w:val="002B166D"/>
    <w:rPr>
      <w:rFonts w:cs="Times New Roman"/>
    </w:rPr>
  </w:style>
  <w:style w:type="character" w:customStyle="1" w:styleId="2112">
    <w:name w:val="Цитата 2 Знак11"/>
    <w:uiPriority w:val="99"/>
    <w:qFormat/>
    <w:rsid w:val="002B166D"/>
    <w:rPr>
      <w:i/>
      <w:color w:val="404040"/>
      <w:sz w:val="24"/>
    </w:rPr>
  </w:style>
  <w:style w:type="character" w:customStyle="1" w:styleId="1112">
    <w:name w:val="Знак1 Знак Знак11"/>
    <w:uiPriority w:val="99"/>
    <w:qFormat/>
    <w:locked/>
    <w:rsid w:val="002B166D"/>
    <w:rPr>
      <w:rFonts w:ascii="Times New Roman" w:hAnsi="Times New Roman"/>
      <w:sz w:val="24"/>
      <w:lang w:eastAsia="ru-RU"/>
    </w:rPr>
  </w:style>
  <w:style w:type="character" w:customStyle="1" w:styleId="481">
    <w:name w:val="Знак Знак481"/>
    <w:uiPriority w:val="99"/>
    <w:qFormat/>
    <w:locked/>
    <w:rsid w:val="002B166D"/>
    <w:rPr>
      <w:b/>
      <w:sz w:val="27"/>
      <w:lang w:val="ru-RU" w:eastAsia="ru-RU"/>
    </w:rPr>
  </w:style>
  <w:style w:type="character" w:customStyle="1" w:styleId="491">
    <w:name w:val="Знак Знак491"/>
    <w:uiPriority w:val="99"/>
    <w:qFormat/>
    <w:rsid w:val="002B166D"/>
    <w:rPr>
      <w:rFonts w:ascii="Times New Roman" w:hAnsi="Times New Roman"/>
      <w:b/>
      <w:caps/>
      <w:sz w:val="24"/>
      <w:lang w:eastAsia="ru-RU"/>
    </w:rPr>
  </w:style>
  <w:style w:type="character" w:customStyle="1" w:styleId="471">
    <w:name w:val="Знак Знак471"/>
    <w:uiPriority w:val="99"/>
    <w:qFormat/>
    <w:rsid w:val="002B166D"/>
    <w:rPr>
      <w:rFonts w:ascii="Times New Roman" w:hAnsi="Times New Roman"/>
      <w:b/>
      <w:sz w:val="27"/>
      <w:lang w:eastAsia="ru-RU"/>
    </w:rPr>
  </w:style>
  <w:style w:type="character" w:customStyle="1" w:styleId="451">
    <w:name w:val="Знак Знак451"/>
    <w:uiPriority w:val="99"/>
    <w:qFormat/>
    <w:rsid w:val="002B166D"/>
    <w:rPr>
      <w:rFonts w:ascii="Times New Roman" w:hAnsi="Times New Roman"/>
      <w:b/>
      <w:i/>
      <w:sz w:val="26"/>
      <w:lang w:eastAsia="ru-RU"/>
    </w:rPr>
  </w:style>
  <w:style w:type="character" w:customStyle="1" w:styleId="1ffffd">
    <w:name w:val="Текст макроса Знак1"/>
    <w:uiPriority w:val="99"/>
    <w:qFormat/>
    <w:rsid w:val="002B166D"/>
    <w:rPr>
      <w:rFonts w:ascii="Consolas" w:hAnsi="Consolas"/>
    </w:rPr>
  </w:style>
  <w:style w:type="character" w:customStyle="1" w:styleId="1210">
    <w:name w:val="Знак1 Знак Знак21"/>
    <w:uiPriority w:val="99"/>
    <w:qFormat/>
    <w:locked/>
    <w:rsid w:val="002B166D"/>
    <w:rPr>
      <w:sz w:val="24"/>
    </w:rPr>
  </w:style>
  <w:style w:type="character" w:customStyle="1" w:styleId="613">
    <w:name w:val="Знак6 Знак Знак1"/>
    <w:uiPriority w:val="99"/>
    <w:qFormat/>
    <w:rsid w:val="002B166D"/>
    <w:rPr>
      <w:sz w:val="24"/>
      <w:lang w:val="ru-RU" w:eastAsia="ru-RU"/>
    </w:rPr>
  </w:style>
  <w:style w:type="paragraph" w:customStyle="1" w:styleId="Caaieiaie5">
    <w:name w:val="Caaieiaie 5"/>
    <w:basedOn w:val="a2"/>
    <w:next w:val="a2"/>
    <w:uiPriority w:val="99"/>
    <w:qFormat/>
    <w:rsid w:val="002B166D"/>
    <w:pPr>
      <w:widowControl/>
      <w:autoSpaceDE w:val="0"/>
      <w:autoSpaceDN w:val="0"/>
      <w:adjustRightInd w:val="0"/>
      <w:snapToGrid/>
      <w:spacing w:before="0" w:after="0"/>
    </w:pPr>
    <w:rPr>
      <w:rFonts w:eastAsia="Times New Roman"/>
      <w:szCs w:val="24"/>
      <w:lang w:eastAsia="en-US"/>
    </w:rPr>
  </w:style>
  <w:style w:type="character" w:customStyle="1" w:styleId="712">
    <w:name w:val="Знак Знак71"/>
    <w:uiPriority w:val="99"/>
    <w:qFormat/>
    <w:rsid w:val="002B166D"/>
    <w:rPr>
      <w:sz w:val="16"/>
      <w:lang w:val="ru-RU" w:eastAsia="ru-RU"/>
    </w:rPr>
  </w:style>
  <w:style w:type="character" w:customStyle="1" w:styleId="1610">
    <w:name w:val="Знак Знак161"/>
    <w:uiPriority w:val="99"/>
    <w:qFormat/>
    <w:rsid w:val="002B166D"/>
    <w:rPr>
      <w:rFonts w:ascii="Cambria" w:hAnsi="Cambria"/>
      <w:b/>
      <w:kern w:val="32"/>
      <w:sz w:val="32"/>
    </w:rPr>
  </w:style>
  <w:style w:type="paragraph" w:customStyle="1" w:styleId="226">
    <w:name w:val="Основной текст 22"/>
    <w:basedOn w:val="a2"/>
    <w:uiPriority w:val="99"/>
    <w:qFormat/>
    <w:rsid w:val="002B166D"/>
    <w:pPr>
      <w:widowControl/>
      <w:overflowPunct w:val="0"/>
      <w:autoSpaceDE w:val="0"/>
      <w:autoSpaceDN w:val="0"/>
      <w:adjustRightInd w:val="0"/>
      <w:snapToGrid/>
      <w:spacing w:before="0" w:after="0"/>
      <w:ind w:firstLine="851"/>
      <w:jc w:val="both"/>
      <w:textAlignment w:val="baseline"/>
    </w:pPr>
    <w:rPr>
      <w:rFonts w:eastAsia="Times New Roman"/>
      <w:sz w:val="28"/>
    </w:rPr>
  </w:style>
  <w:style w:type="paragraph" w:customStyle="1" w:styleId="322">
    <w:name w:val="Основной текст 32"/>
    <w:basedOn w:val="2ff1"/>
    <w:uiPriority w:val="99"/>
    <w:qFormat/>
    <w:rsid w:val="002B166D"/>
    <w:pPr>
      <w:widowControl/>
      <w:spacing w:line="240" w:lineRule="auto"/>
      <w:ind w:firstLine="0"/>
    </w:pPr>
    <w:rPr>
      <w:i/>
      <w:sz w:val="26"/>
    </w:rPr>
  </w:style>
  <w:style w:type="paragraph" w:customStyle="1" w:styleId="3f9">
    <w:name w:val="Обычный3"/>
    <w:basedOn w:val="a2"/>
    <w:uiPriority w:val="99"/>
    <w:qFormat/>
    <w:rsid w:val="002B166D"/>
    <w:pPr>
      <w:widowControl/>
      <w:spacing w:before="0" w:after="0"/>
    </w:pPr>
    <w:rPr>
      <w:rFonts w:eastAsia="Times New Roman"/>
      <w:sz w:val="20"/>
    </w:rPr>
  </w:style>
  <w:style w:type="paragraph" w:customStyle="1" w:styleId="11f8">
    <w:name w:val="Основной текст11"/>
    <w:basedOn w:val="a2"/>
    <w:uiPriority w:val="99"/>
    <w:qFormat/>
    <w:rsid w:val="002B166D"/>
    <w:pPr>
      <w:widowControl/>
      <w:shd w:val="clear" w:color="auto" w:fill="FFFFFF"/>
      <w:snapToGrid/>
      <w:spacing w:before="180" w:after="0" w:line="235" w:lineRule="exact"/>
      <w:jc w:val="both"/>
    </w:pPr>
    <w:rPr>
      <w:rFonts w:ascii="Arial" w:eastAsia="Times New Roman" w:hAnsi="Arial"/>
      <w:sz w:val="19"/>
      <w:shd w:val="clear" w:color="auto" w:fill="FFFFFF"/>
    </w:rPr>
  </w:style>
  <w:style w:type="paragraph" w:customStyle="1" w:styleId="2ff7">
    <w:name w:val="Цитата2"/>
    <w:basedOn w:val="a2"/>
    <w:uiPriority w:val="99"/>
    <w:qFormat/>
    <w:rsid w:val="002B166D"/>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2ff8">
    <w:name w:val="Знак Знак Знак Знак Знак Знак Знак Знак Знак Знак Знак Знак Знак2"/>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character" w:customStyle="1" w:styleId="s4">
    <w:name w:val="s4"/>
    <w:basedOn w:val="a3"/>
    <w:uiPriority w:val="99"/>
    <w:qFormat/>
    <w:rsid w:val="002B166D"/>
    <w:rPr>
      <w:rFonts w:cs="Times New Roman"/>
    </w:rPr>
  </w:style>
  <w:style w:type="paragraph" w:customStyle="1" w:styleId="p21">
    <w:name w:val="p21"/>
    <w:basedOn w:val="a2"/>
    <w:uiPriority w:val="99"/>
    <w:qFormat/>
    <w:rsid w:val="002B166D"/>
    <w:pPr>
      <w:widowControl/>
      <w:snapToGrid/>
      <w:spacing w:beforeAutospacing="1" w:afterAutospacing="1"/>
    </w:pPr>
    <w:rPr>
      <w:rFonts w:eastAsia="Times New Roman"/>
      <w:szCs w:val="24"/>
    </w:rPr>
  </w:style>
  <w:style w:type="paragraph" w:customStyle="1" w:styleId="p24">
    <w:name w:val="p24"/>
    <w:basedOn w:val="a2"/>
    <w:uiPriority w:val="99"/>
    <w:qFormat/>
    <w:rsid w:val="002B166D"/>
    <w:pPr>
      <w:widowControl/>
      <w:snapToGrid/>
      <w:spacing w:beforeAutospacing="1" w:afterAutospacing="1"/>
    </w:pPr>
    <w:rPr>
      <w:rFonts w:eastAsia="Times New Roman"/>
      <w:szCs w:val="24"/>
    </w:rPr>
  </w:style>
  <w:style w:type="character" w:customStyle="1" w:styleId="3fa">
    <w:name w:val="Гиперссылка3"/>
    <w:uiPriority w:val="99"/>
    <w:qFormat/>
    <w:rsid w:val="002B166D"/>
    <w:rPr>
      <w:color w:val="2C437A"/>
      <w:u w:val="none"/>
    </w:rPr>
  </w:style>
  <w:style w:type="character" w:customStyle="1" w:styleId="700">
    <w:name w:val="Знак Знак70"/>
    <w:uiPriority w:val="99"/>
    <w:qFormat/>
    <w:rsid w:val="002B166D"/>
    <w:rPr>
      <w:rFonts w:ascii="Arial" w:hAnsi="Arial"/>
      <w:b/>
      <w:sz w:val="26"/>
    </w:rPr>
  </w:style>
  <w:style w:type="character" w:customStyle="1" w:styleId="69">
    <w:name w:val="Знак Знак69"/>
    <w:uiPriority w:val="99"/>
    <w:qFormat/>
    <w:rsid w:val="002B166D"/>
    <w:rPr>
      <w:b/>
      <w:sz w:val="28"/>
    </w:rPr>
  </w:style>
  <w:style w:type="character" w:customStyle="1" w:styleId="680">
    <w:name w:val="Знак Знак68"/>
    <w:uiPriority w:val="99"/>
    <w:qFormat/>
    <w:rsid w:val="002B166D"/>
    <w:rPr>
      <w:b/>
      <w:i/>
      <w:sz w:val="26"/>
    </w:rPr>
  </w:style>
  <w:style w:type="character" w:customStyle="1" w:styleId="Heading121">
    <w:name w:val="Heading 12 Знак Знак1"/>
    <w:uiPriority w:val="99"/>
    <w:qFormat/>
    <w:rsid w:val="002B166D"/>
    <w:rPr>
      <w:rFonts w:ascii="Courier New" w:hAnsi="Courier New"/>
    </w:rPr>
  </w:style>
  <w:style w:type="character" w:customStyle="1" w:styleId="hps">
    <w:name w:val="hps"/>
    <w:basedOn w:val="a3"/>
    <w:uiPriority w:val="99"/>
    <w:qFormat/>
    <w:rsid w:val="002B166D"/>
    <w:rPr>
      <w:rFonts w:cs="Times New Roman"/>
    </w:rPr>
  </w:style>
  <w:style w:type="paragraph" w:customStyle="1" w:styleId="3fb">
    <w:name w:val="Основной текст3"/>
    <w:basedOn w:val="a2"/>
    <w:uiPriority w:val="99"/>
    <w:qFormat/>
    <w:rsid w:val="002B166D"/>
    <w:pPr>
      <w:shd w:val="clear" w:color="auto" w:fill="FFFFFF"/>
      <w:snapToGrid/>
      <w:spacing w:before="0" w:after="540" w:line="240" w:lineRule="atLeast"/>
    </w:pPr>
    <w:rPr>
      <w:rFonts w:ascii="Arial Unicode MS" w:eastAsia="Times New Roman"/>
      <w:sz w:val="19"/>
      <w:szCs w:val="19"/>
    </w:rPr>
  </w:style>
  <w:style w:type="character" w:customStyle="1" w:styleId="HTML20">
    <w:name w:val="Стандартный HTML Знак2"/>
    <w:uiPriority w:val="99"/>
    <w:qFormat/>
    <w:locked/>
    <w:rsid w:val="002B166D"/>
    <w:rPr>
      <w:rFonts w:ascii="Courier New" w:hAnsi="Courier New"/>
      <w:lang w:val="ru-RU" w:eastAsia="ru-RU"/>
    </w:rPr>
  </w:style>
  <w:style w:type="paragraph" w:customStyle="1" w:styleId="3113">
    <w:name w:val="Основной текст с отступом 311"/>
    <w:basedOn w:val="a2"/>
    <w:uiPriority w:val="99"/>
    <w:qFormat/>
    <w:rsid w:val="002B166D"/>
    <w:pPr>
      <w:widowControl/>
      <w:overflowPunct w:val="0"/>
      <w:autoSpaceDE w:val="0"/>
      <w:autoSpaceDN w:val="0"/>
      <w:adjustRightInd w:val="0"/>
      <w:snapToGrid/>
      <w:spacing w:before="0" w:after="120" w:line="312" w:lineRule="auto"/>
      <w:ind w:left="283" w:firstLine="709"/>
      <w:jc w:val="both"/>
    </w:pPr>
    <w:rPr>
      <w:rFonts w:eastAsia="Times New Roman"/>
      <w:sz w:val="16"/>
    </w:rPr>
  </w:style>
  <w:style w:type="paragraph" w:customStyle="1" w:styleId="2113">
    <w:name w:val="Заголовок 211"/>
    <w:basedOn w:val="a2"/>
    <w:next w:val="a2"/>
    <w:uiPriority w:val="99"/>
    <w:qFormat/>
    <w:rsid w:val="002B166D"/>
    <w:pPr>
      <w:keepNext/>
      <w:snapToGrid/>
      <w:spacing w:before="0" w:after="0"/>
      <w:jc w:val="center"/>
    </w:pPr>
    <w:rPr>
      <w:rFonts w:eastAsia="Times New Roman"/>
      <w:b/>
      <w:sz w:val="26"/>
    </w:rPr>
  </w:style>
  <w:style w:type="paragraph" w:customStyle="1" w:styleId="21f">
    <w:name w:val="Текст21"/>
    <w:basedOn w:val="11b"/>
    <w:uiPriority w:val="99"/>
    <w:qFormat/>
    <w:rsid w:val="002B166D"/>
    <w:pPr>
      <w:widowControl/>
      <w:spacing w:line="240" w:lineRule="auto"/>
      <w:ind w:firstLine="0"/>
      <w:jc w:val="left"/>
    </w:pPr>
    <w:rPr>
      <w:rFonts w:ascii="Courier New" w:hAnsi="Courier New"/>
      <w:sz w:val="20"/>
    </w:rPr>
  </w:style>
  <w:style w:type="paragraph" w:customStyle="1" w:styleId="4111">
    <w:name w:val="Заголовок 411"/>
    <w:basedOn w:val="11b"/>
    <w:next w:val="11b"/>
    <w:uiPriority w:val="99"/>
    <w:qFormat/>
    <w:rsid w:val="002B166D"/>
    <w:pPr>
      <w:keepNext/>
      <w:widowControl/>
      <w:spacing w:line="240" w:lineRule="auto"/>
      <w:ind w:firstLine="0"/>
      <w:jc w:val="left"/>
    </w:pPr>
    <w:rPr>
      <w:sz w:val="24"/>
    </w:rPr>
  </w:style>
  <w:style w:type="character" w:customStyle="1" w:styleId="11f9">
    <w:name w:val="Знак11"/>
    <w:uiPriority w:val="99"/>
    <w:qFormat/>
    <w:rsid w:val="002B166D"/>
    <w:rPr>
      <w:rFonts w:ascii="Arial" w:hAnsi="Arial"/>
      <w:b/>
      <w:kern w:val="32"/>
      <w:sz w:val="32"/>
      <w:lang w:val="ru-RU" w:eastAsia="ru-RU"/>
    </w:rPr>
  </w:style>
  <w:style w:type="paragraph" w:customStyle="1" w:styleId="ledge1">
    <w:name w:val="ledge1"/>
    <w:basedOn w:val="a2"/>
    <w:uiPriority w:val="99"/>
    <w:qFormat/>
    <w:rsid w:val="002B166D"/>
    <w:pPr>
      <w:widowControl/>
      <w:snapToGrid/>
      <w:spacing w:beforeAutospacing="1" w:afterAutospacing="1" w:line="360" w:lineRule="atLeast"/>
      <w:jc w:val="both"/>
    </w:pPr>
    <w:rPr>
      <w:rFonts w:eastAsia="Times New Roman"/>
      <w:szCs w:val="24"/>
    </w:rPr>
  </w:style>
  <w:style w:type="character" w:customStyle="1" w:styleId="rubric2">
    <w:name w:val="rubric2"/>
    <w:uiPriority w:val="99"/>
    <w:qFormat/>
    <w:rsid w:val="002B166D"/>
    <w:rPr>
      <w:shd w:val="clear" w:color="auto" w:fill="FFFFFF"/>
    </w:rPr>
  </w:style>
  <w:style w:type="paragraph" w:customStyle="1" w:styleId="WW-Normal">
    <w:name w:val="WW-Normal"/>
    <w:uiPriority w:val="99"/>
    <w:qFormat/>
    <w:rsid w:val="002B166D"/>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2B166D"/>
    <w:rPr>
      <w:color w:val="000000"/>
      <w:sz w:val="20"/>
    </w:rPr>
  </w:style>
  <w:style w:type="character" w:customStyle="1" w:styleId="A31">
    <w:name w:val="A3"/>
    <w:uiPriority w:val="99"/>
    <w:qFormat/>
    <w:rsid w:val="002B166D"/>
    <w:rPr>
      <w:b/>
      <w:color w:val="000000"/>
      <w:sz w:val="30"/>
    </w:rPr>
  </w:style>
  <w:style w:type="character" w:customStyle="1" w:styleId="para6">
    <w:name w:val="para6"/>
    <w:uiPriority w:val="99"/>
    <w:qFormat/>
    <w:rsid w:val="002B166D"/>
  </w:style>
  <w:style w:type="character" w:customStyle="1" w:styleId="affffffff9">
    <w:name w:val="Абзац списка Знак"/>
    <w:link w:val="5a"/>
    <w:uiPriority w:val="34"/>
    <w:qFormat/>
    <w:locked/>
    <w:rsid w:val="002B166D"/>
    <w:rPr>
      <w:rFonts w:eastAsia="Times New Roman"/>
      <w:sz w:val="24"/>
      <w:lang w:eastAsia="ru-RU"/>
    </w:rPr>
  </w:style>
  <w:style w:type="paragraph" w:customStyle="1" w:styleId="5a">
    <w:name w:val="Абзац списка5"/>
    <w:basedOn w:val="a2"/>
    <w:link w:val="affffffff9"/>
    <w:uiPriority w:val="34"/>
    <w:qFormat/>
    <w:rsid w:val="002B166D"/>
    <w:pPr>
      <w:widowControl/>
      <w:snapToGrid/>
      <w:spacing w:before="0" w:after="0"/>
      <w:ind w:left="708"/>
    </w:pPr>
    <w:rPr>
      <w:rFonts w:asciiTheme="minorHAnsi" w:eastAsia="Times New Roman" w:hAnsiTheme="minorHAnsi" w:cstheme="minorBidi"/>
      <w:szCs w:val="22"/>
    </w:rPr>
  </w:style>
  <w:style w:type="character" w:customStyle="1" w:styleId="FontStyle31">
    <w:name w:val="Font Style31"/>
    <w:uiPriority w:val="99"/>
    <w:qFormat/>
    <w:rsid w:val="002B166D"/>
    <w:rPr>
      <w:rFonts w:ascii="Times New Roman" w:hAnsi="Times New Roman"/>
      <w:b/>
      <w:sz w:val="28"/>
    </w:rPr>
  </w:style>
  <w:style w:type="character" w:customStyle="1" w:styleId="342">
    <w:name w:val="Знак3 Знак Знак4"/>
    <w:uiPriority w:val="99"/>
    <w:qFormat/>
    <w:locked/>
    <w:rsid w:val="002B166D"/>
    <w:rPr>
      <w:rFonts w:ascii="Courier New" w:hAnsi="Courier New"/>
      <w:lang w:val="ru-RU" w:eastAsia="ru-RU"/>
    </w:rPr>
  </w:style>
  <w:style w:type="paragraph" w:customStyle="1" w:styleId="Style15">
    <w:name w:val="Style15"/>
    <w:basedOn w:val="a2"/>
    <w:uiPriority w:val="99"/>
    <w:qFormat/>
    <w:rsid w:val="002B166D"/>
    <w:pPr>
      <w:autoSpaceDE w:val="0"/>
      <w:autoSpaceDN w:val="0"/>
      <w:adjustRightInd w:val="0"/>
      <w:snapToGrid/>
      <w:spacing w:before="0" w:after="0" w:line="269" w:lineRule="exact"/>
    </w:pPr>
    <w:rPr>
      <w:rFonts w:eastAsia="Times New Roman"/>
      <w:szCs w:val="24"/>
    </w:rPr>
  </w:style>
  <w:style w:type="character" w:customStyle="1" w:styleId="FontStyle30">
    <w:name w:val="Font Style30"/>
    <w:uiPriority w:val="99"/>
    <w:qFormat/>
    <w:rsid w:val="002B166D"/>
    <w:rPr>
      <w:rFonts w:ascii="Times New Roman" w:hAnsi="Times New Roman"/>
      <w:sz w:val="22"/>
    </w:rPr>
  </w:style>
  <w:style w:type="paragraph" w:customStyle="1" w:styleId="Style32">
    <w:name w:val="Style32"/>
    <w:basedOn w:val="a2"/>
    <w:uiPriority w:val="99"/>
    <w:qFormat/>
    <w:rsid w:val="002B166D"/>
    <w:pPr>
      <w:autoSpaceDE w:val="0"/>
      <w:autoSpaceDN w:val="0"/>
      <w:adjustRightInd w:val="0"/>
      <w:snapToGrid/>
      <w:spacing w:before="0" w:after="0"/>
    </w:pPr>
    <w:rPr>
      <w:rFonts w:eastAsia="Times New Roman"/>
      <w:szCs w:val="24"/>
    </w:rPr>
  </w:style>
  <w:style w:type="paragraph" w:customStyle="1" w:styleId="Style40">
    <w:name w:val="Style40"/>
    <w:basedOn w:val="a2"/>
    <w:uiPriority w:val="99"/>
    <w:qFormat/>
    <w:rsid w:val="002B166D"/>
    <w:pPr>
      <w:autoSpaceDE w:val="0"/>
      <w:autoSpaceDN w:val="0"/>
      <w:adjustRightInd w:val="0"/>
      <w:snapToGrid/>
      <w:spacing w:before="0" w:after="0" w:line="480" w:lineRule="exact"/>
      <w:ind w:firstLine="773"/>
    </w:pPr>
    <w:rPr>
      <w:rFonts w:eastAsia="Times New Roman"/>
      <w:szCs w:val="24"/>
    </w:rPr>
  </w:style>
  <w:style w:type="paragraph" w:customStyle="1" w:styleId="Style45">
    <w:name w:val="Style45"/>
    <w:basedOn w:val="a2"/>
    <w:uiPriority w:val="99"/>
    <w:qFormat/>
    <w:rsid w:val="002B166D"/>
    <w:pPr>
      <w:autoSpaceDE w:val="0"/>
      <w:autoSpaceDN w:val="0"/>
      <w:adjustRightInd w:val="0"/>
      <w:snapToGrid/>
      <w:spacing w:before="0" w:after="0" w:line="480" w:lineRule="exact"/>
      <w:ind w:firstLine="691"/>
      <w:jc w:val="both"/>
    </w:pPr>
    <w:rPr>
      <w:rFonts w:eastAsia="Times New Roman"/>
      <w:szCs w:val="24"/>
    </w:rPr>
  </w:style>
  <w:style w:type="paragraph" w:customStyle="1" w:styleId="1ffffe">
    <w:name w:val="Заголовок 1ъ"/>
    <w:basedOn w:val="1f3"/>
    <w:uiPriority w:val="99"/>
    <w:qFormat/>
    <w:rsid w:val="002B166D"/>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2B166D"/>
    <w:rPr>
      <w:rFonts w:ascii="Times New Roman" w:hAnsi="Times New Roman"/>
      <w:i/>
      <w:sz w:val="26"/>
    </w:rPr>
  </w:style>
  <w:style w:type="paragraph" w:customStyle="1" w:styleId="CharChar0">
    <w:name w:val="первый Char Char"/>
    <w:basedOn w:val="a2"/>
    <w:uiPriority w:val="99"/>
    <w:qFormat/>
    <w:rsid w:val="002B166D"/>
    <w:pPr>
      <w:widowControl/>
      <w:snapToGrid/>
      <w:spacing w:before="120" w:after="0" w:line="240" w:lineRule="exact"/>
      <w:ind w:firstLine="284"/>
      <w:jc w:val="both"/>
    </w:pPr>
    <w:rPr>
      <w:rFonts w:eastAsia="Times New Roman"/>
      <w:sz w:val="22"/>
      <w:szCs w:val="24"/>
    </w:rPr>
  </w:style>
  <w:style w:type="paragraph" w:customStyle="1" w:styleId="Char">
    <w:name w:val="первый Char"/>
    <w:basedOn w:val="a2"/>
    <w:uiPriority w:val="99"/>
    <w:qFormat/>
    <w:rsid w:val="002B166D"/>
    <w:pPr>
      <w:widowControl/>
      <w:snapToGrid/>
      <w:spacing w:before="120" w:after="0" w:line="240" w:lineRule="exact"/>
      <w:ind w:firstLine="284"/>
      <w:jc w:val="both"/>
    </w:pPr>
    <w:rPr>
      <w:rFonts w:eastAsia="Times New Roman"/>
      <w:sz w:val="22"/>
      <w:szCs w:val="24"/>
    </w:rPr>
  </w:style>
  <w:style w:type="character" w:customStyle="1" w:styleId="gray1">
    <w:name w:val="gray1"/>
    <w:uiPriority w:val="99"/>
    <w:qFormat/>
    <w:rsid w:val="002B166D"/>
    <w:rPr>
      <w:color w:val="808080"/>
    </w:rPr>
  </w:style>
  <w:style w:type="paragraph" w:customStyle="1" w:styleId="small">
    <w:name w:val="small"/>
    <w:basedOn w:val="a2"/>
    <w:uiPriority w:val="99"/>
    <w:qFormat/>
    <w:rsid w:val="002B166D"/>
    <w:pPr>
      <w:widowControl/>
      <w:snapToGrid/>
      <w:spacing w:beforeAutospacing="1" w:afterAutospacing="1"/>
    </w:pPr>
    <w:rPr>
      <w:rFonts w:ascii="Verdana" w:eastAsia="Times New Roman" w:hAnsi="Verdana"/>
      <w:sz w:val="15"/>
      <w:szCs w:val="15"/>
    </w:rPr>
  </w:style>
  <w:style w:type="character" w:customStyle="1" w:styleId="style161">
    <w:name w:val="style161"/>
    <w:uiPriority w:val="99"/>
    <w:qFormat/>
    <w:rsid w:val="002B166D"/>
    <w:rPr>
      <w:rFonts w:ascii="Verdana" w:hAnsi="Verdana"/>
      <w:sz w:val="24"/>
    </w:rPr>
  </w:style>
  <w:style w:type="paragraph" w:customStyle="1" w:styleId="affffffffa">
    <w:name w:val="Содержание"/>
    <w:basedOn w:val="a2"/>
    <w:uiPriority w:val="99"/>
    <w:qFormat/>
    <w:rsid w:val="002B166D"/>
    <w:pPr>
      <w:widowControl/>
      <w:snapToGrid/>
      <w:spacing w:before="0" w:after="0"/>
      <w:ind w:firstLine="454"/>
      <w:jc w:val="both"/>
    </w:pPr>
    <w:rPr>
      <w:rFonts w:eastAsia="Times New Roman"/>
      <w:szCs w:val="24"/>
    </w:rPr>
  </w:style>
  <w:style w:type="paragraph" w:customStyle="1" w:styleId="affffffffb">
    <w:name w:val="Модули"/>
    <w:basedOn w:val="a2"/>
    <w:uiPriority w:val="99"/>
    <w:qFormat/>
    <w:rsid w:val="002B166D"/>
    <w:pPr>
      <w:keepNext/>
      <w:widowControl/>
      <w:snapToGrid/>
      <w:spacing w:before="0" w:after="0"/>
    </w:pPr>
    <w:rPr>
      <w:rFonts w:eastAsia="Times New Roman"/>
      <w:b/>
      <w:bCs/>
      <w:szCs w:val="24"/>
    </w:rPr>
  </w:style>
  <w:style w:type="character" w:customStyle="1" w:styleId="description2">
    <w:name w:val="description2"/>
    <w:uiPriority w:val="99"/>
    <w:qFormat/>
    <w:rsid w:val="002B166D"/>
    <w:rPr>
      <w:color w:val="000000"/>
      <w:sz w:val="20"/>
    </w:rPr>
  </w:style>
  <w:style w:type="paragraph" w:customStyle="1" w:styleId="227">
    <w:name w:val="Îñíî´2íîé òåêñò 2"/>
    <w:basedOn w:val="a2"/>
    <w:uiPriority w:val="99"/>
    <w:qFormat/>
    <w:rsid w:val="002B166D"/>
    <w:pPr>
      <w:snapToGrid/>
      <w:spacing w:before="0" w:after="0"/>
      <w:ind w:firstLine="709"/>
      <w:jc w:val="both"/>
    </w:pPr>
    <w:rPr>
      <w:rFonts w:eastAsia="Times New Roman"/>
    </w:rPr>
  </w:style>
  <w:style w:type="paragraph" w:customStyle="1" w:styleId="Noeeu3">
    <w:name w:val="Noeeu3"/>
    <w:basedOn w:val="a2"/>
    <w:uiPriority w:val="99"/>
    <w:qFormat/>
    <w:rsid w:val="002B166D"/>
    <w:pPr>
      <w:snapToGrid/>
      <w:spacing w:before="0" w:after="0"/>
      <w:ind w:firstLine="284"/>
      <w:jc w:val="both"/>
    </w:pPr>
    <w:rPr>
      <w:rFonts w:eastAsia="Times New Roman"/>
      <w:sz w:val="20"/>
    </w:rPr>
  </w:style>
  <w:style w:type="character" w:customStyle="1" w:styleId="c17">
    <w:name w:val="c17"/>
    <w:basedOn w:val="a3"/>
    <w:uiPriority w:val="99"/>
    <w:qFormat/>
    <w:rsid w:val="002B166D"/>
    <w:rPr>
      <w:rFonts w:cs="Times New Roman"/>
    </w:rPr>
  </w:style>
  <w:style w:type="character" w:customStyle="1" w:styleId="searchhit">
    <w:name w:val="search_hit"/>
    <w:basedOn w:val="a3"/>
    <w:uiPriority w:val="99"/>
    <w:qFormat/>
    <w:rsid w:val="002B166D"/>
    <w:rPr>
      <w:rFonts w:cs="Times New Roman"/>
    </w:rPr>
  </w:style>
  <w:style w:type="paragraph" w:customStyle="1" w:styleId="a0">
    <w:name w:val="заголовок"/>
    <w:basedOn w:val="a2"/>
    <w:uiPriority w:val="99"/>
    <w:qFormat/>
    <w:rsid w:val="002B166D"/>
    <w:pPr>
      <w:widowControl/>
      <w:numPr>
        <w:numId w:val="6"/>
      </w:numPr>
      <w:snapToGrid/>
      <w:spacing w:before="0" w:after="0"/>
      <w:jc w:val="both"/>
    </w:pPr>
    <w:rPr>
      <w:rFonts w:eastAsia="Times New Roman"/>
      <w:b/>
      <w:szCs w:val="24"/>
    </w:rPr>
  </w:style>
  <w:style w:type="character" w:customStyle="1" w:styleId="FontStyle111">
    <w:name w:val="Font Style111"/>
    <w:uiPriority w:val="99"/>
    <w:qFormat/>
    <w:rsid w:val="002B166D"/>
    <w:rPr>
      <w:rFonts w:ascii="Century Schoolbook" w:hAnsi="Century Schoolbook"/>
      <w:sz w:val="18"/>
    </w:rPr>
  </w:style>
  <w:style w:type="character" w:customStyle="1" w:styleId="FontStyle136">
    <w:name w:val="Font Style136"/>
    <w:uiPriority w:val="99"/>
    <w:qFormat/>
    <w:rsid w:val="002B166D"/>
    <w:rPr>
      <w:rFonts w:ascii="Century Schoolbook" w:hAnsi="Century Schoolbook"/>
      <w:b/>
      <w:sz w:val="18"/>
    </w:rPr>
  </w:style>
  <w:style w:type="paragraph" w:customStyle="1" w:styleId="Style67">
    <w:name w:val="Style67"/>
    <w:basedOn w:val="a2"/>
    <w:uiPriority w:val="99"/>
    <w:qFormat/>
    <w:rsid w:val="002B166D"/>
    <w:pPr>
      <w:autoSpaceDE w:val="0"/>
      <w:autoSpaceDN w:val="0"/>
      <w:adjustRightInd w:val="0"/>
      <w:snapToGrid/>
      <w:spacing w:before="0" w:after="0"/>
    </w:pPr>
    <w:rPr>
      <w:rFonts w:ascii="Arial Black" w:eastAsia="Times New Roman" w:hAnsi="Arial Black"/>
      <w:szCs w:val="24"/>
    </w:rPr>
  </w:style>
  <w:style w:type="character" w:customStyle="1" w:styleId="rl">
    <w:name w:val="rl"/>
    <w:uiPriority w:val="99"/>
    <w:qFormat/>
    <w:rsid w:val="002B166D"/>
  </w:style>
  <w:style w:type="paragraph" w:customStyle="1" w:styleId="affffffffc">
    <w:name w:val="_Обычный"/>
    <w:basedOn w:val="a2"/>
    <w:uiPriority w:val="99"/>
    <w:qFormat/>
    <w:rsid w:val="002B166D"/>
    <w:pPr>
      <w:widowControl/>
      <w:snapToGrid/>
      <w:spacing w:before="0" w:after="0" w:line="360" w:lineRule="auto"/>
      <w:ind w:firstLine="709"/>
      <w:jc w:val="both"/>
    </w:pPr>
    <w:rPr>
      <w:rFonts w:eastAsia="Times New Roman"/>
      <w:szCs w:val="24"/>
    </w:rPr>
  </w:style>
  <w:style w:type="character" w:customStyle="1" w:styleId="NoBreak">
    <w:name w:val="_NoBreak"/>
    <w:uiPriority w:val="99"/>
    <w:qFormat/>
    <w:rsid w:val="002B166D"/>
  </w:style>
  <w:style w:type="paragraph" w:customStyle="1" w:styleId="1270">
    <w:name w:val="Стиль по ширине Первая строка:  127 см"/>
    <w:basedOn w:val="a2"/>
    <w:uiPriority w:val="99"/>
    <w:qFormat/>
    <w:rsid w:val="002B166D"/>
    <w:pPr>
      <w:widowControl/>
      <w:snapToGrid/>
      <w:spacing w:before="0" w:after="0" w:line="360" w:lineRule="auto"/>
      <w:ind w:firstLine="720"/>
      <w:jc w:val="both"/>
    </w:pPr>
    <w:rPr>
      <w:rFonts w:eastAsia="Times New Roman"/>
    </w:rPr>
  </w:style>
  <w:style w:type="character" w:customStyle="1" w:styleId="mymarkfind">
    <w:name w:val="my_mark_find"/>
    <w:basedOn w:val="a3"/>
    <w:uiPriority w:val="99"/>
    <w:qFormat/>
    <w:rsid w:val="002B166D"/>
    <w:rPr>
      <w:rFonts w:cs="Times New Roman"/>
    </w:rPr>
  </w:style>
  <w:style w:type="character" w:customStyle="1" w:styleId="hl">
    <w:name w:val="hl"/>
    <w:uiPriority w:val="99"/>
    <w:qFormat/>
    <w:rsid w:val="002B166D"/>
  </w:style>
  <w:style w:type="paragraph" w:customStyle="1" w:styleId="book">
    <w:name w:val="book"/>
    <w:basedOn w:val="a2"/>
    <w:uiPriority w:val="99"/>
    <w:qFormat/>
    <w:rsid w:val="002B166D"/>
    <w:pPr>
      <w:widowControl/>
      <w:snapToGrid/>
      <w:spacing w:before="0" w:after="0"/>
      <w:ind w:firstLine="450"/>
      <w:jc w:val="both"/>
    </w:pPr>
    <w:rPr>
      <w:rFonts w:eastAsia="Times New Roman"/>
      <w:szCs w:val="24"/>
    </w:rPr>
  </w:style>
  <w:style w:type="character" w:customStyle="1" w:styleId="Arial16">
    <w:name w:val="Стиль Arial 16 пт полужирный"/>
    <w:uiPriority w:val="99"/>
    <w:qFormat/>
    <w:rsid w:val="002B166D"/>
    <w:rPr>
      <w:rFonts w:ascii="Arial" w:hAnsi="Arial"/>
      <w:b/>
      <w:sz w:val="32"/>
    </w:rPr>
  </w:style>
  <w:style w:type="character" w:customStyle="1" w:styleId="b">
    <w:name w:val="b"/>
    <w:uiPriority w:val="99"/>
    <w:qFormat/>
    <w:rsid w:val="002B166D"/>
  </w:style>
  <w:style w:type="paragraph" w:customStyle="1" w:styleId="12a">
    <w:name w:val="стиль12"/>
    <w:basedOn w:val="a2"/>
    <w:uiPriority w:val="99"/>
    <w:qFormat/>
    <w:rsid w:val="002B166D"/>
    <w:pPr>
      <w:widowControl/>
      <w:snapToGrid/>
      <w:spacing w:beforeAutospacing="1" w:afterAutospacing="1"/>
    </w:pPr>
    <w:rPr>
      <w:rFonts w:ascii="Arial" w:eastAsia="Times New Roman" w:hAnsi="Arial" w:cs="Arial"/>
      <w:color w:val="676767"/>
      <w:sz w:val="20"/>
    </w:rPr>
  </w:style>
  <w:style w:type="character" w:customStyle="1" w:styleId="FontStyle61">
    <w:name w:val="Font Style61"/>
    <w:uiPriority w:val="99"/>
    <w:qFormat/>
    <w:rsid w:val="002B166D"/>
    <w:rPr>
      <w:rFonts w:ascii="MS Reference Sans Serif" w:hAnsi="MS Reference Sans Serif"/>
      <w:sz w:val="12"/>
    </w:rPr>
  </w:style>
  <w:style w:type="character" w:customStyle="1" w:styleId="FontStyle60">
    <w:name w:val="Font Style60"/>
    <w:uiPriority w:val="99"/>
    <w:qFormat/>
    <w:rsid w:val="002B166D"/>
    <w:rPr>
      <w:rFonts w:ascii="MS Reference Sans Serif" w:hAnsi="MS Reference Sans Serif"/>
      <w:sz w:val="16"/>
    </w:rPr>
  </w:style>
  <w:style w:type="paragraph" w:customStyle="1" w:styleId="Style101">
    <w:name w:val="Стиль Style10 + Черный"/>
    <w:basedOn w:val="a2"/>
    <w:next w:val="a2"/>
    <w:uiPriority w:val="99"/>
    <w:qFormat/>
    <w:rsid w:val="002B166D"/>
    <w:pPr>
      <w:widowControl/>
      <w:snapToGrid/>
      <w:spacing w:before="0" w:after="0"/>
    </w:pPr>
    <w:rPr>
      <w:rFonts w:eastAsia="Times New Roman"/>
      <w:color w:val="000000"/>
      <w:szCs w:val="24"/>
    </w:rPr>
  </w:style>
  <w:style w:type="paragraph" w:customStyle="1" w:styleId="Style1010">
    <w:name w:val="Стиль Style10 + Черный1"/>
    <w:basedOn w:val="a2"/>
    <w:next w:val="a2"/>
    <w:uiPriority w:val="99"/>
    <w:qFormat/>
    <w:rsid w:val="002B166D"/>
    <w:pPr>
      <w:widowControl/>
      <w:snapToGrid/>
      <w:spacing w:before="0" w:after="0"/>
    </w:pPr>
    <w:rPr>
      <w:rFonts w:eastAsia="Times New Roman"/>
      <w:color w:val="000000"/>
      <w:szCs w:val="24"/>
    </w:rPr>
  </w:style>
  <w:style w:type="character" w:customStyle="1" w:styleId="FontStyle79">
    <w:name w:val="Font Style79"/>
    <w:uiPriority w:val="99"/>
    <w:qFormat/>
    <w:rsid w:val="002B166D"/>
    <w:rPr>
      <w:rFonts w:ascii="MS Reference Sans Serif" w:hAnsi="MS Reference Sans Serif"/>
      <w:sz w:val="22"/>
    </w:rPr>
  </w:style>
  <w:style w:type="paragraph" w:customStyle="1" w:styleId="Style48">
    <w:name w:val="Style48"/>
    <w:basedOn w:val="a2"/>
    <w:uiPriority w:val="99"/>
    <w:qFormat/>
    <w:rsid w:val="002B166D"/>
    <w:pPr>
      <w:autoSpaceDE w:val="0"/>
      <w:autoSpaceDN w:val="0"/>
      <w:adjustRightInd w:val="0"/>
      <w:snapToGrid/>
      <w:spacing w:before="0" w:after="0"/>
    </w:pPr>
    <w:rPr>
      <w:rFonts w:eastAsia="Times New Roman"/>
      <w:szCs w:val="24"/>
    </w:rPr>
  </w:style>
  <w:style w:type="character" w:customStyle="1" w:styleId="WW8Num2z1">
    <w:name w:val="WW8Num2z1"/>
    <w:uiPriority w:val="99"/>
    <w:qFormat/>
    <w:rsid w:val="002B166D"/>
    <w:rPr>
      <w:rFonts w:ascii="Times New Roman" w:hAnsi="Times New Roman"/>
    </w:rPr>
  </w:style>
  <w:style w:type="paragraph" w:customStyle="1" w:styleId="Textbody0">
    <w:name w:val="Text body"/>
    <w:basedOn w:val="Standard"/>
    <w:uiPriority w:val="99"/>
    <w:qFormat/>
    <w:rsid w:val="002B166D"/>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2B166D"/>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2B166D"/>
    <w:pPr>
      <w:autoSpaceDE w:val="0"/>
      <w:autoSpaceDN w:val="0"/>
      <w:adjustRightInd w:val="0"/>
      <w:spacing w:line="240" w:lineRule="auto"/>
      <w:ind w:firstLine="340"/>
      <w:jc w:val="both"/>
    </w:pPr>
    <w:rPr>
      <w:rFonts w:ascii="TimesET" w:eastAsia="Calibri"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2B166D"/>
    <w:rPr>
      <w:rFonts w:ascii="TimesET" w:eastAsia="Calibri" w:hAnsi="TimesET" w:cs="Times New Roman"/>
      <w:color w:val="000000"/>
      <w:sz w:val="19"/>
      <w:szCs w:val="20"/>
      <w:lang w:eastAsia="ru-RU"/>
    </w:rPr>
  </w:style>
  <w:style w:type="character" w:customStyle="1" w:styleId="331">
    <w:name w:val="Знак3 Знак Знак3"/>
    <w:uiPriority w:val="99"/>
    <w:qFormat/>
    <w:locked/>
    <w:rsid w:val="002B166D"/>
    <w:rPr>
      <w:rFonts w:ascii="Courier New" w:hAnsi="Courier New"/>
      <w:lang w:val="ru-RU" w:eastAsia="ru-RU"/>
    </w:rPr>
  </w:style>
  <w:style w:type="character" w:customStyle="1" w:styleId="WW8Num2z2">
    <w:name w:val="WW8Num2z2"/>
    <w:uiPriority w:val="99"/>
    <w:qFormat/>
    <w:rsid w:val="002B166D"/>
    <w:rPr>
      <w:rFonts w:ascii="Wingdings" w:hAnsi="Wingdings"/>
    </w:rPr>
  </w:style>
  <w:style w:type="character" w:customStyle="1" w:styleId="WW8Num3z2">
    <w:name w:val="WW8Num3z2"/>
    <w:uiPriority w:val="99"/>
    <w:qFormat/>
    <w:rsid w:val="002B166D"/>
    <w:rPr>
      <w:rFonts w:ascii="Wingdings" w:hAnsi="Wingdings"/>
    </w:rPr>
  </w:style>
  <w:style w:type="character" w:customStyle="1" w:styleId="WW8Num3z3">
    <w:name w:val="WW8Num3z3"/>
    <w:uiPriority w:val="99"/>
    <w:qFormat/>
    <w:rsid w:val="002B166D"/>
    <w:rPr>
      <w:rFonts w:ascii="Symbol" w:hAnsi="Symbol"/>
    </w:rPr>
  </w:style>
  <w:style w:type="character" w:customStyle="1" w:styleId="WW8Num12z1">
    <w:name w:val="WW8Num12z1"/>
    <w:uiPriority w:val="99"/>
    <w:qFormat/>
    <w:rsid w:val="002B166D"/>
    <w:rPr>
      <w:b/>
    </w:rPr>
  </w:style>
  <w:style w:type="character" w:customStyle="1" w:styleId="WW8Num12z5">
    <w:name w:val="WW8Num12z5"/>
    <w:uiPriority w:val="99"/>
    <w:qFormat/>
    <w:rsid w:val="002B166D"/>
  </w:style>
  <w:style w:type="character" w:customStyle="1" w:styleId="WW8Num12z6">
    <w:name w:val="WW8Num12z6"/>
    <w:uiPriority w:val="99"/>
    <w:qFormat/>
    <w:rsid w:val="002B166D"/>
  </w:style>
  <w:style w:type="character" w:customStyle="1" w:styleId="WW8Num12z7">
    <w:name w:val="WW8Num12z7"/>
    <w:uiPriority w:val="99"/>
    <w:qFormat/>
    <w:rsid w:val="002B166D"/>
  </w:style>
  <w:style w:type="character" w:customStyle="1" w:styleId="WW8Num12z8">
    <w:name w:val="WW8Num12z8"/>
    <w:uiPriority w:val="99"/>
    <w:qFormat/>
    <w:rsid w:val="002B166D"/>
  </w:style>
  <w:style w:type="character" w:customStyle="1" w:styleId="WW8Num17z2">
    <w:name w:val="WW8Num17z2"/>
    <w:uiPriority w:val="99"/>
    <w:qFormat/>
    <w:rsid w:val="002B166D"/>
  </w:style>
  <w:style w:type="character" w:customStyle="1" w:styleId="WW8Num17z3">
    <w:name w:val="WW8Num17z3"/>
    <w:uiPriority w:val="99"/>
    <w:qFormat/>
    <w:rsid w:val="002B166D"/>
  </w:style>
  <w:style w:type="character" w:customStyle="1" w:styleId="WW8Num17z4">
    <w:name w:val="WW8Num17z4"/>
    <w:uiPriority w:val="99"/>
    <w:qFormat/>
    <w:rsid w:val="002B166D"/>
  </w:style>
  <w:style w:type="character" w:customStyle="1" w:styleId="WW8Num17z5">
    <w:name w:val="WW8Num17z5"/>
    <w:uiPriority w:val="99"/>
    <w:qFormat/>
    <w:rsid w:val="002B166D"/>
  </w:style>
  <w:style w:type="character" w:customStyle="1" w:styleId="WW8Num17z6">
    <w:name w:val="WW8Num17z6"/>
    <w:uiPriority w:val="99"/>
    <w:qFormat/>
    <w:rsid w:val="002B166D"/>
  </w:style>
  <w:style w:type="character" w:customStyle="1" w:styleId="WW8Num17z7">
    <w:name w:val="WW8Num17z7"/>
    <w:uiPriority w:val="99"/>
    <w:qFormat/>
    <w:rsid w:val="002B166D"/>
  </w:style>
  <w:style w:type="character" w:customStyle="1" w:styleId="WW8Num17z8">
    <w:name w:val="WW8Num17z8"/>
    <w:uiPriority w:val="99"/>
    <w:qFormat/>
    <w:rsid w:val="002B166D"/>
  </w:style>
  <w:style w:type="character" w:customStyle="1" w:styleId="WW8Num20z0">
    <w:name w:val="WW8Num20z0"/>
    <w:uiPriority w:val="99"/>
    <w:qFormat/>
    <w:rsid w:val="002B166D"/>
  </w:style>
  <w:style w:type="character" w:customStyle="1" w:styleId="WW8Num21z0">
    <w:name w:val="WW8Num21z0"/>
    <w:uiPriority w:val="99"/>
    <w:qFormat/>
    <w:rsid w:val="002B166D"/>
  </w:style>
  <w:style w:type="character" w:customStyle="1" w:styleId="WW8Num21z1">
    <w:name w:val="WW8Num21z1"/>
    <w:uiPriority w:val="99"/>
    <w:qFormat/>
    <w:rsid w:val="002B166D"/>
  </w:style>
  <w:style w:type="character" w:customStyle="1" w:styleId="WW8Num21z2">
    <w:name w:val="WW8Num21z2"/>
    <w:uiPriority w:val="99"/>
    <w:qFormat/>
    <w:rsid w:val="002B166D"/>
  </w:style>
  <w:style w:type="character" w:customStyle="1" w:styleId="WW8Num21z3">
    <w:name w:val="WW8Num21z3"/>
    <w:uiPriority w:val="99"/>
    <w:qFormat/>
    <w:rsid w:val="002B166D"/>
  </w:style>
  <w:style w:type="character" w:customStyle="1" w:styleId="WW8Num21z4">
    <w:name w:val="WW8Num21z4"/>
    <w:uiPriority w:val="99"/>
    <w:qFormat/>
    <w:rsid w:val="002B166D"/>
  </w:style>
  <w:style w:type="character" w:customStyle="1" w:styleId="WW8Num21z5">
    <w:name w:val="WW8Num21z5"/>
    <w:uiPriority w:val="99"/>
    <w:qFormat/>
    <w:rsid w:val="002B166D"/>
  </w:style>
  <w:style w:type="character" w:customStyle="1" w:styleId="WW8Num21z6">
    <w:name w:val="WW8Num21z6"/>
    <w:uiPriority w:val="99"/>
    <w:qFormat/>
    <w:rsid w:val="002B166D"/>
  </w:style>
  <w:style w:type="character" w:customStyle="1" w:styleId="WW8Num21z7">
    <w:name w:val="WW8Num21z7"/>
    <w:uiPriority w:val="99"/>
    <w:qFormat/>
    <w:rsid w:val="002B166D"/>
  </w:style>
  <w:style w:type="character" w:customStyle="1" w:styleId="WW8Num21z8">
    <w:name w:val="WW8Num21z8"/>
    <w:uiPriority w:val="99"/>
    <w:qFormat/>
    <w:rsid w:val="002B166D"/>
  </w:style>
  <w:style w:type="character" w:customStyle="1" w:styleId="WW8Num22z0">
    <w:name w:val="WW8Num22z0"/>
    <w:uiPriority w:val="99"/>
    <w:qFormat/>
    <w:rsid w:val="002B166D"/>
    <w:rPr>
      <w:rFonts w:ascii="Symbol" w:hAnsi="Symbol"/>
    </w:rPr>
  </w:style>
  <w:style w:type="character" w:customStyle="1" w:styleId="WW8Num22z1">
    <w:name w:val="WW8Num22z1"/>
    <w:uiPriority w:val="99"/>
    <w:qFormat/>
    <w:rsid w:val="002B166D"/>
    <w:rPr>
      <w:rFonts w:ascii="Courier New" w:hAnsi="Courier New"/>
    </w:rPr>
  </w:style>
  <w:style w:type="character" w:customStyle="1" w:styleId="WW8Num22z2">
    <w:name w:val="WW8Num22z2"/>
    <w:uiPriority w:val="99"/>
    <w:qFormat/>
    <w:rsid w:val="002B166D"/>
    <w:rPr>
      <w:rFonts w:ascii="Wingdings" w:hAnsi="Wingdings"/>
    </w:rPr>
  </w:style>
  <w:style w:type="character" w:customStyle="1" w:styleId="WW8Num23z0">
    <w:name w:val="WW8Num23z0"/>
    <w:uiPriority w:val="99"/>
    <w:qFormat/>
    <w:rsid w:val="002B166D"/>
  </w:style>
  <w:style w:type="character" w:customStyle="1" w:styleId="WW8Num23z1">
    <w:name w:val="WW8Num23z1"/>
    <w:uiPriority w:val="99"/>
    <w:qFormat/>
    <w:rsid w:val="002B166D"/>
  </w:style>
  <w:style w:type="character" w:customStyle="1" w:styleId="WW8Num23z2">
    <w:name w:val="WW8Num23z2"/>
    <w:uiPriority w:val="99"/>
    <w:qFormat/>
    <w:rsid w:val="002B166D"/>
  </w:style>
  <w:style w:type="character" w:customStyle="1" w:styleId="WW8Num23z3">
    <w:name w:val="WW8Num23z3"/>
    <w:uiPriority w:val="99"/>
    <w:qFormat/>
    <w:rsid w:val="002B166D"/>
  </w:style>
  <w:style w:type="character" w:customStyle="1" w:styleId="WW8Num23z4">
    <w:name w:val="WW8Num23z4"/>
    <w:uiPriority w:val="99"/>
    <w:qFormat/>
    <w:rsid w:val="002B166D"/>
  </w:style>
  <w:style w:type="character" w:customStyle="1" w:styleId="WW8Num23z5">
    <w:name w:val="WW8Num23z5"/>
    <w:uiPriority w:val="99"/>
    <w:qFormat/>
    <w:rsid w:val="002B166D"/>
  </w:style>
  <w:style w:type="character" w:customStyle="1" w:styleId="WW8Num23z6">
    <w:name w:val="WW8Num23z6"/>
    <w:uiPriority w:val="99"/>
    <w:qFormat/>
    <w:rsid w:val="002B166D"/>
  </w:style>
  <w:style w:type="character" w:customStyle="1" w:styleId="WW8Num23z7">
    <w:name w:val="WW8Num23z7"/>
    <w:uiPriority w:val="99"/>
    <w:qFormat/>
    <w:rsid w:val="002B166D"/>
  </w:style>
  <w:style w:type="character" w:customStyle="1" w:styleId="WW8Num23z8">
    <w:name w:val="WW8Num23z8"/>
    <w:uiPriority w:val="99"/>
    <w:qFormat/>
    <w:rsid w:val="002B166D"/>
  </w:style>
  <w:style w:type="character" w:customStyle="1" w:styleId="WW8Num24z0">
    <w:name w:val="WW8Num24z0"/>
    <w:uiPriority w:val="99"/>
    <w:qFormat/>
    <w:rsid w:val="002B166D"/>
    <w:rPr>
      <w:rFonts w:ascii="Symbol" w:hAnsi="Symbol"/>
      <w:sz w:val="24"/>
    </w:rPr>
  </w:style>
  <w:style w:type="character" w:customStyle="1" w:styleId="WW8Num24z1">
    <w:name w:val="WW8Num24z1"/>
    <w:uiPriority w:val="99"/>
    <w:qFormat/>
    <w:rsid w:val="002B166D"/>
    <w:rPr>
      <w:rFonts w:ascii="Courier New" w:hAnsi="Courier New"/>
    </w:rPr>
  </w:style>
  <w:style w:type="character" w:customStyle="1" w:styleId="WW8Num24z2">
    <w:name w:val="WW8Num24z2"/>
    <w:uiPriority w:val="99"/>
    <w:qFormat/>
    <w:rsid w:val="002B166D"/>
    <w:rPr>
      <w:rFonts w:ascii="Wingdings" w:hAnsi="Wingdings"/>
    </w:rPr>
  </w:style>
  <w:style w:type="character" w:customStyle="1" w:styleId="WW8Num24z3">
    <w:name w:val="WW8Num24z3"/>
    <w:uiPriority w:val="99"/>
    <w:qFormat/>
    <w:rsid w:val="002B166D"/>
    <w:rPr>
      <w:rFonts w:ascii="Symbol" w:hAnsi="Symbol"/>
    </w:rPr>
  </w:style>
  <w:style w:type="character" w:customStyle="1" w:styleId="WW8Num25z0">
    <w:name w:val="WW8Num25z0"/>
    <w:uiPriority w:val="99"/>
    <w:qFormat/>
    <w:rsid w:val="002B166D"/>
    <w:rPr>
      <w:rFonts w:ascii="Symbol" w:hAnsi="Symbol"/>
      <w:color w:val="auto"/>
    </w:rPr>
  </w:style>
  <w:style w:type="character" w:customStyle="1" w:styleId="WW8Num25z1">
    <w:name w:val="WW8Num25z1"/>
    <w:uiPriority w:val="99"/>
    <w:qFormat/>
    <w:rsid w:val="002B166D"/>
    <w:rPr>
      <w:rFonts w:ascii="Courier New" w:hAnsi="Courier New"/>
    </w:rPr>
  </w:style>
  <w:style w:type="character" w:customStyle="1" w:styleId="WW8Num25z2">
    <w:name w:val="WW8Num25z2"/>
    <w:uiPriority w:val="99"/>
    <w:qFormat/>
    <w:rsid w:val="002B166D"/>
    <w:rPr>
      <w:rFonts w:ascii="Wingdings" w:hAnsi="Wingdings"/>
    </w:rPr>
  </w:style>
  <w:style w:type="character" w:customStyle="1" w:styleId="WW8Num25z3">
    <w:name w:val="WW8Num25z3"/>
    <w:uiPriority w:val="99"/>
    <w:qFormat/>
    <w:rsid w:val="002B166D"/>
    <w:rPr>
      <w:rFonts w:ascii="Symbol" w:hAnsi="Symbol"/>
    </w:rPr>
  </w:style>
  <w:style w:type="character" w:customStyle="1" w:styleId="WW8Num26z0">
    <w:name w:val="WW8Num26z0"/>
    <w:uiPriority w:val="99"/>
    <w:qFormat/>
    <w:rsid w:val="002B166D"/>
    <w:rPr>
      <w:rFonts w:ascii="Symbol" w:hAnsi="Symbol"/>
    </w:rPr>
  </w:style>
  <w:style w:type="character" w:customStyle="1" w:styleId="WW8Num26z1">
    <w:name w:val="WW8Num26z1"/>
    <w:uiPriority w:val="99"/>
    <w:qFormat/>
    <w:rsid w:val="002B166D"/>
    <w:rPr>
      <w:rFonts w:ascii="Courier New" w:hAnsi="Courier New"/>
    </w:rPr>
  </w:style>
  <w:style w:type="character" w:customStyle="1" w:styleId="WW8Num26z2">
    <w:name w:val="WW8Num26z2"/>
    <w:uiPriority w:val="99"/>
    <w:qFormat/>
    <w:rsid w:val="002B166D"/>
    <w:rPr>
      <w:rFonts w:ascii="Wingdings" w:hAnsi="Wingdings"/>
    </w:rPr>
  </w:style>
  <w:style w:type="character" w:customStyle="1" w:styleId="WW8Num27z0">
    <w:name w:val="WW8Num27z0"/>
    <w:uiPriority w:val="99"/>
    <w:qFormat/>
    <w:rsid w:val="002B166D"/>
  </w:style>
  <w:style w:type="character" w:customStyle="1" w:styleId="WW8Num27z1">
    <w:name w:val="WW8Num27z1"/>
    <w:uiPriority w:val="99"/>
    <w:qFormat/>
    <w:rsid w:val="002B166D"/>
  </w:style>
  <w:style w:type="character" w:customStyle="1" w:styleId="WW8Num27z2">
    <w:name w:val="WW8Num27z2"/>
    <w:uiPriority w:val="99"/>
    <w:qFormat/>
    <w:rsid w:val="002B166D"/>
  </w:style>
  <w:style w:type="character" w:customStyle="1" w:styleId="WW8Num27z3">
    <w:name w:val="WW8Num27z3"/>
    <w:uiPriority w:val="99"/>
    <w:qFormat/>
    <w:rsid w:val="002B166D"/>
  </w:style>
  <w:style w:type="character" w:customStyle="1" w:styleId="WW8Num27z4">
    <w:name w:val="WW8Num27z4"/>
    <w:uiPriority w:val="99"/>
    <w:qFormat/>
    <w:rsid w:val="002B166D"/>
  </w:style>
  <w:style w:type="character" w:customStyle="1" w:styleId="WW8Num27z5">
    <w:name w:val="WW8Num27z5"/>
    <w:uiPriority w:val="99"/>
    <w:qFormat/>
    <w:rsid w:val="002B166D"/>
  </w:style>
  <w:style w:type="character" w:customStyle="1" w:styleId="WW8Num27z6">
    <w:name w:val="WW8Num27z6"/>
    <w:uiPriority w:val="99"/>
    <w:qFormat/>
    <w:rsid w:val="002B166D"/>
  </w:style>
  <w:style w:type="character" w:customStyle="1" w:styleId="WW8Num27z7">
    <w:name w:val="WW8Num27z7"/>
    <w:uiPriority w:val="99"/>
    <w:qFormat/>
    <w:rsid w:val="002B166D"/>
  </w:style>
  <w:style w:type="character" w:customStyle="1" w:styleId="WW8Num27z8">
    <w:name w:val="WW8Num27z8"/>
    <w:uiPriority w:val="99"/>
    <w:qFormat/>
    <w:rsid w:val="002B166D"/>
  </w:style>
  <w:style w:type="character" w:customStyle="1" w:styleId="WW8Num28z0">
    <w:name w:val="WW8Num28z0"/>
    <w:uiPriority w:val="99"/>
    <w:qFormat/>
    <w:rsid w:val="002B166D"/>
  </w:style>
  <w:style w:type="character" w:customStyle="1" w:styleId="WW8Num28z1">
    <w:name w:val="WW8Num28z1"/>
    <w:uiPriority w:val="99"/>
    <w:qFormat/>
    <w:rsid w:val="002B166D"/>
    <w:rPr>
      <w:rFonts w:ascii="Symbol" w:hAnsi="Symbol"/>
      <w:sz w:val="24"/>
    </w:rPr>
  </w:style>
  <w:style w:type="character" w:customStyle="1" w:styleId="WW8Num28z2">
    <w:name w:val="WW8Num28z2"/>
    <w:uiPriority w:val="99"/>
    <w:qFormat/>
    <w:rsid w:val="002B166D"/>
  </w:style>
  <w:style w:type="character" w:customStyle="1" w:styleId="WW8Num28z3">
    <w:name w:val="WW8Num28z3"/>
    <w:uiPriority w:val="99"/>
    <w:qFormat/>
    <w:rsid w:val="002B166D"/>
  </w:style>
  <w:style w:type="character" w:customStyle="1" w:styleId="WW8Num28z4">
    <w:name w:val="WW8Num28z4"/>
    <w:uiPriority w:val="99"/>
    <w:qFormat/>
    <w:rsid w:val="002B166D"/>
  </w:style>
  <w:style w:type="character" w:customStyle="1" w:styleId="WW8Num28z5">
    <w:name w:val="WW8Num28z5"/>
    <w:uiPriority w:val="99"/>
    <w:qFormat/>
    <w:rsid w:val="002B166D"/>
  </w:style>
  <w:style w:type="character" w:customStyle="1" w:styleId="WW8Num28z6">
    <w:name w:val="WW8Num28z6"/>
    <w:uiPriority w:val="99"/>
    <w:qFormat/>
    <w:rsid w:val="002B166D"/>
  </w:style>
  <w:style w:type="character" w:customStyle="1" w:styleId="WW8Num28z7">
    <w:name w:val="WW8Num28z7"/>
    <w:uiPriority w:val="99"/>
    <w:qFormat/>
    <w:rsid w:val="002B166D"/>
  </w:style>
  <w:style w:type="character" w:customStyle="1" w:styleId="WW8Num28z8">
    <w:name w:val="WW8Num28z8"/>
    <w:uiPriority w:val="99"/>
    <w:qFormat/>
    <w:rsid w:val="002B166D"/>
  </w:style>
  <w:style w:type="character" w:customStyle="1" w:styleId="WW8Num29z0">
    <w:name w:val="WW8Num29z0"/>
    <w:uiPriority w:val="99"/>
    <w:qFormat/>
    <w:rsid w:val="002B166D"/>
  </w:style>
  <w:style w:type="character" w:customStyle="1" w:styleId="WW8Num29z1">
    <w:name w:val="WW8Num29z1"/>
    <w:uiPriority w:val="99"/>
    <w:qFormat/>
    <w:rsid w:val="002B166D"/>
  </w:style>
  <w:style w:type="character" w:customStyle="1" w:styleId="WW8Num29z2">
    <w:name w:val="WW8Num29z2"/>
    <w:uiPriority w:val="99"/>
    <w:qFormat/>
    <w:rsid w:val="002B166D"/>
  </w:style>
  <w:style w:type="character" w:customStyle="1" w:styleId="WW8Num29z3">
    <w:name w:val="WW8Num29z3"/>
    <w:uiPriority w:val="99"/>
    <w:qFormat/>
    <w:rsid w:val="002B166D"/>
  </w:style>
  <w:style w:type="character" w:customStyle="1" w:styleId="WW8Num29z4">
    <w:name w:val="WW8Num29z4"/>
    <w:uiPriority w:val="99"/>
    <w:qFormat/>
    <w:rsid w:val="002B166D"/>
  </w:style>
  <w:style w:type="character" w:customStyle="1" w:styleId="WW8Num29z5">
    <w:name w:val="WW8Num29z5"/>
    <w:uiPriority w:val="99"/>
    <w:qFormat/>
    <w:rsid w:val="002B166D"/>
  </w:style>
  <w:style w:type="character" w:customStyle="1" w:styleId="WW8Num29z6">
    <w:name w:val="WW8Num29z6"/>
    <w:uiPriority w:val="99"/>
    <w:qFormat/>
    <w:rsid w:val="002B166D"/>
  </w:style>
  <w:style w:type="character" w:customStyle="1" w:styleId="WW8Num29z7">
    <w:name w:val="WW8Num29z7"/>
    <w:uiPriority w:val="99"/>
    <w:qFormat/>
    <w:rsid w:val="002B166D"/>
  </w:style>
  <w:style w:type="character" w:customStyle="1" w:styleId="WW8Num29z8">
    <w:name w:val="WW8Num29z8"/>
    <w:uiPriority w:val="99"/>
    <w:qFormat/>
    <w:rsid w:val="002B166D"/>
  </w:style>
  <w:style w:type="character" w:customStyle="1" w:styleId="WW8Num30z0">
    <w:name w:val="WW8Num30z0"/>
    <w:uiPriority w:val="99"/>
    <w:qFormat/>
    <w:rsid w:val="002B166D"/>
    <w:rPr>
      <w:rFonts w:ascii="Wingdings" w:hAnsi="Wingdings"/>
    </w:rPr>
  </w:style>
  <w:style w:type="character" w:customStyle="1" w:styleId="WW8Num30z1">
    <w:name w:val="WW8Num30z1"/>
    <w:uiPriority w:val="99"/>
    <w:qFormat/>
    <w:rsid w:val="002B166D"/>
    <w:rPr>
      <w:rFonts w:ascii="Courier New" w:hAnsi="Courier New"/>
    </w:rPr>
  </w:style>
  <w:style w:type="character" w:customStyle="1" w:styleId="WW8Num30z3">
    <w:name w:val="WW8Num30z3"/>
    <w:uiPriority w:val="99"/>
    <w:qFormat/>
    <w:rsid w:val="002B166D"/>
    <w:rPr>
      <w:rFonts w:ascii="Symbol" w:hAnsi="Symbol"/>
    </w:rPr>
  </w:style>
  <w:style w:type="character" w:customStyle="1" w:styleId="WW8Num31z0">
    <w:name w:val="WW8Num31z0"/>
    <w:uiPriority w:val="99"/>
    <w:qFormat/>
    <w:rsid w:val="002B166D"/>
    <w:rPr>
      <w:rFonts w:ascii="Wingdings" w:hAnsi="Wingdings"/>
    </w:rPr>
  </w:style>
  <w:style w:type="character" w:customStyle="1" w:styleId="WW8Num31z1">
    <w:name w:val="WW8Num31z1"/>
    <w:uiPriority w:val="99"/>
    <w:qFormat/>
    <w:rsid w:val="002B166D"/>
    <w:rPr>
      <w:rFonts w:ascii="Courier New" w:hAnsi="Courier New"/>
    </w:rPr>
  </w:style>
  <w:style w:type="character" w:customStyle="1" w:styleId="WW8Num31z3">
    <w:name w:val="WW8Num31z3"/>
    <w:uiPriority w:val="99"/>
    <w:qFormat/>
    <w:rsid w:val="002B166D"/>
    <w:rPr>
      <w:rFonts w:ascii="Symbol" w:hAnsi="Symbol"/>
    </w:rPr>
  </w:style>
  <w:style w:type="character" w:customStyle="1" w:styleId="WW8Num32z0">
    <w:name w:val="WW8Num32z0"/>
    <w:uiPriority w:val="99"/>
    <w:qFormat/>
    <w:rsid w:val="002B166D"/>
  </w:style>
  <w:style w:type="character" w:customStyle="1" w:styleId="WW8Num32z1">
    <w:name w:val="WW8Num32z1"/>
    <w:uiPriority w:val="99"/>
    <w:qFormat/>
    <w:rsid w:val="002B166D"/>
    <w:rPr>
      <w:rFonts w:ascii="Courier New" w:hAnsi="Courier New"/>
    </w:rPr>
  </w:style>
  <w:style w:type="character" w:customStyle="1" w:styleId="WW8Num32z2">
    <w:name w:val="WW8Num32z2"/>
    <w:uiPriority w:val="99"/>
    <w:qFormat/>
    <w:rsid w:val="002B166D"/>
    <w:rPr>
      <w:rFonts w:ascii="Wingdings" w:hAnsi="Wingdings"/>
    </w:rPr>
  </w:style>
  <w:style w:type="character" w:customStyle="1" w:styleId="WW8Num32z3">
    <w:name w:val="WW8Num32z3"/>
    <w:uiPriority w:val="99"/>
    <w:qFormat/>
    <w:rsid w:val="002B166D"/>
    <w:rPr>
      <w:rFonts w:ascii="Symbol" w:hAnsi="Symbol"/>
    </w:rPr>
  </w:style>
  <w:style w:type="paragraph" w:customStyle="1" w:styleId="affffffffd">
    <w:name w:val="Содержимое врезки"/>
    <w:basedOn w:val="a2"/>
    <w:uiPriority w:val="99"/>
    <w:qFormat/>
    <w:rsid w:val="002B166D"/>
    <w:pPr>
      <w:widowControl/>
      <w:suppressAutoHyphens/>
      <w:snapToGrid/>
      <w:spacing w:before="0" w:after="0"/>
    </w:pPr>
    <w:rPr>
      <w:rFonts w:eastAsia="Times New Roman"/>
      <w:szCs w:val="24"/>
      <w:lang w:eastAsia="zh-CN"/>
    </w:rPr>
  </w:style>
  <w:style w:type="paragraph" w:customStyle="1" w:styleId="text1">
    <w:name w:val="text1"/>
    <w:basedOn w:val="a2"/>
    <w:uiPriority w:val="99"/>
    <w:qFormat/>
    <w:rsid w:val="002B166D"/>
    <w:pPr>
      <w:widowControl/>
      <w:snapToGrid/>
      <w:spacing w:before="0" w:after="300"/>
    </w:pPr>
    <w:rPr>
      <w:rFonts w:eastAsia="Times New Roman"/>
      <w:szCs w:val="24"/>
    </w:rPr>
  </w:style>
  <w:style w:type="character" w:customStyle="1" w:styleId="FontStyle310">
    <w:name w:val="Font Style310"/>
    <w:uiPriority w:val="99"/>
    <w:qFormat/>
    <w:rsid w:val="002B166D"/>
    <w:rPr>
      <w:rFonts w:ascii="Times New Roman" w:hAnsi="Times New Roman"/>
      <w:sz w:val="18"/>
    </w:rPr>
  </w:style>
  <w:style w:type="paragraph" w:customStyle="1" w:styleId="2121">
    <w:name w:val="Стиль Заголовок 2 + 12 пт"/>
    <w:basedOn w:val="20"/>
    <w:uiPriority w:val="99"/>
    <w:qFormat/>
    <w:rsid w:val="002B166D"/>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bCs/>
      <w:kern w:val="32"/>
      <w:sz w:val="24"/>
      <w:szCs w:val="32"/>
    </w:rPr>
  </w:style>
  <w:style w:type="paragraph" w:customStyle="1" w:styleId="affffffffe">
    <w:name w:val="Базовый"/>
    <w:uiPriority w:val="99"/>
    <w:qFormat/>
    <w:rsid w:val="002B166D"/>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2B166D"/>
    <w:rPr>
      <w:color w:val="0000FF"/>
      <w:u w:val="single"/>
    </w:rPr>
  </w:style>
  <w:style w:type="character" w:customStyle="1" w:styleId="textmaincenter">
    <w:name w:val="textmain_center"/>
    <w:basedOn w:val="a3"/>
    <w:uiPriority w:val="99"/>
    <w:qFormat/>
    <w:rsid w:val="002B166D"/>
    <w:rPr>
      <w:rFonts w:cs="Times New Roman"/>
    </w:rPr>
  </w:style>
  <w:style w:type="character" w:customStyle="1" w:styleId="WW8Num2z3">
    <w:name w:val="WW8Num2z3"/>
    <w:uiPriority w:val="99"/>
    <w:qFormat/>
    <w:rsid w:val="002B166D"/>
  </w:style>
  <w:style w:type="character" w:customStyle="1" w:styleId="WW8Num2z4">
    <w:name w:val="WW8Num2z4"/>
    <w:uiPriority w:val="99"/>
    <w:qFormat/>
    <w:rsid w:val="002B166D"/>
  </w:style>
  <w:style w:type="character" w:customStyle="1" w:styleId="WW8Num2z5">
    <w:name w:val="WW8Num2z5"/>
    <w:uiPriority w:val="99"/>
    <w:qFormat/>
    <w:rsid w:val="002B166D"/>
  </w:style>
  <w:style w:type="character" w:customStyle="1" w:styleId="WW8Num2z6">
    <w:name w:val="WW8Num2z6"/>
    <w:uiPriority w:val="99"/>
    <w:qFormat/>
    <w:rsid w:val="002B166D"/>
  </w:style>
  <w:style w:type="character" w:customStyle="1" w:styleId="WW8Num2z7">
    <w:name w:val="WW8Num2z7"/>
    <w:uiPriority w:val="99"/>
    <w:qFormat/>
    <w:rsid w:val="002B166D"/>
  </w:style>
  <w:style w:type="character" w:customStyle="1" w:styleId="WW8Num2z8">
    <w:name w:val="WW8Num2z8"/>
    <w:uiPriority w:val="99"/>
    <w:qFormat/>
    <w:rsid w:val="002B166D"/>
  </w:style>
  <w:style w:type="character" w:customStyle="1" w:styleId="WW8Num3z4">
    <w:name w:val="WW8Num3z4"/>
    <w:uiPriority w:val="99"/>
    <w:qFormat/>
    <w:rsid w:val="002B166D"/>
  </w:style>
  <w:style w:type="character" w:customStyle="1" w:styleId="WW8Num3z5">
    <w:name w:val="WW8Num3z5"/>
    <w:uiPriority w:val="99"/>
    <w:qFormat/>
    <w:rsid w:val="002B166D"/>
  </w:style>
  <w:style w:type="character" w:customStyle="1" w:styleId="WW8Num3z6">
    <w:name w:val="WW8Num3z6"/>
    <w:uiPriority w:val="99"/>
    <w:qFormat/>
    <w:rsid w:val="002B166D"/>
  </w:style>
  <w:style w:type="character" w:customStyle="1" w:styleId="WW8Num3z7">
    <w:name w:val="WW8Num3z7"/>
    <w:uiPriority w:val="99"/>
    <w:qFormat/>
    <w:rsid w:val="002B166D"/>
  </w:style>
  <w:style w:type="character" w:customStyle="1" w:styleId="WW8Num3z8">
    <w:name w:val="WW8Num3z8"/>
    <w:uiPriority w:val="99"/>
    <w:qFormat/>
    <w:rsid w:val="002B166D"/>
  </w:style>
  <w:style w:type="paragraph" w:customStyle="1" w:styleId="LO-Normal">
    <w:name w:val="LO-Normal"/>
    <w:uiPriority w:val="99"/>
    <w:qFormat/>
    <w:rsid w:val="002B166D"/>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uiPriority w:val="99"/>
    <w:qFormat/>
    <w:rsid w:val="002B166D"/>
    <w:rPr>
      <w:rFonts w:ascii="Times New Roman" w:hAnsi="Times New Roman"/>
      <w:sz w:val="24"/>
    </w:rPr>
  </w:style>
  <w:style w:type="paragraph" w:customStyle="1" w:styleId="afffffffff0">
    <w:name w:val="Стиль Основной текст"/>
    <w:basedOn w:val="a2"/>
    <w:uiPriority w:val="99"/>
    <w:qFormat/>
    <w:rsid w:val="002B166D"/>
    <w:pPr>
      <w:widowControl/>
      <w:snapToGrid/>
      <w:spacing w:before="0" w:after="0"/>
    </w:pPr>
    <w:rPr>
      <w:rFonts w:eastAsia="Times New Roman"/>
    </w:rPr>
  </w:style>
  <w:style w:type="paragraph" w:customStyle="1" w:styleId="afffffffff1">
    <w:name w:val="Основа"/>
    <w:basedOn w:val="a2"/>
    <w:uiPriority w:val="99"/>
    <w:qFormat/>
    <w:rsid w:val="002B166D"/>
    <w:pPr>
      <w:widowControl/>
      <w:snapToGrid/>
      <w:spacing w:before="0" w:after="0"/>
      <w:ind w:firstLine="709"/>
      <w:jc w:val="both"/>
    </w:pPr>
    <w:rPr>
      <w:rFonts w:ascii="Verdana" w:eastAsia="Times New Roman" w:hAnsi="Verdana"/>
      <w:bCs/>
      <w:sz w:val="20"/>
    </w:rPr>
  </w:style>
  <w:style w:type="paragraph" w:customStyle="1" w:styleId="1271">
    <w:name w:val="Стиль По ширине Первая строка:  127 см Междустр.интервал:  полут..."/>
    <w:basedOn w:val="a2"/>
    <w:uiPriority w:val="99"/>
    <w:qFormat/>
    <w:rsid w:val="002B166D"/>
    <w:pPr>
      <w:widowControl/>
      <w:snapToGrid/>
      <w:spacing w:before="0" w:after="0" w:line="360" w:lineRule="auto"/>
    </w:pPr>
    <w:rPr>
      <w:rFonts w:eastAsia="Times New Roman"/>
    </w:rPr>
  </w:style>
  <w:style w:type="paragraph" w:customStyle="1" w:styleId="21f0">
    <w:name w:val="Красная строка 21"/>
    <w:basedOn w:val="aff8"/>
    <w:uiPriority w:val="99"/>
    <w:qFormat/>
    <w:rsid w:val="002B166D"/>
    <w:pPr>
      <w:suppressAutoHyphens/>
      <w:snapToGrid/>
      <w:spacing w:before="0"/>
      <w:ind w:firstLine="210"/>
    </w:pPr>
    <w:rPr>
      <w:rFonts w:ascii="Arial" w:eastAsia="MS PMincho" w:hAnsi="Arial" w:cs="Mangal"/>
      <w:b/>
      <w:bCs/>
      <w:kern w:val="1"/>
      <w:sz w:val="32"/>
      <w:szCs w:val="32"/>
      <w:lang w:val="en-US" w:eastAsia="hi-IN" w:bidi="hi-IN"/>
    </w:rPr>
  </w:style>
  <w:style w:type="paragraph" w:customStyle="1" w:styleId="09">
    <w:name w:val="Стиль Междустр.интервал:  множитель 09 ин"/>
    <w:basedOn w:val="a2"/>
    <w:uiPriority w:val="99"/>
    <w:qFormat/>
    <w:rsid w:val="002B166D"/>
    <w:pPr>
      <w:widowControl/>
      <w:snapToGrid/>
      <w:spacing w:before="0" w:after="0"/>
    </w:pPr>
    <w:rPr>
      <w:rFonts w:eastAsia="Times New Roman"/>
    </w:rPr>
  </w:style>
  <w:style w:type="character" w:customStyle="1" w:styleId="butback1">
    <w:name w:val="butback1"/>
    <w:uiPriority w:val="99"/>
    <w:qFormat/>
    <w:rsid w:val="002B166D"/>
    <w:rPr>
      <w:color w:val="666666"/>
    </w:rPr>
  </w:style>
  <w:style w:type="character" w:customStyle="1" w:styleId="FontStyle95">
    <w:name w:val="Font Style95"/>
    <w:uiPriority w:val="99"/>
    <w:qFormat/>
    <w:rsid w:val="002B166D"/>
    <w:rPr>
      <w:rFonts w:ascii="Times New Roman" w:hAnsi="Times New Roman"/>
      <w:sz w:val="22"/>
    </w:rPr>
  </w:style>
  <w:style w:type="character" w:customStyle="1" w:styleId="FontStyle94">
    <w:name w:val="Font Style94"/>
    <w:uiPriority w:val="99"/>
    <w:qFormat/>
    <w:rsid w:val="002B166D"/>
    <w:rPr>
      <w:rFonts w:ascii="Times New Roman" w:hAnsi="Times New Roman"/>
      <w:b/>
      <w:sz w:val="22"/>
    </w:rPr>
  </w:style>
  <w:style w:type="character" w:customStyle="1" w:styleId="FontStyle231">
    <w:name w:val="Font Style231"/>
    <w:uiPriority w:val="99"/>
    <w:qFormat/>
    <w:rsid w:val="002B166D"/>
    <w:rPr>
      <w:rFonts w:ascii="Times New Roman" w:hAnsi="Times New Roman"/>
      <w:sz w:val="26"/>
    </w:rPr>
  </w:style>
  <w:style w:type="character" w:customStyle="1" w:styleId="FontStyle145">
    <w:name w:val="Font Style145"/>
    <w:uiPriority w:val="99"/>
    <w:qFormat/>
    <w:rsid w:val="002B166D"/>
    <w:rPr>
      <w:rFonts w:ascii="Times New Roman" w:hAnsi="Times New Roman"/>
      <w:color w:val="000000"/>
      <w:sz w:val="18"/>
    </w:rPr>
  </w:style>
  <w:style w:type="character" w:customStyle="1" w:styleId="FontStyle215">
    <w:name w:val="Font Style215"/>
    <w:uiPriority w:val="99"/>
    <w:qFormat/>
    <w:rsid w:val="002B166D"/>
    <w:rPr>
      <w:rFonts w:ascii="Times New Roman" w:hAnsi="Times New Roman"/>
      <w:b/>
      <w:color w:val="000000"/>
      <w:sz w:val="18"/>
    </w:rPr>
  </w:style>
  <w:style w:type="character" w:customStyle="1" w:styleId="FontStyle153">
    <w:name w:val="Font Style153"/>
    <w:uiPriority w:val="99"/>
    <w:qFormat/>
    <w:rsid w:val="002B166D"/>
    <w:rPr>
      <w:rFonts w:ascii="Times New Roman" w:hAnsi="Times New Roman"/>
      <w:i/>
      <w:color w:val="000000"/>
      <w:sz w:val="18"/>
    </w:rPr>
  </w:style>
  <w:style w:type="paragraph" w:customStyle="1" w:styleId="Style1011">
    <w:name w:val="Style101"/>
    <w:basedOn w:val="a2"/>
    <w:uiPriority w:val="99"/>
    <w:qFormat/>
    <w:rsid w:val="002B166D"/>
    <w:pPr>
      <w:suppressAutoHyphens/>
      <w:autoSpaceDE w:val="0"/>
      <w:snapToGrid/>
      <w:spacing w:before="0" w:after="0" w:line="240" w:lineRule="atLeast"/>
    </w:pPr>
    <w:rPr>
      <w:rFonts w:eastAsia="Times New Roman"/>
      <w:sz w:val="20"/>
      <w:lang w:eastAsia="ar-SA"/>
    </w:rPr>
  </w:style>
  <w:style w:type="character" w:customStyle="1" w:styleId="FontStyle173">
    <w:name w:val="Font Style173"/>
    <w:uiPriority w:val="99"/>
    <w:qFormat/>
    <w:rsid w:val="002B166D"/>
    <w:rPr>
      <w:rFonts w:ascii="Times New Roman" w:hAnsi="Times New Roman"/>
      <w:i/>
      <w:color w:val="000000"/>
      <w:spacing w:val="20"/>
      <w:sz w:val="18"/>
    </w:rPr>
  </w:style>
  <w:style w:type="paragraph" w:customStyle="1" w:styleId="Style92">
    <w:name w:val="Style92"/>
    <w:basedOn w:val="a2"/>
    <w:uiPriority w:val="99"/>
    <w:qFormat/>
    <w:rsid w:val="002B166D"/>
    <w:pPr>
      <w:suppressAutoHyphens/>
      <w:autoSpaceDE w:val="0"/>
      <w:snapToGrid/>
      <w:spacing w:before="0" w:after="0" w:line="240" w:lineRule="atLeast"/>
    </w:pPr>
    <w:rPr>
      <w:rFonts w:eastAsia="Times New Roman"/>
      <w:sz w:val="20"/>
      <w:lang w:eastAsia="ar-SA"/>
    </w:rPr>
  </w:style>
  <w:style w:type="paragraph" w:customStyle="1" w:styleId="Style87">
    <w:name w:val="Style87"/>
    <w:basedOn w:val="a2"/>
    <w:uiPriority w:val="99"/>
    <w:qFormat/>
    <w:rsid w:val="002B166D"/>
    <w:pPr>
      <w:suppressAutoHyphens/>
      <w:autoSpaceDE w:val="0"/>
      <w:snapToGrid/>
      <w:spacing w:before="0" w:after="0" w:line="240" w:lineRule="atLeast"/>
    </w:pPr>
    <w:rPr>
      <w:rFonts w:eastAsia="Times New Roman"/>
      <w:sz w:val="20"/>
      <w:lang w:eastAsia="ar-SA"/>
    </w:rPr>
  </w:style>
  <w:style w:type="paragraph" w:customStyle="1" w:styleId="text0">
    <w:name w:val="text0"/>
    <w:basedOn w:val="a2"/>
    <w:uiPriority w:val="99"/>
    <w:qFormat/>
    <w:rsid w:val="002B166D"/>
    <w:pPr>
      <w:widowControl/>
      <w:snapToGrid/>
      <w:spacing w:before="48" w:after="48"/>
      <w:jc w:val="both"/>
    </w:pPr>
    <w:rPr>
      <w:rFonts w:eastAsia="Times New Roman"/>
      <w:szCs w:val="24"/>
    </w:rPr>
  </w:style>
  <w:style w:type="character" w:customStyle="1" w:styleId="b-serp-url">
    <w:name w:val="b-serp-url"/>
    <w:basedOn w:val="a3"/>
    <w:uiPriority w:val="99"/>
    <w:qFormat/>
    <w:rsid w:val="002B166D"/>
    <w:rPr>
      <w:rFonts w:cs="Times New Roman"/>
    </w:rPr>
  </w:style>
  <w:style w:type="paragraph" w:customStyle="1" w:styleId="biblio">
    <w:name w:val="biblio"/>
    <w:basedOn w:val="a2"/>
    <w:uiPriority w:val="99"/>
    <w:qFormat/>
    <w:rsid w:val="002B166D"/>
    <w:pPr>
      <w:widowControl/>
      <w:snapToGrid/>
      <w:spacing w:before="48" w:after="48"/>
      <w:ind w:firstLine="360"/>
      <w:jc w:val="both"/>
    </w:pPr>
    <w:rPr>
      <w:rFonts w:eastAsia="Times New Roman"/>
      <w:sz w:val="19"/>
      <w:szCs w:val="19"/>
    </w:rPr>
  </w:style>
  <w:style w:type="paragraph" w:customStyle="1" w:styleId="biblio0">
    <w:name w:val="biblio0"/>
    <w:basedOn w:val="a2"/>
    <w:uiPriority w:val="99"/>
    <w:qFormat/>
    <w:rsid w:val="002B166D"/>
    <w:pPr>
      <w:widowControl/>
      <w:snapToGrid/>
      <w:spacing w:before="48" w:after="48"/>
      <w:jc w:val="both"/>
    </w:pPr>
    <w:rPr>
      <w:rFonts w:eastAsia="Times New Roman"/>
      <w:sz w:val="19"/>
      <w:szCs w:val="19"/>
    </w:rPr>
  </w:style>
  <w:style w:type="paragraph" w:customStyle="1" w:styleId="podpis">
    <w:name w:val="podpis"/>
    <w:basedOn w:val="a2"/>
    <w:uiPriority w:val="99"/>
    <w:qFormat/>
    <w:rsid w:val="002B166D"/>
    <w:pPr>
      <w:widowControl/>
      <w:snapToGrid/>
      <w:spacing w:before="48" w:after="48"/>
      <w:jc w:val="right"/>
    </w:pPr>
    <w:rPr>
      <w:rFonts w:eastAsia="Times New Roman"/>
      <w:i/>
      <w:iCs/>
      <w:sz w:val="19"/>
      <w:szCs w:val="19"/>
    </w:rPr>
  </w:style>
  <w:style w:type="paragraph" w:customStyle="1" w:styleId="ris">
    <w:name w:val="ris"/>
    <w:basedOn w:val="a2"/>
    <w:uiPriority w:val="99"/>
    <w:qFormat/>
    <w:rsid w:val="002B166D"/>
    <w:pPr>
      <w:widowControl/>
      <w:snapToGrid/>
      <w:spacing w:before="48" w:after="48"/>
      <w:jc w:val="center"/>
    </w:pPr>
    <w:rPr>
      <w:rFonts w:eastAsia="Times New Roman"/>
      <w:i/>
      <w:iCs/>
      <w:sz w:val="19"/>
      <w:szCs w:val="19"/>
    </w:rPr>
  </w:style>
  <w:style w:type="paragraph" w:customStyle="1" w:styleId="small0">
    <w:name w:val="small0"/>
    <w:basedOn w:val="a2"/>
    <w:uiPriority w:val="99"/>
    <w:qFormat/>
    <w:rsid w:val="002B166D"/>
    <w:pPr>
      <w:widowControl/>
      <w:snapToGrid/>
      <w:spacing w:before="48" w:after="48"/>
      <w:jc w:val="both"/>
    </w:pPr>
    <w:rPr>
      <w:rFonts w:eastAsia="Times New Roman"/>
      <w:sz w:val="19"/>
      <w:szCs w:val="19"/>
    </w:rPr>
  </w:style>
  <w:style w:type="paragraph" w:customStyle="1" w:styleId="stih4">
    <w:name w:val="stih4"/>
    <w:basedOn w:val="a2"/>
    <w:uiPriority w:val="99"/>
    <w:qFormat/>
    <w:rsid w:val="002B166D"/>
    <w:pPr>
      <w:widowControl/>
      <w:snapToGrid/>
      <w:spacing w:before="120" w:after="120"/>
      <w:ind w:left="3240"/>
    </w:pPr>
    <w:rPr>
      <w:rFonts w:eastAsia="Times New Roman"/>
      <w:sz w:val="19"/>
      <w:szCs w:val="19"/>
    </w:rPr>
  </w:style>
  <w:style w:type="paragraph" w:customStyle="1" w:styleId="zag8">
    <w:name w:val="zag8"/>
    <w:basedOn w:val="a2"/>
    <w:uiPriority w:val="99"/>
    <w:qFormat/>
    <w:rsid w:val="002B166D"/>
    <w:pPr>
      <w:widowControl/>
      <w:snapToGrid/>
      <w:spacing w:before="240" w:after="48"/>
      <w:jc w:val="center"/>
    </w:pPr>
    <w:rPr>
      <w:rFonts w:eastAsia="Times New Roman"/>
      <w:sz w:val="19"/>
      <w:szCs w:val="19"/>
    </w:rPr>
  </w:style>
  <w:style w:type="character" w:customStyle="1" w:styleId="page">
    <w:name w:val="page"/>
    <w:uiPriority w:val="99"/>
    <w:rsid w:val="002B166D"/>
    <w:rPr>
      <w:i/>
      <w:vanish/>
      <w:color w:val="00008B"/>
      <w:sz w:val="19"/>
      <w:bdr w:val="single" w:sz="4" w:space="0" w:color="C1C1C1"/>
    </w:rPr>
  </w:style>
  <w:style w:type="paragraph" w:customStyle="1" w:styleId="hook">
    <w:name w:val="hook"/>
    <w:basedOn w:val="a2"/>
    <w:uiPriority w:val="99"/>
    <w:qFormat/>
    <w:rsid w:val="002B166D"/>
    <w:pPr>
      <w:widowControl/>
      <w:snapToGrid/>
      <w:spacing w:beforeAutospacing="1" w:afterAutospacing="1"/>
    </w:pPr>
    <w:rPr>
      <w:rFonts w:ascii="Comic Sans MS" w:eastAsia="Times New Roman" w:hAnsi="Comic Sans MS"/>
      <w:b/>
      <w:bCs/>
      <w:szCs w:val="24"/>
    </w:rPr>
  </w:style>
  <w:style w:type="character" w:customStyle="1" w:styleId="current">
    <w:name w:val="current"/>
    <w:basedOn w:val="a3"/>
    <w:uiPriority w:val="99"/>
    <w:qFormat/>
    <w:rsid w:val="002B166D"/>
    <w:rPr>
      <w:rFonts w:cs="Times New Roman"/>
    </w:rPr>
  </w:style>
  <w:style w:type="paragraph" w:customStyle="1" w:styleId="afffffffff2">
    <w:name w:val="Цитаты"/>
    <w:basedOn w:val="a2"/>
    <w:uiPriority w:val="99"/>
    <w:qFormat/>
    <w:rsid w:val="002B166D"/>
    <w:pPr>
      <w:widowControl/>
      <w:ind w:left="360" w:right="360"/>
    </w:pPr>
    <w:rPr>
      <w:rFonts w:eastAsia="Times New Roman"/>
    </w:rPr>
  </w:style>
  <w:style w:type="character" w:customStyle="1" w:styleId="FontStyle235">
    <w:name w:val="Font Style235"/>
    <w:uiPriority w:val="99"/>
    <w:qFormat/>
    <w:rsid w:val="002B166D"/>
    <w:rPr>
      <w:rFonts w:ascii="Arial" w:hAnsi="Arial"/>
      <w:b/>
      <w:sz w:val="18"/>
    </w:rPr>
  </w:style>
  <w:style w:type="character" w:customStyle="1" w:styleId="FontStyle255">
    <w:name w:val="Font Style255"/>
    <w:uiPriority w:val="99"/>
    <w:qFormat/>
    <w:rsid w:val="002B166D"/>
    <w:rPr>
      <w:rFonts w:ascii="Times New Roman" w:hAnsi="Times New Roman"/>
      <w:b/>
      <w:i/>
      <w:sz w:val="20"/>
    </w:rPr>
  </w:style>
  <w:style w:type="character" w:customStyle="1" w:styleId="FontStyle256">
    <w:name w:val="Font Style256"/>
    <w:uiPriority w:val="99"/>
    <w:qFormat/>
    <w:rsid w:val="002B166D"/>
    <w:rPr>
      <w:rFonts w:ascii="Times New Roman" w:hAnsi="Times New Roman"/>
      <w:b/>
      <w:sz w:val="20"/>
    </w:rPr>
  </w:style>
  <w:style w:type="character" w:customStyle="1" w:styleId="FontStyle240">
    <w:name w:val="Font Style240"/>
    <w:uiPriority w:val="99"/>
    <w:qFormat/>
    <w:rsid w:val="002B166D"/>
    <w:rPr>
      <w:rFonts w:ascii="Times New Roman" w:hAnsi="Times New Roman"/>
      <w:sz w:val="18"/>
    </w:rPr>
  </w:style>
  <w:style w:type="character" w:customStyle="1" w:styleId="FontStyle253">
    <w:name w:val="Font Style253"/>
    <w:uiPriority w:val="99"/>
    <w:qFormat/>
    <w:rsid w:val="002B166D"/>
    <w:rPr>
      <w:rFonts w:ascii="Times New Roman" w:hAnsi="Times New Roman"/>
      <w:i/>
      <w:sz w:val="18"/>
    </w:rPr>
  </w:style>
  <w:style w:type="character" w:customStyle="1" w:styleId="FontStyle234">
    <w:name w:val="Font Style234"/>
    <w:uiPriority w:val="99"/>
    <w:qFormat/>
    <w:rsid w:val="002B166D"/>
    <w:rPr>
      <w:rFonts w:ascii="Arial" w:hAnsi="Arial"/>
      <w:b/>
      <w:sz w:val="16"/>
    </w:rPr>
  </w:style>
  <w:style w:type="paragraph" w:customStyle="1" w:styleId="Style55">
    <w:name w:val="Style55"/>
    <w:basedOn w:val="a2"/>
    <w:uiPriority w:val="99"/>
    <w:qFormat/>
    <w:rsid w:val="002B166D"/>
    <w:pPr>
      <w:autoSpaceDE w:val="0"/>
      <w:autoSpaceDN w:val="0"/>
      <w:adjustRightInd w:val="0"/>
      <w:snapToGrid/>
      <w:spacing w:before="0" w:after="0"/>
    </w:pPr>
    <w:rPr>
      <w:rFonts w:ascii="Segoe UI" w:eastAsia="Times New Roman" w:hAnsi="Segoe UI" w:cs="Segoe UI"/>
      <w:szCs w:val="24"/>
    </w:rPr>
  </w:style>
  <w:style w:type="paragraph" w:customStyle="1" w:styleId="Style69">
    <w:name w:val="Style69"/>
    <w:basedOn w:val="a2"/>
    <w:uiPriority w:val="99"/>
    <w:qFormat/>
    <w:rsid w:val="002B166D"/>
    <w:pPr>
      <w:autoSpaceDE w:val="0"/>
      <w:autoSpaceDN w:val="0"/>
      <w:adjustRightInd w:val="0"/>
      <w:snapToGrid/>
      <w:spacing w:before="0" w:after="0" w:line="235" w:lineRule="exact"/>
      <w:ind w:hanging="206"/>
      <w:jc w:val="both"/>
    </w:pPr>
    <w:rPr>
      <w:rFonts w:ascii="Segoe UI" w:eastAsia="Times New Roman" w:hAnsi="Segoe UI" w:cs="Segoe UI"/>
      <w:szCs w:val="24"/>
    </w:rPr>
  </w:style>
  <w:style w:type="paragraph" w:customStyle="1" w:styleId="Style72">
    <w:name w:val="Style72"/>
    <w:basedOn w:val="a2"/>
    <w:uiPriority w:val="99"/>
    <w:qFormat/>
    <w:rsid w:val="002B166D"/>
    <w:pPr>
      <w:autoSpaceDE w:val="0"/>
      <w:autoSpaceDN w:val="0"/>
      <w:adjustRightInd w:val="0"/>
      <w:snapToGrid/>
      <w:spacing w:before="0" w:after="0"/>
    </w:pPr>
    <w:rPr>
      <w:rFonts w:ascii="Segoe UI" w:eastAsia="Times New Roman" w:hAnsi="Segoe UI" w:cs="Segoe UI"/>
      <w:szCs w:val="24"/>
    </w:rPr>
  </w:style>
  <w:style w:type="character" w:customStyle="1" w:styleId="citation">
    <w:name w:val="citation"/>
    <w:basedOn w:val="a3"/>
    <w:uiPriority w:val="99"/>
    <w:qFormat/>
    <w:rsid w:val="002B166D"/>
    <w:rPr>
      <w:rFonts w:cs="Times New Roman"/>
    </w:rPr>
  </w:style>
  <w:style w:type="character" w:customStyle="1" w:styleId="xmlemitalic10">
    <w:name w:val="xmlemitalic1"/>
    <w:basedOn w:val="a3"/>
    <w:uiPriority w:val="99"/>
    <w:qFormat/>
    <w:rsid w:val="002B166D"/>
    <w:rPr>
      <w:rFonts w:cs="Times New Roman"/>
    </w:rPr>
  </w:style>
  <w:style w:type="paragraph" w:customStyle="1" w:styleId="nospacing">
    <w:name w:val="nospacing"/>
    <w:basedOn w:val="a2"/>
    <w:uiPriority w:val="99"/>
    <w:qFormat/>
    <w:rsid w:val="002B166D"/>
    <w:pPr>
      <w:widowControl/>
      <w:snapToGrid/>
      <w:spacing w:beforeAutospacing="1" w:afterAutospacing="1"/>
    </w:pPr>
    <w:rPr>
      <w:rFonts w:eastAsia="Times New Roman"/>
      <w:szCs w:val="24"/>
    </w:rPr>
  </w:style>
  <w:style w:type="paragraph" w:customStyle="1" w:styleId="PrilogRazd">
    <w:name w:val="Prilog Razd"/>
    <w:uiPriority w:val="99"/>
    <w:qFormat/>
    <w:rsid w:val="002B166D"/>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2B166D"/>
    <w:pPr>
      <w:snapToGrid/>
      <w:spacing w:before="0" w:after="0"/>
      <w:ind w:firstLine="567"/>
      <w:jc w:val="both"/>
    </w:pPr>
    <w:rPr>
      <w:rFonts w:eastAsia="Times New Roman"/>
      <w:sz w:val="20"/>
    </w:rPr>
  </w:style>
  <w:style w:type="paragraph" w:customStyle="1" w:styleId="Style43">
    <w:name w:val="Style43"/>
    <w:basedOn w:val="a2"/>
    <w:uiPriority w:val="99"/>
    <w:qFormat/>
    <w:rsid w:val="002B166D"/>
    <w:pPr>
      <w:autoSpaceDE w:val="0"/>
      <w:autoSpaceDN w:val="0"/>
      <w:adjustRightInd w:val="0"/>
      <w:snapToGrid/>
      <w:spacing w:before="0" w:after="0" w:line="475" w:lineRule="exact"/>
      <w:ind w:firstLine="706"/>
      <w:jc w:val="both"/>
    </w:pPr>
    <w:rPr>
      <w:rFonts w:eastAsia="Times New Roman"/>
      <w:szCs w:val="24"/>
    </w:rPr>
  </w:style>
  <w:style w:type="character" w:customStyle="1" w:styleId="font23">
    <w:name w:val="font23"/>
    <w:uiPriority w:val="99"/>
    <w:qFormat/>
    <w:rsid w:val="002B166D"/>
  </w:style>
  <w:style w:type="character" w:customStyle="1" w:styleId="texttext1">
    <w:name w:val="texttext1"/>
    <w:uiPriority w:val="99"/>
    <w:qFormat/>
    <w:rsid w:val="002B166D"/>
    <w:rPr>
      <w:rFonts w:ascii="Verdana" w:hAnsi="Verdana"/>
      <w:color w:val="000000"/>
      <w:sz w:val="19"/>
      <w:u w:val="none"/>
    </w:rPr>
  </w:style>
  <w:style w:type="character" w:customStyle="1" w:styleId="FontStyle64">
    <w:name w:val="Font Style64"/>
    <w:uiPriority w:val="99"/>
    <w:qFormat/>
    <w:rsid w:val="002B166D"/>
    <w:rPr>
      <w:rFonts w:ascii="Times New Roman" w:hAnsi="Times New Roman"/>
      <w:b/>
      <w:sz w:val="24"/>
    </w:rPr>
  </w:style>
  <w:style w:type="character" w:customStyle="1" w:styleId="authorabout">
    <w:name w:val="authorabout"/>
    <w:uiPriority w:val="99"/>
    <w:qFormat/>
    <w:rsid w:val="002B166D"/>
    <w:rPr>
      <w:rFonts w:ascii="Times New Roman" w:hAnsi="Times New Roman"/>
    </w:rPr>
  </w:style>
  <w:style w:type="character" w:customStyle="1" w:styleId="textbf">
    <w:name w:val="textbf"/>
    <w:uiPriority w:val="99"/>
    <w:qFormat/>
    <w:rsid w:val="002B166D"/>
  </w:style>
  <w:style w:type="character" w:customStyle="1" w:styleId="textit">
    <w:name w:val="textit"/>
    <w:uiPriority w:val="99"/>
    <w:qFormat/>
    <w:rsid w:val="002B166D"/>
  </w:style>
  <w:style w:type="character" w:customStyle="1" w:styleId="textdoc1">
    <w:name w:val="textdoc1"/>
    <w:uiPriority w:val="99"/>
    <w:qFormat/>
    <w:rsid w:val="002B166D"/>
  </w:style>
  <w:style w:type="paragraph" w:customStyle="1" w:styleId="textdoc">
    <w:name w:val="textdoc"/>
    <w:basedOn w:val="a2"/>
    <w:uiPriority w:val="99"/>
    <w:qFormat/>
    <w:rsid w:val="002B166D"/>
    <w:pPr>
      <w:widowControl/>
      <w:snapToGrid/>
      <w:spacing w:beforeAutospacing="1" w:afterAutospacing="1"/>
    </w:pPr>
    <w:rPr>
      <w:rFonts w:eastAsia="Times New Roman"/>
      <w:szCs w:val="24"/>
    </w:rPr>
  </w:style>
  <w:style w:type="paragraph" w:customStyle="1" w:styleId="msonormalcxsplast">
    <w:name w:val="msonormalcxsplast"/>
    <w:basedOn w:val="a2"/>
    <w:uiPriority w:val="99"/>
    <w:qFormat/>
    <w:rsid w:val="002B166D"/>
    <w:pPr>
      <w:widowControl/>
      <w:snapToGrid/>
      <w:spacing w:beforeAutospacing="1" w:afterAutospacing="1"/>
    </w:pPr>
    <w:rPr>
      <w:rFonts w:ascii="Arial" w:eastAsia="Times New Roman" w:hAnsi="Arial" w:cs="Arial"/>
      <w:color w:val="000000"/>
      <w:sz w:val="20"/>
    </w:rPr>
  </w:style>
  <w:style w:type="paragraph" w:customStyle="1" w:styleId="msonormalcxspmiddlecxspmiddle">
    <w:name w:val="msonormalcxspmiddlecxspmiddle"/>
    <w:basedOn w:val="a2"/>
    <w:uiPriority w:val="99"/>
    <w:qFormat/>
    <w:rsid w:val="002B166D"/>
    <w:pPr>
      <w:widowControl/>
      <w:snapToGrid/>
      <w:spacing w:beforeAutospacing="1" w:afterAutospacing="1"/>
    </w:pPr>
    <w:rPr>
      <w:rFonts w:ascii="Arial" w:eastAsia="Times New Roman" w:hAnsi="Arial" w:cs="Arial"/>
      <w:color w:val="000000"/>
      <w:sz w:val="20"/>
    </w:rPr>
  </w:style>
  <w:style w:type="character" w:customStyle="1" w:styleId="FontStyle52">
    <w:name w:val="Font Style52"/>
    <w:uiPriority w:val="99"/>
    <w:qFormat/>
    <w:rsid w:val="002B166D"/>
    <w:rPr>
      <w:rFonts w:ascii="Times New Roman" w:hAnsi="Times New Roman"/>
      <w:sz w:val="20"/>
    </w:rPr>
  </w:style>
  <w:style w:type="character" w:customStyle="1" w:styleId="snsep">
    <w:name w:val="snsep"/>
    <w:uiPriority w:val="99"/>
    <w:qFormat/>
    <w:rsid w:val="002B166D"/>
  </w:style>
  <w:style w:type="paragraph" w:customStyle="1" w:styleId="normalrus">
    <w:name w:val="normalrus"/>
    <w:basedOn w:val="a2"/>
    <w:uiPriority w:val="99"/>
    <w:qFormat/>
    <w:rsid w:val="002B166D"/>
    <w:pPr>
      <w:widowControl/>
      <w:snapToGrid/>
      <w:spacing w:beforeAutospacing="1" w:afterAutospacing="1"/>
    </w:pPr>
    <w:rPr>
      <w:rFonts w:eastAsia="Times New Roman"/>
      <w:szCs w:val="24"/>
    </w:rPr>
  </w:style>
  <w:style w:type="paragraph" w:customStyle="1" w:styleId="a0cxspmiddle">
    <w:name w:val="a0cxspmiddle"/>
    <w:basedOn w:val="a2"/>
    <w:uiPriority w:val="99"/>
    <w:qFormat/>
    <w:rsid w:val="002B166D"/>
    <w:pPr>
      <w:widowControl/>
      <w:snapToGrid/>
      <w:spacing w:beforeAutospacing="1" w:afterAutospacing="1"/>
    </w:pPr>
    <w:rPr>
      <w:rFonts w:eastAsia="Times New Roman"/>
      <w:szCs w:val="24"/>
    </w:rPr>
  </w:style>
  <w:style w:type="character" w:customStyle="1" w:styleId="mw-editsection">
    <w:name w:val="mw-editsection"/>
    <w:uiPriority w:val="99"/>
    <w:qFormat/>
    <w:rsid w:val="002B166D"/>
  </w:style>
  <w:style w:type="character" w:customStyle="1" w:styleId="num0">
    <w:name w:val="num0"/>
    <w:uiPriority w:val="99"/>
    <w:qFormat/>
    <w:rsid w:val="002B166D"/>
  </w:style>
  <w:style w:type="paragraph" w:customStyle="1" w:styleId="Style27">
    <w:name w:val="Style27"/>
    <w:basedOn w:val="a2"/>
    <w:uiPriority w:val="99"/>
    <w:qFormat/>
    <w:rsid w:val="002B166D"/>
    <w:pPr>
      <w:autoSpaceDE w:val="0"/>
      <w:autoSpaceDN w:val="0"/>
      <w:adjustRightInd w:val="0"/>
      <w:snapToGrid/>
      <w:spacing w:before="0" w:after="0" w:line="446" w:lineRule="exact"/>
      <w:ind w:firstLine="533"/>
      <w:jc w:val="both"/>
    </w:pPr>
    <w:rPr>
      <w:rFonts w:eastAsia="Times New Roman"/>
      <w:szCs w:val="24"/>
    </w:rPr>
  </w:style>
  <w:style w:type="character" w:customStyle="1" w:styleId="copy3">
    <w:name w:val="copy3"/>
    <w:uiPriority w:val="99"/>
    <w:qFormat/>
    <w:rsid w:val="002B166D"/>
  </w:style>
  <w:style w:type="character" w:customStyle="1" w:styleId="style80">
    <w:name w:val="style8"/>
    <w:uiPriority w:val="99"/>
    <w:qFormat/>
    <w:rsid w:val="002B166D"/>
  </w:style>
  <w:style w:type="paragraph" w:customStyle="1" w:styleId="ptx2">
    <w:name w:val="ptx2"/>
    <w:basedOn w:val="a2"/>
    <w:uiPriority w:val="99"/>
    <w:qFormat/>
    <w:rsid w:val="002B166D"/>
    <w:pPr>
      <w:widowControl/>
      <w:snapToGrid/>
      <w:spacing w:beforeAutospacing="1" w:afterAutospacing="1"/>
    </w:pPr>
    <w:rPr>
      <w:rFonts w:eastAsia="Times New Roman"/>
      <w:szCs w:val="24"/>
    </w:rPr>
  </w:style>
  <w:style w:type="character" w:customStyle="1" w:styleId="512">
    <w:name w:val="Заголовок 5 Знак1"/>
    <w:uiPriority w:val="99"/>
    <w:qFormat/>
    <w:locked/>
    <w:rsid w:val="002B166D"/>
    <w:rPr>
      <w:b/>
      <w:i/>
      <w:sz w:val="26"/>
    </w:rPr>
  </w:style>
  <w:style w:type="character" w:customStyle="1" w:styleId="afffffffff3">
    <w:name w:val="Выделение жирным"/>
    <w:uiPriority w:val="99"/>
    <w:qFormat/>
    <w:rsid w:val="002B166D"/>
    <w:rPr>
      <w:b/>
    </w:rPr>
  </w:style>
  <w:style w:type="character" w:customStyle="1" w:styleId="ListLabel1">
    <w:name w:val="ListLabel 1"/>
    <w:uiPriority w:val="99"/>
    <w:qFormat/>
    <w:rsid w:val="002B166D"/>
    <w:rPr>
      <w:color w:val="000000"/>
      <w:spacing w:val="0"/>
      <w:position w:val="0"/>
      <w:sz w:val="20"/>
      <w:u w:val="none"/>
      <w:vertAlign w:val="baseline"/>
    </w:rPr>
  </w:style>
  <w:style w:type="character" w:customStyle="1" w:styleId="ListLabel2">
    <w:name w:val="ListLabel 2"/>
    <w:uiPriority w:val="99"/>
    <w:qFormat/>
    <w:rsid w:val="002B166D"/>
  </w:style>
  <w:style w:type="character" w:customStyle="1" w:styleId="ListLabel3">
    <w:name w:val="ListLabel 3"/>
    <w:uiPriority w:val="99"/>
    <w:qFormat/>
    <w:rsid w:val="002B166D"/>
    <w:rPr>
      <w:b/>
    </w:rPr>
  </w:style>
  <w:style w:type="character" w:customStyle="1" w:styleId="ListLabel4">
    <w:name w:val="ListLabel 4"/>
    <w:uiPriority w:val="99"/>
    <w:qFormat/>
    <w:rsid w:val="002B166D"/>
  </w:style>
  <w:style w:type="character" w:customStyle="1" w:styleId="ListLabel5">
    <w:name w:val="ListLabel 5"/>
    <w:uiPriority w:val="99"/>
    <w:qFormat/>
    <w:rsid w:val="002B166D"/>
    <w:rPr>
      <w:color w:val="00000A"/>
    </w:rPr>
  </w:style>
  <w:style w:type="character" w:customStyle="1" w:styleId="ListLabel6">
    <w:name w:val="ListLabel 6"/>
    <w:uiPriority w:val="99"/>
    <w:qFormat/>
    <w:rsid w:val="002B166D"/>
    <w:rPr>
      <w:sz w:val="20"/>
    </w:rPr>
  </w:style>
  <w:style w:type="character" w:customStyle="1" w:styleId="2ff9">
    <w:name w:val="Название Знак2"/>
    <w:uiPriority w:val="99"/>
    <w:qFormat/>
    <w:locked/>
    <w:rsid w:val="002B166D"/>
    <w:rPr>
      <w:i/>
      <w:color w:val="00000A"/>
      <w:sz w:val="24"/>
    </w:rPr>
  </w:style>
  <w:style w:type="character" w:customStyle="1" w:styleId="2ffa">
    <w:name w:val="Схема документа Знак2"/>
    <w:uiPriority w:val="99"/>
    <w:qFormat/>
    <w:locked/>
    <w:rsid w:val="002B166D"/>
    <w:rPr>
      <w:rFonts w:ascii="Tahoma" w:hAnsi="Tahoma"/>
      <w:color w:val="00000A"/>
      <w:shd w:val="clear" w:color="auto" w:fill="000080"/>
    </w:rPr>
  </w:style>
  <w:style w:type="character" w:customStyle="1" w:styleId="323">
    <w:name w:val="Основной текст с отступом 3 Знак2"/>
    <w:uiPriority w:val="99"/>
    <w:qFormat/>
    <w:locked/>
    <w:rsid w:val="002B166D"/>
    <w:rPr>
      <w:color w:val="00000A"/>
      <w:sz w:val="16"/>
      <w:lang w:val="ru-RU" w:eastAsia="ru-RU"/>
    </w:rPr>
  </w:style>
  <w:style w:type="character" w:customStyle="1" w:styleId="2ffb">
    <w:name w:val="Нижний колонтитул Знак2"/>
    <w:uiPriority w:val="99"/>
    <w:qFormat/>
    <w:locked/>
    <w:rsid w:val="002B166D"/>
    <w:rPr>
      <w:sz w:val="24"/>
    </w:rPr>
  </w:style>
  <w:style w:type="character" w:customStyle="1" w:styleId="2ffc">
    <w:name w:val="Текст выноски Знак2"/>
    <w:uiPriority w:val="99"/>
    <w:qFormat/>
    <w:locked/>
    <w:rsid w:val="002B166D"/>
    <w:rPr>
      <w:rFonts w:ascii="Tahoma" w:hAnsi="Tahoma"/>
      <w:color w:val="00000A"/>
      <w:sz w:val="16"/>
    </w:rPr>
  </w:style>
  <w:style w:type="character" w:customStyle="1" w:styleId="228">
    <w:name w:val="Основной текст 2 Знак2"/>
    <w:uiPriority w:val="99"/>
    <w:qFormat/>
    <w:locked/>
    <w:rsid w:val="002B166D"/>
    <w:rPr>
      <w:sz w:val="24"/>
    </w:rPr>
  </w:style>
  <w:style w:type="paragraph" w:customStyle="1" w:styleId="afffffffff4">
    <w:name w:val="Заглавие"/>
    <w:basedOn w:val="affffffffe"/>
    <w:uiPriority w:val="99"/>
    <w:qFormat/>
    <w:rsid w:val="002B166D"/>
    <w:pPr>
      <w:jc w:val="center"/>
    </w:pPr>
    <w:rPr>
      <w:sz w:val="20"/>
      <w:szCs w:val="20"/>
    </w:rPr>
  </w:style>
  <w:style w:type="table" w:customStyle="1" w:styleId="11fa">
    <w:name w:val="Сетка таблицы11"/>
    <w:uiPriority w:val="99"/>
    <w:rsid w:val="002B16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2B166D"/>
  </w:style>
  <w:style w:type="character" w:customStyle="1" w:styleId="ft1846">
    <w:name w:val="ft1846"/>
    <w:uiPriority w:val="99"/>
    <w:qFormat/>
    <w:rsid w:val="002B166D"/>
  </w:style>
  <w:style w:type="character" w:customStyle="1" w:styleId="ft1850">
    <w:name w:val="ft1850"/>
    <w:uiPriority w:val="99"/>
    <w:qFormat/>
    <w:rsid w:val="002B166D"/>
  </w:style>
  <w:style w:type="character" w:customStyle="1" w:styleId="ft1994">
    <w:name w:val="ft1994"/>
    <w:uiPriority w:val="99"/>
    <w:qFormat/>
    <w:rsid w:val="002B166D"/>
  </w:style>
  <w:style w:type="character" w:customStyle="1" w:styleId="ft2006">
    <w:name w:val="ft2006"/>
    <w:uiPriority w:val="99"/>
    <w:qFormat/>
    <w:rsid w:val="002B166D"/>
  </w:style>
  <w:style w:type="character" w:customStyle="1" w:styleId="ft2181">
    <w:name w:val="ft2181"/>
    <w:uiPriority w:val="99"/>
    <w:qFormat/>
    <w:rsid w:val="002B166D"/>
  </w:style>
  <w:style w:type="character" w:customStyle="1" w:styleId="ft2193">
    <w:name w:val="ft2193"/>
    <w:uiPriority w:val="99"/>
    <w:qFormat/>
    <w:rsid w:val="002B166D"/>
  </w:style>
  <w:style w:type="character" w:customStyle="1" w:styleId="ft2205">
    <w:name w:val="ft2205"/>
    <w:uiPriority w:val="99"/>
    <w:qFormat/>
    <w:rsid w:val="002B166D"/>
  </w:style>
  <w:style w:type="character" w:customStyle="1" w:styleId="ft2213">
    <w:name w:val="ft2213"/>
    <w:uiPriority w:val="99"/>
    <w:qFormat/>
    <w:rsid w:val="002B166D"/>
  </w:style>
  <w:style w:type="character" w:customStyle="1" w:styleId="editsection">
    <w:name w:val="editsection"/>
    <w:uiPriority w:val="99"/>
    <w:qFormat/>
    <w:rsid w:val="002B166D"/>
  </w:style>
  <w:style w:type="paragraph" w:customStyle="1" w:styleId="-10-11">
    <w:name w:val="А-10-11"/>
    <w:basedOn w:val="a2"/>
    <w:uiPriority w:val="99"/>
    <w:qFormat/>
    <w:rsid w:val="002B166D"/>
    <w:pPr>
      <w:widowControl/>
      <w:snapToGrid/>
      <w:spacing w:before="0" w:after="0" w:line="233" w:lineRule="exact"/>
      <w:ind w:firstLine="397"/>
      <w:jc w:val="both"/>
    </w:pPr>
    <w:rPr>
      <w:rFonts w:eastAsia="Times New Roman"/>
      <w:sz w:val="20"/>
    </w:rPr>
  </w:style>
  <w:style w:type="paragraph" w:customStyle="1" w:styleId="iauiueiiiaaiio">
    <w:name w:val="iau?iue ii i?aaiio"/>
    <w:basedOn w:val="a2"/>
    <w:uiPriority w:val="99"/>
    <w:qFormat/>
    <w:rsid w:val="002B166D"/>
    <w:pPr>
      <w:widowControl/>
      <w:overflowPunct w:val="0"/>
      <w:autoSpaceDE w:val="0"/>
      <w:autoSpaceDN w:val="0"/>
      <w:adjustRightInd w:val="0"/>
      <w:snapToGrid/>
      <w:spacing w:before="0" w:after="0"/>
      <w:jc w:val="right"/>
      <w:textAlignment w:val="baseline"/>
    </w:pPr>
    <w:rPr>
      <w:rFonts w:eastAsia="Times New Roman"/>
      <w:sz w:val="20"/>
    </w:rPr>
  </w:style>
  <w:style w:type="character" w:customStyle="1" w:styleId="f1">
    <w:name w:val="f1"/>
    <w:uiPriority w:val="99"/>
    <w:qFormat/>
    <w:rsid w:val="002B166D"/>
  </w:style>
  <w:style w:type="paragraph" w:customStyle="1" w:styleId="131">
    <w:name w:val="Стиль Стиль по ширине Междустр.интервал:  множитель 13 ин + полужир...1"/>
    <w:basedOn w:val="a2"/>
    <w:uiPriority w:val="99"/>
    <w:qFormat/>
    <w:rsid w:val="002B166D"/>
    <w:pPr>
      <w:widowControl/>
      <w:numPr>
        <w:numId w:val="7"/>
      </w:numPr>
      <w:tabs>
        <w:tab w:val="left" w:pos="680"/>
        <w:tab w:val="left" w:pos="851"/>
      </w:tabs>
      <w:snapToGrid/>
      <w:spacing w:before="0" w:after="0" w:line="312" w:lineRule="auto"/>
      <w:ind w:left="680" w:hanging="226"/>
    </w:pPr>
    <w:rPr>
      <w:rFonts w:eastAsia="Times New Roman"/>
      <w:bCs/>
      <w:i/>
    </w:rPr>
  </w:style>
  <w:style w:type="table" w:customStyle="1" w:styleId="12b">
    <w:name w:val="Сетка таблицы12"/>
    <w:uiPriority w:val="99"/>
    <w:rsid w:val="002B166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0"/>
    <w:uiPriority w:val="99"/>
    <w:qFormat/>
    <w:rsid w:val="002B166D"/>
    <w:pPr>
      <w:tabs>
        <w:tab w:val="clear" w:pos="567"/>
        <w:tab w:val="clear" w:pos="680"/>
        <w:tab w:val="clear" w:pos="1106"/>
        <w:tab w:val="clear" w:pos="1729"/>
        <w:tab w:val="clear" w:pos="7002"/>
      </w:tabs>
      <w:autoSpaceDE/>
      <w:autoSpaceDN/>
      <w:adjustRightInd/>
      <w:spacing w:before="240" w:after="60"/>
      <w:jc w:val="left"/>
    </w:pPr>
    <w:rPr>
      <w:rFonts w:ascii="Times New Roman" w:hAnsi="Times New Roman"/>
      <w:b/>
      <w:kern w:val="32"/>
      <w:sz w:val="24"/>
      <w:lang w:eastAsia="en-US"/>
    </w:rPr>
  </w:style>
  <w:style w:type="paragraph" w:customStyle="1" w:styleId="1TimesNewRoman12">
    <w:name w:val="Стиль Загол. 1 ур. + Times New Roman 12 пт"/>
    <w:basedOn w:val="a2"/>
    <w:uiPriority w:val="99"/>
    <w:qFormat/>
    <w:rsid w:val="002B166D"/>
    <w:pPr>
      <w:keepNext/>
      <w:widowControl/>
      <w:autoSpaceDE w:val="0"/>
      <w:autoSpaceDN w:val="0"/>
      <w:adjustRightInd w:val="0"/>
      <w:snapToGrid/>
      <w:spacing w:before="0" w:after="0" w:line="360" w:lineRule="auto"/>
      <w:jc w:val="center"/>
    </w:pPr>
    <w:rPr>
      <w:rFonts w:eastAsia="Times New Roman" w:cs="PragmaticaCTT"/>
      <w:b/>
      <w:bCs/>
      <w:caps/>
      <w:sz w:val="26"/>
    </w:rPr>
  </w:style>
  <w:style w:type="paragraph" w:customStyle="1" w:styleId="afffffffff5">
    <w:name w:val="НаКурсач"/>
    <w:basedOn w:val="a2"/>
    <w:uiPriority w:val="99"/>
    <w:qFormat/>
    <w:rsid w:val="002B166D"/>
    <w:pPr>
      <w:widowControl/>
      <w:snapToGrid/>
      <w:spacing w:before="0" w:after="0" w:line="312" w:lineRule="auto"/>
      <w:jc w:val="both"/>
    </w:pPr>
    <w:rPr>
      <w:rFonts w:eastAsia="Times New Roman"/>
      <w:sz w:val="28"/>
      <w:szCs w:val="24"/>
    </w:rPr>
  </w:style>
  <w:style w:type="character" w:customStyle="1" w:styleId="a11">
    <w:name w:val="a1"/>
    <w:uiPriority w:val="99"/>
    <w:qFormat/>
    <w:rsid w:val="002B166D"/>
  </w:style>
  <w:style w:type="character" w:customStyle="1" w:styleId="1113">
    <w:name w:val="Сильное выделение111"/>
    <w:uiPriority w:val="99"/>
    <w:qFormat/>
    <w:rsid w:val="002B166D"/>
    <w:rPr>
      <w:b/>
    </w:rPr>
  </w:style>
  <w:style w:type="paragraph" w:customStyle="1" w:styleId="HTML1a">
    <w:name w:val="Стандартный HTML1"/>
    <w:basedOn w:val="a2"/>
    <w:uiPriority w:val="99"/>
    <w:qFormat/>
    <w:rsid w:val="002B16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eastAsia="Times New Roman" w:hAnsi="Courier New" w:cs="Courier New"/>
      <w:kern w:val="1"/>
      <w:sz w:val="20"/>
      <w:lang w:eastAsia="hi-IN" w:bidi="hi-IN"/>
    </w:rPr>
  </w:style>
  <w:style w:type="character" w:customStyle="1" w:styleId="field-content">
    <w:name w:val="field-content"/>
    <w:uiPriority w:val="99"/>
    <w:qFormat/>
    <w:rsid w:val="002B166D"/>
  </w:style>
  <w:style w:type="character" w:customStyle="1" w:styleId="reference-text">
    <w:name w:val="reference-text"/>
    <w:uiPriority w:val="99"/>
    <w:qFormat/>
    <w:rsid w:val="002B166D"/>
  </w:style>
  <w:style w:type="paragraph" w:customStyle="1" w:styleId="snip1">
    <w:name w:val="snip1"/>
    <w:basedOn w:val="a2"/>
    <w:uiPriority w:val="99"/>
    <w:qFormat/>
    <w:rsid w:val="002B166D"/>
    <w:pPr>
      <w:widowControl/>
      <w:snapToGrid/>
      <w:spacing w:before="49" w:after="0" w:line="300" w:lineRule="atLeast"/>
    </w:pPr>
    <w:rPr>
      <w:rFonts w:eastAsia="Times New Roman"/>
      <w:color w:val="000000"/>
      <w:szCs w:val="24"/>
    </w:rPr>
  </w:style>
  <w:style w:type="paragraph" w:customStyle="1" w:styleId="Style74">
    <w:name w:val="Style74"/>
    <w:basedOn w:val="a2"/>
    <w:uiPriority w:val="99"/>
    <w:qFormat/>
    <w:rsid w:val="002B166D"/>
    <w:pPr>
      <w:autoSpaceDE w:val="0"/>
      <w:autoSpaceDN w:val="0"/>
      <w:adjustRightInd w:val="0"/>
      <w:snapToGrid/>
      <w:spacing w:before="0" w:after="0" w:line="274" w:lineRule="exact"/>
      <w:ind w:firstLine="293"/>
      <w:jc w:val="both"/>
    </w:pPr>
    <w:rPr>
      <w:rFonts w:eastAsia="Times New Roman"/>
      <w:szCs w:val="24"/>
    </w:rPr>
  </w:style>
  <w:style w:type="paragraph" w:customStyle="1" w:styleId="-1">
    <w:name w:val="Обычный-1"/>
    <w:basedOn w:val="a2"/>
    <w:uiPriority w:val="99"/>
    <w:qFormat/>
    <w:rsid w:val="002B166D"/>
    <w:pPr>
      <w:snapToGrid/>
      <w:spacing w:before="0" w:after="0" w:line="360" w:lineRule="auto"/>
      <w:ind w:firstLine="720"/>
      <w:jc w:val="both"/>
    </w:pPr>
    <w:rPr>
      <w:rFonts w:eastAsia="Times New Roman"/>
    </w:rPr>
  </w:style>
  <w:style w:type="paragraph" w:customStyle="1" w:styleId="normal5">
    <w:name w:val="normal5"/>
    <w:basedOn w:val="a2"/>
    <w:uiPriority w:val="99"/>
    <w:qFormat/>
    <w:rsid w:val="002B166D"/>
    <w:pPr>
      <w:widowControl/>
      <w:snapToGrid/>
      <w:spacing w:beforeAutospacing="1" w:afterAutospacing="1"/>
    </w:pPr>
    <w:rPr>
      <w:rFonts w:eastAsia="Times New Roman"/>
      <w:szCs w:val="24"/>
    </w:rPr>
  </w:style>
  <w:style w:type="character" w:customStyle="1" w:styleId="1c">
    <w:name w:val="Абзац списка Знак1"/>
    <w:link w:val="afffc"/>
    <w:uiPriority w:val="34"/>
    <w:qFormat/>
    <w:locked/>
    <w:rsid w:val="002B166D"/>
    <w:rPr>
      <w:rFonts w:ascii="Calibri" w:eastAsia="Calibri" w:hAnsi="Calibri" w:cs="Times New Roman"/>
      <w:sz w:val="20"/>
      <w:szCs w:val="20"/>
      <w:lang w:eastAsia="ru-RU"/>
    </w:rPr>
  </w:style>
  <w:style w:type="paragraph" w:customStyle="1" w:styleId="12c">
    <w:name w:val="Обычный12"/>
    <w:uiPriority w:val="99"/>
    <w:qFormat/>
    <w:rsid w:val="002B166D"/>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02">
    <w:name w:val="Знак Знак202"/>
    <w:uiPriority w:val="99"/>
    <w:qFormat/>
    <w:rsid w:val="002B166D"/>
    <w:rPr>
      <w:rFonts w:ascii="Arial" w:hAnsi="Arial"/>
      <w:sz w:val="22"/>
    </w:rPr>
  </w:style>
  <w:style w:type="paragraph" w:customStyle="1" w:styleId="3fc">
    <w:name w:val="Знак Знак Знак Знак Знак Знак3"/>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42">
    <w:name w:val="Знак Знак74"/>
    <w:uiPriority w:val="99"/>
    <w:qFormat/>
    <w:rsid w:val="002B166D"/>
    <w:rPr>
      <w:sz w:val="16"/>
      <w:lang w:val="ru-RU" w:eastAsia="ru-RU"/>
    </w:rPr>
  </w:style>
  <w:style w:type="character" w:customStyle="1" w:styleId="1420">
    <w:name w:val="Знак Знак142"/>
    <w:uiPriority w:val="99"/>
    <w:qFormat/>
    <w:locked/>
    <w:rsid w:val="002B166D"/>
    <w:rPr>
      <w:b/>
      <w:sz w:val="27"/>
      <w:lang w:val="ru-RU" w:eastAsia="ru-RU"/>
    </w:rPr>
  </w:style>
  <w:style w:type="character" w:customStyle="1" w:styleId="102">
    <w:name w:val="Знак Знак102"/>
    <w:uiPriority w:val="99"/>
    <w:qFormat/>
    <w:locked/>
    <w:rsid w:val="002B166D"/>
    <w:rPr>
      <w:sz w:val="16"/>
      <w:lang w:val="ru-RU" w:eastAsia="ru-RU"/>
    </w:rPr>
  </w:style>
  <w:style w:type="character" w:customStyle="1" w:styleId="6120">
    <w:name w:val="Знак Знак612"/>
    <w:uiPriority w:val="99"/>
    <w:qFormat/>
    <w:rsid w:val="002B166D"/>
    <w:rPr>
      <w:rFonts w:ascii="Arial" w:hAnsi="Arial"/>
      <w:b/>
      <w:i/>
      <w:sz w:val="28"/>
      <w:lang w:val="ru-RU" w:eastAsia="en-US"/>
    </w:rPr>
  </w:style>
  <w:style w:type="character" w:customStyle="1" w:styleId="1630">
    <w:name w:val="Знак Знак163"/>
    <w:uiPriority w:val="99"/>
    <w:qFormat/>
    <w:locked/>
    <w:rsid w:val="002B166D"/>
    <w:rPr>
      <w:b/>
      <w:caps/>
      <w:sz w:val="24"/>
      <w:lang w:val="ru-RU" w:eastAsia="ru-RU"/>
    </w:rPr>
  </w:style>
  <w:style w:type="character" w:customStyle="1" w:styleId="4b">
    <w:name w:val="Знак Знак Знак4"/>
    <w:uiPriority w:val="99"/>
    <w:qFormat/>
    <w:rsid w:val="002B166D"/>
    <w:rPr>
      <w:rFonts w:ascii="Times New Roman" w:hAnsi="Times New Roman"/>
      <w:b/>
      <w:caps/>
      <w:sz w:val="28"/>
    </w:rPr>
  </w:style>
  <w:style w:type="character" w:customStyle="1" w:styleId="252">
    <w:name w:val="Знак Знак252"/>
    <w:uiPriority w:val="99"/>
    <w:qFormat/>
    <w:rsid w:val="002B166D"/>
    <w:rPr>
      <w:rFonts w:ascii="Times New Roman" w:hAnsi="Times New Roman"/>
      <w:b/>
      <w:sz w:val="28"/>
    </w:rPr>
  </w:style>
  <w:style w:type="character" w:customStyle="1" w:styleId="2220">
    <w:name w:val="Знак Знак222"/>
    <w:uiPriority w:val="99"/>
    <w:qFormat/>
    <w:rsid w:val="002B166D"/>
    <w:rPr>
      <w:rFonts w:ascii="Times New Roman" w:hAnsi="Times New Roman"/>
      <w:sz w:val="24"/>
    </w:rPr>
  </w:style>
  <w:style w:type="character" w:customStyle="1" w:styleId="1920">
    <w:name w:val="Знак Знак192"/>
    <w:uiPriority w:val="99"/>
    <w:qFormat/>
    <w:rsid w:val="002B166D"/>
    <w:rPr>
      <w:rFonts w:ascii="Times New Roman" w:hAnsi="Times New Roman"/>
      <w:sz w:val="16"/>
      <w:lang w:eastAsia="ru-RU"/>
    </w:rPr>
  </w:style>
  <w:style w:type="character" w:customStyle="1" w:styleId="1820">
    <w:name w:val="Знак Знак182"/>
    <w:uiPriority w:val="99"/>
    <w:qFormat/>
    <w:rsid w:val="002B166D"/>
    <w:rPr>
      <w:rFonts w:ascii="Courier New" w:hAnsi="Courier New"/>
    </w:rPr>
  </w:style>
  <w:style w:type="character" w:customStyle="1" w:styleId="1720">
    <w:name w:val="Знак Знак172"/>
    <w:uiPriority w:val="99"/>
    <w:qFormat/>
    <w:rsid w:val="002B166D"/>
    <w:rPr>
      <w:rFonts w:ascii="Times New Roman" w:hAnsi="Times New Roman"/>
      <w:sz w:val="24"/>
    </w:rPr>
  </w:style>
  <w:style w:type="character" w:customStyle="1" w:styleId="1520">
    <w:name w:val="Знак Знак152"/>
    <w:uiPriority w:val="99"/>
    <w:qFormat/>
    <w:rsid w:val="002B166D"/>
    <w:rPr>
      <w:b/>
      <w:sz w:val="28"/>
    </w:rPr>
  </w:style>
  <w:style w:type="character" w:customStyle="1" w:styleId="4120">
    <w:name w:val="Знак Знак412"/>
    <w:uiPriority w:val="99"/>
    <w:qFormat/>
    <w:locked/>
    <w:rsid w:val="002B166D"/>
    <w:rPr>
      <w:rFonts w:ascii="Arial" w:hAnsi="Arial"/>
      <w:b/>
      <w:i/>
      <w:sz w:val="28"/>
      <w:lang w:val="ru-RU" w:eastAsia="en-US"/>
    </w:rPr>
  </w:style>
  <w:style w:type="character" w:customStyle="1" w:styleId="233">
    <w:name w:val="Знак Знак23 Знак3"/>
    <w:uiPriority w:val="99"/>
    <w:locked/>
    <w:rsid w:val="002B166D"/>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324">
    <w:name w:val="Знак32"/>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20">
    <w:name w:val="Знак Знак532"/>
    <w:uiPriority w:val="99"/>
    <w:qFormat/>
    <w:locked/>
    <w:rsid w:val="002B166D"/>
    <w:rPr>
      <w:b/>
      <w:caps/>
      <w:sz w:val="24"/>
      <w:lang w:val="ru-RU" w:eastAsia="ru-RU"/>
    </w:rPr>
  </w:style>
  <w:style w:type="character" w:customStyle="1" w:styleId="2ffd">
    <w:name w:val="Без интервала Знак2"/>
    <w:uiPriority w:val="99"/>
    <w:qFormat/>
    <w:locked/>
    <w:rsid w:val="002B166D"/>
    <w:rPr>
      <w:sz w:val="24"/>
      <w:lang w:eastAsia="en-US"/>
    </w:rPr>
  </w:style>
  <w:style w:type="character" w:customStyle="1" w:styleId="1121">
    <w:name w:val="Знак1 Знак Знак12"/>
    <w:uiPriority w:val="99"/>
    <w:qFormat/>
    <w:locked/>
    <w:rsid w:val="002B166D"/>
    <w:rPr>
      <w:rFonts w:ascii="Times New Roman" w:hAnsi="Times New Roman"/>
      <w:sz w:val="24"/>
      <w:lang w:eastAsia="ru-RU"/>
    </w:rPr>
  </w:style>
  <w:style w:type="character" w:customStyle="1" w:styleId="462">
    <w:name w:val="Знак Знак462"/>
    <w:uiPriority w:val="99"/>
    <w:qFormat/>
    <w:locked/>
    <w:rsid w:val="002B166D"/>
    <w:rPr>
      <w:b/>
      <w:sz w:val="27"/>
      <w:lang w:val="ru-RU" w:eastAsia="ru-RU"/>
    </w:rPr>
  </w:style>
  <w:style w:type="character" w:customStyle="1" w:styleId="482">
    <w:name w:val="Знак Знак482"/>
    <w:uiPriority w:val="99"/>
    <w:qFormat/>
    <w:locked/>
    <w:rsid w:val="002B166D"/>
    <w:rPr>
      <w:b/>
      <w:sz w:val="27"/>
      <w:lang w:val="ru-RU" w:eastAsia="ru-RU"/>
    </w:rPr>
  </w:style>
  <w:style w:type="character" w:customStyle="1" w:styleId="442">
    <w:name w:val="Знак Знак442"/>
    <w:uiPriority w:val="99"/>
    <w:qFormat/>
    <w:locked/>
    <w:rsid w:val="002B166D"/>
    <w:rPr>
      <w:sz w:val="24"/>
    </w:rPr>
  </w:style>
  <w:style w:type="character" w:customStyle="1" w:styleId="5120">
    <w:name w:val="Знак Знак512"/>
    <w:uiPriority w:val="99"/>
    <w:qFormat/>
    <w:locked/>
    <w:rsid w:val="002B166D"/>
    <w:rPr>
      <w:b/>
      <w:sz w:val="27"/>
      <w:lang w:val="ru-RU" w:eastAsia="ru-RU"/>
    </w:rPr>
  </w:style>
  <w:style w:type="character" w:customStyle="1" w:styleId="432">
    <w:name w:val="Знак Знак432"/>
    <w:uiPriority w:val="99"/>
    <w:qFormat/>
    <w:locked/>
    <w:rsid w:val="002B166D"/>
    <w:rPr>
      <w:color w:val="000000"/>
      <w:sz w:val="24"/>
      <w:lang w:eastAsia="ru-RU"/>
    </w:rPr>
  </w:style>
  <w:style w:type="character" w:customStyle="1" w:styleId="422">
    <w:name w:val="Знак Знак422"/>
    <w:uiPriority w:val="99"/>
    <w:qFormat/>
    <w:rsid w:val="002B166D"/>
    <w:rPr>
      <w:rFonts w:ascii="Times New Roman" w:hAnsi="Times New Roman"/>
      <w:sz w:val="16"/>
    </w:rPr>
  </w:style>
  <w:style w:type="character" w:customStyle="1" w:styleId="492">
    <w:name w:val="Знак Знак492"/>
    <w:uiPriority w:val="99"/>
    <w:qFormat/>
    <w:rsid w:val="002B166D"/>
    <w:rPr>
      <w:rFonts w:ascii="Times New Roman" w:hAnsi="Times New Roman"/>
      <w:b/>
      <w:caps/>
      <w:sz w:val="24"/>
      <w:lang w:eastAsia="ru-RU"/>
    </w:rPr>
  </w:style>
  <w:style w:type="character" w:customStyle="1" w:styleId="472">
    <w:name w:val="Знак Знак472"/>
    <w:uiPriority w:val="99"/>
    <w:qFormat/>
    <w:rsid w:val="002B166D"/>
    <w:rPr>
      <w:rFonts w:ascii="Times New Roman" w:hAnsi="Times New Roman"/>
      <w:b/>
      <w:sz w:val="27"/>
      <w:lang w:eastAsia="ru-RU"/>
    </w:rPr>
  </w:style>
  <w:style w:type="character" w:customStyle="1" w:styleId="452">
    <w:name w:val="Знак Знак452"/>
    <w:uiPriority w:val="99"/>
    <w:qFormat/>
    <w:rsid w:val="002B166D"/>
    <w:rPr>
      <w:rFonts w:ascii="Times New Roman" w:hAnsi="Times New Roman"/>
      <w:b/>
      <w:i/>
      <w:sz w:val="26"/>
      <w:lang w:eastAsia="ru-RU"/>
    </w:rPr>
  </w:style>
  <w:style w:type="character" w:customStyle="1" w:styleId="534">
    <w:name w:val="Знак5 Знак Знак3"/>
    <w:uiPriority w:val="99"/>
    <w:qFormat/>
    <w:locked/>
    <w:rsid w:val="002B166D"/>
    <w:rPr>
      <w:sz w:val="16"/>
    </w:rPr>
  </w:style>
  <w:style w:type="character" w:customStyle="1" w:styleId="502">
    <w:name w:val="Знак Знак502"/>
    <w:uiPriority w:val="99"/>
    <w:qFormat/>
    <w:locked/>
    <w:rsid w:val="002B166D"/>
    <w:rPr>
      <w:b/>
      <w:sz w:val="28"/>
      <w:lang w:val="ru-RU" w:eastAsia="ru-RU"/>
    </w:rPr>
  </w:style>
  <w:style w:type="character" w:customStyle="1" w:styleId="522">
    <w:name w:val="Знак Знак522"/>
    <w:uiPriority w:val="99"/>
    <w:qFormat/>
    <w:rsid w:val="002B166D"/>
    <w:rPr>
      <w:rFonts w:ascii="Arial" w:hAnsi="Arial"/>
      <w:b/>
      <w:i/>
      <w:sz w:val="28"/>
    </w:rPr>
  </w:style>
  <w:style w:type="character" w:customStyle="1" w:styleId="5121">
    <w:name w:val="Знак5 Знак Знак12"/>
    <w:uiPriority w:val="99"/>
    <w:qFormat/>
    <w:locked/>
    <w:rsid w:val="002B166D"/>
    <w:rPr>
      <w:sz w:val="16"/>
      <w:lang w:val="ru-RU" w:eastAsia="ru-RU"/>
    </w:rPr>
  </w:style>
  <w:style w:type="character" w:customStyle="1" w:styleId="621">
    <w:name w:val="Знак6 Знак Знак2"/>
    <w:uiPriority w:val="99"/>
    <w:qFormat/>
    <w:rsid w:val="002B166D"/>
    <w:rPr>
      <w:sz w:val="24"/>
      <w:lang w:val="ru-RU" w:eastAsia="ru-RU"/>
    </w:rPr>
  </w:style>
  <w:style w:type="character" w:customStyle="1" w:styleId="5210">
    <w:name w:val="Знак5 Знак21"/>
    <w:uiPriority w:val="99"/>
    <w:rsid w:val="002B166D"/>
    <w:rPr>
      <w:sz w:val="16"/>
    </w:rPr>
  </w:style>
  <w:style w:type="character" w:customStyle="1" w:styleId="UnresolvedMention">
    <w:name w:val="Unresolved Mention"/>
    <w:basedOn w:val="a3"/>
    <w:uiPriority w:val="99"/>
    <w:semiHidden/>
    <w:qFormat/>
    <w:rsid w:val="002B166D"/>
    <w:rPr>
      <w:rFonts w:cs="Times New Roman"/>
      <w:color w:val="605E5C"/>
      <w:shd w:val="clear" w:color="auto" w:fill="E1DFDD"/>
    </w:rPr>
  </w:style>
  <w:style w:type="character" w:customStyle="1" w:styleId="203">
    <w:name w:val="Знак Знак203"/>
    <w:uiPriority w:val="99"/>
    <w:qFormat/>
    <w:rsid w:val="002B166D"/>
    <w:rPr>
      <w:rFonts w:ascii="Arial" w:hAnsi="Arial"/>
      <w:sz w:val="22"/>
    </w:rPr>
  </w:style>
  <w:style w:type="paragraph" w:customStyle="1" w:styleId="4d">
    <w:name w:val="Знак Знак Знак Знак Знак Знак4"/>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50">
    <w:name w:val="Знак Знак75"/>
    <w:uiPriority w:val="99"/>
    <w:rsid w:val="002B166D"/>
    <w:rPr>
      <w:sz w:val="16"/>
      <w:lang w:val="ru-RU" w:eastAsia="ru-RU"/>
    </w:rPr>
  </w:style>
  <w:style w:type="character" w:customStyle="1" w:styleId="1430">
    <w:name w:val="Знак Знак143"/>
    <w:uiPriority w:val="99"/>
    <w:qFormat/>
    <w:locked/>
    <w:rsid w:val="002B166D"/>
    <w:rPr>
      <w:b/>
      <w:sz w:val="27"/>
      <w:lang w:val="ru-RU" w:eastAsia="ru-RU"/>
    </w:rPr>
  </w:style>
  <w:style w:type="character" w:customStyle="1" w:styleId="103">
    <w:name w:val="Знак Знак103"/>
    <w:uiPriority w:val="99"/>
    <w:qFormat/>
    <w:locked/>
    <w:rsid w:val="002B166D"/>
    <w:rPr>
      <w:sz w:val="16"/>
      <w:lang w:val="ru-RU" w:eastAsia="ru-RU"/>
    </w:rPr>
  </w:style>
  <w:style w:type="character" w:customStyle="1" w:styleId="6130">
    <w:name w:val="Знак Знак613"/>
    <w:uiPriority w:val="99"/>
    <w:qFormat/>
    <w:rsid w:val="002B166D"/>
    <w:rPr>
      <w:rFonts w:ascii="Arial" w:hAnsi="Arial"/>
      <w:b/>
      <w:i/>
      <w:sz w:val="28"/>
      <w:lang w:val="ru-RU" w:eastAsia="en-US"/>
    </w:rPr>
  </w:style>
  <w:style w:type="character" w:customStyle="1" w:styleId="164">
    <w:name w:val="Знак Знак164"/>
    <w:uiPriority w:val="99"/>
    <w:qFormat/>
    <w:locked/>
    <w:rsid w:val="002B166D"/>
    <w:rPr>
      <w:b/>
      <w:caps/>
      <w:sz w:val="24"/>
      <w:lang w:val="ru-RU" w:eastAsia="ru-RU"/>
    </w:rPr>
  </w:style>
  <w:style w:type="character" w:customStyle="1" w:styleId="5b">
    <w:name w:val="Знак Знак Знак5"/>
    <w:uiPriority w:val="99"/>
    <w:qFormat/>
    <w:rsid w:val="002B166D"/>
    <w:rPr>
      <w:rFonts w:ascii="Times New Roman" w:hAnsi="Times New Roman"/>
      <w:b/>
      <w:caps/>
      <w:sz w:val="28"/>
    </w:rPr>
  </w:style>
  <w:style w:type="character" w:customStyle="1" w:styleId="253">
    <w:name w:val="Знак Знак253"/>
    <w:uiPriority w:val="99"/>
    <w:qFormat/>
    <w:rsid w:val="002B166D"/>
    <w:rPr>
      <w:rFonts w:ascii="Times New Roman" w:hAnsi="Times New Roman"/>
      <w:b/>
      <w:sz w:val="28"/>
    </w:rPr>
  </w:style>
  <w:style w:type="character" w:customStyle="1" w:styleId="2230">
    <w:name w:val="Знак Знак223"/>
    <w:uiPriority w:val="99"/>
    <w:qFormat/>
    <w:rsid w:val="002B166D"/>
    <w:rPr>
      <w:rFonts w:ascii="Times New Roman" w:hAnsi="Times New Roman"/>
      <w:sz w:val="24"/>
    </w:rPr>
  </w:style>
  <w:style w:type="character" w:customStyle="1" w:styleId="193">
    <w:name w:val="Знак Знак193"/>
    <w:uiPriority w:val="99"/>
    <w:qFormat/>
    <w:rsid w:val="002B166D"/>
    <w:rPr>
      <w:rFonts w:ascii="Times New Roman" w:hAnsi="Times New Roman"/>
      <w:sz w:val="16"/>
      <w:lang w:eastAsia="ru-RU"/>
    </w:rPr>
  </w:style>
  <w:style w:type="character" w:customStyle="1" w:styleId="183">
    <w:name w:val="Знак Знак183"/>
    <w:uiPriority w:val="99"/>
    <w:qFormat/>
    <w:rsid w:val="002B166D"/>
    <w:rPr>
      <w:rFonts w:ascii="Courier New" w:hAnsi="Courier New"/>
    </w:rPr>
  </w:style>
  <w:style w:type="character" w:customStyle="1" w:styleId="173">
    <w:name w:val="Знак Знак173"/>
    <w:uiPriority w:val="99"/>
    <w:qFormat/>
    <w:rsid w:val="002B166D"/>
    <w:rPr>
      <w:rFonts w:ascii="Times New Roman" w:hAnsi="Times New Roman"/>
      <w:sz w:val="24"/>
    </w:rPr>
  </w:style>
  <w:style w:type="character" w:customStyle="1" w:styleId="153">
    <w:name w:val="Знак Знак153"/>
    <w:uiPriority w:val="99"/>
    <w:qFormat/>
    <w:rsid w:val="002B166D"/>
    <w:rPr>
      <w:b/>
      <w:sz w:val="28"/>
    </w:rPr>
  </w:style>
  <w:style w:type="character" w:customStyle="1" w:styleId="4130">
    <w:name w:val="Знак Знак413"/>
    <w:uiPriority w:val="99"/>
    <w:qFormat/>
    <w:locked/>
    <w:rsid w:val="002B166D"/>
    <w:rPr>
      <w:rFonts w:ascii="Arial" w:hAnsi="Arial"/>
      <w:b/>
      <w:i/>
      <w:sz w:val="28"/>
      <w:lang w:val="ru-RU" w:eastAsia="en-US"/>
    </w:rPr>
  </w:style>
  <w:style w:type="character" w:customStyle="1" w:styleId="234">
    <w:name w:val="Знак Знак23 Знак4"/>
    <w:uiPriority w:val="99"/>
    <w:qFormat/>
    <w:locked/>
    <w:rsid w:val="002B166D"/>
    <w:rPr>
      <w:rFonts w:ascii="Tahoma" w:hAnsi="Tahoma"/>
      <w:sz w:val="16"/>
    </w:rPr>
  </w:style>
  <w:style w:type="paragraph" w:customStyle="1" w:styleId="5c">
    <w:name w:val="Знак Знак Знак Знак Знак Знак Знак Знак Знак Знак Знак Знак Знак5"/>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332">
    <w:name w:val="Знак33"/>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30">
    <w:name w:val="Знак Знак533"/>
    <w:uiPriority w:val="99"/>
    <w:qFormat/>
    <w:locked/>
    <w:rsid w:val="002B166D"/>
    <w:rPr>
      <w:b/>
      <w:caps/>
      <w:sz w:val="24"/>
      <w:lang w:val="ru-RU" w:eastAsia="ru-RU"/>
    </w:rPr>
  </w:style>
  <w:style w:type="character" w:customStyle="1" w:styleId="3fd">
    <w:name w:val="Без интервала Знак3"/>
    <w:uiPriority w:val="99"/>
    <w:qFormat/>
    <w:locked/>
    <w:rsid w:val="002B166D"/>
    <w:rPr>
      <w:sz w:val="24"/>
      <w:lang w:eastAsia="en-US"/>
    </w:rPr>
  </w:style>
  <w:style w:type="character" w:customStyle="1" w:styleId="1131">
    <w:name w:val="Знак1 Знак Знак13"/>
    <w:uiPriority w:val="99"/>
    <w:qFormat/>
    <w:locked/>
    <w:rsid w:val="002B166D"/>
    <w:rPr>
      <w:rFonts w:ascii="Times New Roman" w:hAnsi="Times New Roman"/>
      <w:sz w:val="24"/>
      <w:lang w:eastAsia="ru-RU"/>
    </w:rPr>
  </w:style>
  <w:style w:type="character" w:customStyle="1" w:styleId="463">
    <w:name w:val="Знак Знак463"/>
    <w:uiPriority w:val="99"/>
    <w:qFormat/>
    <w:locked/>
    <w:rsid w:val="002B166D"/>
    <w:rPr>
      <w:b/>
      <w:sz w:val="27"/>
      <w:lang w:val="ru-RU" w:eastAsia="ru-RU"/>
    </w:rPr>
  </w:style>
  <w:style w:type="character" w:customStyle="1" w:styleId="483">
    <w:name w:val="Знак Знак483"/>
    <w:uiPriority w:val="99"/>
    <w:qFormat/>
    <w:locked/>
    <w:rsid w:val="002B166D"/>
    <w:rPr>
      <w:b/>
      <w:sz w:val="27"/>
      <w:lang w:val="ru-RU" w:eastAsia="ru-RU"/>
    </w:rPr>
  </w:style>
  <w:style w:type="character" w:customStyle="1" w:styleId="443">
    <w:name w:val="Знак Знак443"/>
    <w:uiPriority w:val="99"/>
    <w:qFormat/>
    <w:locked/>
    <w:rsid w:val="002B166D"/>
    <w:rPr>
      <w:sz w:val="24"/>
    </w:rPr>
  </w:style>
  <w:style w:type="character" w:customStyle="1" w:styleId="513">
    <w:name w:val="Знак Знак513"/>
    <w:uiPriority w:val="99"/>
    <w:qFormat/>
    <w:locked/>
    <w:rsid w:val="002B166D"/>
    <w:rPr>
      <w:b/>
      <w:sz w:val="27"/>
      <w:lang w:val="ru-RU" w:eastAsia="ru-RU"/>
    </w:rPr>
  </w:style>
  <w:style w:type="character" w:customStyle="1" w:styleId="433">
    <w:name w:val="Знак Знак433"/>
    <w:uiPriority w:val="99"/>
    <w:qFormat/>
    <w:locked/>
    <w:rsid w:val="002B166D"/>
    <w:rPr>
      <w:color w:val="000000"/>
      <w:sz w:val="24"/>
      <w:lang w:eastAsia="ru-RU"/>
    </w:rPr>
  </w:style>
  <w:style w:type="character" w:customStyle="1" w:styleId="423">
    <w:name w:val="Знак Знак423"/>
    <w:uiPriority w:val="99"/>
    <w:qFormat/>
    <w:rsid w:val="002B166D"/>
    <w:rPr>
      <w:rFonts w:ascii="Times New Roman" w:hAnsi="Times New Roman"/>
      <w:sz w:val="16"/>
    </w:rPr>
  </w:style>
  <w:style w:type="character" w:customStyle="1" w:styleId="493">
    <w:name w:val="Знак Знак493"/>
    <w:uiPriority w:val="99"/>
    <w:qFormat/>
    <w:rsid w:val="002B166D"/>
    <w:rPr>
      <w:rFonts w:ascii="Times New Roman" w:hAnsi="Times New Roman"/>
      <w:b/>
      <w:caps/>
      <w:sz w:val="24"/>
      <w:lang w:eastAsia="ru-RU"/>
    </w:rPr>
  </w:style>
  <w:style w:type="character" w:customStyle="1" w:styleId="473">
    <w:name w:val="Знак Знак473"/>
    <w:uiPriority w:val="99"/>
    <w:qFormat/>
    <w:rsid w:val="002B166D"/>
    <w:rPr>
      <w:rFonts w:ascii="Times New Roman" w:hAnsi="Times New Roman"/>
      <w:b/>
      <w:sz w:val="27"/>
      <w:lang w:eastAsia="ru-RU"/>
    </w:rPr>
  </w:style>
  <w:style w:type="character" w:customStyle="1" w:styleId="453">
    <w:name w:val="Знак Знак453"/>
    <w:uiPriority w:val="99"/>
    <w:qFormat/>
    <w:rsid w:val="002B166D"/>
    <w:rPr>
      <w:rFonts w:ascii="Times New Roman" w:hAnsi="Times New Roman"/>
      <w:b/>
      <w:i/>
      <w:sz w:val="26"/>
      <w:lang w:eastAsia="ru-RU"/>
    </w:rPr>
  </w:style>
  <w:style w:type="character" w:customStyle="1" w:styleId="541">
    <w:name w:val="Знак5 Знак Знак4"/>
    <w:uiPriority w:val="99"/>
    <w:qFormat/>
    <w:locked/>
    <w:rsid w:val="002B166D"/>
    <w:rPr>
      <w:sz w:val="16"/>
    </w:rPr>
  </w:style>
  <w:style w:type="character" w:customStyle="1" w:styleId="503">
    <w:name w:val="Знак Знак503"/>
    <w:uiPriority w:val="99"/>
    <w:qFormat/>
    <w:locked/>
    <w:rsid w:val="002B166D"/>
    <w:rPr>
      <w:b/>
      <w:sz w:val="28"/>
      <w:lang w:val="ru-RU" w:eastAsia="ru-RU"/>
    </w:rPr>
  </w:style>
  <w:style w:type="character" w:customStyle="1" w:styleId="523">
    <w:name w:val="Знак Знак523"/>
    <w:uiPriority w:val="99"/>
    <w:qFormat/>
    <w:rsid w:val="002B166D"/>
    <w:rPr>
      <w:rFonts w:ascii="Arial" w:hAnsi="Arial"/>
      <w:b/>
      <w:i/>
      <w:sz w:val="28"/>
    </w:rPr>
  </w:style>
  <w:style w:type="character" w:customStyle="1" w:styleId="5130">
    <w:name w:val="Знак5 Знак Знак13"/>
    <w:uiPriority w:val="99"/>
    <w:qFormat/>
    <w:locked/>
    <w:rsid w:val="002B166D"/>
    <w:rPr>
      <w:sz w:val="16"/>
      <w:lang w:val="ru-RU" w:eastAsia="ru-RU"/>
    </w:rPr>
  </w:style>
  <w:style w:type="character" w:customStyle="1" w:styleId="631">
    <w:name w:val="Знак6 Знак Знак3"/>
    <w:uiPriority w:val="99"/>
    <w:qFormat/>
    <w:rsid w:val="002B166D"/>
    <w:rPr>
      <w:sz w:val="24"/>
      <w:lang w:val="ru-RU" w:eastAsia="ru-RU"/>
    </w:rPr>
  </w:style>
  <w:style w:type="paragraph" w:customStyle="1" w:styleId="5d">
    <w:name w:val="Знак Знак Знак Знак Знак Знак5"/>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6">
    <w:name w:val="Знак Знак76"/>
    <w:uiPriority w:val="99"/>
    <w:qFormat/>
    <w:rsid w:val="002B166D"/>
    <w:rPr>
      <w:sz w:val="16"/>
      <w:lang w:val="ru-RU" w:eastAsia="ru-RU"/>
    </w:rPr>
  </w:style>
  <w:style w:type="character" w:customStyle="1" w:styleId="1440">
    <w:name w:val="Знак Знак144"/>
    <w:uiPriority w:val="99"/>
    <w:qFormat/>
    <w:locked/>
    <w:rsid w:val="002B166D"/>
    <w:rPr>
      <w:b/>
      <w:sz w:val="27"/>
      <w:lang w:val="ru-RU" w:eastAsia="ru-RU"/>
    </w:rPr>
  </w:style>
  <w:style w:type="character" w:customStyle="1" w:styleId="104">
    <w:name w:val="Знак Знак104"/>
    <w:uiPriority w:val="99"/>
    <w:qFormat/>
    <w:locked/>
    <w:rsid w:val="002B166D"/>
    <w:rPr>
      <w:sz w:val="16"/>
      <w:lang w:val="ru-RU" w:eastAsia="ru-RU"/>
    </w:rPr>
  </w:style>
  <w:style w:type="character" w:customStyle="1" w:styleId="614">
    <w:name w:val="Знак Знак614"/>
    <w:uiPriority w:val="99"/>
    <w:qFormat/>
    <w:rsid w:val="002B166D"/>
    <w:rPr>
      <w:rFonts w:ascii="Arial" w:hAnsi="Arial"/>
      <w:b/>
      <w:i/>
      <w:sz w:val="28"/>
      <w:lang w:val="ru-RU" w:eastAsia="en-US"/>
    </w:rPr>
  </w:style>
  <w:style w:type="character" w:customStyle="1" w:styleId="165">
    <w:name w:val="Знак Знак165"/>
    <w:uiPriority w:val="99"/>
    <w:qFormat/>
    <w:locked/>
    <w:rsid w:val="002B166D"/>
    <w:rPr>
      <w:b/>
      <w:caps/>
      <w:sz w:val="24"/>
      <w:lang w:val="ru-RU" w:eastAsia="ru-RU"/>
    </w:rPr>
  </w:style>
  <w:style w:type="character" w:customStyle="1" w:styleId="6a">
    <w:name w:val="Знак Знак Знак6"/>
    <w:uiPriority w:val="99"/>
    <w:qFormat/>
    <w:rsid w:val="002B166D"/>
    <w:rPr>
      <w:rFonts w:ascii="Times New Roman" w:hAnsi="Times New Roman"/>
      <w:b/>
      <w:caps/>
      <w:sz w:val="28"/>
    </w:rPr>
  </w:style>
  <w:style w:type="character" w:customStyle="1" w:styleId="254">
    <w:name w:val="Знак Знак254"/>
    <w:uiPriority w:val="99"/>
    <w:qFormat/>
    <w:rsid w:val="002B166D"/>
    <w:rPr>
      <w:rFonts w:ascii="Times New Roman" w:hAnsi="Times New Roman"/>
      <w:b/>
      <w:sz w:val="28"/>
    </w:rPr>
  </w:style>
  <w:style w:type="character" w:customStyle="1" w:styleId="2240">
    <w:name w:val="Знак Знак224"/>
    <w:uiPriority w:val="99"/>
    <w:qFormat/>
    <w:rsid w:val="002B166D"/>
    <w:rPr>
      <w:rFonts w:ascii="Times New Roman" w:hAnsi="Times New Roman"/>
      <w:sz w:val="24"/>
    </w:rPr>
  </w:style>
  <w:style w:type="character" w:customStyle="1" w:styleId="204">
    <w:name w:val="Знак Знак204"/>
    <w:uiPriority w:val="99"/>
    <w:qFormat/>
    <w:rsid w:val="002B166D"/>
    <w:rPr>
      <w:rFonts w:ascii="Arial" w:hAnsi="Arial"/>
      <w:sz w:val="22"/>
    </w:rPr>
  </w:style>
  <w:style w:type="character" w:customStyle="1" w:styleId="194">
    <w:name w:val="Знак Знак194"/>
    <w:uiPriority w:val="99"/>
    <w:qFormat/>
    <w:rsid w:val="002B166D"/>
    <w:rPr>
      <w:rFonts w:ascii="Times New Roman" w:hAnsi="Times New Roman"/>
      <w:sz w:val="16"/>
      <w:lang w:eastAsia="ru-RU"/>
    </w:rPr>
  </w:style>
  <w:style w:type="character" w:customStyle="1" w:styleId="184">
    <w:name w:val="Знак Знак184"/>
    <w:uiPriority w:val="99"/>
    <w:qFormat/>
    <w:rsid w:val="002B166D"/>
    <w:rPr>
      <w:rFonts w:ascii="Courier New" w:hAnsi="Courier New"/>
    </w:rPr>
  </w:style>
  <w:style w:type="character" w:customStyle="1" w:styleId="174">
    <w:name w:val="Знак Знак174"/>
    <w:uiPriority w:val="99"/>
    <w:qFormat/>
    <w:rsid w:val="002B166D"/>
    <w:rPr>
      <w:rFonts w:ascii="Times New Roman" w:hAnsi="Times New Roman"/>
      <w:sz w:val="24"/>
    </w:rPr>
  </w:style>
  <w:style w:type="character" w:customStyle="1" w:styleId="154">
    <w:name w:val="Знак Знак154"/>
    <w:uiPriority w:val="99"/>
    <w:qFormat/>
    <w:rsid w:val="002B166D"/>
    <w:rPr>
      <w:b/>
      <w:sz w:val="28"/>
    </w:rPr>
  </w:style>
  <w:style w:type="character" w:customStyle="1" w:styleId="4140">
    <w:name w:val="Знак Знак414"/>
    <w:uiPriority w:val="99"/>
    <w:qFormat/>
    <w:locked/>
    <w:rsid w:val="002B166D"/>
    <w:rPr>
      <w:rFonts w:ascii="Arial" w:hAnsi="Arial"/>
      <w:b/>
      <w:i/>
      <w:sz w:val="28"/>
      <w:lang w:val="ru-RU" w:eastAsia="en-US"/>
    </w:rPr>
  </w:style>
  <w:style w:type="character" w:customStyle="1" w:styleId="235">
    <w:name w:val="Знак Знак23 Знак5"/>
    <w:uiPriority w:val="99"/>
    <w:qFormat/>
    <w:locked/>
    <w:rsid w:val="002B166D"/>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343">
    <w:name w:val="Знак34"/>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40">
    <w:name w:val="Знак Знак534"/>
    <w:uiPriority w:val="99"/>
    <w:qFormat/>
    <w:locked/>
    <w:rsid w:val="002B166D"/>
    <w:rPr>
      <w:b/>
      <w:caps/>
      <w:sz w:val="24"/>
      <w:lang w:val="ru-RU" w:eastAsia="ru-RU"/>
    </w:rPr>
  </w:style>
  <w:style w:type="character" w:customStyle="1" w:styleId="4e">
    <w:name w:val="Без интервала Знак4"/>
    <w:uiPriority w:val="99"/>
    <w:qFormat/>
    <w:locked/>
    <w:rsid w:val="002B166D"/>
    <w:rPr>
      <w:sz w:val="24"/>
      <w:lang w:eastAsia="en-US"/>
    </w:rPr>
  </w:style>
  <w:style w:type="character" w:customStyle="1" w:styleId="1141">
    <w:name w:val="Знак1 Знак Знак14"/>
    <w:uiPriority w:val="99"/>
    <w:qFormat/>
    <w:locked/>
    <w:rsid w:val="002B166D"/>
    <w:rPr>
      <w:rFonts w:ascii="Times New Roman" w:hAnsi="Times New Roman"/>
      <w:sz w:val="24"/>
      <w:lang w:eastAsia="ru-RU"/>
    </w:rPr>
  </w:style>
  <w:style w:type="character" w:customStyle="1" w:styleId="464">
    <w:name w:val="Знак Знак464"/>
    <w:uiPriority w:val="99"/>
    <w:qFormat/>
    <w:locked/>
    <w:rsid w:val="002B166D"/>
    <w:rPr>
      <w:b/>
      <w:sz w:val="27"/>
      <w:lang w:val="ru-RU" w:eastAsia="ru-RU"/>
    </w:rPr>
  </w:style>
  <w:style w:type="character" w:customStyle="1" w:styleId="484">
    <w:name w:val="Знак Знак484"/>
    <w:uiPriority w:val="99"/>
    <w:qFormat/>
    <w:locked/>
    <w:rsid w:val="002B166D"/>
    <w:rPr>
      <w:b/>
      <w:sz w:val="27"/>
      <w:lang w:val="ru-RU" w:eastAsia="ru-RU"/>
    </w:rPr>
  </w:style>
  <w:style w:type="character" w:customStyle="1" w:styleId="444">
    <w:name w:val="Знак Знак444"/>
    <w:uiPriority w:val="99"/>
    <w:qFormat/>
    <w:locked/>
    <w:rsid w:val="002B166D"/>
    <w:rPr>
      <w:sz w:val="24"/>
    </w:rPr>
  </w:style>
  <w:style w:type="character" w:customStyle="1" w:styleId="514">
    <w:name w:val="Знак Знак514"/>
    <w:uiPriority w:val="99"/>
    <w:qFormat/>
    <w:locked/>
    <w:rsid w:val="002B166D"/>
    <w:rPr>
      <w:b/>
      <w:sz w:val="27"/>
      <w:lang w:val="ru-RU" w:eastAsia="ru-RU"/>
    </w:rPr>
  </w:style>
  <w:style w:type="character" w:customStyle="1" w:styleId="434">
    <w:name w:val="Знак Знак434"/>
    <w:uiPriority w:val="99"/>
    <w:qFormat/>
    <w:locked/>
    <w:rsid w:val="002B166D"/>
    <w:rPr>
      <w:color w:val="000000"/>
      <w:sz w:val="24"/>
      <w:lang w:eastAsia="ru-RU"/>
    </w:rPr>
  </w:style>
  <w:style w:type="character" w:customStyle="1" w:styleId="424">
    <w:name w:val="Знак Знак424"/>
    <w:uiPriority w:val="99"/>
    <w:qFormat/>
    <w:rsid w:val="002B166D"/>
    <w:rPr>
      <w:rFonts w:ascii="Times New Roman" w:hAnsi="Times New Roman"/>
      <w:sz w:val="16"/>
    </w:rPr>
  </w:style>
  <w:style w:type="character" w:customStyle="1" w:styleId="494">
    <w:name w:val="Знак Знак494"/>
    <w:uiPriority w:val="99"/>
    <w:qFormat/>
    <w:rsid w:val="002B166D"/>
    <w:rPr>
      <w:rFonts w:ascii="Times New Roman" w:hAnsi="Times New Roman"/>
      <w:b/>
      <w:caps/>
      <w:sz w:val="24"/>
      <w:lang w:eastAsia="ru-RU"/>
    </w:rPr>
  </w:style>
  <w:style w:type="character" w:customStyle="1" w:styleId="474">
    <w:name w:val="Знак Знак474"/>
    <w:uiPriority w:val="99"/>
    <w:qFormat/>
    <w:rsid w:val="002B166D"/>
    <w:rPr>
      <w:rFonts w:ascii="Times New Roman" w:hAnsi="Times New Roman"/>
      <w:b/>
      <w:sz w:val="27"/>
      <w:lang w:eastAsia="ru-RU"/>
    </w:rPr>
  </w:style>
  <w:style w:type="character" w:customStyle="1" w:styleId="454">
    <w:name w:val="Знак Знак454"/>
    <w:uiPriority w:val="99"/>
    <w:qFormat/>
    <w:rsid w:val="002B166D"/>
    <w:rPr>
      <w:rFonts w:ascii="Times New Roman" w:hAnsi="Times New Roman"/>
      <w:b/>
      <w:i/>
      <w:sz w:val="26"/>
      <w:lang w:eastAsia="ru-RU"/>
    </w:rPr>
  </w:style>
  <w:style w:type="character" w:customStyle="1" w:styleId="551">
    <w:name w:val="Знак5 Знак Знак5"/>
    <w:uiPriority w:val="99"/>
    <w:qFormat/>
    <w:locked/>
    <w:rsid w:val="002B166D"/>
    <w:rPr>
      <w:sz w:val="16"/>
    </w:rPr>
  </w:style>
  <w:style w:type="character" w:customStyle="1" w:styleId="504">
    <w:name w:val="Знак Знак504"/>
    <w:uiPriority w:val="99"/>
    <w:qFormat/>
    <w:locked/>
    <w:rsid w:val="002B166D"/>
    <w:rPr>
      <w:b/>
      <w:sz w:val="28"/>
      <w:lang w:val="ru-RU" w:eastAsia="ru-RU"/>
    </w:rPr>
  </w:style>
  <w:style w:type="character" w:customStyle="1" w:styleId="524">
    <w:name w:val="Знак Знак524"/>
    <w:uiPriority w:val="99"/>
    <w:qFormat/>
    <w:rsid w:val="002B166D"/>
    <w:rPr>
      <w:rFonts w:ascii="Arial" w:hAnsi="Arial"/>
      <w:b/>
      <w:i/>
      <w:sz w:val="28"/>
    </w:rPr>
  </w:style>
  <w:style w:type="character" w:customStyle="1" w:styleId="5140">
    <w:name w:val="Знак5 Знак Знак14"/>
    <w:uiPriority w:val="99"/>
    <w:qFormat/>
    <w:locked/>
    <w:rsid w:val="002B166D"/>
    <w:rPr>
      <w:sz w:val="16"/>
      <w:lang w:val="ru-RU" w:eastAsia="ru-RU"/>
    </w:rPr>
  </w:style>
  <w:style w:type="character" w:customStyle="1" w:styleId="641">
    <w:name w:val="Знак6 Знак Знак4"/>
    <w:uiPriority w:val="99"/>
    <w:qFormat/>
    <w:rsid w:val="002B166D"/>
    <w:rPr>
      <w:sz w:val="24"/>
      <w:lang w:val="ru-RU" w:eastAsia="ru-RU"/>
    </w:rPr>
  </w:style>
  <w:style w:type="character" w:customStyle="1" w:styleId="205">
    <w:name w:val="Знак Знак205"/>
    <w:uiPriority w:val="99"/>
    <w:qFormat/>
    <w:rsid w:val="002B166D"/>
    <w:rPr>
      <w:rFonts w:ascii="Arial" w:hAnsi="Arial"/>
      <w:sz w:val="22"/>
    </w:rPr>
  </w:style>
  <w:style w:type="character" w:customStyle="1" w:styleId="206">
    <w:name w:val="Знак Знак206"/>
    <w:uiPriority w:val="99"/>
    <w:qFormat/>
    <w:rsid w:val="002B166D"/>
    <w:rPr>
      <w:rFonts w:ascii="Arial" w:hAnsi="Arial"/>
      <w:sz w:val="22"/>
    </w:rPr>
  </w:style>
  <w:style w:type="paragraph" w:customStyle="1" w:styleId="6c">
    <w:name w:val="Знак Знак Знак Знак Знак Знак6"/>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4f">
    <w:name w:val="Основной текст Знак4"/>
    <w:uiPriority w:val="99"/>
    <w:qFormat/>
    <w:rsid w:val="002B166D"/>
    <w:rPr>
      <w:sz w:val="24"/>
    </w:rPr>
  </w:style>
  <w:style w:type="character" w:customStyle="1" w:styleId="77">
    <w:name w:val="Знак Знак77"/>
    <w:uiPriority w:val="99"/>
    <w:qFormat/>
    <w:rsid w:val="002B166D"/>
    <w:rPr>
      <w:sz w:val="16"/>
      <w:lang w:val="ru-RU" w:eastAsia="ru-RU"/>
    </w:rPr>
  </w:style>
  <w:style w:type="character" w:customStyle="1" w:styleId="1450">
    <w:name w:val="Знак Знак145"/>
    <w:uiPriority w:val="99"/>
    <w:qFormat/>
    <w:locked/>
    <w:rsid w:val="002B166D"/>
    <w:rPr>
      <w:b/>
      <w:sz w:val="27"/>
      <w:lang w:val="ru-RU" w:eastAsia="ru-RU"/>
    </w:rPr>
  </w:style>
  <w:style w:type="character" w:customStyle="1" w:styleId="105">
    <w:name w:val="Знак Знак105"/>
    <w:uiPriority w:val="99"/>
    <w:qFormat/>
    <w:locked/>
    <w:rsid w:val="002B166D"/>
    <w:rPr>
      <w:sz w:val="16"/>
      <w:lang w:val="ru-RU" w:eastAsia="ru-RU"/>
    </w:rPr>
  </w:style>
  <w:style w:type="character" w:customStyle="1" w:styleId="615">
    <w:name w:val="Знак Знак615"/>
    <w:uiPriority w:val="99"/>
    <w:qFormat/>
    <w:rsid w:val="002B166D"/>
    <w:rPr>
      <w:rFonts w:ascii="Arial" w:hAnsi="Arial"/>
      <w:b/>
      <w:i/>
      <w:sz w:val="28"/>
      <w:lang w:val="ru-RU" w:eastAsia="en-US"/>
    </w:rPr>
  </w:style>
  <w:style w:type="character" w:customStyle="1" w:styleId="166">
    <w:name w:val="Знак Знак166"/>
    <w:uiPriority w:val="99"/>
    <w:qFormat/>
    <w:locked/>
    <w:rsid w:val="002B166D"/>
    <w:rPr>
      <w:b/>
      <w:caps/>
      <w:sz w:val="24"/>
      <w:lang w:val="ru-RU" w:eastAsia="ru-RU"/>
    </w:rPr>
  </w:style>
  <w:style w:type="character" w:customStyle="1" w:styleId="78">
    <w:name w:val="Знак Знак Знак7"/>
    <w:uiPriority w:val="99"/>
    <w:qFormat/>
    <w:rsid w:val="002B166D"/>
    <w:rPr>
      <w:rFonts w:ascii="Times New Roman" w:hAnsi="Times New Roman"/>
      <w:b/>
      <w:caps/>
      <w:sz w:val="28"/>
    </w:rPr>
  </w:style>
  <w:style w:type="character" w:customStyle="1" w:styleId="255">
    <w:name w:val="Знак Знак255"/>
    <w:uiPriority w:val="99"/>
    <w:qFormat/>
    <w:rsid w:val="002B166D"/>
    <w:rPr>
      <w:rFonts w:ascii="Times New Roman" w:hAnsi="Times New Roman"/>
      <w:b/>
      <w:sz w:val="28"/>
    </w:rPr>
  </w:style>
  <w:style w:type="character" w:customStyle="1" w:styleId="2250">
    <w:name w:val="Знак Знак225"/>
    <w:uiPriority w:val="99"/>
    <w:qFormat/>
    <w:rsid w:val="002B166D"/>
    <w:rPr>
      <w:rFonts w:ascii="Times New Roman" w:hAnsi="Times New Roman"/>
      <w:sz w:val="24"/>
    </w:rPr>
  </w:style>
  <w:style w:type="character" w:customStyle="1" w:styleId="195">
    <w:name w:val="Знак Знак195"/>
    <w:uiPriority w:val="99"/>
    <w:qFormat/>
    <w:rsid w:val="002B166D"/>
    <w:rPr>
      <w:rFonts w:ascii="Times New Roman" w:hAnsi="Times New Roman"/>
      <w:sz w:val="16"/>
      <w:lang w:eastAsia="ru-RU"/>
    </w:rPr>
  </w:style>
  <w:style w:type="character" w:customStyle="1" w:styleId="185">
    <w:name w:val="Знак Знак185"/>
    <w:uiPriority w:val="99"/>
    <w:qFormat/>
    <w:rsid w:val="002B166D"/>
    <w:rPr>
      <w:rFonts w:ascii="Courier New" w:hAnsi="Courier New"/>
    </w:rPr>
  </w:style>
  <w:style w:type="character" w:customStyle="1" w:styleId="175">
    <w:name w:val="Знак Знак175"/>
    <w:uiPriority w:val="99"/>
    <w:qFormat/>
    <w:rsid w:val="002B166D"/>
    <w:rPr>
      <w:rFonts w:ascii="Times New Roman" w:hAnsi="Times New Roman"/>
      <w:sz w:val="24"/>
    </w:rPr>
  </w:style>
  <w:style w:type="character" w:customStyle="1" w:styleId="155">
    <w:name w:val="Знак Знак155"/>
    <w:uiPriority w:val="99"/>
    <w:qFormat/>
    <w:rsid w:val="002B166D"/>
    <w:rPr>
      <w:b/>
      <w:sz w:val="28"/>
    </w:rPr>
  </w:style>
  <w:style w:type="character" w:customStyle="1" w:styleId="415">
    <w:name w:val="Знак Знак415"/>
    <w:uiPriority w:val="99"/>
    <w:qFormat/>
    <w:locked/>
    <w:rsid w:val="002B166D"/>
    <w:rPr>
      <w:rFonts w:ascii="Arial" w:hAnsi="Arial"/>
      <w:b/>
      <w:i/>
      <w:sz w:val="28"/>
      <w:lang w:val="ru-RU" w:eastAsia="en-US"/>
    </w:rPr>
  </w:style>
  <w:style w:type="character" w:customStyle="1" w:styleId="236">
    <w:name w:val="Знак Знак23 Знак6"/>
    <w:uiPriority w:val="99"/>
    <w:qFormat/>
    <w:locked/>
    <w:rsid w:val="002B166D"/>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352">
    <w:name w:val="Знак35"/>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5">
    <w:name w:val="Знак Знак535"/>
    <w:uiPriority w:val="99"/>
    <w:qFormat/>
    <w:locked/>
    <w:rsid w:val="002B166D"/>
    <w:rPr>
      <w:b/>
      <w:caps/>
      <w:sz w:val="24"/>
      <w:lang w:val="ru-RU" w:eastAsia="ru-RU"/>
    </w:rPr>
  </w:style>
  <w:style w:type="character" w:customStyle="1" w:styleId="5e">
    <w:name w:val="Без интервала Знак5"/>
    <w:uiPriority w:val="99"/>
    <w:qFormat/>
    <w:locked/>
    <w:rsid w:val="002B166D"/>
    <w:rPr>
      <w:sz w:val="24"/>
      <w:lang w:eastAsia="en-US"/>
    </w:rPr>
  </w:style>
  <w:style w:type="character" w:customStyle="1" w:styleId="1151">
    <w:name w:val="Знак1 Знак Знак15"/>
    <w:uiPriority w:val="99"/>
    <w:qFormat/>
    <w:locked/>
    <w:rsid w:val="002B166D"/>
    <w:rPr>
      <w:rFonts w:ascii="Times New Roman" w:hAnsi="Times New Roman"/>
      <w:sz w:val="24"/>
      <w:lang w:eastAsia="ru-RU"/>
    </w:rPr>
  </w:style>
  <w:style w:type="character" w:customStyle="1" w:styleId="465">
    <w:name w:val="Знак Знак465"/>
    <w:uiPriority w:val="99"/>
    <w:qFormat/>
    <w:locked/>
    <w:rsid w:val="002B166D"/>
    <w:rPr>
      <w:b/>
      <w:sz w:val="27"/>
      <w:lang w:val="ru-RU" w:eastAsia="ru-RU"/>
    </w:rPr>
  </w:style>
  <w:style w:type="character" w:customStyle="1" w:styleId="485">
    <w:name w:val="Знак Знак485"/>
    <w:uiPriority w:val="99"/>
    <w:qFormat/>
    <w:locked/>
    <w:rsid w:val="002B166D"/>
    <w:rPr>
      <w:b/>
      <w:sz w:val="27"/>
      <w:lang w:val="ru-RU" w:eastAsia="ru-RU"/>
    </w:rPr>
  </w:style>
  <w:style w:type="character" w:customStyle="1" w:styleId="445">
    <w:name w:val="Знак Знак445"/>
    <w:uiPriority w:val="99"/>
    <w:qFormat/>
    <w:locked/>
    <w:rsid w:val="002B166D"/>
    <w:rPr>
      <w:sz w:val="24"/>
    </w:rPr>
  </w:style>
  <w:style w:type="character" w:customStyle="1" w:styleId="515">
    <w:name w:val="Знак Знак515"/>
    <w:uiPriority w:val="99"/>
    <w:qFormat/>
    <w:locked/>
    <w:rsid w:val="002B166D"/>
    <w:rPr>
      <w:b/>
      <w:sz w:val="27"/>
      <w:lang w:val="ru-RU" w:eastAsia="ru-RU"/>
    </w:rPr>
  </w:style>
  <w:style w:type="character" w:customStyle="1" w:styleId="435">
    <w:name w:val="Знак Знак435"/>
    <w:uiPriority w:val="99"/>
    <w:qFormat/>
    <w:locked/>
    <w:rsid w:val="002B166D"/>
    <w:rPr>
      <w:color w:val="000000"/>
      <w:sz w:val="24"/>
      <w:lang w:eastAsia="ru-RU"/>
    </w:rPr>
  </w:style>
  <w:style w:type="character" w:customStyle="1" w:styleId="425">
    <w:name w:val="Знак Знак425"/>
    <w:uiPriority w:val="99"/>
    <w:qFormat/>
    <w:rsid w:val="002B166D"/>
    <w:rPr>
      <w:rFonts w:ascii="Times New Roman" w:hAnsi="Times New Roman"/>
      <w:sz w:val="16"/>
    </w:rPr>
  </w:style>
  <w:style w:type="character" w:customStyle="1" w:styleId="495">
    <w:name w:val="Знак Знак495"/>
    <w:uiPriority w:val="99"/>
    <w:qFormat/>
    <w:rsid w:val="002B166D"/>
    <w:rPr>
      <w:rFonts w:ascii="Times New Roman" w:hAnsi="Times New Roman"/>
      <w:b/>
      <w:caps/>
      <w:sz w:val="24"/>
      <w:lang w:eastAsia="ru-RU"/>
    </w:rPr>
  </w:style>
  <w:style w:type="character" w:customStyle="1" w:styleId="475">
    <w:name w:val="Знак Знак475"/>
    <w:uiPriority w:val="99"/>
    <w:qFormat/>
    <w:rsid w:val="002B166D"/>
    <w:rPr>
      <w:rFonts w:ascii="Times New Roman" w:hAnsi="Times New Roman"/>
      <w:b/>
      <w:sz w:val="27"/>
      <w:lang w:eastAsia="ru-RU"/>
    </w:rPr>
  </w:style>
  <w:style w:type="character" w:customStyle="1" w:styleId="455">
    <w:name w:val="Знак Знак455"/>
    <w:uiPriority w:val="99"/>
    <w:qFormat/>
    <w:rsid w:val="002B166D"/>
    <w:rPr>
      <w:rFonts w:ascii="Times New Roman" w:hAnsi="Times New Roman"/>
      <w:b/>
      <w:i/>
      <w:sz w:val="26"/>
      <w:lang w:eastAsia="ru-RU"/>
    </w:rPr>
  </w:style>
  <w:style w:type="character" w:customStyle="1" w:styleId="561">
    <w:name w:val="Знак5 Знак Знак6"/>
    <w:uiPriority w:val="99"/>
    <w:qFormat/>
    <w:locked/>
    <w:rsid w:val="002B166D"/>
    <w:rPr>
      <w:sz w:val="16"/>
    </w:rPr>
  </w:style>
  <w:style w:type="character" w:customStyle="1" w:styleId="505">
    <w:name w:val="Знак Знак505"/>
    <w:uiPriority w:val="99"/>
    <w:qFormat/>
    <w:locked/>
    <w:rsid w:val="002B166D"/>
    <w:rPr>
      <w:b/>
      <w:sz w:val="28"/>
      <w:lang w:val="ru-RU" w:eastAsia="ru-RU"/>
    </w:rPr>
  </w:style>
  <w:style w:type="character" w:customStyle="1" w:styleId="525">
    <w:name w:val="Знак Знак525"/>
    <w:uiPriority w:val="99"/>
    <w:qFormat/>
    <w:rsid w:val="002B166D"/>
    <w:rPr>
      <w:rFonts w:ascii="Arial" w:hAnsi="Arial"/>
      <w:b/>
      <w:i/>
      <w:sz w:val="28"/>
    </w:rPr>
  </w:style>
  <w:style w:type="character" w:customStyle="1" w:styleId="5150">
    <w:name w:val="Знак5 Знак Знак15"/>
    <w:uiPriority w:val="99"/>
    <w:qFormat/>
    <w:locked/>
    <w:rsid w:val="002B166D"/>
    <w:rPr>
      <w:sz w:val="16"/>
      <w:lang w:val="ru-RU" w:eastAsia="ru-RU"/>
    </w:rPr>
  </w:style>
  <w:style w:type="character" w:customStyle="1" w:styleId="651">
    <w:name w:val="Знак6 Знак Знак5"/>
    <w:uiPriority w:val="99"/>
    <w:qFormat/>
    <w:rsid w:val="002B166D"/>
    <w:rPr>
      <w:sz w:val="24"/>
      <w:lang w:val="ru-RU" w:eastAsia="ru-RU"/>
    </w:rPr>
  </w:style>
  <w:style w:type="character" w:customStyle="1" w:styleId="207">
    <w:name w:val="Знак Знак207"/>
    <w:uiPriority w:val="99"/>
    <w:qFormat/>
    <w:rsid w:val="002B166D"/>
    <w:rPr>
      <w:rFonts w:ascii="Arial" w:hAnsi="Arial"/>
      <w:sz w:val="22"/>
    </w:rPr>
  </w:style>
  <w:style w:type="character" w:customStyle="1" w:styleId="208">
    <w:name w:val="Знак Знак208"/>
    <w:uiPriority w:val="99"/>
    <w:qFormat/>
    <w:rsid w:val="002B166D"/>
    <w:rPr>
      <w:rFonts w:ascii="Arial" w:hAnsi="Arial"/>
      <w:sz w:val="22"/>
    </w:rPr>
  </w:style>
  <w:style w:type="character" w:customStyle="1" w:styleId="209">
    <w:name w:val="Знак Знак209"/>
    <w:uiPriority w:val="99"/>
    <w:qFormat/>
    <w:rsid w:val="002B166D"/>
    <w:rPr>
      <w:rFonts w:ascii="Arial" w:hAnsi="Arial"/>
      <w:sz w:val="22"/>
    </w:rPr>
  </w:style>
  <w:style w:type="character" w:customStyle="1" w:styleId="616">
    <w:name w:val="Знак Знак616"/>
    <w:uiPriority w:val="99"/>
    <w:qFormat/>
    <w:rsid w:val="002B166D"/>
    <w:rPr>
      <w:rFonts w:ascii="Calibri" w:hAnsi="Calibri"/>
      <w:i/>
      <w:sz w:val="24"/>
    </w:rPr>
  </w:style>
  <w:style w:type="paragraph" w:customStyle="1" w:styleId="7a">
    <w:name w:val="Знак Знак Знак Знак Знак Знак7"/>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237">
    <w:name w:val="Основной текст 2 Знак3"/>
    <w:uiPriority w:val="99"/>
    <w:qFormat/>
    <w:rsid w:val="002B166D"/>
    <w:rPr>
      <w:sz w:val="24"/>
    </w:rPr>
  </w:style>
  <w:style w:type="character" w:customStyle="1" w:styleId="780">
    <w:name w:val="Знак Знак78"/>
    <w:uiPriority w:val="99"/>
    <w:qFormat/>
    <w:rsid w:val="002B166D"/>
    <w:rPr>
      <w:sz w:val="16"/>
      <w:lang w:val="ru-RU" w:eastAsia="ru-RU"/>
    </w:rPr>
  </w:style>
  <w:style w:type="character" w:customStyle="1" w:styleId="1460">
    <w:name w:val="Знак Знак146"/>
    <w:uiPriority w:val="99"/>
    <w:qFormat/>
    <w:locked/>
    <w:rsid w:val="002B166D"/>
    <w:rPr>
      <w:b/>
      <w:sz w:val="27"/>
      <w:lang w:val="ru-RU" w:eastAsia="ru-RU"/>
    </w:rPr>
  </w:style>
  <w:style w:type="character" w:customStyle="1" w:styleId="106">
    <w:name w:val="Знак Знак106"/>
    <w:uiPriority w:val="99"/>
    <w:qFormat/>
    <w:locked/>
    <w:rsid w:val="002B166D"/>
    <w:rPr>
      <w:sz w:val="16"/>
      <w:lang w:val="ru-RU" w:eastAsia="ru-RU"/>
    </w:rPr>
  </w:style>
  <w:style w:type="character" w:customStyle="1" w:styleId="167">
    <w:name w:val="Знак Знак167"/>
    <w:uiPriority w:val="99"/>
    <w:qFormat/>
    <w:locked/>
    <w:rsid w:val="002B166D"/>
    <w:rPr>
      <w:b/>
      <w:caps/>
      <w:sz w:val="24"/>
      <w:lang w:val="ru-RU" w:eastAsia="ru-RU"/>
    </w:rPr>
  </w:style>
  <w:style w:type="character" w:customStyle="1" w:styleId="83">
    <w:name w:val="Знак Знак Знак8"/>
    <w:uiPriority w:val="99"/>
    <w:qFormat/>
    <w:rsid w:val="002B166D"/>
    <w:rPr>
      <w:rFonts w:ascii="Times New Roman" w:hAnsi="Times New Roman"/>
      <w:b/>
      <w:caps/>
      <w:sz w:val="28"/>
    </w:rPr>
  </w:style>
  <w:style w:type="character" w:customStyle="1" w:styleId="256">
    <w:name w:val="Знак Знак256"/>
    <w:uiPriority w:val="99"/>
    <w:qFormat/>
    <w:rsid w:val="002B166D"/>
    <w:rPr>
      <w:rFonts w:ascii="Times New Roman" w:hAnsi="Times New Roman"/>
      <w:b/>
      <w:sz w:val="28"/>
    </w:rPr>
  </w:style>
  <w:style w:type="character" w:customStyle="1" w:styleId="2260">
    <w:name w:val="Знак Знак226"/>
    <w:uiPriority w:val="99"/>
    <w:qFormat/>
    <w:rsid w:val="002B166D"/>
    <w:rPr>
      <w:rFonts w:ascii="Times New Roman" w:hAnsi="Times New Roman"/>
      <w:sz w:val="24"/>
    </w:rPr>
  </w:style>
  <w:style w:type="character" w:customStyle="1" w:styleId="196">
    <w:name w:val="Знак Знак196"/>
    <w:uiPriority w:val="99"/>
    <w:qFormat/>
    <w:rsid w:val="002B166D"/>
    <w:rPr>
      <w:rFonts w:ascii="Times New Roman" w:hAnsi="Times New Roman"/>
      <w:sz w:val="16"/>
      <w:lang w:eastAsia="ru-RU"/>
    </w:rPr>
  </w:style>
  <w:style w:type="character" w:customStyle="1" w:styleId="186">
    <w:name w:val="Знак Знак186"/>
    <w:uiPriority w:val="99"/>
    <w:qFormat/>
    <w:rsid w:val="002B166D"/>
    <w:rPr>
      <w:rFonts w:ascii="Courier New" w:hAnsi="Courier New"/>
    </w:rPr>
  </w:style>
  <w:style w:type="character" w:customStyle="1" w:styleId="176">
    <w:name w:val="Знак Знак176"/>
    <w:uiPriority w:val="99"/>
    <w:qFormat/>
    <w:rsid w:val="002B166D"/>
    <w:rPr>
      <w:rFonts w:ascii="Times New Roman" w:hAnsi="Times New Roman"/>
      <w:sz w:val="24"/>
    </w:rPr>
  </w:style>
  <w:style w:type="character" w:customStyle="1" w:styleId="156">
    <w:name w:val="Знак Знак156"/>
    <w:uiPriority w:val="99"/>
    <w:qFormat/>
    <w:rsid w:val="002B166D"/>
    <w:rPr>
      <w:b/>
      <w:sz w:val="28"/>
    </w:rPr>
  </w:style>
  <w:style w:type="character" w:customStyle="1" w:styleId="416">
    <w:name w:val="Знак Знак416"/>
    <w:uiPriority w:val="99"/>
    <w:qFormat/>
    <w:locked/>
    <w:rsid w:val="002B166D"/>
    <w:rPr>
      <w:rFonts w:ascii="Arial" w:hAnsi="Arial"/>
      <w:b/>
      <w:i/>
      <w:sz w:val="28"/>
      <w:lang w:val="ru-RU" w:eastAsia="en-US"/>
    </w:rPr>
  </w:style>
  <w:style w:type="character" w:customStyle="1" w:styleId="2370">
    <w:name w:val="Знак Знак23 Знак7"/>
    <w:uiPriority w:val="99"/>
    <w:qFormat/>
    <w:locked/>
    <w:rsid w:val="002B166D"/>
    <w:rPr>
      <w:rFonts w:ascii="Tahoma" w:hAnsi="Tahoma"/>
      <w:sz w:val="16"/>
    </w:rPr>
  </w:style>
  <w:style w:type="paragraph" w:customStyle="1" w:styleId="84">
    <w:name w:val="Знак Знак Знак Знак Знак Знак Знак Знак Знак Знак Знак Знак Знак8"/>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361">
    <w:name w:val="Знак36"/>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6">
    <w:name w:val="Знак Знак536"/>
    <w:uiPriority w:val="99"/>
    <w:qFormat/>
    <w:locked/>
    <w:rsid w:val="002B166D"/>
    <w:rPr>
      <w:b/>
      <w:caps/>
      <w:sz w:val="24"/>
      <w:lang w:val="ru-RU" w:eastAsia="ru-RU"/>
    </w:rPr>
  </w:style>
  <w:style w:type="character" w:customStyle="1" w:styleId="64">
    <w:name w:val="Без интервала Знак6"/>
    <w:link w:val="affffff2"/>
    <w:uiPriority w:val="99"/>
    <w:qFormat/>
    <w:locked/>
    <w:rsid w:val="002B166D"/>
    <w:rPr>
      <w:rFonts w:ascii="Times New Roman" w:eastAsia="Calibri" w:hAnsi="Times New Roman" w:cs="Times New Roman"/>
      <w:lang w:eastAsia="ru-RU"/>
    </w:rPr>
  </w:style>
  <w:style w:type="character" w:customStyle="1" w:styleId="466">
    <w:name w:val="Знак Знак466"/>
    <w:uiPriority w:val="99"/>
    <w:qFormat/>
    <w:locked/>
    <w:rsid w:val="002B166D"/>
    <w:rPr>
      <w:b/>
      <w:sz w:val="27"/>
      <w:lang w:val="ru-RU" w:eastAsia="ru-RU"/>
    </w:rPr>
  </w:style>
  <w:style w:type="character" w:customStyle="1" w:styleId="486">
    <w:name w:val="Знак Знак486"/>
    <w:uiPriority w:val="99"/>
    <w:qFormat/>
    <w:locked/>
    <w:rsid w:val="002B166D"/>
    <w:rPr>
      <w:b/>
      <w:sz w:val="27"/>
      <w:lang w:val="ru-RU" w:eastAsia="ru-RU"/>
    </w:rPr>
  </w:style>
  <w:style w:type="character" w:customStyle="1" w:styleId="446">
    <w:name w:val="Знак Знак446"/>
    <w:uiPriority w:val="99"/>
    <w:qFormat/>
    <w:locked/>
    <w:rsid w:val="002B166D"/>
    <w:rPr>
      <w:sz w:val="24"/>
    </w:rPr>
  </w:style>
  <w:style w:type="character" w:customStyle="1" w:styleId="516">
    <w:name w:val="Знак Знак516"/>
    <w:uiPriority w:val="99"/>
    <w:qFormat/>
    <w:locked/>
    <w:rsid w:val="002B166D"/>
    <w:rPr>
      <w:b/>
      <w:sz w:val="27"/>
      <w:lang w:val="ru-RU" w:eastAsia="ru-RU"/>
    </w:rPr>
  </w:style>
  <w:style w:type="character" w:customStyle="1" w:styleId="436">
    <w:name w:val="Знак Знак436"/>
    <w:uiPriority w:val="99"/>
    <w:qFormat/>
    <w:locked/>
    <w:rsid w:val="002B166D"/>
    <w:rPr>
      <w:color w:val="000000"/>
      <w:sz w:val="24"/>
      <w:lang w:eastAsia="ru-RU"/>
    </w:rPr>
  </w:style>
  <w:style w:type="character" w:customStyle="1" w:styleId="426">
    <w:name w:val="Знак Знак426"/>
    <w:uiPriority w:val="99"/>
    <w:qFormat/>
    <w:rsid w:val="002B166D"/>
    <w:rPr>
      <w:rFonts w:ascii="Times New Roman" w:hAnsi="Times New Roman"/>
      <w:sz w:val="16"/>
    </w:rPr>
  </w:style>
  <w:style w:type="character" w:customStyle="1" w:styleId="496">
    <w:name w:val="Знак Знак496"/>
    <w:uiPriority w:val="99"/>
    <w:qFormat/>
    <w:rsid w:val="002B166D"/>
    <w:rPr>
      <w:rFonts w:ascii="Times New Roman" w:hAnsi="Times New Roman"/>
      <w:b/>
      <w:caps/>
      <w:sz w:val="24"/>
      <w:lang w:eastAsia="ru-RU"/>
    </w:rPr>
  </w:style>
  <w:style w:type="character" w:customStyle="1" w:styleId="476">
    <w:name w:val="Знак Знак476"/>
    <w:uiPriority w:val="99"/>
    <w:qFormat/>
    <w:rsid w:val="002B166D"/>
    <w:rPr>
      <w:rFonts w:ascii="Times New Roman" w:hAnsi="Times New Roman"/>
      <w:b/>
      <w:sz w:val="27"/>
      <w:lang w:eastAsia="ru-RU"/>
    </w:rPr>
  </w:style>
  <w:style w:type="character" w:customStyle="1" w:styleId="456">
    <w:name w:val="Знак Знак456"/>
    <w:uiPriority w:val="99"/>
    <w:qFormat/>
    <w:rsid w:val="002B166D"/>
    <w:rPr>
      <w:rFonts w:ascii="Times New Roman" w:hAnsi="Times New Roman"/>
      <w:b/>
      <w:i/>
      <w:sz w:val="26"/>
      <w:lang w:eastAsia="ru-RU"/>
    </w:rPr>
  </w:style>
  <w:style w:type="character" w:customStyle="1" w:styleId="570">
    <w:name w:val="Знак5 Знак Знак7"/>
    <w:uiPriority w:val="99"/>
    <w:qFormat/>
    <w:locked/>
    <w:rsid w:val="002B166D"/>
    <w:rPr>
      <w:sz w:val="16"/>
    </w:rPr>
  </w:style>
  <w:style w:type="character" w:customStyle="1" w:styleId="506">
    <w:name w:val="Знак Знак506"/>
    <w:uiPriority w:val="99"/>
    <w:qFormat/>
    <w:locked/>
    <w:rsid w:val="002B166D"/>
    <w:rPr>
      <w:b/>
      <w:sz w:val="28"/>
      <w:lang w:val="ru-RU" w:eastAsia="ru-RU"/>
    </w:rPr>
  </w:style>
  <w:style w:type="character" w:customStyle="1" w:styleId="526">
    <w:name w:val="Знак Знак526"/>
    <w:uiPriority w:val="99"/>
    <w:qFormat/>
    <w:rsid w:val="002B166D"/>
    <w:rPr>
      <w:rFonts w:ascii="Arial" w:hAnsi="Arial"/>
      <w:b/>
      <w:i/>
      <w:sz w:val="28"/>
    </w:rPr>
  </w:style>
  <w:style w:type="character" w:customStyle="1" w:styleId="660">
    <w:name w:val="Знак6 Знак Знак6"/>
    <w:uiPriority w:val="99"/>
    <w:qFormat/>
    <w:rsid w:val="002B166D"/>
    <w:rPr>
      <w:sz w:val="24"/>
      <w:lang w:val="ru-RU" w:eastAsia="ru-RU"/>
    </w:rPr>
  </w:style>
  <w:style w:type="character" w:customStyle="1" w:styleId="402">
    <w:name w:val="Знак Знак40 Знак"/>
    <w:uiPriority w:val="99"/>
    <w:qFormat/>
    <w:locked/>
    <w:rsid w:val="002B166D"/>
    <w:rPr>
      <w:sz w:val="24"/>
      <w:lang w:val="ru-RU" w:eastAsia="ru-RU"/>
    </w:rPr>
  </w:style>
  <w:style w:type="character" w:customStyle="1" w:styleId="afffffffff6">
    <w:name w:val="Тело ИАК Знак"/>
    <w:link w:val="afffffffff7"/>
    <w:uiPriority w:val="99"/>
    <w:qFormat/>
    <w:locked/>
    <w:rsid w:val="002B166D"/>
    <w:rPr>
      <w:sz w:val="28"/>
    </w:rPr>
  </w:style>
  <w:style w:type="paragraph" w:customStyle="1" w:styleId="afffffffff7">
    <w:name w:val="Тело ИАК"/>
    <w:basedOn w:val="a2"/>
    <w:link w:val="afffffffff6"/>
    <w:uiPriority w:val="99"/>
    <w:qFormat/>
    <w:rsid w:val="002B166D"/>
    <w:pPr>
      <w:widowControl/>
      <w:snapToGrid/>
      <w:spacing w:before="0" w:after="0" w:line="288" w:lineRule="auto"/>
      <w:ind w:firstLine="720"/>
      <w:jc w:val="both"/>
    </w:pPr>
    <w:rPr>
      <w:rFonts w:asciiTheme="minorHAnsi" w:eastAsiaTheme="minorHAnsi" w:hAnsiTheme="minorHAnsi" w:cstheme="minorBidi"/>
      <w:sz w:val="28"/>
      <w:szCs w:val="22"/>
      <w:lang w:eastAsia="en-US"/>
    </w:rPr>
  </w:style>
  <w:style w:type="character" w:customStyle="1" w:styleId="afffffffff8">
    <w:name w:val="кадр"/>
    <w:basedOn w:val="a3"/>
    <w:uiPriority w:val="99"/>
    <w:qFormat/>
    <w:rsid w:val="002B166D"/>
    <w:rPr>
      <w:rFonts w:cs="Times New Roman"/>
    </w:rPr>
  </w:style>
  <w:style w:type="character" w:customStyle="1" w:styleId="16">
    <w:name w:val="Оглавление 1 Знак"/>
    <w:basedOn w:val="a3"/>
    <w:link w:val="15"/>
    <w:uiPriority w:val="99"/>
    <w:qFormat/>
    <w:locked/>
    <w:rsid w:val="002B166D"/>
    <w:rPr>
      <w:rFonts w:ascii="Times New Roman" w:eastAsia="Times New Roman" w:hAnsi="Times New Roman" w:cs="Times New Roman"/>
      <w:b/>
      <w:sz w:val="20"/>
      <w:szCs w:val="20"/>
      <w:lang w:eastAsia="ru-RU"/>
    </w:rPr>
  </w:style>
  <w:style w:type="paragraph" w:customStyle="1" w:styleId="96">
    <w:name w:val="Знак9"/>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useradditionalinfo1">
    <w:name w:val="useradditionalinfo1"/>
    <w:basedOn w:val="a2"/>
    <w:uiPriority w:val="99"/>
    <w:qFormat/>
    <w:rsid w:val="002B166D"/>
    <w:pPr>
      <w:widowControl/>
      <w:pBdr>
        <w:top w:val="dotted" w:sz="4" w:space="3" w:color="CCCCCC"/>
      </w:pBdr>
      <w:snapToGrid/>
      <w:spacing w:after="0"/>
    </w:pPr>
    <w:rPr>
      <w:rFonts w:eastAsia="Times New Roman"/>
      <w:szCs w:val="24"/>
    </w:rPr>
  </w:style>
  <w:style w:type="paragraph" w:customStyle="1" w:styleId="0752">
    <w:name w:val="Стиль Нумерованный список + сверху: (одинарная Авто  075 пт лини...2"/>
    <w:basedOn w:val="afff"/>
    <w:uiPriority w:val="99"/>
    <w:qFormat/>
    <w:rsid w:val="002B166D"/>
    <w:pPr>
      <w:numPr>
        <w:numId w:val="8"/>
      </w:numPr>
      <w:tabs>
        <w:tab w:val="left" w:pos="851"/>
      </w:tabs>
      <w:ind w:hanging="511"/>
    </w:pPr>
    <w:rPr>
      <w:szCs w:val="20"/>
    </w:rPr>
  </w:style>
  <w:style w:type="paragraph" w:customStyle="1" w:styleId="0753">
    <w:name w:val="Стиль Нумерованный список + сверху: (одинарная Авто  075 пт лини...3"/>
    <w:basedOn w:val="afff"/>
    <w:uiPriority w:val="99"/>
    <w:qFormat/>
    <w:rsid w:val="002B166D"/>
    <w:pPr>
      <w:tabs>
        <w:tab w:val="clear" w:pos="1440"/>
        <w:tab w:val="left" w:pos="360"/>
        <w:tab w:val="left" w:pos="851"/>
      </w:tabs>
      <w:ind w:left="360" w:hanging="511"/>
    </w:pPr>
    <w:rPr>
      <w:szCs w:val="20"/>
    </w:rPr>
  </w:style>
  <w:style w:type="paragraph" w:customStyle="1" w:styleId="0754">
    <w:name w:val="Стиль Нумерованный список + сверху: (одинарная Авто  075 пт лини...4"/>
    <w:basedOn w:val="afff"/>
    <w:uiPriority w:val="99"/>
    <w:qFormat/>
    <w:rsid w:val="002B166D"/>
    <w:pPr>
      <w:tabs>
        <w:tab w:val="clear" w:pos="1440"/>
        <w:tab w:val="left" w:pos="360"/>
        <w:tab w:val="left" w:pos="851"/>
      </w:tabs>
      <w:ind w:left="360" w:hanging="511"/>
    </w:pPr>
    <w:rPr>
      <w:szCs w:val="20"/>
    </w:rPr>
  </w:style>
  <w:style w:type="paragraph" w:customStyle="1" w:styleId="0755">
    <w:name w:val="Стиль Нумерованный список + сверху: (одинарная Авто  075 пт лини...5"/>
    <w:basedOn w:val="afff"/>
    <w:uiPriority w:val="99"/>
    <w:qFormat/>
    <w:rsid w:val="002B166D"/>
    <w:pPr>
      <w:tabs>
        <w:tab w:val="clear" w:pos="1440"/>
        <w:tab w:val="left" w:pos="360"/>
        <w:tab w:val="left" w:pos="851"/>
      </w:tabs>
      <w:ind w:left="360" w:hanging="511"/>
    </w:pPr>
    <w:rPr>
      <w:szCs w:val="20"/>
    </w:rPr>
  </w:style>
  <w:style w:type="paragraph" w:customStyle="1" w:styleId="0758">
    <w:name w:val="Стиль Нумерованный список + сверху: (одинарная Авто  075 пт лини...8"/>
    <w:basedOn w:val="afff"/>
    <w:uiPriority w:val="99"/>
    <w:qFormat/>
    <w:rsid w:val="002B166D"/>
    <w:pPr>
      <w:tabs>
        <w:tab w:val="clear" w:pos="1440"/>
        <w:tab w:val="left" w:pos="360"/>
        <w:tab w:val="left" w:pos="851"/>
      </w:tabs>
      <w:ind w:left="360" w:hanging="511"/>
    </w:pPr>
    <w:rPr>
      <w:szCs w:val="20"/>
    </w:rPr>
  </w:style>
  <w:style w:type="paragraph" w:customStyle="1" w:styleId="0759">
    <w:name w:val="Стиль Нумерованный список + сверху: (одинарная Авто  075 пт лини...9"/>
    <w:basedOn w:val="afff"/>
    <w:uiPriority w:val="99"/>
    <w:qFormat/>
    <w:rsid w:val="002B166D"/>
    <w:pPr>
      <w:tabs>
        <w:tab w:val="clear" w:pos="1440"/>
        <w:tab w:val="left" w:pos="360"/>
        <w:tab w:val="left" w:pos="851"/>
      </w:tabs>
      <w:ind w:left="360" w:hanging="511"/>
    </w:pPr>
    <w:rPr>
      <w:szCs w:val="20"/>
    </w:rPr>
  </w:style>
  <w:style w:type="paragraph" w:customStyle="1" w:styleId="07510">
    <w:name w:val="Стиль Нумерованный список + сверху: (одинарная Авто  075 пт лини...10"/>
    <w:basedOn w:val="afff"/>
    <w:uiPriority w:val="99"/>
    <w:qFormat/>
    <w:rsid w:val="002B166D"/>
    <w:pPr>
      <w:tabs>
        <w:tab w:val="clear" w:pos="1440"/>
        <w:tab w:val="left" w:pos="360"/>
        <w:tab w:val="left" w:pos="851"/>
      </w:tabs>
      <w:ind w:left="360" w:hanging="511"/>
    </w:pPr>
    <w:rPr>
      <w:szCs w:val="20"/>
    </w:rPr>
  </w:style>
  <w:style w:type="paragraph" w:customStyle="1" w:styleId="07511">
    <w:name w:val="Стиль Нумерованный список + сверху: (одинарная Авто  075 пт лини...11"/>
    <w:basedOn w:val="afff"/>
    <w:uiPriority w:val="99"/>
    <w:qFormat/>
    <w:rsid w:val="002B166D"/>
    <w:pPr>
      <w:tabs>
        <w:tab w:val="clear" w:pos="1440"/>
        <w:tab w:val="left" w:pos="360"/>
        <w:tab w:val="left" w:pos="851"/>
      </w:tabs>
      <w:ind w:left="360" w:hanging="511"/>
    </w:pPr>
    <w:rPr>
      <w:szCs w:val="20"/>
    </w:rPr>
  </w:style>
  <w:style w:type="character" w:customStyle="1" w:styleId="7b">
    <w:name w:val="Основной текст (7)_"/>
    <w:basedOn w:val="a3"/>
    <w:uiPriority w:val="99"/>
    <w:qFormat/>
    <w:locked/>
    <w:rsid w:val="002B166D"/>
    <w:rPr>
      <w:rFonts w:cs="Times New Roman"/>
      <w:b/>
      <w:bCs/>
      <w:i/>
      <w:iCs/>
      <w:lang w:bidi="ar-SA"/>
    </w:rPr>
  </w:style>
  <w:style w:type="paragraph" w:customStyle="1" w:styleId="bloc">
    <w:name w:val="bloc"/>
    <w:basedOn w:val="a2"/>
    <w:uiPriority w:val="99"/>
    <w:qFormat/>
    <w:rsid w:val="002B166D"/>
    <w:pPr>
      <w:widowControl/>
      <w:snapToGrid/>
      <w:spacing w:beforeAutospacing="1" w:afterAutospacing="1"/>
    </w:pPr>
    <w:rPr>
      <w:rFonts w:eastAsia="Times New Roman"/>
      <w:szCs w:val="24"/>
    </w:rPr>
  </w:style>
  <w:style w:type="paragraph" w:customStyle="1" w:styleId="bordered">
    <w:name w:val="bordered"/>
    <w:basedOn w:val="a2"/>
    <w:uiPriority w:val="99"/>
    <w:qFormat/>
    <w:rsid w:val="002B166D"/>
    <w:pPr>
      <w:widowControl/>
      <w:snapToGrid/>
      <w:spacing w:beforeAutospacing="1" w:afterAutospacing="1"/>
    </w:pPr>
    <w:rPr>
      <w:rFonts w:eastAsia="Times New Roman"/>
      <w:szCs w:val="24"/>
    </w:rPr>
  </w:style>
  <w:style w:type="paragraph" w:customStyle="1" w:styleId="fr-collapsible-toggle">
    <w:name w:val="fr-collapsible-toggle"/>
    <w:basedOn w:val="a2"/>
    <w:uiPriority w:val="99"/>
    <w:qFormat/>
    <w:rsid w:val="002B166D"/>
    <w:pPr>
      <w:widowControl/>
      <w:snapToGrid/>
      <w:spacing w:beforeAutospacing="1" w:afterAutospacing="1"/>
    </w:pPr>
    <w:rPr>
      <w:rFonts w:eastAsia="Times New Roman"/>
      <w:szCs w:val="24"/>
    </w:rPr>
  </w:style>
  <w:style w:type="paragraph" w:customStyle="1" w:styleId="fr-collapsible-toggle-collapsed">
    <w:name w:val="fr-collapsible-toggle-collapsed"/>
    <w:basedOn w:val="a2"/>
    <w:uiPriority w:val="99"/>
    <w:qFormat/>
    <w:rsid w:val="002B166D"/>
    <w:pPr>
      <w:widowControl/>
      <w:snapToGrid/>
      <w:spacing w:beforeAutospacing="1" w:afterAutospacing="1"/>
    </w:pPr>
    <w:rPr>
      <w:rFonts w:eastAsia="Times New Roman"/>
      <w:szCs w:val="24"/>
    </w:rPr>
  </w:style>
  <w:style w:type="paragraph" w:customStyle="1" w:styleId="fr-collapsible-group-toogle-all">
    <w:name w:val="fr-collapsible-group-toogle-all"/>
    <w:basedOn w:val="a2"/>
    <w:uiPriority w:val="99"/>
    <w:qFormat/>
    <w:rsid w:val="002B166D"/>
    <w:pPr>
      <w:widowControl/>
      <w:snapToGrid/>
      <w:spacing w:beforeAutospacing="1" w:afterAutospacing="1"/>
    </w:pPr>
    <w:rPr>
      <w:rFonts w:eastAsia="Times New Roman"/>
      <w:sz w:val="18"/>
      <w:szCs w:val="18"/>
    </w:rPr>
  </w:style>
  <w:style w:type="paragraph" w:customStyle="1" w:styleId="toogleboxnew">
    <w:name w:val="toogleboxnew"/>
    <w:basedOn w:val="a2"/>
    <w:uiPriority w:val="99"/>
    <w:qFormat/>
    <w:rsid w:val="002B166D"/>
    <w:pPr>
      <w:widowControl/>
      <w:pBdr>
        <w:top w:val="single" w:sz="6" w:space="2" w:color="AAAAAA"/>
        <w:left w:val="single" w:sz="6" w:space="2" w:color="AAAAAA"/>
        <w:bottom w:val="single" w:sz="6" w:space="0" w:color="AAAAAA"/>
        <w:right w:val="single" w:sz="6" w:space="2" w:color="AAAAAA"/>
      </w:pBdr>
      <w:snapToGrid/>
      <w:spacing w:beforeAutospacing="1" w:afterAutospacing="1"/>
    </w:pPr>
    <w:rPr>
      <w:rFonts w:eastAsia="Times New Roman"/>
      <w:szCs w:val="24"/>
    </w:rPr>
  </w:style>
  <w:style w:type="paragraph" w:customStyle="1" w:styleId="toogleboxnewtitle">
    <w:name w:val="toogleboxnew_title"/>
    <w:basedOn w:val="a2"/>
    <w:uiPriority w:val="99"/>
    <w:qFormat/>
    <w:rsid w:val="002B166D"/>
    <w:pPr>
      <w:widowControl/>
      <w:shd w:val="clear" w:color="auto" w:fill="EFEFEF"/>
      <w:snapToGrid/>
      <w:spacing w:before="0" w:after="30"/>
      <w:jc w:val="center"/>
    </w:pPr>
    <w:rPr>
      <w:rFonts w:eastAsia="Times New Roman"/>
      <w:b/>
      <w:bCs/>
      <w:szCs w:val="24"/>
    </w:rPr>
  </w:style>
  <w:style w:type="paragraph" w:customStyle="1" w:styleId="navboxnew">
    <w:name w:val="navboxnew"/>
    <w:basedOn w:val="a2"/>
    <w:uiPriority w:val="99"/>
    <w:qFormat/>
    <w:rsid w:val="002B166D"/>
    <w:pPr>
      <w:widowControl/>
      <w:pBdr>
        <w:top w:val="single" w:sz="6" w:space="3" w:color="AAAAAA"/>
        <w:left w:val="single" w:sz="6" w:space="3" w:color="AAAAAA"/>
        <w:bottom w:val="single" w:sz="6" w:space="2" w:color="AAAAAA"/>
        <w:right w:val="single" w:sz="6" w:space="3" w:color="AAAAAA"/>
      </w:pBdr>
      <w:shd w:val="clear" w:color="auto" w:fill="F9F9F9"/>
      <w:snapToGrid/>
      <w:spacing w:beforeAutospacing="1" w:afterAutospacing="1"/>
    </w:pPr>
    <w:rPr>
      <w:rFonts w:eastAsia="Times New Roman"/>
      <w:szCs w:val="24"/>
    </w:rPr>
  </w:style>
  <w:style w:type="paragraph" w:customStyle="1" w:styleId="navboxnewtnavbar">
    <w:name w:val="navboxnew_tnavbar"/>
    <w:basedOn w:val="a2"/>
    <w:uiPriority w:val="99"/>
    <w:qFormat/>
    <w:rsid w:val="002B166D"/>
    <w:pPr>
      <w:widowControl/>
      <w:snapToGrid/>
      <w:spacing w:beforeAutospacing="1" w:afterAutospacing="1"/>
      <w:ind w:left="-1200"/>
    </w:pPr>
    <w:rPr>
      <w:rFonts w:eastAsia="Times New Roman"/>
      <w:sz w:val="19"/>
      <w:szCs w:val="19"/>
    </w:rPr>
  </w:style>
  <w:style w:type="paragraph" w:customStyle="1" w:styleId="navboxnewoldie">
    <w:name w:val="navboxnew_oldie"/>
    <w:basedOn w:val="a2"/>
    <w:uiPriority w:val="99"/>
    <w:qFormat/>
    <w:rsid w:val="002B166D"/>
    <w:pPr>
      <w:widowControl/>
      <w:pBdr>
        <w:top w:val="single" w:sz="6" w:space="3" w:color="AAAAAA"/>
        <w:left w:val="single" w:sz="6" w:space="3" w:color="AAAAAA"/>
        <w:bottom w:val="single" w:sz="6" w:space="2" w:color="AAAAAA"/>
        <w:right w:val="single" w:sz="6" w:space="3" w:color="AAAAAA"/>
      </w:pBdr>
      <w:shd w:val="clear" w:color="auto" w:fill="F9F9F9"/>
      <w:snapToGrid/>
      <w:spacing w:beforeAutospacing="1" w:afterAutospacing="1"/>
    </w:pPr>
    <w:rPr>
      <w:rFonts w:eastAsia="Times New Roman"/>
      <w:szCs w:val="24"/>
    </w:rPr>
  </w:style>
  <w:style w:type="paragraph" w:customStyle="1" w:styleId="mw-hiero-table">
    <w:name w:val="mw-hiero-table"/>
    <w:basedOn w:val="a2"/>
    <w:uiPriority w:val="99"/>
    <w:qFormat/>
    <w:rsid w:val="002B166D"/>
    <w:pPr>
      <w:widowControl/>
      <w:snapToGrid/>
      <w:spacing w:beforeAutospacing="1" w:afterAutospacing="1"/>
    </w:pPr>
    <w:rPr>
      <w:rFonts w:eastAsia="Times New Roman"/>
      <w:szCs w:val="24"/>
    </w:rPr>
  </w:style>
  <w:style w:type="paragraph" w:customStyle="1" w:styleId="mw-hiero-outer">
    <w:name w:val="mw-hiero-outer"/>
    <w:basedOn w:val="a2"/>
    <w:uiPriority w:val="99"/>
    <w:qFormat/>
    <w:rsid w:val="002B166D"/>
    <w:pPr>
      <w:widowControl/>
      <w:snapToGrid/>
      <w:spacing w:beforeAutospacing="1" w:afterAutospacing="1"/>
    </w:pPr>
    <w:rPr>
      <w:rFonts w:eastAsia="Times New Roman"/>
      <w:szCs w:val="24"/>
    </w:rPr>
  </w:style>
  <w:style w:type="paragraph" w:customStyle="1" w:styleId="mw-hiero-box">
    <w:name w:val="mw-hiero-box"/>
    <w:basedOn w:val="a2"/>
    <w:uiPriority w:val="99"/>
    <w:qFormat/>
    <w:rsid w:val="002B166D"/>
    <w:pPr>
      <w:widowControl/>
      <w:shd w:val="clear" w:color="auto" w:fill="000000"/>
      <w:snapToGrid/>
      <w:spacing w:beforeAutospacing="1" w:afterAutospacing="1"/>
    </w:pPr>
    <w:rPr>
      <w:rFonts w:eastAsia="Times New Roman"/>
      <w:szCs w:val="24"/>
    </w:rPr>
  </w:style>
  <w:style w:type="paragraph" w:customStyle="1" w:styleId="ui-helper-hidden">
    <w:name w:val="ui-helper-hidden"/>
    <w:basedOn w:val="a2"/>
    <w:uiPriority w:val="99"/>
    <w:qFormat/>
    <w:rsid w:val="002B166D"/>
    <w:pPr>
      <w:widowControl/>
      <w:snapToGrid/>
      <w:spacing w:beforeAutospacing="1" w:afterAutospacing="1"/>
    </w:pPr>
    <w:rPr>
      <w:rFonts w:eastAsia="Times New Roman"/>
      <w:vanish/>
      <w:szCs w:val="24"/>
    </w:rPr>
  </w:style>
  <w:style w:type="paragraph" w:customStyle="1" w:styleId="ui-helper-reset">
    <w:name w:val="ui-helper-reset"/>
    <w:basedOn w:val="a2"/>
    <w:uiPriority w:val="99"/>
    <w:qFormat/>
    <w:rsid w:val="002B166D"/>
    <w:pPr>
      <w:widowControl/>
      <w:snapToGrid/>
      <w:spacing w:before="0" w:after="0"/>
    </w:pPr>
    <w:rPr>
      <w:rFonts w:eastAsia="Times New Roman"/>
      <w:szCs w:val="24"/>
    </w:rPr>
  </w:style>
  <w:style w:type="paragraph" w:customStyle="1" w:styleId="ui-helper-clearfix">
    <w:name w:val="ui-helper-clearfix"/>
    <w:basedOn w:val="a2"/>
    <w:uiPriority w:val="99"/>
    <w:qFormat/>
    <w:rsid w:val="002B166D"/>
    <w:pPr>
      <w:widowControl/>
      <w:snapToGrid/>
      <w:spacing w:beforeAutospacing="1" w:afterAutospacing="1"/>
    </w:pPr>
    <w:rPr>
      <w:rFonts w:eastAsia="Times New Roman"/>
      <w:szCs w:val="24"/>
    </w:rPr>
  </w:style>
  <w:style w:type="paragraph" w:customStyle="1" w:styleId="ui-helper-zfix">
    <w:name w:val="ui-helper-zfix"/>
    <w:basedOn w:val="a2"/>
    <w:uiPriority w:val="99"/>
    <w:qFormat/>
    <w:rsid w:val="002B166D"/>
    <w:pPr>
      <w:widowControl/>
      <w:snapToGrid/>
      <w:spacing w:beforeAutospacing="1" w:afterAutospacing="1"/>
    </w:pPr>
    <w:rPr>
      <w:rFonts w:eastAsia="Times New Roman"/>
      <w:szCs w:val="24"/>
    </w:rPr>
  </w:style>
  <w:style w:type="paragraph" w:customStyle="1" w:styleId="ui-icon">
    <w:name w:val="ui-icon"/>
    <w:basedOn w:val="a2"/>
    <w:uiPriority w:val="99"/>
    <w:qFormat/>
    <w:rsid w:val="002B166D"/>
    <w:pPr>
      <w:widowControl/>
      <w:snapToGrid/>
      <w:spacing w:beforeAutospacing="1" w:afterAutospacing="1"/>
      <w:ind w:firstLine="7343"/>
    </w:pPr>
    <w:rPr>
      <w:rFonts w:eastAsia="Times New Roman"/>
      <w:szCs w:val="24"/>
    </w:rPr>
  </w:style>
  <w:style w:type="paragraph" w:customStyle="1" w:styleId="ui-widget-overlay">
    <w:name w:val="ui-widget-overlay"/>
    <w:basedOn w:val="a2"/>
    <w:uiPriority w:val="99"/>
    <w:qFormat/>
    <w:rsid w:val="002B166D"/>
    <w:pPr>
      <w:widowControl/>
      <w:shd w:val="clear" w:color="auto" w:fill="000000"/>
      <w:snapToGrid/>
      <w:spacing w:beforeAutospacing="1" w:afterAutospacing="1"/>
    </w:pPr>
    <w:rPr>
      <w:rFonts w:eastAsia="Times New Roman"/>
      <w:szCs w:val="24"/>
    </w:rPr>
  </w:style>
  <w:style w:type="paragraph" w:customStyle="1" w:styleId="ui-widget">
    <w:name w:val="ui-widget"/>
    <w:basedOn w:val="a2"/>
    <w:uiPriority w:val="99"/>
    <w:qFormat/>
    <w:rsid w:val="002B166D"/>
    <w:pPr>
      <w:widowControl/>
      <w:snapToGrid/>
      <w:spacing w:beforeAutospacing="1" w:afterAutospacing="1"/>
    </w:pPr>
    <w:rPr>
      <w:rFonts w:ascii="Arial" w:eastAsia="Times New Roman" w:hAnsi="Arial" w:cs="Arial"/>
      <w:sz w:val="19"/>
      <w:szCs w:val="19"/>
    </w:rPr>
  </w:style>
  <w:style w:type="paragraph" w:customStyle="1" w:styleId="ui-widget-content">
    <w:name w:val="ui-widget-content"/>
    <w:basedOn w:val="a2"/>
    <w:uiPriority w:val="99"/>
    <w:qFormat/>
    <w:rsid w:val="002B166D"/>
    <w:pPr>
      <w:widowControl/>
      <w:pBdr>
        <w:top w:val="single" w:sz="6" w:space="0" w:color="CCCCCC"/>
        <w:left w:val="single" w:sz="6" w:space="0" w:color="CCCCCC"/>
        <w:bottom w:val="single" w:sz="6" w:space="0" w:color="CCCCCC"/>
        <w:right w:val="single" w:sz="6" w:space="0" w:color="CCCCCC"/>
      </w:pBdr>
      <w:snapToGrid/>
      <w:spacing w:beforeAutospacing="1" w:afterAutospacing="1"/>
    </w:pPr>
    <w:rPr>
      <w:rFonts w:eastAsia="Times New Roman"/>
      <w:color w:val="362B36"/>
      <w:szCs w:val="24"/>
    </w:rPr>
  </w:style>
  <w:style w:type="paragraph" w:customStyle="1" w:styleId="ui-widget-header">
    <w:name w:val="ui-widget-header"/>
    <w:basedOn w:val="a2"/>
    <w:uiPriority w:val="99"/>
    <w:qFormat/>
    <w:rsid w:val="002B166D"/>
    <w:pPr>
      <w:widowControl/>
      <w:pBdr>
        <w:bottom w:val="single" w:sz="6" w:space="0" w:color="BBBBBB"/>
      </w:pBdr>
      <w:shd w:val="clear" w:color="auto" w:fill="FFFFFF"/>
      <w:snapToGrid/>
      <w:spacing w:beforeAutospacing="1" w:afterAutospacing="1" w:line="240" w:lineRule="atLeast"/>
    </w:pPr>
    <w:rPr>
      <w:rFonts w:eastAsia="Times New Roman"/>
      <w:b/>
      <w:bCs/>
      <w:color w:val="222222"/>
      <w:szCs w:val="24"/>
    </w:rPr>
  </w:style>
  <w:style w:type="paragraph" w:customStyle="1" w:styleId="ui-state-default">
    <w:name w:val="ui-state-default"/>
    <w:basedOn w:val="a2"/>
    <w:uiPriority w:val="99"/>
    <w:qFormat/>
    <w:rsid w:val="002B166D"/>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hover">
    <w:name w:val="ui-state-hover"/>
    <w:basedOn w:val="a2"/>
    <w:uiPriority w:val="99"/>
    <w:qFormat/>
    <w:rsid w:val="002B166D"/>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
    <w:name w:val="ui-state-focus"/>
    <w:basedOn w:val="a2"/>
    <w:uiPriority w:val="99"/>
    <w:qFormat/>
    <w:rsid w:val="002B166D"/>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active">
    <w:name w:val="ui-state-active"/>
    <w:basedOn w:val="a2"/>
    <w:uiPriority w:val="99"/>
    <w:qFormat/>
    <w:rsid w:val="002B166D"/>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highlight">
    <w:name w:val="ui-state-highlight"/>
    <w:basedOn w:val="a2"/>
    <w:uiPriority w:val="99"/>
    <w:qFormat/>
    <w:rsid w:val="002B166D"/>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error">
    <w:name w:val="ui-state-error"/>
    <w:basedOn w:val="a2"/>
    <w:uiPriority w:val="99"/>
    <w:qFormat/>
    <w:rsid w:val="002B166D"/>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text">
    <w:name w:val="ui-state-error-text"/>
    <w:basedOn w:val="a2"/>
    <w:uiPriority w:val="99"/>
    <w:qFormat/>
    <w:rsid w:val="002B166D"/>
    <w:pPr>
      <w:widowControl/>
      <w:snapToGrid/>
      <w:spacing w:beforeAutospacing="1" w:afterAutospacing="1"/>
    </w:pPr>
    <w:rPr>
      <w:rFonts w:eastAsia="Times New Roman"/>
      <w:color w:val="FFFFFF"/>
      <w:szCs w:val="24"/>
    </w:rPr>
  </w:style>
  <w:style w:type="paragraph" w:customStyle="1" w:styleId="ui-priority-primary">
    <w:name w:val="ui-priority-primary"/>
    <w:basedOn w:val="a2"/>
    <w:uiPriority w:val="99"/>
    <w:qFormat/>
    <w:rsid w:val="002B166D"/>
    <w:pPr>
      <w:widowControl/>
      <w:snapToGrid/>
      <w:spacing w:beforeAutospacing="1" w:afterAutospacing="1"/>
    </w:pPr>
    <w:rPr>
      <w:rFonts w:eastAsia="Times New Roman"/>
      <w:b/>
      <w:bCs/>
      <w:szCs w:val="24"/>
    </w:rPr>
  </w:style>
  <w:style w:type="paragraph" w:customStyle="1" w:styleId="ui-priority-secondary">
    <w:name w:val="ui-priority-secondary"/>
    <w:basedOn w:val="a2"/>
    <w:uiPriority w:val="99"/>
    <w:qFormat/>
    <w:rsid w:val="002B166D"/>
    <w:pPr>
      <w:widowControl/>
      <w:snapToGrid/>
      <w:spacing w:beforeAutospacing="1" w:afterAutospacing="1"/>
    </w:pPr>
    <w:rPr>
      <w:rFonts w:eastAsia="Times New Roman"/>
      <w:szCs w:val="24"/>
    </w:rPr>
  </w:style>
  <w:style w:type="paragraph" w:customStyle="1" w:styleId="ui-state-disabled">
    <w:name w:val="ui-state-disabled"/>
    <w:basedOn w:val="a2"/>
    <w:uiPriority w:val="99"/>
    <w:qFormat/>
    <w:rsid w:val="002B166D"/>
    <w:pPr>
      <w:widowControl/>
      <w:snapToGrid/>
      <w:spacing w:beforeAutospacing="1" w:afterAutospacing="1"/>
    </w:pPr>
    <w:rPr>
      <w:rFonts w:eastAsia="Times New Roman"/>
      <w:szCs w:val="24"/>
    </w:rPr>
  </w:style>
  <w:style w:type="paragraph" w:customStyle="1" w:styleId="ui-widget-shadow">
    <w:name w:val="ui-widget-shadow"/>
    <w:basedOn w:val="a2"/>
    <w:uiPriority w:val="99"/>
    <w:qFormat/>
    <w:rsid w:val="002B166D"/>
    <w:pPr>
      <w:widowControl/>
      <w:shd w:val="clear" w:color="auto" w:fill="000000"/>
      <w:snapToGrid/>
      <w:spacing w:before="0" w:after="0"/>
      <w:ind w:left="-105"/>
    </w:pPr>
    <w:rPr>
      <w:rFonts w:eastAsia="Times New Roman"/>
      <w:szCs w:val="24"/>
    </w:rPr>
  </w:style>
  <w:style w:type="paragraph" w:customStyle="1" w:styleId="ui-resizable-handle">
    <w:name w:val="ui-resizable-handle"/>
    <w:basedOn w:val="a2"/>
    <w:uiPriority w:val="99"/>
    <w:qFormat/>
    <w:rsid w:val="002B166D"/>
    <w:pPr>
      <w:widowControl/>
      <w:snapToGrid/>
      <w:spacing w:beforeAutospacing="1" w:afterAutospacing="1"/>
    </w:pPr>
    <w:rPr>
      <w:rFonts w:eastAsia="Times New Roman"/>
      <w:sz w:val="2"/>
      <w:szCs w:val="2"/>
    </w:rPr>
  </w:style>
  <w:style w:type="paragraph" w:customStyle="1" w:styleId="ui-resizable-n">
    <w:name w:val="ui-resizable-n"/>
    <w:basedOn w:val="a2"/>
    <w:uiPriority w:val="99"/>
    <w:qFormat/>
    <w:rsid w:val="002B166D"/>
    <w:pPr>
      <w:widowControl/>
      <w:snapToGrid/>
      <w:spacing w:beforeAutospacing="1" w:afterAutospacing="1"/>
    </w:pPr>
    <w:rPr>
      <w:rFonts w:eastAsia="Times New Roman"/>
      <w:szCs w:val="24"/>
    </w:rPr>
  </w:style>
  <w:style w:type="paragraph" w:customStyle="1" w:styleId="ui-resizable-s">
    <w:name w:val="ui-resizable-s"/>
    <w:basedOn w:val="a2"/>
    <w:uiPriority w:val="99"/>
    <w:qFormat/>
    <w:rsid w:val="002B166D"/>
    <w:pPr>
      <w:widowControl/>
      <w:snapToGrid/>
      <w:spacing w:beforeAutospacing="1" w:afterAutospacing="1"/>
    </w:pPr>
    <w:rPr>
      <w:rFonts w:eastAsia="Times New Roman"/>
      <w:szCs w:val="24"/>
    </w:rPr>
  </w:style>
  <w:style w:type="paragraph" w:customStyle="1" w:styleId="ui-resizable-e">
    <w:name w:val="ui-resizable-e"/>
    <w:basedOn w:val="a2"/>
    <w:uiPriority w:val="99"/>
    <w:qFormat/>
    <w:rsid w:val="002B166D"/>
    <w:pPr>
      <w:widowControl/>
      <w:snapToGrid/>
      <w:spacing w:beforeAutospacing="1" w:afterAutospacing="1"/>
    </w:pPr>
    <w:rPr>
      <w:rFonts w:eastAsia="Times New Roman"/>
      <w:szCs w:val="24"/>
    </w:rPr>
  </w:style>
  <w:style w:type="paragraph" w:customStyle="1" w:styleId="ui-resizable-w">
    <w:name w:val="ui-resizable-w"/>
    <w:basedOn w:val="a2"/>
    <w:uiPriority w:val="99"/>
    <w:qFormat/>
    <w:rsid w:val="002B166D"/>
    <w:pPr>
      <w:widowControl/>
      <w:snapToGrid/>
      <w:spacing w:beforeAutospacing="1" w:afterAutospacing="1"/>
    </w:pPr>
    <w:rPr>
      <w:rFonts w:eastAsia="Times New Roman"/>
      <w:szCs w:val="24"/>
    </w:rPr>
  </w:style>
  <w:style w:type="paragraph" w:customStyle="1" w:styleId="ui-resizable-se">
    <w:name w:val="ui-resizable-se"/>
    <w:basedOn w:val="a2"/>
    <w:uiPriority w:val="99"/>
    <w:qFormat/>
    <w:rsid w:val="002B166D"/>
    <w:pPr>
      <w:widowControl/>
      <w:snapToGrid/>
      <w:spacing w:beforeAutospacing="1" w:afterAutospacing="1"/>
    </w:pPr>
    <w:rPr>
      <w:rFonts w:eastAsia="Times New Roman"/>
      <w:szCs w:val="24"/>
    </w:rPr>
  </w:style>
  <w:style w:type="paragraph" w:customStyle="1" w:styleId="ui-resizable-sw">
    <w:name w:val="ui-resizable-sw"/>
    <w:basedOn w:val="a2"/>
    <w:uiPriority w:val="99"/>
    <w:qFormat/>
    <w:rsid w:val="002B166D"/>
    <w:pPr>
      <w:widowControl/>
      <w:snapToGrid/>
      <w:spacing w:beforeAutospacing="1" w:afterAutospacing="1"/>
    </w:pPr>
    <w:rPr>
      <w:rFonts w:eastAsia="Times New Roman"/>
      <w:szCs w:val="24"/>
    </w:rPr>
  </w:style>
  <w:style w:type="paragraph" w:customStyle="1" w:styleId="ui-resizable-nw">
    <w:name w:val="ui-resizable-nw"/>
    <w:basedOn w:val="a2"/>
    <w:uiPriority w:val="99"/>
    <w:qFormat/>
    <w:rsid w:val="002B166D"/>
    <w:pPr>
      <w:widowControl/>
      <w:snapToGrid/>
      <w:spacing w:beforeAutospacing="1" w:afterAutospacing="1"/>
    </w:pPr>
    <w:rPr>
      <w:rFonts w:eastAsia="Times New Roman"/>
      <w:szCs w:val="24"/>
    </w:rPr>
  </w:style>
  <w:style w:type="paragraph" w:customStyle="1" w:styleId="ui-resizable-ne">
    <w:name w:val="ui-resizable-ne"/>
    <w:basedOn w:val="a2"/>
    <w:uiPriority w:val="99"/>
    <w:qFormat/>
    <w:rsid w:val="002B166D"/>
    <w:pPr>
      <w:widowControl/>
      <w:snapToGrid/>
      <w:spacing w:beforeAutospacing="1" w:afterAutospacing="1"/>
    </w:pPr>
    <w:rPr>
      <w:rFonts w:eastAsia="Times New Roman"/>
      <w:szCs w:val="24"/>
    </w:rPr>
  </w:style>
  <w:style w:type="paragraph" w:customStyle="1" w:styleId="ui-button">
    <w:name w:val="ui-button"/>
    <w:basedOn w:val="a2"/>
    <w:uiPriority w:val="99"/>
    <w:qFormat/>
    <w:rsid w:val="002B166D"/>
    <w:pPr>
      <w:widowControl/>
      <w:snapToGrid/>
      <w:spacing w:beforeAutospacing="1" w:afterAutospacing="1"/>
      <w:ind w:right="24"/>
      <w:jc w:val="center"/>
    </w:pPr>
    <w:rPr>
      <w:rFonts w:eastAsia="Times New Roman"/>
      <w:szCs w:val="24"/>
    </w:rPr>
  </w:style>
  <w:style w:type="paragraph" w:customStyle="1" w:styleId="ui-button-icon-only">
    <w:name w:val="ui-button-icon-only"/>
    <w:basedOn w:val="a2"/>
    <w:uiPriority w:val="99"/>
    <w:qFormat/>
    <w:rsid w:val="002B166D"/>
    <w:pPr>
      <w:widowControl/>
      <w:snapToGrid/>
      <w:spacing w:beforeAutospacing="1" w:afterAutospacing="1"/>
    </w:pPr>
    <w:rPr>
      <w:rFonts w:eastAsia="Times New Roman"/>
      <w:szCs w:val="24"/>
    </w:rPr>
  </w:style>
  <w:style w:type="paragraph" w:customStyle="1" w:styleId="ui-button-icons-only">
    <w:name w:val="ui-button-icons-only"/>
    <w:basedOn w:val="a2"/>
    <w:uiPriority w:val="99"/>
    <w:qFormat/>
    <w:rsid w:val="002B166D"/>
    <w:pPr>
      <w:widowControl/>
      <w:snapToGrid/>
      <w:spacing w:beforeAutospacing="1" w:afterAutospacing="1"/>
    </w:pPr>
    <w:rPr>
      <w:rFonts w:eastAsia="Times New Roman"/>
      <w:szCs w:val="24"/>
    </w:rPr>
  </w:style>
  <w:style w:type="paragraph" w:customStyle="1" w:styleId="ui-buttonset">
    <w:name w:val="ui-buttonset"/>
    <w:basedOn w:val="a2"/>
    <w:uiPriority w:val="99"/>
    <w:qFormat/>
    <w:rsid w:val="002B166D"/>
    <w:pPr>
      <w:widowControl/>
      <w:snapToGrid/>
      <w:spacing w:beforeAutospacing="1" w:afterAutospacing="1"/>
      <w:ind w:right="105"/>
    </w:pPr>
    <w:rPr>
      <w:rFonts w:eastAsia="Times New Roman"/>
      <w:szCs w:val="24"/>
    </w:rPr>
  </w:style>
  <w:style w:type="paragraph" w:customStyle="1" w:styleId="ui-dialog">
    <w:name w:val="ui-dialog"/>
    <w:basedOn w:val="a2"/>
    <w:uiPriority w:val="99"/>
    <w:qFormat/>
    <w:rsid w:val="002B166D"/>
    <w:pPr>
      <w:widowControl/>
      <w:snapToGrid/>
      <w:spacing w:beforeAutospacing="1" w:afterAutospacing="1"/>
    </w:pPr>
    <w:rPr>
      <w:rFonts w:eastAsia="Times New Roman"/>
      <w:szCs w:val="24"/>
    </w:rPr>
  </w:style>
  <w:style w:type="paragraph" w:customStyle="1" w:styleId="suggestions">
    <w:name w:val="suggestions"/>
    <w:basedOn w:val="a2"/>
    <w:uiPriority w:val="99"/>
    <w:qFormat/>
    <w:rsid w:val="002B166D"/>
    <w:pPr>
      <w:widowControl/>
      <w:snapToGrid/>
      <w:spacing w:before="0" w:after="0"/>
      <w:ind w:right="-15"/>
    </w:pPr>
    <w:rPr>
      <w:rFonts w:eastAsia="Times New Roman"/>
      <w:szCs w:val="24"/>
    </w:rPr>
  </w:style>
  <w:style w:type="paragraph" w:customStyle="1" w:styleId="suggestions-special">
    <w:name w:val="suggestions-special"/>
    <w:basedOn w:val="a2"/>
    <w:uiPriority w:val="99"/>
    <w:qFormat/>
    <w:rsid w:val="002B166D"/>
    <w:pPr>
      <w:widowControl/>
      <w:pBdr>
        <w:top w:val="single" w:sz="6" w:space="3" w:color="AAAAAA"/>
        <w:left w:val="single" w:sz="6" w:space="3" w:color="AAAAAA"/>
        <w:bottom w:val="single" w:sz="6" w:space="3" w:color="AAAAAA"/>
        <w:right w:val="single" w:sz="6" w:space="3" w:color="AAAAAA"/>
      </w:pBdr>
      <w:shd w:val="clear" w:color="auto" w:fill="FFFFFF"/>
      <w:snapToGrid/>
      <w:spacing w:before="0" w:after="0" w:line="300" w:lineRule="atLeast"/>
    </w:pPr>
    <w:rPr>
      <w:rFonts w:eastAsia="Times New Roman"/>
      <w:vanish/>
      <w:szCs w:val="24"/>
    </w:rPr>
  </w:style>
  <w:style w:type="paragraph" w:customStyle="1" w:styleId="suggestions-results">
    <w:name w:val="suggestions-results"/>
    <w:basedOn w:val="a2"/>
    <w:uiPriority w:val="99"/>
    <w:qFormat/>
    <w:rsid w:val="002B166D"/>
    <w:pPr>
      <w:widowControl/>
      <w:pBdr>
        <w:top w:val="single" w:sz="6" w:space="0" w:color="AAAAAA"/>
        <w:left w:val="single" w:sz="6" w:space="0" w:color="AAAAAA"/>
        <w:bottom w:val="single" w:sz="6" w:space="0" w:color="AAAAAA"/>
        <w:right w:val="single" w:sz="6" w:space="0" w:color="AAAAAA"/>
      </w:pBdr>
      <w:shd w:val="clear" w:color="auto" w:fill="FFFFFF"/>
      <w:snapToGrid/>
      <w:spacing w:before="0" w:after="0"/>
    </w:pPr>
    <w:rPr>
      <w:rFonts w:eastAsia="Times New Roman"/>
      <w:szCs w:val="24"/>
    </w:rPr>
  </w:style>
  <w:style w:type="paragraph" w:customStyle="1" w:styleId="suggestions-result">
    <w:name w:val="suggestions-result"/>
    <w:basedOn w:val="a2"/>
    <w:uiPriority w:val="99"/>
    <w:qFormat/>
    <w:rsid w:val="002B166D"/>
    <w:pPr>
      <w:widowControl/>
      <w:snapToGrid/>
      <w:spacing w:before="0" w:after="0" w:line="360" w:lineRule="atLeast"/>
    </w:pPr>
    <w:rPr>
      <w:rFonts w:eastAsia="Times New Roman"/>
      <w:color w:val="000000"/>
      <w:szCs w:val="24"/>
    </w:rPr>
  </w:style>
  <w:style w:type="paragraph" w:customStyle="1" w:styleId="suggestions-result-current">
    <w:name w:val="suggestions-result-current"/>
    <w:basedOn w:val="a2"/>
    <w:uiPriority w:val="99"/>
    <w:qFormat/>
    <w:rsid w:val="002B166D"/>
    <w:pPr>
      <w:widowControl/>
      <w:shd w:val="clear" w:color="auto" w:fill="4C59A6"/>
      <w:snapToGrid/>
      <w:spacing w:beforeAutospacing="1" w:afterAutospacing="1"/>
    </w:pPr>
    <w:rPr>
      <w:rFonts w:eastAsia="Times New Roman"/>
      <w:color w:val="FFFFFF"/>
      <w:szCs w:val="24"/>
    </w:rPr>
  </w:style>
  <w:style w:type="paragraph" w:customStyle="1" w:styleId="autoellipsis-matched">
    <w:name w:val="autoellipsis-matched"/>
    <w:basedOn w:val="a2"/>
    <w:uiPriority w:val="99"/>
    <w:qFormat/>
    <w:rsid w:val="002B166D"/>
    <w:pPr>
      <w:widowControl/>
      <w:snapToGrid/>
      <w:spacing w:beforeAutospacing="1" w:afterAutospacing="1"/>
    </w:pPr>
    <w:rPr>
      <w:rFonts w:eastAsia="Times New Roman"/>
      <w:b/>
      <w:bCs/>
      <w:szCs w:val="24"/>
    </w:rPr>
  </w:style>
  <w:style w:type="paragraph" w:customStyle="1" w:styleId="mwembedplayer">
    <w:name w:val="mwembedplayer"/>
    <w:basedOn w:val="a2"/>
    <w:uiPriority w:val="99"/>
    <w:qFormat/>
    <w:rsid w:val="002B166D"/>
    <w:pPr>
      <w:widowControl/>
      <w:snapToGrid/>
      <w:spacing w:beforeAutospacing="1" w:afterAutospacing="1"/>
    </w:pPr>
    <w:rPr>
      <w:rFonts w:eastAsia="Times New Roman"/>
      <w:szCs w:val="24"/>
    </w:rPr>
  </w:style>
  <w:style w:type="paragraph" w:customStyle="1" w:styleId="loadingspinner">
    <w:name w:val="loadingspinner"/>
    <w:basedOn w:val="a2"/>
    <w:uiPriority w:val="99"/>
    <w:qFormat/>
    <w:rsid w:val="002B166D"/>
    <w:pPr>
      <w:widowControl/>
      <w:snapToGrid/>
      <w:spacing w:beforeAutospacing="1" w:afterAutospacing="1"/>
    </w:pPr>
    <w:rPr>
      <w:rFonts w:eastAsia="Times New Roman"/>
      <w:szCs w:val="24"/>
    </w:rPr>
  </w:style>
  <w:style w:type="paragraph" w:customStyle="1" w:styleId="mw-imported-resource">
    <w:name w:val="mw-imported-resource"/>
    <w:basedOn w:val="a2"/>
    <w:uiPriority w:val="99"/>
    <w:qFormat/>
    <w:rsid w:val="002B166D"/>
    <w:pPr>
      <w:widowControl/>
      <w:pBdr>
        <w:top w:val="single" w:sz="6" w:space="0" w:color="000000"/>
        <w:left w:val="single" w:sz="6" w:space="0" w:color="000000"/>
        <w:bottom w:val="single" w:sz="6" w:space="0" w:color="000000"/>
        <w:right w:val="single" w:sz="6" w:space="0" w:color="000000"/>
      </w:pBdr>
      <w:snapToGrid/>
      <w:spacing w:beforeAutospacing="1" w:afterAutospacing="1"/>
    </w:pPr>
    <w:rPr>
      <w:rFonts w:eastAsia="Times New Roman"/>
      <w:szCs w:val="24"/>
    </w:rPr>
  </w:style>
  <w:style w:type="paragraph" w:customStyle="1" w:styleId="kaltura-icon">
    <w:name w:val="kaltura-icon"/>
    <w:basedOn w:val="a2"/>
    <w:uiPriority w:val="99"/>
    <w:qFormat/>
    <w:rsid w:val="002B166D"/>
    <w:pPr>
      <w:widowControl/>
      <w:snapToGrid/>
      <w:spacing w:before="30" w:afterAutospacing="1"/>
      <w:ind w:left="45"/>
    </w:pPr>
    <w:rPr>
      <w:rFonts w:eastAsia="Times New Roman"/>
      <w:szCs w:val="24"/>
    </w:rPr>
  </w:style>
  <w:style w:type="paragraph" w:customStyle="1" w:styleId="mw-fullscreen-overlay">
    <w:name w:val="mw-fullscreen-overlay"/>
    <w:basedOn w:val="a2"/>
    <w:uiPriority w:val="99"/>
    <w:qFormat/>
    <w:rsid w:val="002B166D"/>
    <w:pPr>
      <w:widowControl/>
      <w:shd w:val="clear" w:color="auto" w:fill="000000"/>
      <w:snapToGrid/>
      <w:spacing w:beforeAutospacing="1" w:afterAutospacing="1"/>
    </w:pPr>
    <w:rPr>
      <w:rFonts w:eastAsia="Times New Roman"/>
      <w:szCs w:val="24"/>
    </w:rPr>
  </w:style>
  <w:style w:type="paragraph" w:customStyle="1" w:styleId="play-btn-large">
    <w:name w:val="play-btn-large"/>
    <w:basedOn w:val="a2"/>
    <w:uiPriority w:val="99"/>
    <w:qFormat/>
    <w:rsid w:val="002B166D"/>
    <w:pPr>
      <w:widowControl/>
      <w:snapToGrid/>
      <w:spacing w:beforeAutospacing="1" w:afterAutospacing="1"/>
    </w:pPr>
    <w:rPr>
      <w:rFonts w:eastAsia="Times New Roman"/>
      <w:szCs w:val="24"/>
    </w:rPr>
  </w:style>
  <w:style w:type="paragraph" w:customStyle="1" w:styleId="carouselcontainer">
    <w:name w:val="carouselcontainer"/>
    <w:basedOn w:val="a2"/>
    <w:uiPriority w:val="99"/>
    <w:qFormat/>
    <w:rsid w:val="002B166D"/>
    <w:pPr>
      <w:widowControl/>
      <w:snapToGrid/>
      <w:spacing w:beforeAutospacing="1" w:afterAutospacing="1"/>
    </w:pPr>
    <w:rPr>
      <w:rFonts w:eastAsia="Times New Roman"/>
      <w:szCs w:val="24"/>
    </w:rPr>
  </w:style>
  <w:style w:type="paragraph" w:customStyle="1" w:styleId="carouselvideotitle">
    <w:name w:val="carouselvideotitle"/>
    <w:basedOn w:val="a2"/>
    <w:uiPriority w:val="99"/>
    <w:qFormat/>
    <w:rsid w:val="002B166D"/>
    <w:pPr>
      <w:widowControl/>
      <w:snapToGrid/>
      <w:spacing w:beforeAutospacing="1" w:afterAutospacing="1"/>
    </w:pPr>
    <w:rPr>
      <w:rFonts w:eastAsia="Times New Roman"/>
      <w:b/>
      <w:bCs/>
      <w:color w:val="FFFFFF"/>
      <w:szCs w:val="24"/>
    </w:rPr>
  </w:style>
  <w:style w:type="paragraph" w:customStyle="1" w:styleId="carouselvideotitletext">
    <w:name w:val="carouselvideotitletext"/>
    <w:basedOn w:val="a2"/>
    <w:uiPriority w:val="99"/>
    <w:qFormat/>
    <w:rsid w:val="002B166D"/>
    <w:pPr>
      <w:widowControl/>
      <w:snapToGrid/>
      <w:spacing w:beforeAutospacing="1" w:afterAutospacing="1"/>
    </w:pPr>
    <w:rPr>
      <w:rFonts w:eastAsia="Times New Roman"/>
      <w:szCs w:val="24"/>
    </w:rPr>
  </w:style>
  <w:style w:type="paragraph" w:customStyle="1" w:styleId="carouseltitleduration">
    <w:name w:val="carouseltitleduration"/>
    <w:basedOn w:val="a2"/>
    <w:uiPriority w:val="99"/>
    <w:qFormat/>
    <w:rsid w:val="002B166D"/>
    <w:pPr>
      <w:widowControl/>
      <w:shd w:val="clear" w:color="auto" w:fill="5A5A5A"/>
      <w:snapToGrid/>
      <w:spacing w:beforeAutospacing="1" w:afterAutospacing="1"/>
    </w:pPr>
    <w:rPr>
      <w:rFonts w:eastAsia="Times New Roman"/>
      <w:color w:val="D9D9D9"/>
      <w:sz w:val="20"/>
    </w:rPr>
  </w:style>
  <w:style w:type="paragraph" w:customStyle="1" w:styleId="carouselimgtitle">
    <w:name w:val="carouselimgtitle"/>
    <w:basedOn w:val="a2"/>
    <w:uiPriority w:val="99"/>
    <w:qFormat/>
    <w:rsid w:val="002B166D"/>
    <w:pPr>
      <w:widowControl/>
      <w:snapToGrid/>
      <w:spacing w:beforeAutospacing="1" w:afterAutospacing="1"/>
      <w:jc w:val="center"/>
    </w:pPr>
    <w:rPr>
      <w:rFonts w:eastAsia="Times New Roman"/>
      <w:color w:val="FFFFFF"/>
      <w:szCs w:val="24"/>
    </w:rPr>
  </w:style>
  <w:style w:type="paragraph" w:customStyle="1" w:styleId="carouselimgduration">
    <w:name w:val="carouselimgduration"/>
    <w:basedOn w:val="a2"/>
    <w:uiPriority w:val="99"/>
    <w:qFormat/>
    <w:rsid w:val="002B166D"/>
    <w:pPr>
      <w:widowControl/>
      <w:snapToGrid/>
      <w:spacing w:beforeAutospacing="1" w:afterAutospacing="1"/>
    </w:pPr>
    <w:rPr>
      <w:rFonts w:eastAsia="Times New Roman"/>
      <w:color w:val="FFFFFF"/>
      <w:szCs w:val="24"/>
    </w:rPr>
  </w:style>
  <w:style w:type="paragraph" w:customStyle="1" w:styleId="carouselprevbutton">
    <w:name w:val="carouselprevbutton"/>
    <w:basedOn w:val="a2"/>
    <w:uiPriority w:val="99"/>
    <w:qFormat/>
    <w:rsid w:val="002B166D"/>
    <w:pPr>
      <w:widowControl/>
      <w:snapToGrid/>
      <w:spacing w:beforeAutospacing="1" w:afterAutospacing="1"/>
    </w:pPr>
    <w:rPr>
      <w:rFonts w:eastAsia="Times New Roman"/>
      <w:szCs w:val="24"/>
    </w:rPr>
  </w:style>
  <w:style w:type="paragraph" w:customStyle="1" w:styleId="carouselnextbutton">
    <w:name w:val="carouselnextbutton"/>
    <w:basedOn w:val="a2"/>
    <w:uiPriority w:val="99"/>
    <w:qFormat/>
    <w:rsid w:val="002B166D"/>
    <w:pPr>
      <w:widowControl/>
      <w:snapToGrid/>
      <w:spacing w:beforeAutospacing="1" w:afterAutospacing="1"/>
    </w:pPr>
    <w:rPr>
      <w:rFonts w:eastAsia="Times New Roman"/>
      <w:szCs w:val="24"/>
    </w:rPr>
  </w:style>
  <w:style w:type="paragraph" w:customStyle="1" w:styleId="alert-container">
    <w:name w:val="alert-container"/>
    <w:basedOn w:val="a2"/>
    <w:uiPriority w:val="99"/>
    <w:qFormat/>
    <w:rsid w:val="002B166D"/>
    <w:pPr>
      <w:widowControl/>
      <w:snapToGrid/>
      <w:spacing w:beforeAutospacing="1" w:afterAutospacing="1"/>
    </w:pPr>
    <w:rPr>
      <w:rFonts w:eastAsia="Times New Roman"/>
      <w:szCs w:val="24"/>
    </w:rPr>
  </w:style>
  <w:style w:type="paragraph" w:customStyle="1" w:styleId="alert-title">
    <w:name w:val="alert-title"/>
    <w:basedOn w:val="a2"/>
    <w:uiPriority w:val="99"/>
    <w:qFormat/>
    <w:rsid w:val="002B166D"/>
    <w:pPr>
      <w:widowControl/>
      <w:pBdr>
        <w:bottom w:val="single" w:sz="6" w:space="4" w:color="D1D1D1"/>
      </w:pBdr>
      <w:shd w:val="clear" w:color="auto" w:fill="E6E6E6"/>
      <w:snapToGrid/>
      <w:spacing w:beforeAutospacing="1" w:afterAutospacing="1"/>
    </w:pPr>
    <w:rPr>
      <w:rFonts w:eastAsia="Times New Roman"/>
      <w:sz w:val="21"/>
      <w:szCs w:val="21"/>
    </w:rPr>
  </w:style>
  <w:style w:type="paragraph" w:customStyle="1" w:styleId="alert-message">
    <w:name w:val="alert-message"/>
    <w:basedOn w:val="a2"/>
    <w:uiPriority w:val="99"/>
    <w:qFormat/>
    <w:rsid w:val="002B166D"/>
    <w:pPr>
      <w:widowControl/>
      <w:snapToGrid/>
      <w:spacing w:beforeAutospacing="1" w:afterAutospacing="1"/>
      <w:jc w:val="center"/>
    </w:pPr>
    <w:rPr>
      <w:rFonts w:eastAsia="Times New Roman"/>
      <w:sz w:val="21"/>
      <w:szCs w:val="21"/>
    </w:rPr>
  </w:style>
  <w:style w:type="paragraph" w:customStyle="1" w:styleId="alert-buttons-container">
    <w:name w:val="alert-buttons-container"/>
    <w:basedOn w:val="a2"/>
    <w:uiPriority w:val="99"/>
    <w:qFormat/>
    <w:rsid w:val="002B166D"/>
    <w:pPr>
      <w:widowControl/>
      <w:snapToGrid/>
      <w:spacing w:beforeAutospacing="1" w:afterAutospacing="1"/>
      <w:jc w:val="center"/>
    </w:pPr>
    <w:rPr>
      <w:rFonts w:eastAsia="Times New Roman"/>
      <w:szCs w:val="24"/>
    </w:rPr>
  </w:style>
  <w:style w:type="paragraph" w:customStyle="1" w:styleId="alert-button">
    <w:name w:val="alert-button"/>
    <w:basedOn w:val="a2"/>
    <w:uiPriority w:val="99"/>
    <w:qFormat/>
    <w:rsid w:val="002B166D"/>
    <w:pPr>
      <w:widowControl/>
      <w:shd w:val="clear" w:color="auto" w:fill="474747"/>
      <w:snapToGrid/>
      <w:spacing w:beforeAutospacing="1" w:afterAutospacing="1"/>
    </w:pPr>
    <w:rPr>
      <w:rFonts w:eastAsia="Times New Roman"/>
      <w:color w:val="FFFFFF"/>
      <w:szCs w:val="24"/>
    </w:rPr>
  </w:style>
  <w:style w:type="paragraph" w:customStyle="1" w:styleId="mw-plusminus-pos">
    <w:name w:val="mw-plusminus-pos"/>
    <w:basedOn w:val="a2"/>
    <w:uiPriority w:val="99"/>
    <w:qFormat/>
    <w:rsid w:val="002B166D"/>
    <w:pPr>
      <w:widowControl/>
      <w:snapToGrid/>
      <w:spacing w:beforeAutospacing="1" w:afterAutospacing="1"/>
    </w:pPr>
    <w:rPr>
      <w:rFonts w:eastAsia="Times New Roman"/>
      <w:color w:val="00B000"/>
      <w:szCs w:val="24"/>
    </w:rPr>
  </w:style>
  <w:style w:type="paragraph" w:customStyle="1" w:styleId="mw-plusminus-neg">
    <w:name w:val="mw-plusminus-neg"/>
    <w:basedOn w:val="a2"/>
    <w:uiPriority w:val="99"/>
    <w:qFormat/>
    <w:rsid w:val="002B166D"/>
    <w:pPr>
      <w:widowControl/>
      <w:snapToGrid/>
      <w:spacing w:beforeAutospacing="1" w:afterAutospacing="1"/>
    </w:pPr>
    <w:rPr>
      <w:rFonts w:eastAsia="Times New Roman"/>
      <w:color w:val="FF2050"/>
      <w:szCs w:val="24"/>
    </w:rPr>
  </w:style>
  <w:style w:type="paragraph" w:customStyle="1" w:styleId="mw-plusminus-null">
    <w:name w:val="mw-plusminus-null"/>
    <w:basedOn w:val="a2"/>
    <w:uiPriority w:val="99"/>
    <w:qFormat/>
    <w:rsid w:val="002B166D"/>
    <w:pPr>
      <w:widowControl/>
      <w:snapToGrid/>
      <w:spacing w:beforeAutospacing="1" w:afterAutospacing="1"/>
    </w:pPr>
    <w:rPr>
      <w:rFonts w:eastAsia="Times New Roman"/>
      <w:color w:val="999999"/>
      <w:szCs w:val="24"/>
    </w:rPr>
  </w:style>
  <w:style w:type="paragraph" w:customStyle="1" w:styleId="mw-tag-markers">
    <w:name w:val="mw-tag-markers"/>
    <w:basedOn w:val="a2"/>
    <w:uiPriority w:val="99"/>
    <w:qFormat/>
    <w:rsid w:val="002B166D"/>
    <w:pPr>
      <w:widowControl/>
      <w:snapToGrid/>
      <w:spacing w:beforeAutospacing="1" w:afterAutospacing="1"/>
    </w:pPr>
    <w:rPr>
      <w:rFonts w:ascii="Arial" w:eastAsia="Times New Roman" w:hAnsi="Arial" w:cs="Arial"/>
      <w:i/>
      <w:iCs/>
      <w:sz w:val="22"/>
      <w:szCs w:val="22"/>
    </w:rPr>
  </w:style>
  <w:style w:type="paragraph" w:customStyle="1" w:styleId="history-size">
    <w:name w:val="history-size"/>
    <w:basedOn w:val="a2"/>
    <w:uiPriority w:val="99"/>
    <w:qFormat/>
    <w:rsid w:val="002B166D"/>
    <w:pPr>
      <w:widowControl/>
      <w:snapToGrid/>
      <w:spacing w:beforeAutospacing="1" w:afterAutospacing="1"/>
    </w:pPr>
    <w:rPr>
      <w:rFonts w:eastAsia="Times New Roman"/>
      <w:sz w:val="19"/>
      <w:szCs w:val="19"/>
    </w:rPr>
  </w:style>
  <w:style w:type="paragraph" w:customStyle="1" w:styleId="mw-whatlinkshere-tools">
    <w:name w:val="mw-whatlinkshere-tools"/>
    <w:basedOn w:val="a2"/>
    <w:uiPriority w:val="99"/>
    <w:qFormat/>
    <w:rsid w:val="002B166D"/>
    <w:pPr>
      <w:widowControl/>
      <w:snapToGrid/>
      <w:spacing w:beforeAutospacing="1" w:afterAutospacing="1"/>
    </w:pPr>
    <w:rPr>
      <w:rFonts w:eastAsia="Times New Roman"/>
      <w:sz w:val="19"/>
      <w:szCs w:val="19"/>
    </w:rPr>
  </w:style>
  <w:style w:type="paragraph" w:customStyle="1" w:styleId="italique">
    <w:name w:val="italique"/>
    <w:basedOn w:val="a2"/>
    <w:uiPriority w:val="99"/>
    <w:qFormat/>
    <w:rsid w:val="002B166D"/>
    <w:pPr>
      <w:widowControl/>
      <w:snapToGrid/>
      <w:spacing w:beforeAutospacing="1" w:afterAutospacing="1"/>
    </w:pPr>
    <w:rPr>
      <w:rFonts w:eastAsia="Times New Roman"/>
      <w:i/>
      <w:iCs/>
      <w:szCs w:val="24"/>
    </w:rPr>
  </w:style>
  <w:style w:type="paragraph" w:customStyle="1" w:styleId="nowrap">
    <w:name w:val="nowrap"/>
    <w:basedOn w:val="a2"/>
    <w:uiPriority w:val="99"/>
    <w:qFormat/>
    <w:rsid w:val="002B166D"/>
    <w:pPr>
      <w:widowControl/>
      <w:snapToGrid/>
      <w:spacing w:beforeAutospacing="1" w:afterAutospacing="1"/>
    </w:pPr>
    <w:rPr>
      <w:rFonts w:eastAsia="Times New Roman"/>
      <w:szCs w:val="24"/>
    </w:rPr>
  </w:style>
  <w:style w:type="paragraph" w:customStyle="1" w:styleId="rcoptions">
    <w:name w:val="rcoptions"/>
    <w:basedOn w:val="a2"/>
    <w:uiPriority w:val="99"/>
    <w:qFormat/>
    <w:rsid w:val="002B166D"/>
    <w:pPr>
      <w:widowControl/>
      <w:pBdr>
        <w:top w:val="single" w:sz="6" w:space="0" w:color="DDDDF7"/>
        <w:left w:val="single" w:sz="48" w:space="6" w:color="DDDDF7"/>
        <w:bottom w:val="single" w:sz="6" w:space="0" w:color="DDDDF7"/>
        <w:right w:val="single" w:sz="6" w:space="6" w:color="DDDDF7"/>
      </w:pBdr>
      <w:shd w:val="clear" w:color="auto" w:fill="FFFFFF"/>
      <w:snapToGrid/>
      <w:spacing w:before="0" w:after="30"/>
    </w:pPr>
    <w:rPr>
      <w:rFonts w:eastAsia="Times New Roman"/>
      <w:szCs w:val="24"/>
    </w:rPr>
  </w:style>
  <w:style w:type="paragraph" w:customStyle="1" w:styleId="printcssonly">
    <w:name w:val="printcssonly"/>
    <w:basedOn w:val="a2"/>
    <w:uiPriority w:val="99"/>
    <w:qFormat/>
    <w:rsid w:val="002B166D"/>
    <w:pPr>
      <w:widowControl/>
      <w:snapToGrid/>
      <w:spacing w:beforeAutospacing="1" w:afterAutospacing="1"/>
    </w:pPr>
    <w:rPr>
      <w:rFonts w:eastAsia="Times New Roman"/>
      <w:vanish/>
      <w:szCs w:val="24"/>
    </w:rPr>
  </w:style>
  <w:style w:type="paragraph" w:customStyle="1" w:styleId="fieldsetlike">
    <w:name w:val="fieldsetlike"/>
    <w:basedOn w:val="a2"/>
    <w:uiPriority w:val="99"/>
    <w:qFormat/>
    <w:rsid w:val="002B166D"/>
    <w:pPr>
      <w:widowControl/>
      <w:pBdr>
        <w:top w:val="single" w:sz="6" w:space="0" w:color="AAAAAA"/>
        <w:left w:val="single" w:sz="6" w:space="0" w:color="AAAAAA"/>
        <w:bottom w:val="single" w:sz="6" w:space="5" w:color="AAAAAA"/>
        <w:right w:val="single" w:sz="6" w:space="0" w:color="AAAAAA"/>
      </w:pBdr>
      <w:snapToGrid/>
      <w:spacing w:before="240" w:after="240"/>
      <w:jc w:val="center"/>
    </w:pPr>
    <w:rPr>
      <w:rFonts w:eastAsia="Times New Roman"/>
      <w:szCs w:val="24"/>
    </w:rPr>
  </w:style>
  <w:style w:type="paragraph" w:customStyle="1" w:styleId="homonymie">
    <w:name w:val="homonymie"/>
    <w:basedOn w:val="a2"/>
    <w:uiPriority w:val="99"/>
    <w:qFormat/>
    <w:rsid w:val="002B166D"/>
    <w:pPr>
      <w:widowControl/>
      <w:pBdr>
        <w:bottom w:val="single" w:sz="6" w:space="6" w:color="AAAAAA"/>
      </w:pBdr>
      <w:shd w:val="clear" w:color="auto" w:fill="FFFFFF"/>
      <w:snapToGrid/>
      <w:spacing w:before="0" w:after="120"/>
    </w:pPr>
    <w:rPr>
      <w:rFonts w:eastAsia="Times New Roman"/>
      <w:i/>
      <w:iCs/>
      <w:szCs w:val="24"/>
    </w:rPr>
  </w:style>
  <w:style w:type="paragraph" w:customStyle="1" w:styleId="indicateur-langue">
    <w:name w:val="indicateur-langue"/>
    <w:basedOn w:val="a2"/>
    <w:uiPriority w:val="99"/>
    <w:qFormat/>
    <w:rsid w:val="002B166D"/>
    <w:pPr>
      <w:widowControl/>
      <w:snapToGrid/>
      <w:spacing w:beforeAutospacing="1" w:afterAutospacing="1"/>
    </w:pPr>
    <w:rPr>
      <w:rFonts w:ascii="Courier New" w:eastAsia="Times New Roman" w:hAnsi="Courier New" w:cs="Courier New"/>
      <w:b/>
      <w:bCs/>
      <w:szCs w:val="24"/>
    </w:rPr>
  </w:style>
  <w:style w:type="paragraph" w:customStyle="1" w:styleId="romain">
    <w:name w:val="romain"/>
    <w:basedOn w:val="a2"/>
    <w:uiPriority w:val="99"/>
    <w:qFormat/>
    <w:rsid w:val="002B166D"/>
    <w:pPr>
      <w:widowControl/>
      <w:snapToGrid/>
      <w:spacing w:beforeAutospacing="1" w:afterAutospacing="1"/>
    </w:pPr>
    <w:rPr>
      <w:rFonts w:eastAsia="Times New Roman"/>
      <w:smallCaps/>
      <w:szCs w:val="24"/>
    </w:rPr>
  </w:style>
  <w:style w:type="paragraph" w:customStyle="1" w:styleId="reference">
    <w:name w:val="reference"/>
    <w:basedOn w:val="a2"/>
    <w:uiPriority w:val="99"/>
    <w:qFormat/>
    <w:rsid w:val="002B166D"/>
    <w:pPr>
      <w:widowControl/>
      <w:snapToGrid/>
      <w:spacing w:beforeAutospacing="1" w:afterAutospacing="1"/>
    </w:pPr>
    <w:rPr>
      <w:rFonts w:eastAsia="Times New Roman"/>
      <w:sz w:val="19"/>
      <w:szCs w:val="19"/>
    </w:rPr>
  </w:style>
  <w:style w:type="paragraph" w:customStyle="1" w:styleId="exposant">
    <w:name w:val="exposant"/>
    <w:basedOn w:val="a2"/>
    <w:uiPriority w:val="99"/>
    <w:qFormat/>
    <w:rsid w:val="002B166D"/>
    <w:pPr>
      <w:widowControl/>
      <w:snapToGrid/>
      <w:spacing w:beforeAutospacing="1" w:afterAutospacing="1"/>
    </w:pPr>
    <w:rPr>
      <w:rFonts w:eastAsia="Times New Roman"/>
      <w:sz w:val="19"/>
      <w:szCs w:val="19"/>
    </w:rPr>
  </w:style>
  <w:style w:type="paragraph" w:customStyle="1" w:styleId="mw-magiclink-isbn">
    <w:name w:val="mw-magiclink-isbn"/>
    <w:basedOn w:val="a2"/>
    <w:uiPriority w:val="99"/>
    <w:qFormat/>
    <w:rsid w:val="002B166D"/>
    <w:pPr>
      <w:widowControl/>
      <w:snapToGrid/>
      <w:spacing w:beforeAutospacing="1" w:afterAutospacing="1"/>
    </w:pPr>
    <w:rPr>
      <w:rFonts w:eastAsia="Times New Roman"/>
      <w:szCs w:val="24"/>
    </w:rPr>
  </w:style>
  <w:style w:type="paragraph" w:customStyle="1" w:styleId="biblist">
    <w:name w:val="biblist"/>
    <w:basedOn w:val="a2"/>
    <w:uiPriority w:val="99"/>
    <w:qFormat/>
    <w:rsid w:val="002B166D"/>
    <w:pPr>
      <w:widowControl/>
      <w:snapToGrid/>
      <w:spacing w:beforeAutospacing="1" w:afterAutospacing="1"/>
    </w:pPr>
    <w:rPr>
      <w:rFonts w:eastAsia="Times New Roman"/>
      <w:szCs w:val="24"/>
    </w:rPr>
  </w:style>
  <w:style w:type="paragraph" w:customStyle="1" w:styleId="wikinorme">
    <w:name w:val="wikinorme"/>
    <w:basedOn w:val="a2"/>
    <w:uiPriority w:val="99"/>
    <w:qFormat/>
    <w:rsid w:val="002B166D"/>
    <w:pPr>
      <w:widowControl/>
      <w:snapToGrid/>
      <w:spacing w:beforeAutospacing="1" w:afterAutospacing="1"/>
    </w:pPr>
    <w:rPr>
      <w:rFonts w:eastAsia="Times New Roman"/>
      <w:vanish/>
      <w:szCs w:val="24"/>
    </w:rPr>
  </w:style>
  <w:style w:type="paragraph" w:customStyle="1" w:styleId="bibtex">
    <w:name w:val="bibtex"/>
    <w:basedOn w:val="a2"/>
    <w:uiPriority w:val="99"/>
    <w:qFormat/>
    <w:rsid w:val="002B166D"/>
    <w:pPr>
      <w:widowControl/>
      <w:snapToGrid/>
      <w:spacing w:beforeAutospacing="1" w:afterAutospacing="1"/>
    </w:pPr>
    <w:rPr>
      <w:rFonts w:eastAsia="Times New Roman"/>
      <w:vanish/>
      <w:szCs w:val="24"/>
    </w:rPr>
  </w:style>
  <w:style w:type="paragraph" w:customStyle="1" w:styleId="isbd">
    <w:name w:val="isbd"/>
    <w:basedOn w:val="a2"/>
    <w:uiPriority w:val="99"/>
    <w:qFormat/>
    <w:rsid w:val="002B166D"/>
    <w:pPr>
      <w:widowControl/>
      <w:snapToGrid/>
      <w:spacing w:beforeAutospacing="1" w:afterAutospacing="1"/>
    </w:pPr>
    <w:rPr>
      <w:rFonts w:eastAsia="Times New Roman"/>
      <w:vanish/>
      <w:szCs w:val="24"/>
    </w:rPr>
  </w:style>
  <w:style w:type="paragraph" w:customStyle="1" w:styleId="iso690">
    <w:name w:val="iso690"/>
    <w:basedOn w:val="a2"/>
    <w:uiPriority w:val="99"/>
    <w:qFormat/>
    <w:rsid w:val="002B166D"/>
    <w:pPr>
      <w:widowControl/>
      <w:snapToGrid/>
      <w:spacing w:beforeAutospacing="1" w:afterAutospacing="1"/>
    </w:pPr>
    <w:rPr>
      <w:rFonts w:eastAsia="Times New Roman"/>
      <w:vanish/>
      <w:szCs w:val="24"/>
    </w:rPr>
  </w:style>
  <w:style w:type="paragraph" w:customStyle="1" w:styleId="specialbib">
    <w:name w:val="specialbib"/>
    <w:basedOn w:val="a2"/>
    <w:uiPriority w:val="99"/>
    <w:qFormat/>
    <w:rsid w:val="002B166D"/>
    <w:pPr>
      <w:widowControl/>
      <w:snapToGrid/>
      <w:spacing w:beforeAutospacing="1" w:afterAutospacing="1"/>
    </w:pPr>
    <w:rPr>
      <w:rFonts w:eastAsia="Times New Roman"/>
      <w:vanish/>
      <w:szCs w:val="24"/>
    </w:rPr>
  </w:style>
  <w:style w:type="paragraph" w:customStyle="1" w:styleId="citevirgule">
    <w:name w:val="cite_virgule"/>
    <w:basedOn w:val="a2"/>
    <w:uiPriority w:val="99"/>
    <w:qFormat/>
    <w:rsid w:val="002B166D"/>
    <w:pPr>
      <w:widowControl/>
      <w:snapToGrid/>
      <w:spacing w:beforeAutospacing="1" w:afterAutospacing="1"/>
    </w:pPr>
    <w:rPr>
      <w:rFonts w:eastAsia="Times New Roman"/>
      <w:szCs w:val="24"/>
    </w:rPr>
  </w:style>
  <w:style w:type="paragraph" w:customStyle="1" w:styleId="boite-sans-fond">
    <w:name w:val="boite-sans-fond"/>
    <w:basedOn w:val="a2"/>
    <w:uiPriority w:val="99"/>
    <w:qFormat/>
    <w:rsid w:val="002B166D"/>
    <w:pPr>
      <w:widowControl/>
      <w:snapToGrid/>
      <w:spacing w:beforeAutospacing="1" w:afterAutospacing="1"/>
    </w:pPr>
    <w:rPr>
      <w:rFonts w:eastAsia="Times New Roman"/>
      <w:szCs w:val="24"/>
    </w:rPr>
  </w:style>
  <w:style w:type="paragraph" w:customStyle="1" w:styleId="boite-grise">
    <w:name w:val="boite-grise"/>
    <w:basedOn w:val="a2"/>
    <w:uiPriority w:val="99"/>
    <w:qFormat/>
    <w:rsid w:val="002B166D"/>
    <w:pPr>
      <w:widowControl/>
      <w:shd w:val="clear" w:color="auto" w:fill="F9F9F9"/>
      <w:snapToGrid/>
      <w:spacing w:beforeAutospacing="1" w:afterAutospacing="1"/>
    </w:pPr>
    <w:rPr>
      <w:rFonts w:eastAsia="Times New Roman"/>
      <w:szCs w:val="24"/>
    </w:rPr>
  </w:style>
  <w:style w:type="paragraph" w:customStyle="1" w:styleId="bandeau-niveau-grave">
    <w:name w:val="bandeau-niveau-grave"/>
    <w:basedOn w:val="a2"/>
    <w:uiPriority w:val="99"/>
    <w:qFormat/>
    <w:rsid w:val="002B166D"/>
    <w:pPr>
      <w:widowControl/>
      <w:shd w:val="clear" w:color="auto" w:fill="FFCCCC"/>
      <w:snapToGrid/>
      <w:spacing w:beforeAutospacing="1" w:afterAutospacing="1"/>
    </w:pPr>
    <w:rPr>
      <w:rFonts w:eastAsia="Times New Roman"/>
      <w:szCs w:val="24"/>
    </w:rPr>
  </w:style>
  <w:style w:type="paragraph" w:customStyle="1" w:styleId="bandeau-niveau-modere">
    <w:name w:val="bandeau-niveau-modere"/>
    <w:basedOn w:val="a2"/>
    <w:uiPriority w:val="99"/>
    <w:qFormat/>
    <w:rsid w:val="002B166D"/>
    <w:pPr>
      <w:widowControl/>
      <w:shd w:val="clear" w:color="auto" w:fill="FFEEDD"/>
      <w:snapToGrid/>
      <w:spacing w:beforeAutospacing="1" w:afterAutospacing="1"/>
    </w:pPr>
    <w:rPr>
      <w:rFonts w:eastAsia="Times New Roman"/>
      <w:szCs w:val="24"/>
    </w:rPr>
  </w:style>
  <w:style w:type="paragraph" w:customStyle="1" w:styleId="bandeau-niveau-ebauche">
    <w:name w:val="bandeau-niveau-ebauche"/>
    <w:basedOn w:val="a2"/>
    <w:uiPriority w:val="99"/>
    <w:qFormat/>
    <w:rsid w:val="002B166D"/>
    <w:pPr>
      <w:widowControl/>
      <w:shd w:val="clear" w:color="auto" w:fill="FBFBFB"/>
      <w:snapToGrid/>
      <w:spacing w:beforeAutospacing="1" w:afterAutospacing="1"/>
    </w:pPr>
    <w:rPr>
      <w:rFonts w:eastAsia="Times New Roman"/>
      <w:szCs w:val="24"/>
    </w:rPr>
  </w:style>
  <w:style w:type="paragraph" w:customStyle="1" w:styleId="bandeau-niveau-information">
    <w:name w:val="bandeau-niveau-information"/>
    <w:basedOn w:val="a2"/>
    <w:uiPriority w:val="99"/>
    <w:qFormat/>
    <w:rsid w:val="002B166D"/>
    <w:pPr>
      <w:widowControl/>
      <w:shd w:val="clear" w:color="auto" w:fill="FBFBFB"/>
      <w:snapToGrid/>
      <w:spacing w:beforeAutospacing="1" w:afterAutospacing="1"/>
    </w:pPr>
    <w:rPr>
      <w:rFonts w:eastAsia="Times New Roman"/>
      <w:szCs w:val="24"/>
    </w:rPr>
  </w:style>
  <w:style w:type="paragraph" w:customStyle="1" w:styleId="bandeau">
    <w:name w:val="bandeau"/>
    <w:basedOn w:val="a2"/>
    <w:uiPriority w:val="99"/>
    <w:qFormat/>
    <w:rsid w:val="002B166D"/>
    <w:pPr>
      <w:widowControl/>
      <w:pBdr>
        <w:top w:val="single" w:sz="6" w:space="2" w:color="auto"/>
        <w:left w:val="single" w:sz="48" w:space="8" w:color="auto"/>
        <w:bottom w:val="single" w:sz="6" w:space="2" w:color="auto"/>
        <w:right w:val="single" w:sz="6" w:space="8" w:color="auto"/>
      </w:pBdr>
      <w:snapToGrid/>
      <w:spacing w:before="120" w:after="180"/>
      <w:ind w:left="1224" w:right="1224"/>
    </w:pPr>
    <w:rPr>
      <w:rFonts w:eastAsia="Times New Roman"/>
      <w:szCs w:val="24"/>
    </w:rPr>
  </w:style>
  <w:style w:type="paragraph" w:customStyle="1" w:styleId="bandeau-icone">
    <w:name w:val="bandeau-icone"/>
    <w:basedOn w:val="a2"/>
    <w:uiPriority w:val="99"/>
    <w:qFormat/>
    <w:rsid w:val="002B166D"/>
    <w:pPr>
      <w:widowControl/>
      <w:snapToGrid/>
      <w:spacing w:beforeAutospacing="1" w:afterAutospacing="1"/>
      <w:jc w:val="center"/>
    </w:pPr>
    <w:rPr>
      <w:rFonts w:eastAsia="Times New Roman"/>
      <w:szCs w:val="24"/>
    </w:rPr>
  </w:style>
  <w:style w:type="paragraph" w:customStyle="1" w:styleId="bandeau-titre">
    <w:name w:val="bandeau-titre"/>
    <w:basedOn w:val="a2"/>
    <w:uiPriority w:val="99"/>
    <w:qFormat/>
    <w:rsid w:val="002B166D"/>
    <w:pPr>
      <w:widowControl/>
      <w:snapToGrid/>
      <w:spacing w:beforeAutospacing="1" w:after="120" w:line="336" w:lineRule="atLeast"/>
    </w:pPr>
    <w:rPr>
      <w:rFonts w:eastAsia="Times New Roman"/>
      <w:szCs w:val="24"/>
    </w:rPr>
  </w:style>
  <w:style w:type="paragraph" w:customStyle="1" w:styleId="bandeau-texte">
    <w:name w:val="bandeau-texte"/>
    <w:basedOn w:val="a2"/>
    <w:uiPriority w:val="99"/>
    <w:qFormat/>
    <w:rsid w:val="002B166D"/>
    <w:pPr>
      <w:widowControl/>
      <w:snapToGrid/>
      <w:spacing w:beforeAutospacing="1" w:afterAutospacing="1" w:line="288" w:lineRule="atLeast"/>
    </w:pPr>
    <w:rPr>
      <w:rFonts w:eastAsia="Times New Roman"/>
      <w:sz w:val="22"/>
      <w:szCs w:val="22"/>
    </w:rPr>
  </w:style>
  <w:style w:type="paragraph" w:customStyle="1" w:styleId="indentation">
    <w:name w:val="indentation"/>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loupe">
    <w:name w:val="loupe"/>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general">
    <w:name w:val="general"/>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accessibilite">
    <w:name w:val="accessibilite"/>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etoile-or">
    <w:name w:val="etoile-or"/>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etoile-argent">
    <w:name w:val="etoile-argent"/>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categorie">
    <w:name w:val="categorie"/>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recyclage">
    <w:name w:val="recyclage"/>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archives">
    <w:name w:val="archives"/>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conflit-edition">
    <w:name w:val="conflit-edition"/>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sons">
    <w:name w:val="sons"/>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videos">
    <w:name w:val="videos"/>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incomplet">
    <w:name w:val="incomplet"/>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sources">
    <w:name w:val="sources"/>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important">
    <w:name w:val="important"/>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en-travaux">
    <w:name w:val="en-travaux"/>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incubator">
    <w:name w:val="incubator"/>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extension">
    <w:name w:val="extension"/>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wikispecies">
    <w:name w:val="wikispecies"/>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metawiki">
    <w:name w:val="metawiki"/>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wikiversity">
    <w:name w:val="wikiversity"/>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wikipedia">
    <w:name w:val="wikipedia"/>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wikibooks">
    <w:name w:val="wikibooks"/>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wikinews">
    <w:name w:val="wikinews"/>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wikiquote">
    <w:name w:val="wikiquote"/>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wikisource">
    <w:name w:val="wikisource"/>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commons">
    <w:name w:val="commons"/>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wikimedia">
    <w:name w:val="wikimedia"/>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wiktionary">
    <w:name w:val="wiktionary"/>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wikidata">
    <w:name w:val="wikidata"/>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wikivoyage">
    <w:name w:val="wikivoyage"/>
    <w:basedOn w:val="a2"/>
    <w:uiPriority w:val="99"/>
    <w:qFormat/>
    <w:rsid w:val="002B166D"/>
    <w:pPr>
      <w:widowControl/>
      <w:snapToGrid/>
      <w:spacing w:beforeAutospacing="1" w:afterAutospacing="1" w:line="360" w:lineRule="atLeast"/>
      <w:ind w:firstLine="345"/>
    </w:pPr>
    <w:rPr>
      <w:rFonts w:eastAsia="Times New Roman"/>
      <w:szCs w:val="24"/>
    </w:rPr>
  </w:style>
  <w:style w:type="paragraph" w:customStyle="1" w:styleId="grosse-icone">
    <w:name w:val="grosse-icone"/>
    <w:basedOn w:val="a2"/>
    <w:uiPriority w:val="99"/>
    <w:qFormat/>
    <w:rsid w:val="002B166D"/>
    <w:pPr>
      <w:widowControl/>
      <w:snapToGrid/>
      <w:spacing w:beforeAutospacing="1" w:afterAutospacing="1"/>
    </w:pPr>
    <w:rPr>
      <w:rFonts w:eastAsia="Times New Roman"/>
      <w:szCs w:val="24"/>
    </w:rPr>
  </w:style>
  <w:style w:type="paragraph" w:customStyle="1" w:styleId="alerte">
    <w:name w:val="alerte"/>
    <w:basedOn w:val="a2"/>
    <w:uiPriority w:val="99"/>
    <w:qFormat/>
    <w:rsid w:val="002B166D"/>
    <w:pPr>
      <w:widowControl/>
      <w:shd w:val="clear" w:color="auto" w:fill="FFFFDD"/>
      <w:snapToGrid/>
      <w:spacing w:beforeAutospacing="1" w:after="96"/>
    </w:pPr>
    <w:rPr>
      <w:rFonts w:eastAsia="Times New Roman"/>
      <w:i/>
      <w:iCs/>
      <w:szCs w:val="24"/>
    </w:rPr>
  </w:style>
  <w:style w:type="paragraph" w:customStyle="1" w:styleId="grave">
    <w:name w:val="grave"/>
    <w:basedOn w:val="a2"/>
    <w:uiPriority w:val="99"/>
    <w:qFormat/>
    <w:rsid w:val="002B166D"/>
    <w:pPr>
      <w:widowControl/>
      <w:pBdr>
        <w:top w:val="single" w:sz="6" w:space="0" w:color="FF9966"/>
        <w:left w:val="single" w:sz="6" w:space="0" w:color="FF9966"/>
        <w:bottom w:val="single" w:sz="6" w:space="0" w:color="FF9966"/>
        <w:right w:val="single" w:sz="6" w:space="0" w:color="FF9966"/>
      </w:pBdr>
      <w:snapToGrid/>
      <w:spacing w:beforeAutospacing="1" w:afterAutospacing="1"/>
    </w:pPr>
    <w:rPr>
      <w:rFonts w:eastAsia="Times New Roman"/>
      <w:szCs w:val="24"/>
    </w:rPr>
  </w:style>
  <w:style w:type="paragraph" w:customStyle="1" w:styleId="messagebox">
    <w:name w:val="messagebox"/>
    <w:basedOn w:val="a2"/>
    <w:uiPriority w:val="99"/>
    <w:qFormat/>
    <w:rsid w:val="002B166D"/>
    <w:pPr>
      <w:widowControl/>
      <w:pBdr>
        <w:top w:val="single" w:sz="6" w:space="2" w:color="AAAAAA"/>
        <w:left w:val="single" w:sz="6" w:space="2" w:color="AAAAAA"/>
        <w:bottom w:val="single" w:sz="6" w:space="2" w:color="AAAAAA"/>
        <w:right w:val="single" w:sz="6" w:space="2" w:color="AAAAAA"/>
      </w:pBdr>
      <w:shd w:val="clear" w:color="auto" w:fill="F9F9F9"/>
      <w:snapToGrid/>
      <w:spacing w:before="0" w:after="240"/>
      <w:jc w:val="both"/>
    </w:pPr>
    <w:rPr>
      <w:rFonts w:eastAsia="Times New Roman"/>
      <w:szCs w:val="24"/>
    </w:rPr>
  </w:style>
  <w:style w:type="paragraph" w:customStyle="1" w:styleId="vectorbox">
    <w:name w:val="vectorbox"/>
    <w:basedOn w:val="a2"/>
    <w:uiPriority w:val="99"/>
    <w:qFormat/>
    <w:rsid w:val="002B166D"/>
    <w:pPr>
      <w:widowControl/>
      <w:pBdr>
        <w:top w:val="single" w:sz="6" w:space="0" w:color="A7D7F9"/>
        <w:left w:val="single" w:sz="6" w:space="0" w:color="A7D7F9"/>
        <w:bottom w:val="single" w:sz="6" w:space="0" w:color="A7D7F9"/>
        <w:right w:val="single" w:sz="6" w:space="0" w:color="A7D7F9"/>
      </w:pBdr>
      <w:shd w:val="clear" w:color="auto" w:fill="F5FAFF"/>
      <w:snapToGrid/>
      <w:spacing w:before="0" w:after="240"/>
    </w:pPr>
    <w:rPr>
      <w:rFonts w:eastAsia="Times New Roman"/>
      <w:szCs w:val="24"/>
    </w:rPr>
  </w:style>
  <w:style w:type="paragraph" w:customStyle="1" w:styleId="bandeau-portail-element">
    <w:name w:val="bandeau-portail-element"/>
    <w:basedOn w:val="a2"/>
    <w:uiPriority w:val="99"/>
    <w:qFormat/>
    <w:rsid w:val="002B166D"/>
    <w:pPr>
      <w:widowControl/>
      <w:snapToGrid/>
      <w:spacing w:beforeAutospacing="1" w:afterAutospacing="1"/>
      <w:ind w:left="360" w:right="360"/>
    </w:pPr>
    <w:rPr>
      <w:rFonts w:eastAsia="Times New Roman"/>
      <w:szCs w:val="24"/>
    </w:rPr>
  </w:style>
  <w:style w:type="paragraph" w:customStyle="1" w:styleId="bandeau-portail-icone">
    <w:name w:val="bandeau-portail-icone"/>
    <w:basedOn w:val="a2"/>
    <w:uiPriority w:val="99"/>
    <w:qFormat/>
    <w:rsid w:val="002B166D"/>
    <w:pPr>
      <w:widowControl/>
      <w:snapToGrid/>
      <w:spacing w:beforeAutospacing="1" w:afterAutospacing="1"/>
      <w:ind w:right="120"/>
    </w:pPr>
    <w:rPr>
      <w:rFonts w:eastAsia="Times New Roman"/>
      <w:szCs w:val="24"/>
    </w:rPr>
  </w:style>
  <w:style w:type="paragraph" w:customStyle="1" w:styleId="bandeau-portail-texte">
    <w:name w:val="bandeau-portail-texte"/>
    <w:basedOn w:val="a2"/>
    <w:uiPriority w:val="99"/>
    <w:qFormat/>
    <w:rsid w:val="002B166D"/>
    <w:pPr>
      <w:widowControl/>
      <w:snapToGrid/>
      <w:spacing w:beforeAutospacing="1" w:afterAutospacing="1"/>
    </w:pPr>
    <w:rPr>
      <w:rFonts w:eastAsia="Times New Roman"/>
      <w:b/>
      <w:bCs/>
      <w:szCs w:val="24"/>
    </w:rPr>
  </w:style>
  <w:style w:type="paragraph" w:customStyle="1" w:styleId="exemple">
    <w:name w:val="exemple"/>
    <w:basedOn w:val="a2"/>
    <w:uiPriority w:val="99"/>
    <w:qFormat/>
    <w:rsid w:val="002B166D"/>
    <w:pPr>
      <w:widowControl/>
      <w:pBdr>
        <w:top w:val="dashed" w:sz="6" w:space="6" w:color="ADD8E6"/>
        <w:left w:val="dashed" w:sz="6" w:space="6" w:color="ADD8E6"/>
        <w:bottom w:val="dashed" w:sz="6" w:space="6" w:color="ADD8E6"/>
        <w:right w:val="dashed" w:sz="6" w:space="6" w:color="ADD8E6"/>
      </w:pBdr>
      <w:shd w:val="clear" w:color="auto" w:fill="FFFFFF"/>
      <w:snapToGrid/>
      <w:spacing w:before="120" w:after="120"/>
      <w:ind w:left="120" w:right="120"/>
    </w:pPr>
    <w:rPr>
      <w:rFonts w:eastAsia="Times New Roman"/>
      <w:szCs w:val="24"/>
    </w:rPr>
  </w:style>
  <w:style w:type="paragraph" w:customStyle="1" w:styleId="avanceboite">
    <w:name w:val="avance_boite"/>
    <w:basedOn w:val="a2"/>
    <w:uiPriority w:val="99"/>
    <w:qFormat/>
    <w:rsid w:val="002B166D"/>
    <w:pPr>
      <w:widowControl/>
      <w:pBdr>
        <w:top w:val="single" w:sz="6" w:space="0" w:color="808080"/>
        <w:left w:val="single" w:sz="6" w:space="0" w:color="808080"/>
        <w:bottom w:val="single" w:sz="6" w:space="0" w:color="808080"/>
        <w:right w:val="single" w:sz="6" w:space="0" w:color="808080"/>
      </w:pBdr>
      <w:shd w:val="clear" w:color="auto" w:fill="D3D3D3"/>
      <w:snapToGrid/>
      <w:spacing w:before="0" w:after="0"/>
    </w:pPr>
    <w:rPr>
      <w:rFonts w:eastAsia="Times New Roman"/>
      <w:szCs w:val="24"/>
    </w:rPr>
  </w:style>
  <w:style w:type="paragraph" w:customStyle="1" w:styleId="avancebarre">
    <w:name w:val="avance_barre"/>
    <w:basedOn w:val="a2"/>
    <w:uiPriority w:val="99"/>
    <w:qFormat/>
    <w:rsid w:val="002B166D"/>
    <w:pPr>
      <w:widowControl/>
      <w:shd w:val="clear" w:color="auto" w:fill="A0A0FF"/>
      <w:snapToGrid/>
      <w:spacing w:before="0" w:after="0"/>
    </w:pPr>
    <w:rPr>
      <w:rFonts w:eastAsia="Times New Roman"/>
      <w:szCs w:val="24"/>
    </w:rPr>
  </w:style>
  <w:style w:type="paragraph" w:customStyle="1" w:styleId="avancetexte">
    <w:name w:val="avance_texte"/>
    <w:basedOn w:val="a2"/>
    <w:uiPriority w:val="99"/>
    <w:qFormat/>
    <w:rsid w:val="002B166D"/>
    <w:pPr>
      <w:widowControl/>
      <w:snapToGrid/>
      <w:spacing w:before="0" w:after="0" w:line="240" w:lineRule="atLeast"/>
      <w:jc w:val="center"/>
    </w:pPr>
    <w:rPr>
      <w:rFonts w:eastAsia="Times New Roman"/>
      <w:sz w:val="21"/>
      <w:szCs w:val="21"/>
    </w:rPr>
  </w:style>
  <w:style w:type="paragraph" w:customStyle="1" w:styleId="mw-lag-warn-normal">
    <w:name w:val="mw-lag-warn-normal"/>
    <w:basedOn w:val="a2"/>
    <w:uiPriority w:val="99"/>
    <w:qFormat/>
    <w:rsid w:val="002B166D"/>
    <w:pPr>
      <w:widowControl/>
      <w:snapToGrid/>
      <w:spacing w:beforeAutospacing="1" w:afterAutospacing="1"/>
    </w:pPr>
    <w:rPr>
      <w:rFonts w:eastAsia="Times New Roman"/>
      <w:vanish/>
      <w:szCs w:val="24"/>
    </w:rPr>
  </w:style>
  <w:style w:type="paragraph" w:customStyle="1" w:styleId="mw-alerte">
    <w:name w:val="mw-alerte"/>
    <w:basedOn w:val="a2"/>
    <w:uiPriority w:val="99"/>
    <w:qFormat/>
    <w:rsid w:val="002B166D"/>
    <w:pPr>
      <w:widowControl/>
      <w:pBdr>
        <w:top w:val="single" w:sz="12" w:space="0" w:color="FF8C00"/>
        <w:left w:val="single" w:sz="12" w:space="0" w:color="FF8C00"/>
        <w:bottom w:val="single" w:sz="12" w:space="0" w:color="FF8C00"/>
        <w:right w:val="single" w:sz="12" w:space="0" w:color="FF8C00"/>
      </w:pBdr>
      <w:shd w:val="clear" w:color="auto" w:fill="FAEBD7"/>
      <w:snapToGrid/>
      <w:spacing w:beforeAutospacing="1" w:afterAutospacing="1"/>
    </w:pPr>
    <w:rPr>
      <w:rFonts w:eastAsia="Times New Roman"/>
      <w:szCs w:val="24"/>
    </w:rPr>
  </w:style>
  <w:style w:type="paragraph" w:customStyle="1" w:styleId="mw-toolbox">
    <w:name w:val="mw-toolbox"/>
    <w:basedOn w:val="a2"/>
    <w:uiPriority w:val="99"/>
    <w:qFormat/>
    <w:rsid w:val="002B166D"/>
    <w:pPr>
      <w:widowControl/>
      <w:pBdr>
        <w:top w:val="single" w:sz="6" w:space="3" w:color="B8B8B8"/>
        <w:left w:val="single" w:sz="6" w:space="12" w:color="B8B8B8"/>
        <w:bottom w:val="single" w:sz="6" w:space="3" w:color="B8B8B8"/>
        <w:right w:val="single" w:sz="6" w:space="12" w:color="B8B8B8"/>
      </w:pBdr>
      <w:shd w:val="clear" w:color="auto" w:fill="F8F8F8"/>
      <w:snapToGrid/>
      <w:spacing w:beforeAutospacing="1" w:afterAutospacing="1"/>
    </w:pPr>
    <w:rPr>
      <w:rFonts w:eastAsia="Times New Roman"/>
      <w:sz w:val="22"/>
      <w:szCs w:val="22"/>
    </w:rPr>
  </w:style>
  <w:style w:type="paragraph" w:customStyle="1" w:styleId="navboxtoggle">
    <w:name w:val="navboxtoggle"/>
    <w:basedOn w:val="a2"/>
    <w:uiPriority w:val="99"/>
    <w:qFormat/>
    <w:rsid w:val="002B166D"/>
    <w:pPr>
      <w:widowControl/>
      <w:snapToGrid/>
      <w:spacing w:beforeAutospacing="1" w:afterAutospacing="1"/>
    </w:pPr>
    <w:rPr>
      <w:rFonts w:eastAsia="Times New Roman"/>
      <w:sz w:val="22"/>
      <w:szCs w:val="22"/>
    </w:rPr>
  </w:style>
  <w:style w:type="paragraph" w:customStyle="1" w:styleId="navtoggle">
    <w:name w:val="navtoggle"/>
    <w:basedOn w:val="a2"/>
    <w:uiPriority w:val="99"/>
    <w:qFormat/>
    <w:rsid w:val="002B166D"/>
    <w:pPr>
      <w:widowControl/>
      <w:snapToGrid/>
      <w:spacing w:beforeAutospacing="1" w:afterAutospacing="1"/>
    </w:pPr>
    <w:rPr>
      <w:rFonts w:eastAsia="Times New Roman"/>
      <w:sz w:val="22"/>
      <w:szCs w:val="22"/>
    </w:rPr>
  </w:style>
  <w:style w:type="paragraph" w:customStyle="1" w:styleId="alternance">
    <w:name w:val="alternance"/>
    <w:basedOn w:val="a2"/>
    <w:uiPriority w:val="99"/>
    <w:qFormat/>
    <w:rsid w:val="002B166D"/>
    <w:pPr>
      <w:widowControl/>
      <w:snapToGrid/>
      <w:spacing w:beforeAutospacing="1" w:afterAutospacing="1"/>
    </w:pPr>
    <w:rPr>
      <w:rFonts w:eastAsia="Times New Roman"/>
      <w:szCs w:val="24"/>
    </w:rPr>
  </w:style>
  <w:style w:type="paragraph" w:customStyle="1" w:styleId="alternance2">
    <w:name w:val="alternance2"/>
    <w:basedOn w:val="a2"/>
    <w:uiPriority w:val="99"/>
    <w:qFormat/>
    <w:rsid w:val="002B166D"/>
    <w:pPr>
      <w:widowControl/>
      <w:snapToGrid/>
      <w:spacing w:beforeAutospacing="1" w:afterAutospacing="1"/>
    </w:pPr>
    <w:rPr>
      <w:rFonts w:eastAsia="Times New Roman"/>
      <w:szCs w:val="24"/>
    </w:rPr>
  </w:style>
  <w:style w:type="paragraph" w:customStyle="1" w:styleId="infobox">
    <w:name w:val="infobox"/>
    <w:basedOn w:val="a2"/>
    <w:uiPriority w:val="99"/>
    <w:qFormat/>
    <w:rsid w:val="002B166D"/>
    <w:pPr>
      <w:widowControl/>
      <w:shd w:val="clear" w:color="auto" w:fill="EEEEEE"/>
      <w:snapToGrid/>
      <w:spacing w:before="0" w:after="120"/>
      <w:ind w:left="240"/>
    </w:pPr>
    <w:rPr>
      <w:rFonts w:eastAsia="Times New Roman"/>
      <w:color w:val="000000"/>
      <w:sz w:val="23"/>
      <w:szCs w:val="23"/>
    </w:rPr>
  </w:style>
  <w:style w:type="paragraph" w:customStyle="1" w:styleId="globegris">
    <w:name w:val="globegris"/>
    <w:basedOn w:val="a2"/>
    <w:uiPriority w:val="99"/>
    <w:qFormat/>
    <w:rsid w:val="002B166D"/>
    <w:pPr>
      <w:widowControl/>
      <w:snapToGrid/>
      <w:spacing w:beforeAutospacing="1" w:afterAutospacing="1"/>
    </w:pPr>
    <w:rPr>
      <w:rFonts w:eastAsia="Times New Roman"/>
      <w:szCs w:val="24"/>
    </w:rPr>
  </w:style>
  <w:style w:type="paragraph" w:customStyle="1" w:styleId="assistant">
    <w:name w:val="assistant"/>
    <w:basedOn w:val="a2"/>
    <w:uiPriority w:val="99"/>
    <w:qFormat/>
    <w:rsid w:val="002B166D"/>
    <w:pPr>
      <w:widowControl/>
      <w:snapToGrid/>
      <w:spacing w:beforeAutospacing="1" w:afterAutospacing="1"/>
    </w:pPr>
    <w:rPr>
      <w:rFonts w:eastAsia="Times New Roman"/>
      <w:szCs w:val="24"/>
    </w:rPr>
  </w:style>
  <w:style w:type="paragraph" w:customStyle="1" w:styleId="headergris">
    <w:name w:val="headergris"/>
    <w:basedOn w:val="a2"/>
    <w:uiPriority w:val="99"/>
    <w:qFormat/>
    <w:rsid w:val="002B166D"/>
    <w:pPr>
      <w:widowControl/>
      <w:pBdr>
        <w:top w:val="single" w:sz="6" w:space="2" w:color="A3B0BF"/>
        <w:left w:val="single" w:sz="6" w:space="5" w:color="A3B0BF"/>
        <w:bottom w:val="single" w:sz="6" w:space="2" w:color="A3B0BF"/>
        <w:right w:val="single" w:sz="6" w:space="5" w:color="A3B0BF"/>
      </w:pBdr>
      <w:shd w:val="clear" w:color="auto" w:fill="F0F0F0"/>
      <w:snapToGrid/>
      <w:spacing w:before="0" w:after="0"/>
    </w:pPr>
    <w:rPr>
      <w:rFonts w:eastAsia="Times New Roman"/>
      <w:b/>
      <w:bCs/>
      <w:color w:val="000000"/>
      <w:sz w:val="29"/>
      <w:szCs w:val="29"/>
    </w:rPr>
  </w:style>
  <w:style w:type="paragraph" w:customStyle="1" w:styleId="cadregris">
    <w:name w:val="cadregris"/>
    <w:basedOn w:val="a2"/>
    <w:uiPriority w:val="99"/>
    <w:qFormat/>
    <w:rsid w:val="002B166D"/>
    <w:pPr>
      <w:widowControl/>
      <w:pBdr>
        <w:top w:val="single" w:sz="6" w:space="5" w:color="AAAAAA"/>
        <w:left w:val="single" w:sz="6" w:space="5" w:color="AAAAAA"/>
        <w:bottom w:val="single" w:sz="6" w:space="5" w:color="AAAAAA"/>
        <w:right w:val="single" w:sz="6" w:space="5" w:color="AAAAAA"/>
      </w:pBdr>
      <w:shd w:val="clear" w:color="auto" w:fill="FCFCFC"/>
      <w:snapToGrid/>
      <w:spacing w:beforeAutospacing="1" w:after="144"/>
    </w:pPr>
    <w:rPr>
      <w:rFonts w:eastAsia="Times New Roman"/>
      <w:szCs w:val="24"/>
    </w:rPr>
  </w:style>
  <w:style w:type="paragraph" w:customStyle="1" w:styleId="accueilcadrelien">
    <w:name w:val="accueil_cadre_lien"/>
    <w:basedOn w:val="a2"/>
    <w:uiPriority w:val="99"/>
    <w:qFormat/>
    <w:rsid w:val="002B166D"/>
    <w:pPr>
      <w:widowControl/>
      <w:snapToGrid/>
      <w:spacing w:beforeAutospacing="1" w:afterAutospacing="1"/>
      <w:ind w:right="120"/>
      <w:jc w:val="right"/>
    </w:pPr>
    <w:rPr>
      <w:rFonts w:eastAsia="Times New Roman"/>
      <w:sz w:val="15"/>
      <w:szCs w:val="15"/>
    </w:rPr>
  </w:style>
  <w:style w:type="paragraph" w:customStyle="1" w:styleId="geo-default">
    <w:name w:val="geo-default"/>
    <w:basedOn w:val="a2"/>
    <w:uiPriority w:val="99"/>
    <w:qFormat/>
    <w:rsid w:val="002B166D"/>
    <w:pPr>
      <w:widowControl/>
      <w:snapToGrid/>
      <w:spacing w:beforeAutospacing="1" w:afterAutospacing="1"/>
    </w:pPr>
    <w:rPr>
      <w:rFonts w:eastAsia="Times New Roman"/>
      <w:szCs w:val="24"/>
    </w:rPr>
  </w:style>
  <w:style w:type="paragraph" w:customStyle="1" w:styleId="geo-nondefault">
    <w:name w:val="geo-nondefault"/>
    <w:basedOn w:val="a2"/>
    <w:uiPriority w:val="99"/>
    <w:qFormat/>
    <w:rsid w:val="002B166D"/>
    <w:pPr>
      <w:widowControl/>
      <w:snapToGrid/>
      <w:spacing w:beforeAutospacing="1" w:afterAutospacing="1"/>
    </w:pPr>
    <w:rPr>
      <w:rFonts w:eastAsia="Times New Roman"/>
      <w:vanish/>
      <w:szCs w:val="24"/>
    </w:rPr>
  </w:style>
  <w:style w:type="paragraph" w:customStyle="1" w:styleId="geo-dms">
    <w:name w:val="geo-dms"/>
    <w:basedOn w:val="a2"/>
    <w:uiPriority w:val="99"/>
    <w:qFormat/>
    <w:rsid w:val="002B166D"/>
    <w:pPr>
      <w:widowControl/>
      <w:snapToGrid/>
      <w:spacing w:beforeAutospacing="1" w:afterAutospacing="1"/>
    </w:pPr>
    <w:rPr>
      <w:rFonts w:eastAsia="Times New Roman"/>
      <w:szCs w:val="24"/>
    </w:rPr>
  </w:style>
  <w:style w:type="paragraph" w:customStyle="1" w:styleId="geo-dec">
    <w:name w:val="geo-dec"/>
    <w:basedOn w:val="a2"/>
    <w:uiPriority w:val="99"/>
    <w:qFormat/>
    <w:rsid w:val="002B166D"/>
    <w:pPr>
      <w:widowControl/>
      <w:snapToGrid/>
      <w:spacing w:beforeAutospacing="1" w:afterAutospacing="1"/>
    </w:pPr>
    <w:rPr>
      <w:rFonts w:eastAsia="Times New Roman"/>
      <w:szCs w:val="24"/>
    </w:rPr>
  </w:style>
  <w:style w:type="paragraph" w:customStyle="1" w:styleId="geo-multi-punct">
    <w:name w:val="geo-multi-punct"/>
    <w:basedOn w:val="a2"/>
    <w:uiPriority w:val="99"/>
    <w:qFormat/>
    <w:rsid w:val="002B166D"/>
    <w:pPr>
      <w:widowControl/>
      <w:snapToGrid/>
      <w:spacing w:beforeAutospacing="1" w:afterAutospacing="1"/>
    </w:pPr>
    <w:rPr>
      <w:rFonts w:eastAsia="Times New Roman"/>
      <w:vanish/>
      <w:szCs w:val="24"/>
    </w:rPr>
  </w:style>
  <w:style w:type="paragraph" w:customStyle="1" w:styleId="infoboxv2">
    <w:name w:val="infobox_v2"/>
    <w:basedOn w:val="a2"/>
    <w:uiPriority w:val="99"/>
    <w:qFormat/>
    <w:rsid w:val="002B166D"/>
    <w:pPr>
      <w:widowControl/>
      <w:pBdr>
        <w:top w:val="single" w:sz="6" w:space="1" w:color="AAAAAA"/>
        <w:left w:val="single" w:sz="6" w:space="1" w:color="AAAAAA"/>
        <w:bottom w:val="single" w:sz="6" w:space="1" w:color="AAAAAA"/>
        <w:right w:val="single" w:sz="6" w:space="1" w:color="AAAAAA"/>
      </w:pBdr>
      <w:shd w:val="clear" w:color="auto" w:fill="F9F9F9"/>
      <w:snapToGrid/>
      <w:spacing w:before="0" w:after="120" w:line="264" w:lineRule="atLeast"/>
      <w:ind w:left="240"/>
    </w:pPr>
    <w:rPr>
      <w:rFonts w:eastAsia="Times New Roman"/>
      <w:color w:val="000000"/>
      <w:sz w:val="22"/>
      <w:szCs w:val="22"/>
    </w:rPr>
  </w:style>
  <w:style w:type="paragraph" w:customStyle="1" w:styleId="taxoboxv3">
    <w:name w:val="taxobox_v3"/>
    <w:basedOn w:val="a2"/>
    <w:uiPriority w:val="99"/>
    <w:qFormat/>
    <w:rsid w:val="002B166D"/>
    <w:pPr>
      <w:widowControl/>
      <w:snapToGrid/>
      <w:spacing w:beforeAutospacing="1" w:afterAutospacing="1"/>
    </w:pPr>
    <w:rPr>
      <w:rFonts w:eastAsia="Times New Roman"/>
      <w:szCs w:val="24"/>
    </w:rPr>
  </w:style>
  <w:style w:type="paragraph" w:customStyle="1" w:styleId="degrade">
    <w:name w:val="degrade"/>
    <w:basedOn w:val="a2"/>
    <w:uiPriority w:val="99"/>
    <w:qFormat/>
    <w:rsid w:val="002B166D"/>
    <w:pPr>
      <w:widowControl/>
      <w:snapToGrid/>
      <w:spacing w:beforeAutospacing="1" w:afterAutospacing="1"/>
    </w:pPr>
    <w:rPr>
      <w:rFonts w:eastAsia="Times New Roman"/>
      <w:szCs w:val="24"/>
    </w:rPr>
  </w:style>
  <w:style w:type="paragraph" w:customStyle="1" w:styleId="degraderev">
    <w:name w:val="degrade_rev"/>
    <w:basedOn w:val="a2"/>
    <w:uiPriority w:val="99"/>
    <w:qFormat/>
    <w:rsid w:val="002B166D"/>
    <w:pPr>
      <w:widowControl/>
      <w:snapToGrid/>
      <w:spacing w:beforeAutospacing="1" w:afterAutospacing="1"/>
    </w:pPr>
    <w:rPr>
      <w:rFonts w:eastAsia="Times New Roman"/>
      <w:szCs w:val="24"/>
    </w:rPr>
  </w:style>
  <w:style w:type="paragraph" w:customStyle="1" w:styleId="ombre">
    <w:name w:val="ombre"/>
    <w:basedOn w:val="a2"/>
    <w:uiPriority w:val="99"/>
    <w:qFormat/>
    <w:rsid w:val="002B166D"/>
    <w:pPr>
      <w:widowControl/>
      <w:snapToGrid/>
      <w:spacing w:beforeAutospacing="1" w:afterAutospacing="1"/>
    </w:pPr>
    <w:rPr>
      <w:rFonts w:eastAsia="Times New Roman"/>
      <w:szCs w:val="24"/>
    </w:rPr>
  </w:style>
  <w:style w:type="paragraph" w:customStyle="1" w:styleId="ombrepale">
    <w:name w:val="ombre_pale"/>
    <w:basedOn w:val="a2"/>
    <w:uiPriority w:val="99"/>
    <w:qFormat/>
    <w:rsid w:val="002B166D"/>
    <w:pPr>
      <w:widowControl/>
      <w:snapToGrid/>
      <w:spacing w:beforeAutospacing="1" w:afterAutospacing="1"/>
    </w:pPr>
    <w:rPr>
      <w:rFonts w:eastAsia="Times New Roman"/>
      <w:szCs w:val="24"/>
    </w:rPr>
  </w:style>
  <w:style w:type="paragraph" w:customStyle="1" w:styleId="ombrebl">
    <w:name w:val="ombre_bl"/>
    <w:basedOn w:val="a2"/>
    <w:uiPriority w:val="99"/>
    <w:qFormat/>
    <w:rsid w:val="002B166D"/>
    <w:pPr>
      <w:widowControl/>
      <w:snapToGrid/>
      <w:spacing w:beforeAutospacing="1" w:afterAutospacing="1"/>
    </w:pPr>
    <w:rPr>
      <w:rFonts w:eastAsia="Times New Roman"/>
      <w:szCs w:val="24"/>
    </w:rPr>
  </w:style>
  <w:style w:type="paragraph" w:customStyle="1" w:styleId="ombreblpale">
    <w:name w:val="ombre_blpale"/>
    <w:basedOn w:val="a2"/>
    <w:uiPriority w:val="99"/>
    <w:qFormat/>
    <w:rsid w:val="002B166D"/>
    <w:pPr>
      <w:widowControl/>
      <w:snapToGrid/>
      <w:spacing w:beforeAutospacing="1" w:afterAutospacing="1"/>
    </w:pPr>
    <w:rPr>
      <w:rFonts w:eastAsia="Times New Roman"/>
      <w:szCs w:val="24"/>
    </w:rPr>
  </w:style>
  <w:style w:type="paragraph" w:customStyle="1" w:styleId="ombrerg">
    <w:name w:val="ombre_rg"/>
    <w:basedOn w:val="a2"/>
    <w:uiPriority w:val="99"/>
    <w:qFormat/>
    <w:rsid w:val="002B166D"/>
    <w:pPr>
      <w:widowControl/>
      <w:snapToGrid/>
      <w:spacing w:beforeAutospacing="1" w:afterAutospacing="1"/>
    </w:pPr>
    <w:rPr>
      <w:rFonts w:eastAsia="Times New Roman"/>
      <w:szCs w:val="24"/>
    </w:rPr>
  </w:style>
  <w:style w:type="paragraph" w:customStyle="1" w:styleId="ombrergpale">
    <w:name w:val="ombre_rgpale"/>
    <w:basedOn w:val="a2"/>
    <w:uiPriority w:val="99"/>
    <w:qFormat/>
    <w:rsid w:val="002B166D"/>
    <w:pPr>
      <w:widowControl/>
      <w:snapToGrid/>
      <w:spacing w:beforeAutospacing="1" w:afterAutospacing="1"/>
    </w:pPr>
    <w:rPr>
      <w:rFonts w:eastAsia="Times New Roman"/>
      <w:szCs w:val="24"/>
    </w:rPr>
  </w:style>
  <w:style w:type="paragraph" w:customStyle="1" w:styleId="hidden">
    <w:name w:val="hidden"/>
    <w:basedOn w:val="a2"/>
    <w:uiPriority w:val="99"/>
    <w:qFormat/>
    <w:rsid w:val="002B166D"/>
    <w:pPr>
      <w:widowControl/>
      <w:snapToGrid/>
      <w:spacing w:beforeAutospacing="1" w:afterAutospacing="1"/>
    </w:pPr>
    <w:rPr>
      <w:rFonts w:eastAsia="Times New Roman"/>
      <w:szCs w:val="24"/>
    </w:rPr>
  </w:style>
  <w:style w:type="paragraph" w:customStyle="1" w:styleId="cinema-bandeau">
    <w:name w:val="cinema-bandeau"/>
    <w:basedOn w:val="a2"/>
    <w:uiPriority w:val="99"/>
    <w:qFormat/>
    <w:rsid w:val="002B166D"/>
    <w:pPr>
      <w:widowControl/>
      <w:snapToGrid/>
      <w:spacing w:beforeAutospacing="1" w:afterAutospacing="1"/>
    </w:pPr>
    <w:rPr>
      <w:rFonts w:eastAsia="Times New Roman"/>
      <w:szCs w:val="24"/>
    </w:rPr>
  </w:style>
  <w:style w:type="paragraph" w:customStyle="1" w:styleId="mw-textarea-protected">
    <w:name w:val="mw-textarea-protected"/>
    <w:basedOn w:val="a2"/>
    <w:uiPriority w:val="99"/>
    <w:qFormat/>
    <w:rsid w:val="002B166D"/>
    <w:pPr>
      <w:widowControl/>
      <w:pBdr>
        <w:top w:val="single" w:sz="12" w:space="0" w:color="FF0000"/>
        <w:left w:val="single" w:sz="12" w:space="0" w:color="FF0000"/>
        <w:bottom w:val="single" w:sz="12" w:space="0" w:color="FF0000"/>
        <w:right w:val="single" w:sz="12" w:space="0" w:color="FF0000"/>
      </w:pBdr>
      <w:snapToGrid/>
      <w:spacing w:beforeAutospacing="1" w:afterAutospacing="1"/>
    </w:pPr>
    <w:rPr>
      <w:rFonts w:eastAsia="Times New Roman"/>
      <w:color w:val="000080"/>
      <w:szCs w:val="24"/>
    </w:rPr>
  </w:style>
  <w:style w:type="paragraph" w:customStyle="1" w:styleId="wikimagpictofond">
    <w:name w:val="wikimag_picto_fond"/>
    <w:basedOn w:val="a2"/>
    <w:uiPriority w:val="99"/>
    <w:qFormat/>
    <w:rsid w:val="002B166D"/>
    <w:pPr>
      <w:widowControl/>
      <w:snapToGrid/>
      <w:spacing w:beforeAutospacing="1" w:afterAutospacing="1"/>
    </w:pPr>
    <w:rPr>
      <w:rFonts w:eastAsia="Times New Roman"/>
      <w:szCs w:val="24"/>
    </w:rPr>
  </w:style>
  <w:style w:type="paragraph" w:customStyle="1" w:styleId="wikimagtitre">
    <w:name w:val="wikimag_titre"/>
    <w:basedOn w:val="a2"/>
    <w:uiPriority w:val="99"/>
    <w:qFormat/>
    <w:rsid w:val="002B166D"/>
    <w:pPr>
      <w:widowControl/>
      <w:snapToGrid/>
      <w:spacing w:beforeAutospacing="1" w:afterAutospacing="1"/>
    </w:pPr>
    <w:rPr>
      <w:rFonts w:eastAsia="Times New Roman"/>
      <w:szCs w:val="24"/>
    </w:rPr>
  </w:style>
  <w:style w:type="paragraph" w:customStyle="1" w:styleId="ui-button-large">
    <w:name w:val="ui-button-large"/>
    <w:basedOn w:val="a2"/>
    <w:uiPriority w:val="99"/>
    <w:qFormat/>
    <w:rsid w:val="002B166D"/>
    <w:pPr>
      <w:widowControl/>
      <w:snapToGrid/>
      <w:spacing w:beforeAutospacing="1" w:afterAutospacing="1"/>
    </w:pPr>
    <w:rPr>
      <w:rFonts w:eastAsia="Times New Roman"/>
      <w:szCs w:val="24"/>
    </w:rPr>
  </w:style>
  <w:style w:type="paragraph" w:customStyle="1" w:styleId="fr-collapsible-content">
    <w:name w:val="fr-collapsible-content"/>
    <w:basedOn w:val="a2"/>
    <w:uiPriority w:val="99"/>
    <w:qFormat/>
    <w:rsid w:val="002B166D"/>
    <w:pPr>
      <w:widowControl/>
      <w:snapToGrid/>
      <w:spacing w:beforeAutospacing="1" w:afterAutospacing="1"/>
    </w:pPr>
    <w:rPr>
      <w:rFonts w:eastAsia="Times New Roman"/>
      <w:szCs w:val="24"/>
    </w:rPr>
  </w:style>
  <w:style w:type="paragraph" w:customStyle="1" w:styleId="navboxnewtitle">
    <w:name w:val="navboxnew_title"/>
    <w:basedOn w:val="a2"/>
    <w:uiPriority w:val="99"/>
    <w:qFormat/>
    <w:rsid w:val="002B166D"/>
    <w:pPr>
      <w:widowControl/>
      <w:snapToGrid/>
      <w:spacing w:beforeAutospacing="1" w:afterAutospacing="1"/>
    </w:pPr>
    <w:rPr>
      <w:rFonts w:eastAsia="Times New Roman"/>
      <w:szCs w:val="24"/>
    </w:rPr>
  </w:style>
  <w:style w:type="paragraph" w:customStyle="1" w:styleId="navboxnewtitlesub">
    <w:name w:val="navboxnew_titlesub"/>
    <w:basedOn w:val="a2"/>
    <w:uiPriority w:val="99"/>
    <w:qFormat/>
    <w:rsid w:val="002B166D"/>
    <w:pPr>
      <w:widowControl/>
      <w:snapToGrid/>
      <w:spacing w:beforeAutospacing="1" w:afterAutospacing="1"/>
    </w:pPr>
    <w:rPr>
      <w:rFonts w:eastAsia="Times New Roman"/>
      <w:szCs w:val="24"/>
    </w:rPr>
  </w:style>
  <w:style w:type="paragraph" w:customStyle="1" w:styleId="navboxnewcell">
    <w:name w:val="navboxnew_cell"/>
    <w:basedOn w:val="a2"/>
    <w:uiPriority w:val="99"/>
    <w:qFormat/>
    <w:rsid w:val="002B166D"/>
    <w:pPr>
      <w:widowControl/>
      <w:snapToGrid/>
      <w:spacing w:beforeAutospacing="1" w:afterAutospacing="1"/>
    </w:pPr>
    <w:rPr>
      <w:rFonts w:eastAsia="Times New Roman"/>
      <w:szCs w:val="24"/>
    </w:rPr>
  </w:style>
  <w:style w:type="paragraph" w:customStyle="1" w:styleId="navboxnewth">
    <w:name w:val="navboxnew_th"/>
    <w:basedOn w:val="a2"/>
    <w:uiPriority w:val="99"/>
    <w:qFormat/>
    <w:rsid w:val="002B166D"/>
    <w:pPr>
      <w:widowControl/>
      <w:snapToGrid/>
      <w:spacing w:beforeAutospacing="1" w:afterAutospacing="1"/>
    </w:pPr>
    <w:rPr>
      <w:rFonts w:eastAsia="Times New Roman"/>
      <w:szCs w:val="24"/>
    </w:rPr>
  </w:style>
  <w:style w:type="paragraph" w:customStyle="1" w:styleId="impair">
    <w:name w:val="impair"/>
    <w:basedOn w:val="a2"/>
    <w:uiPriority w:val="99"/>
    <w:qFormat/>
    <w:rsid w:val="002B166D"/>
    <w:pPr>
      <w:widowControl/>
      <w:snapToGrid/>
      <w:spacing w:beforeAutospacing="1" w:afterAutospacing="1"/>
    </w:pPr>
    <w:rPr>
      <w:rFonts w:eastAsia="Times New Roman"/>
      <w:szCs w:val="24"/>
    </w:rPr>
  </w:style>
  <w:style w:type="paragraph" w:customStyle="1" w:styleId="pair">
    <w:name w:val="pair"/>
    <w:basedOn w:val="a2"/>
    <w:uiPriority w:val="99"/>
    <w:qFormat/>
    <w:rsid w:val="002B166D"/>
    <w:pPr>
      <w:widowControl/>
      <w:snapToGrid/>
      <w:spacing w:beforeAutospacing="1" w:afterAutospacing="1"/>
    </w:pPr>
    <w:rPr>
      <w:rFonts w:eastAsia="Times New Roman"/>
      <w:szCs w:val="24"/>
    </w:rPr>
  </w:style>
  <w:style w:type="paragraph" w:customStyle="1" w:styleId="navboxnewbanner">
    <w:name w:val="navboxnew_banner"/>
    <w:basedOn w:val="a2"/>
    <w:uiPriority w:val="99"/>
    <w:qFormat/>
    <w:rsid w:val="002B166D"/>
    <w:pPr>
      <w:widowControl/>
      <w:snapToGrid/>
      <w:spacing w:beforeAutospacing="1" w:afterAutospacing="1"/>
    </w:pPr>
    <w:rPr>
      <w:rFonts w:eastAsia="Times New Roman"/>
      <w:szCs w:val="24"/>
    </w:rPr>
  </w:style>
  <w:style w:type="paragraph" w:customStyle="1" w:styleId="navboxnewimage">
    <w:name w:val="navboxnew_image"/>
    <w:basedOn w:val="a2"/>
    <w:uiPriority w:val="99"/>
    <w:qFormat/>
    <w:rsid w:val="002B166D"/>
    <w:pPr>
      <w:widowControl/>
      <w:snapToGrid/>
      <w:spacing w:beforeAutospacing="1" w:afterAutospacing="1"/>
    </w:pPr>
    <w:rPr>
      <w:rFonts w:eastAsia="Times New Roman"/>
      <w:szCs w:val="24"/>
    </w:rPr>
  </w:style>
  <w:style w:type="paragraph" w:customStyle="1" w:styleId="navboxnewrow">
    <w:name w:val="navboxnew_row"/>
    <w:basedOn w:val="a2"/>
    <w:uiPriority w:val="99"/>
    <w:qFormat/>
    <w:rsid w:val="002B166D"/>
    <w:pPr>
      <w:widowControl/>
      <w:snapToGrid/>
      <w:spacing w:beforeAutospacing="1" w:afterAutospacing="1"/>
    </w:pPr>
    <w:rPr>
      <w:rFonts w:eastAsia="Times New Roman"/>
      <w:szCs w:val="24"/>
    </w:rPr>
  </w:style>
  <w:style w:type="paragraph" w:customStyle="1" w:styleId="navboxnewie">
    <w:name w:val="navboxnew_ie"/>
    <w:basedOn w:val="a2"/>
    <w:uiPriority w:val="99"/>
    <w:qFormat/>
    <w:rsid w:val="002B166D"/>
    <w:pPr>
      <w:widowControl/>
      <w:snapToGrid/>
      <w:spacing w:beforeAutospacing="1" w:afterAutospacing="1"/>
    </w:pPr>
    <w:rPr>
      <w:rFonts w:eastAsia="Times New Roman"/>
      <w:szCs w:val="24"/>
    </w:rPr>
  </w:style>
  <w:style w:type="paragraph" w:customStyle="1" w:styleId="navboxnewinline">
    <w:name w:val="navboxnew_inline"/>
    <w:basedOn w:val="a2"/>
    <w:uiPriority w:val="99"/>
    <w:qFormat/>
    <w:rsid w:val="002B166D"/>
    <w:pPr>
      <w:widowControl/>
      <w:snapToGrid/>
      <w:spacing w:beforeAutospacing="1" w:afterAutospacing="1"/>
    </w:pPr>
    <w:rPr>
      <w:rFonts w:eastAsia="Times New Roman"/>
      <w:szCs w:val="24"/>
    </w:rPr>
  </w:style>
  <w:style w:type="paragraph" w:customStyle="1" w:styleId="ui-button-text">
    <w:name w:val="ui-button-text"/>
    <w:basedOn w:val="a2"/>
    <w:uiPriority w:val="99"/>
    <w:qFormat/>
    <w:rsid w:val="002B166D"/>
    <w:pPr>
      <w:widowControl/>
      <w:snapToGrid/>
      <w:spacing w:beforeAutospacing="1" w:afterAutospacing="1"/>
    </w:pPr>
    <w:rPr>
      <w:rFonts w:eastAsia="Times New Roman"/>
      <w:szCs w:val="24"/>
    </w:rPr>
  </w:style>
  <w:style w:type="paragraph" w:customStyle="1" w:styleId="ui-dialog-titlebar">
    <w:name w:val="ui-dialog-titlebar"/>
    <w:basedOn w:val="a2"/>
    <w:uiPriority w:val="99"/>
    <w:qFormat/>
    <w:rsid w:val="002B166D"/>
    <w:pPr>
      <w:widowControl/>
      <w:snapToGrid/>
      <w:spacing w:beforeAutospacing="1" w:afterAutospacing="1"/>
    </w:pPr>
    <w:rPr>
      <w:rFonts w:eastAsia="Times New Roman"/>
      <w:szCs w:val="24"/>
    </w:rPr>
  </w:style>
  <w:style w:type="paragraph" w:customStyle="1" w:styleId="ui-dialog-title">
    <w:name w:val="ui-dialog-title"/>
    <w:basedOn w:val="a2"/>
    <w:uiPriority w:val="99"/>
    <w:qFormat/>
    <w:rsid w:val="002B166D"/>
    <w:pPr>
      <w:widowControl/>
      <w:snapToGrid/>
      <w:spacing w:beforeAutospacing="1" w:afterAutospacing="1"/>
    </w:pPr>
    <w:rPr>
      <w:rFonts w:eastAsia="Times New Roman"/>
      <w:szCs w:val="24"/>
    </w:rPr>
  </w:style>
  <w:style w:type="paragraph" w:customStyle="1" w:styleId="ui-dialog-titlebar-close">
    <w:name w:val="ui-dialog-titlebar-close"/>
    <w:basedOn w:val="a2"/>
    <w:uiPriority w:val="99"/>
    <w:qFormat/>
    <w:rsid w:val="002B166D"/>
    <w:pPr>
      <w:widowControl/>
      <w:snapToGrid/>
      <w:spacing w:beforeAutospacing="1" w:afterAutospacing="1"/>
    </w:pPr>
    <w:rPr>
      <w:rFonts w:eastAsia="Times New Roman"/>
      <w:szCs w:val="24"/>
    </w:rPr>
  </w:style>
  <w:style w:type="paragraph" w:customStyle="1" w:styleId="ui-dialog-content">
    <w:name w:val="ui-dialog-content"/>
    <w:basedOn w:val="a2"/>
    <w:uiPriority w:val="99"/>
    <w:qFormat/>
    <w:rsid w:val="002B166D"/>
    <w:pPr>
      <w:widowControl/>
      <w:snapToGrid/>
      <w:spacing w:beforeAutospacing="1" w:afterAutospacing="1"/>
    </w:pPr>
    <w:rPr>
      <w:rFonts w:eastAsia="Times New Roman"/>
      <w:szCs w:val="24"/>
    </w:rPr>
  </w:style>
  <w:style w:type="paragraph" w:customStyle="1" w:styleId="ui-dialog-buttonpane">
    <w:name w:val="ui-dialog-buttonpane"/>
    <w:basedOn w:val="a2"/>
    <w:uiPriority w:val="99"/>
    <w:qFormat/>
    <w:rsid w:val="002B166D"/>
    <w:pPr>
      <w:widowControl/>
      <w:snapToGrid/>
      <w:spacing w:beforeAutospacing="1" w:afterAutospacing="1"/>
    </w:pPr>
    <w:rPr>
      <w:rFonts w:eastAsia="Times New Roman"/>
      <w:szCs w:val="24"/>
    </w:rPr>
  </w:style>
  <w:style w:type="paragraph" w:customStyle="1" w:styleId="fr-collapsible-toggle-keyboard">
    <w:name w:val="fr-collapsible-toggle-keyboard"/>
    <w:basedOn w:val="a2"/>
    <w:uiPriority w:val="99"/>
    <w:qFormat/>
    <w:rsid w:val="002B166D"/>
    <w:pPr>
      <w:widowControl/>
      <w:snapToGrid/>
      <w:spacing w:beforeAutospacing="1" w:afterAutospacing="1"/>
    </w:pPr>
    <w:rPr>
      <w:rFonts w:eastAsia="Times New Roman"/>
      <w:szCs w:val="24"/>
    </w:rPr>
  </w:style>
  <w:style w:type="paragraph" w:customStyle="1" w:styleId="navboxnewlast">
    <w:name w:val="navboxnew_last"/>
    <w:basedOn w:val="a2"/>
    <w:uiPriority w:val="99"/>
    <w:qFormat/>
    <w:rsid w:val="002B166D"/>
    <w:pPr>
      <w:widowControl/>
      <w:snapToGrid/>
      <w:spacing w:beforeAutospacing="1" w:afterAutospacing="1"/>
    </w:pPr>
    <w:rPr>
      <w:rFonts w:eastAsia="Times New Roman"/>
      <w:szCs w:val="24"/>
    </w:rPr>
  </w:style>
  <w:style w:type="paragraph" w:customStyle="1" w:styleId="special-label">
    <w:name w:val="special-label"/>
    <w:basedOn w:val="a2"/>
    <w:uiPriority w:val="99"/>
    <w:qFormat/>
    <w:rsid w:val="002B166D"/>
    <w:pPr>
      <w:widowControl/>
      <w:snapToGrid/>
      <w:spacing w:beforeAutospacing="1" w:afterAutospacing="1"/>
    </w:pPr>
    <w:rPr>
      <w:rFonts w:eastAsia="Times New Roman"/>
      <w:szCs w:val="24"/>
    </w:rPr>
  </w:style>
  <w:style w:type="paragraph" w:customStyle="1" w:styleId="special-query">
    <w:name w:val="special-query"/>
    <w:basedOn w:val="a2"/>
    <w:uiPriority w:val="99"/>
    <w:qFormat/>
    <w:rsid w:val="002B166D"/>
    <w:pPr>
      <w:widowControl/>
      <w:snapToGrid/>
      <w:spacing w:beforeAutospacing="1" w:afterAutospacing="1"/>
    </w:pPr>
    <w:rPr>
      <w:rFonts w:eastAsia="Times New Roman"/>
      <w:szCs w:val="24"/>
    </w:rPr>
  </w:style>
  <w:style w:type="paragraph" w:customStyle="1" w:styleId="special-hover">
    <w:name w:val="special-hover"/>
    <w:basedOn w:val="a2"/>
    <w:uiPriority w:val="99"/>
    <w:qFormat/>
    <w:rsid w:val="002B166D"/>
    <w:pPr>
      <w:widowControl/>
      <w:snapToGrid/>
      <w:spacing w:beforeAutospacing="1" w:afterAutospacing="1"/>
    </w:pPr>
    <w:rPr>
      <w:rFonts w:eastAsia="Times New Roman"/>
      <w:szCs w:val="24"/>
    </w:rPr>
  </w:style>
  <w:style w:type="paragraph" w:customStyle="1" w:styleId="mw-specialpage-summary">
    <w:name w:val="mw-specialpage-summary"/>
    <w:basedOn w:val="a2"/>
    <w:uiPriority w:val="99"/>
    <w:qFormat/>
    <w:rsid w:val="002B166D"/>
    <w:pPr>
      <w:widowControl/>
      <w:snapToGrid/>
      <w:spacing w:beforeAutospacing="1" w:afterAutospacing="1"/>
    </w:pPr>
    <w:rPr>
      <w:rFonts w:eastAsia="Times New Roman"/>
      <w:szCs w:val="24"/>
    </w:rPr>
  </w:style>
  <w:style w:type="paragraph" w:customStyle="1" w:styleId="legendlike">
    <w:name w:val="legendlike"/>
    <w:basedOn w:val="a2"/>
    <w:uiPriority w:val="99"/>
    <w:qFormat/>
    <w:rsid w:val="002B166D"/>
    <w:pPr>
      <w:widowControl/>
      <w:snapToGrid/>
      <w:spacing w:beforeAutospacing="1" w:afterAutospacing="1"/>
    </w:pPr>
    <w:rPr>
      <w:rFonts w:eastAsia="Times New Roman"/>
      <w:szCs w:val="24"/>
    </w:rPr>
  </w:style>
  <w:style w:type="paragraph" w:customStyle="1" w:styleId="legendtextlike">
    <w:name w:val="legendtextlike"/>
    <w:basedOn w:val="a2"/>
    <w:uiPriority w:val="99"/>
    <w:qFormat/>
    <w:rsid w:val="002B166D"/>
    <w:pPr>
      <w:widowControl/>
      <w:snapToGrid/>
      <w:spacing w:beforeAutospacing="1" w:afterAutospacing="1"/>
    </w:pPr>
    <w:rPr>
      <w:rFonts w:eastAsia="Times New Roman"/>
      <w:szCs w:val="24"/>
    </w:rPr>
  </w:style>
  <w:style w:type="paragraph" w:customStyle="1" w:styleId="scrollbar">
    <w:name w:val="scrollbar"/>
    <w:basedOn w:val="a2"/>
    <w:uiPriority w:val="99"/>
    <w:qFormat/>
    <w:rsid w:val="002B166D"/>
    <w:pPr>
      <w:widowControl/>
      <w:snapToGrid/>
      <w:spacing w:beforeAutospacing="1" w:afterAutospacing="1"/>
    </w:pPr>
    <w:rPr>
      <w:rFonts w:eastAsia="Times New Roman"/>
      <w:szCs w:val="24"/>
    </w:rPr>
  </w:style>
  <w:style w:type="paragraph" w:customStyle="1" w:styleId="scrollbarcontainer">
    <w:name w:val="scrollbarcontainer"/>
    <w:basedOn w:val="a2"/>
    <w:uiPriority w:val="99"/>
    <w:qFormat/>
    <w:rsid w:val="002B166D"/>
    <w:pPr>
      <w:widowControl/>
      <w:snapToGrid/>
      <w:spacing w:beforeAutospacing="1" w:afterAutospacing="1"/>
    </w:pPr>
    <w:rPr>
      <w:rFonts w:eastAsia="Times New Roman"/>
      <w:szCs w:val="24"/>
    </w:rPr>
  </w:style>
  <w:style w:type="paragraph" w:customStyle="1" w:styleId="magnify">
    <w:name w:val="magnify"/>
    <w:basedOn w:val="a2"/>
    <w:uiPriority w:val="99"/>
    <w:qFormat/>
    <w:rsid w:val="002B166D"/>
    <w:pPr>
      <w:widowControl/>
      <w:snapToGrid/>
      <w:spacing w:beforeAutospacing="1" w:afterAutospacing="1"/>
    </w:pPr>
    <w:rPr>
      <w:rFonts w:eastAsia="Times New Roman"/>
      <w:szCs w:val="24"/>
    </w:rPr>
  </w:style>
  <w:style w:type="paragraph" w:customStyle="1" w:styleId="infoboximage">
    <w:name w:val="infoboximage"/>
    <w:basedOn w:val="a2"/>
    <w:uiPriority w:val="99"/>
    <w:qFormat/>
    <w:rsid w:val="002B166D"/>
    <w:pPr>
      <w:widowControl/>
      <w:snapToGrid/>
      <w:spacing w:beforeAutospacing="1" w:afterAutospacing="1"/>
    </w:pPr>
    <w:rPr>
      <w:rFonts w:eastAsia="Times New Roman"/>
      <w:szCs w:val="24"/>
    </w:rPr>
  </w:style>
  <w:style w:type="paragraph" w:customStyle="1" w:styleId="infoboxsoustitre">
    <w:name w:val="infoboxsoustitre"/>
    <w:basedOn w:val="a2"/>
    <w:uiPriority w:val="99"/>
    <w:qFormat/>
    <w:rsid w:val="002B166D"/>
    <w:pPr>
      <w:widowControl/>
      <w:snapToGrid/>
      <w:spacing w:beforeAutospacing="1" w:afterAutospacing="1"/>
    </w:pPr>
    <w:rPr>
      <w:rFonts w:eastAsia="Times New Roman"/>
      <w:szCs w:val="24"/>
    </w:rPr>
  </w:style>
  <w:style w:type="paragraph" w:customStyle="1" w:styleId="latitude">
    <w:name w:val="latitude"/>
    <w:basedOn w:val="a2"/>
    <w:uiPriority w:val="99"/>
    <w:qFormat/>
    <w:rsid w:val="002B166D"/>
    <w:pPr>
      <w:widowControl/>
      <w:snapToGrid/>
      <w:spacing w:beforeAutospacing="1" w:afterAutospacing="1"/>
    </w:pPr>
    <w:rPr>
      <w:rFonts w:eastAsia="Times New Roman"/>
      <w:szCs w:val="24"/>
    </w:rPr>
  </w:style>
  <w:style w:type="paragraph" w:customStyle="1" w:styleId="entete">
    <w:name w:val="entete"/>
    <w:basedOn w:val="a2"/>
    <w:uiPriority w:val="99"/>
    <w:qFormat/>
    <w:rsid w:val="002B166D"/>
    <w:pPr>
      <w:widowControl/>
      <w:snapToGrid/>
      <w:spacing w:beforeAutospacing="1" w:afterAutospacing="1"/>
    </w:pPr>
    <w:rPr>
      <w:rFonts w:eastAsia="Times New Roman"/>
      <w:szCs w:val="24"/>
    </w:rPr>
  </w:style>
  <w:style w:type="paragraph" w:customStyle="1" w:styleId="media">
    <w:name w:val="media"/>
    <w:basedOn w:val="a2"/>
    <w:uiPriority w:val="99"/>
    <w:qFormat/>
    <w:rsid w:val="002B166D"/>
    <w:pPr>
      <w:widowControl/>
      <w:snapToGrid/>
      <w:spacing w:beforeAutospacing="1" w:afterAutospacing="1"/>
    </w:pPr>
    <w:rPr>
      <w:rFonts w:eastAsia="Times New Roman"/>
      <w:szCs w:val="24"/>
    </w:rPr>
  </w:style>
  <w:style w:type="paragraph" w:customStyle="1" w:styleId="thumbimage">
    <w:name w:val="thumbimage"/>
    <w:basedOn w:val="a2"/>
    <w:uiPriority w:val="99"/>
    <w:qFormat/>
    <w:rsid w:val="002B166D"/>
    <w:pPr>
      <w:widowControl/>
      <w:snapToGrid/>
      <w:spacing w:beforeAutospacing="1" w:afterAutospacing="1"/>
    </w:pPr>
    <w:rPr>
      <w:rFonts w:eastAsia="Times New Roman"/>
      <w:szCs w:val="24"/>
    </w:rPr>
  </w:style>
  <w:style w:type="paragraph" w:customStyle="1" w:styleId="thumbinner">
    <w:name w:val="thumbinner"/>
    <w:basedOn w:val="a2"/>
    <w:uiPriority w:val="99"/>
    <w:qFormat/>
    <w:rsid w:val="002B166D"/>
    <w:pPr>
      <w:widowControl/>
      <w:snapToGrid/>
      <w:spacing w:beforeAutospacing="1" w:afterAutospacing="1"/>
    </w:pPr>
    <w:rPr>
      <w:rFonts w:eastAsia="Times New Roman"/>
      <w:szCs w:val="24"/>
    </w:rPr>
  </w:style>
  <w:style w:type="paragraph" w:customStyle="1" w:styleId="thumb">
    <w:name w:val="thumb"/>
    <w:basedOn w:val="a2"/>
    <w:uiPriority w:val="99"/>
    <w:qFormat/>
    <w:rsid w:val="002B166D"/>
    <w:pPr>
      <w:widowControl/>
      <w:snapToGrid/>
      <w:spacing w:beforeAutospacing="1" w:afterAutospacing="1"/>
    </w:pPr>
    <w:rPr>
      <w:rFonts w:eastAsia="Times New Roman"/>
      <w:szCs w:val="24"/>
    </w:rPr>
  </w:style>
  <w:style w:type="paragraph" w:customStyle="1" w:styleId="thumbcaption">
    <w:name w:val="thumbcaption"/>
    <w:basedOn w:val="a2"/>
    <w:uiPriority w:val="99"/>
    <w:qFormat/>
    <w:rsid w:val="002B166D"/>
    <w:pPr>
      <w:widowControl/>
      <w:snapToGrid/>
      <w:spacing w:beforeAutospacing="1" w:afterAutospacing="1"/>
    </w:pPr>
    <w:rPr>
      <w:rFonts w:eastAsia="Times New Roman"/>
      <w:szCs w:val="24"/>
    </w:rPr>
  </w:style>
  <w:style w:type="paragraph" w:customStyle="1" w:styleId="legend">
    <w:name w:val="legend"/>
    <w:basedOn w:val="a2"/>
    <w:uiPriority w:val="99"/>
    <w:qFormat/>
    <w:rsid w:val="002B166D"/>
    <w:pPr>
      <w:widowControl/>
      <w:snapToGrid/>
      <w:spacing w:beforeAutospacing="1" w:afterAutospacing="1"/>
    </w:pPr>
    <w:rPr>
      <w:rFonts w:eastAsia="Times New Roman"/>
      <w:szCs w:val="24"/>
    </w:rPr>
  </w:style>
  <w:style w:type="paragraph" w:customStyle="1" w:styleId="image2">
    <w:name w:val="image2"/>
    <w:basedOn w:val="a2"/>
    <w:uiPriority w:val="99"/>
    <w:qFormat/>
    <w:rsid w:val="002B166D"/>
    <w:pPr>
      <w:widowControl/>
      <w:snapToGrid/>
      <w:spacing w:beforeAutospacing="1" w:afterAutospacing="1"/>
    </w:pPr>
    <w:rPr>
      <w:rFonts w:eastAsia="Times New Roman"/>
      <w:szCs w:val="24"/>
    </w:rPr>
  </w:style>
  <w:style w:type="paragraph" w:customStyle="1" w:styleId="hr">
    <w:name w:val="hr"/>
    <w:basedOn w:val="a2"/>
    <w:uiPriority w:val="99"/>
    <w:qFormat/>
    <w:rsid w:val="002B166D"/>
    <w:pPr>
      <w:widowControl/>
      <w:snapToGrid/>
      <w:spacing w:beforeAutospacing="1" w:afterAutospacing="1"/>
    </w:pPr>
    <w:rPr>
      <w:rFonts w:eastAsia="Times New Roman"/>
      <w:szCs w:val="24"/>
    </w:rPr>
  </w:style>
  <w:style w:type="paragraph" w:customStyle="1" w:styleId="navbar">
    <w:name w:val="navbar"/>
    <w:basedOn w:val="a2"/>
    <w:uiPriority w:val="99"/>
    <w:qFormat/>
    <w:rsid w:val="002B166D"/>
    <w:pPr>
      <w:widowControl/>
      <w:snapToGrid/>
      <w:spacing w:beforeAutospacing="1" w:afterAutospacing="1"/>
    </w:pPr>
    <w:rPr>
      <w:rFonts w:eastAsia="Times New Roman"/>
      <w:szCs w:val="24"/>
    </w:rPr>
  </w:style>
  <w:style w:type="paragraph" w:customStyle="1" w:styleId="prevbloc">
    <w:name w:val="prev_bloc"/>
    <w:basedOn w:val="a2"/>
    <w:uiPriority w:val="99"/>
    <w:qFormat/>
    <w:rsid w:val="002B166D"/>
    <w:pPr>
      <w:widowControl/>
      <w:snapToGrid/>
      <w:spacing w:beforeAutospacing="1" w:afterAutospacing="1"/>
    </w:pPr>
    <w:rPr>
      <w:rFonts w:eastAsia="Times New Roman"/>
      <w:szCs w:val="24"/>
    </w:rPr>
  </w:style>
  <w:style w:type="paragraph" w:customStyle="1" w:styleId="nextbloc">
    <w:name w:val="next_bloc"/>
    <w:basedOn w:val="a2"/>
    <w:uiPriority w:val="99"/>
    <w:qFormat/>
    <w:rsid w:val="002B166D"/>
    <w:pPr>
      <w:widowControl/>
      <w:snapToGrid/>
      <w:spacing w:beforeAutospacing="1" w:afterAutospacing="1"/>
    </w:pPr>
    <w:rPr>
      <w:rFonts w:eastAsia="Times New Roman"/>
      <w:szCs w:val="24"/>
    </w:rPr>
  </w:style>
  <w:style w:type="paragraph" w:customStyle="1" w:styleId="imgtoogle">
    <w:name w:val="img_toogle"/>
    <w:basedOn w:val="a2"/>
    <w:uiPriority w:val="99"/>
    <w:qFormat/>
    <w:rsid w:val="002B166D"/>
    <w:pPr>
      <w:widowControl/>
      <w:snapToGrid/>
      <w:spacing w:beforeAutospacing="1" w:afterAutospacing="1"/>
    </w:pPr>
    <w:rPr>
      <w:rFonts w:eastAsia="Times New Roman"/>
      <w:szCs w:val="24"/>
    </w:rPr>
  </w:style>
  <w:style w:type="paragraph" w:customStyle="1" w:styleId="atoogle">
    <w:name w:val="a_toogle"/>
    <w:basedOn w:val="a2"/>
    <w:uiPriority w:val="99"/>
    <w:qFormat/>
    <w:rsid w:val="002B166D"/>
    <w:pPr>
      <w:widowControl/>
      <w:snapToGrid/>
      <w:spacing w:beforeAutospacing="1" w:afterAutospacing="1"/>
    </w:pPr>
    <w:rPr>
      <w:rFonts w:eastAsia="Times New Roman"/>
      <w:szCs w:val="24"/>
    </w:rPr>
  </w:style>
  <w:style w:type="paragraph" w:customStyle="1" w:styleId="geopoint">
    <w:name w:val="geopoint"/>
    <w:basedOn w:val="a2"/>
    <w:uiPriority w:val="99"/>
    <w:qFormat/>
    <w:rsid w:val="002B166D"/>
    <w:pPr>
      <w:widowControl/>
      <w:snapToGrid/>
      <w:spacing w:beforeAutospacing="1" w:afterAutospacing="1"/>
    </w:pPr>
    <w:rPr>
      <w:rFonts w:eastAsia="Times New Roman"/>
      <w:szCs w:val="24"/>
    </w:rPr>
  </w:style>
  <w:style w:type="paragraph" w:customStyle="1" w:styleId="titre">
    <w:name w:val="titre"/>
    <w:basedOn w:val="a2"/>
    <w:uiPriority w:val="99"/>
    <w:qFormat/>
    <w:rsid w:val="002B166D"/>
    <w:pPr>
      <w:widowControl/>
      <w:snapToGrid/>
      <w:spacing w:beforeAutospacing="1" w:afterAutospacing="1"/>
    </w:pPr>
    <w:rPr>
      <w:rFonts w:eastAsia="Times New Roman"/>
      <w:szCs w:val="24"/>
    </w:rPr>
  </w:style>
  <w:style w:type="paragraph" w:customStyle="1" w:styleId="ui-icon-closethick">
    <w:name w:val="ui-icon-closethick"/>
    <w:basedOn w:val="a2"/>
    <w:uiPriority w:val="99"/>
    <w:qFormat/>
    <w:rsid w:val="002B166D"/>
    <w:pPr>
      <w:widowControl/>
      <w:snapToGrid/>
      <w:spacing w:beforeAutospacing="1" w:afterAutospacing="1"/>
    </w:pPr>
    <w:rPr>
      <w:rFonts w:eastAsia="Times New Roman"/>
      <w:szCs w:val="24"/>
    </w:rPr>
  </w:style>
  <w:style w:type="paragraph" w:customStyle="1" w:styleId="taxoboxclassification">
    <w:name w:val="taxobox_classification"/>
    <w:basedOn w:val="a2"/>
    <w:uiPriority w:val="99"/>
    <w:qFormat/>
    <w:rsid w:val="002B166D"/>
    <w:pPr>
      <w:widowControl/>
      <w:snapToGrid/>
      <w:spacing w:beforeAutospacing="1" w:afterAutospacing="1"/>
    </w:pPr>
    <w:rPr>
      <w:rFonts w:eastAsia="Times New Roman"/>
      <w:szCs w:val="24"/>
    </w:rPr>
  </w:style>
  <w:style w:type="paragraph" w:customStyle="1" w:styleId="rnormal">
    <w:name w:val="rnormal"/>
    <w:basedOn w:val="a2"/>
    <w:uiPriority w:val="99"/>
    <w:qFormat/>
    <w:rsid w:val="002B166D"/>
    <w:pPr>
      <w:widowControl/>
      <w:snapToGrid/>
      <w:spacing w:beforeAutospacing="1" w:afterAutospacing="1"/>
    </w:pPr>
    <w:rPr>
      <w:rFonts w:eastAsia="Times New Roman"/>
      <w:szCs w:val="24"/>
    </w:rPr>
  </w:style>
  <w:style w:type="paragraph" w:customStyle="1" w:styleId="alert-text">
    <w:name w:val="alert-text"/>
    <w:basedOn w:val="a2"/>
    <w:uiPriority w:val="99"/>
    <w:qFormat/>
    <w:rsid w:val="002B166D"/>
    <w:pPr>
      <w:widowControl/>
      <w:snapToGrid/>
      <w:spacing w:beforeAutospacing="1" w:afterAutospacing="1"/>
    </w:pPr>
    <w:rPr>
      <w:rFonts w:eastAsia="Times New Roman"/>
      <w:color w:val="000000"/>
      <w:szCs w:val="24"/>
    </w:rPr>
  </w:style>
  <w:style w:type="paragraph" w:customStyle="1" w:styleId="regardsactu">
    <w:name w:val="regards_actu"/>
    <w:basedOn w:val="a2"/>
    <w:uiPriority w:val="99"/>
    <w:qFormat/>
    <w:rsid w:val="002B166D"/>
    <w:pPr>
      <w:widowControl/>
      <w:snapToGrid/>
      <w:spacing w:beforeAutospacing="1" w:afterAutospacing="1"/>
    </w:pPr>
    <w:rPr>
      <w:rFonts w:eastAsia="Times New Roman"/>
      <w:szCs w:val="24"/>
    </w:rPr>
  </w:style>
  <w:style w:type="paragraph" w:customStyle="1" w:styleId="mw-geshi">
    <w:name w:val="mw-geshi"/>
    <w:basedOn w:val="a2"/>
    <w:uiPriority w:val="99"/>
    <w:qFormat/>
    <w:rsid w:val="002B166D"/>
    <w:pPr>
      <w:widowControl/>
      <w:snapToGrid/>
      <w:spacing w:beforeAutospacing="1" w:afterAutospacing="1"/>
    </w:pPr>
    <w:rPr>
      <w:rFonts w:ascii="Courier New" w:eastAsia="Times New Roman" w:hAnsi="Courier New" w:cs="Courier New"/>
      <w:szCs w:val="24"/>
    </w:rPr>
  </w:style>
  <w:style w:type="paragraph" w:customStyle="1" w:styleId="fr-collapsible-content1">
    <w:name w:val="fr-collapsible-content1"/>
    <w:basedOn w:val="a2"/>
    <w:uiPriority w:val="99"/>
    <w:qFormat/>
    <w:rsid w:val="002B166D"/>
    <w:pPr>
      <w:widowControl/>
      <w:snapToGrid/>
      <w:spacing w:beforeAutospacing="1" w:afterAutospacing="1"/>
    </w:pPr>
    <w:rPr>
      <w:rFonts w:eastAsia="Times New Roman"/>
      <w:sz w:val="22"/>
      <w:szCs w:val="22"/>
    </w:rPr>
  </w:style>
  <w:style w:type="paragraph" w:customStyle="1" w:styleId="fr-collapsible-toggle1">
    <w:name w:val="fr-collapsible-toggle1"/>
    <w:basedOn w:val="a2"/>
    <w:uiPriority w:val="99"/>
    <w:qFormat/>
    <w:rsid w:val="002B166D"/>
    <w:pPr>
      <w:widowControl/>
      <w:snapToGrid/>
      <w:spacing w:beforeAutospacing="1" w:afterAutospacing="1"/>
    </w:pPr>
    <w:rPr>
      <w:rFonts w:eastAsia="Times New Roman"/>
      <w:sz w:val="22"/>
      <w:szCs w:val="22"/>
    </w:rPr>
  </w:style>
  <w:style w:type="paragraph" w:customStyle="1" w:styleId="fr-collapsible-toggle2">
    <w:name w:val="fr-collapsible-toggle2"/>
    <w:basedOn w:val="a2"/>
    <w:uiPriority w:val="99"/>
    <w:qFormat/>
    <w:rsid w:val="002B166D"/>
    <w:pPr>
      <w:widowControl/>
      <w:snapToGrid/>
      <w:spacing w:beforeAutospacing="1" w:afterAutospacing="1"/>
    </w:pPr>
    <w:rPr>
      <w:rFonts w:eastAsia="Times New Roman"/>
      <w:sz w:val="22"/>
      <w:szCs w:val="22"/>
    </w:rPr>
  </w:style>
  <w:style w:type="paragraph" w:customStyle="1" w:styleId="fr-collapsible-toggle3">
    <w:name w:val="fr-collapsible-toggle3"/>
    <w:basedOn w:val="a2"/>
    <w:uiPriority w:val="99"/>
    <w:qFormat/>
    <w:rsid w:val="002B166D"/>
    <w:pPr>
      <w:widowControl/>
      <w:snapToGrid/>
      <w:spacing w:beforeAutospacing="1" w:afterAutospacing="1"/>
    </w:pPr>
    <w:rPr>
      <w:rFonts w:eastAsia="Times New Roman"/>
      <w:sz w:val="22"/>
      <w:szCs w:val="22"/>
    </w:rPr>
  </w:style>
  <w:style w:type="paragraph" w:customStyle="1" w:styleId="navboxnewtitle1">
    <w:name w:val="navboxnew_title1"/>
    <w:basedOn w:val="a2"/>
    <w:uiPriority w:val="99"/>
    <w:qFormat/>
    <w:rsid w:val="002B166D"/>
    <w:pPr>
      <w:widowControl/>
      <w:shd w:val="clear" w:color="auto" w:fill="CCCCFF"/>
      <w:snapToGrid/>
      <w:spacing w:before="0" w:after="30"/>
      <w:jc w:val="center"/>
    </w:pPr>
    <w:rPr>
      <w:rFonts w:eastAsia="Times New Roman"/>
      <w:b/>
      <w:bCs/>
      <w:szCs w:val="24"/>
    </w:rPr>
  </w:style>
  <w:style w:type="paragraph" w:customStyle="1" w:styleId="navboxnewtitlesub1">
    <w:name w:val="navboxnew_titlesub1"/>
    <w:basedOn w:val="a2"/>
    <w:uiPriority w:val="99"/>
    <w:qFormat/>
    <w:rsid w:val="002B166D"/>
    <w:pPr>
      <w:widowControl/>
      <w:snapToGrid/>
      <w:spacing w:beforeAutospacing="1" w:afterAutospacing="1"/>
    </w:pPr>
    <w:rPr>
      <w:rFonts w:eastAsia="Times New Roman"/>
      <w:sz w:val="19"/>
      <w:szCs w:val="19"/>
    </w:rPr>
  </w:style>
  <w:style w:type="paragraph" w:customStyle="1" w:styleId="fr-collapsible-content2">
    <w:name w:val="fr-collapsible-content2"/>
    <w:basedOn w:val="a2"/>
    <w:uiPriority w:val="99"/>
    <w:qFormat/>
    <w:rsid w:val="002B166D"/>
    <w:pPr>
      <w:widowControl/>
      <w:snapToGrid/>
      <w:spacing w:beforeAutospacing="1" w:afterAutospacing="1"/>
    </w:pPr>
    <w:rPr>
      <w:rFonts w:eastAsia="Times New Roman"/>
      <w:sz w:val="22"/>
      <w:szCs w:val="22"/>
    </w:rPr>
  </w:style>
  <w:style w:type="paragraph" w:customStyle="1" w:styleId="navboxnewcell1">
    <w:name w:val="navboxnew_cell1"/>
    <w:basedOn w:val="a2"/>
    <w:uiPriority w:val="99"/>
    <w:qFormat/>
    <w:rsid w:val="002B166D"/>
    <w:pPr>
      <w:widowControl/>
      <w:snapToGrid/>
      <w:spacing w:beforeAutospacing="1" w:afterAutospacing="1"/>
      <w:jc w:val="center"/>
    </w:pPr>
    <w:rPr>
      <w:rFonts w:eastAsia="Times New Roman"/>
      <w:szCs w:val="24"/>
    </w:rPr>
  </w:style>
  <w:style w:type="paragraph" w:customStyle="1" w:styleId="navboxnewth1">
    <w:name w:val="navboxnew_th1"/>
    <w:basedOn w:val="a2"/>
    <w:uiPriority w:val="99"/>
    <w:qFormat/>
    <w:rsid w:val="002B166D"/>
    <w:pPr>
      <w:widowControl/>
      <w:pBdr>
        <w:right w:val="single" w:sz="12" w:space="9" w:color="F9F9F9"/>
      </w:pBdr>
      <w:shd w:val="clear" w:color="auto" w:fill="DDDDFF"/>
      <w:snapToGrid/>
      <w:spacing w:beforeAutospacing="1" w:afterAutospacing="1"/>
    </w:pPr>
    <w:rPr>
      <w:rFonts w:eastAsia="Times New Roman"/>
      <w:b/>
      <w:bCs/>
      <w:szCs w:val="24"/>
    </w:rPr>
  </w:style>
  <w:style w:type="paragraph" w:customStyle="1" w:styleId="navboxnewlast1">
    <w:name w:val="navboxnew_last1"/>
    <w:basedOn w:val="a2"/>
    <w:uiPriority w:val="99"/>
    <w:qFormat/>
    <w:rsid w:val="002B166D"/>
    <w:pPr>
      <w:widowControl/>
      <w:snapToGrid/>
      <w:spacing w:beforeAutospacing="1" w:afterAutospacing="1"/>
    </w:pPr>
    <w:rPr>
      <w:rFonts w:eastAsia="Times New Roman"/>
      <w:szCs w:val="24"/>
    </w:rPr>
  </w:style>
  <w:style w:type="paragraph" w:customStyle="1" w:styleId="impair1">
    <w:name w:val="impair1"/>
    <w:basedOn w:val="a2"/>
    <w:uiPriority w:val="99"/>
    <w:qFormat/>
    <w:rsid w:val="002B166D"/>
    <w:pPr>
      <w:widowControl/>
      <w:shd w:val="clear" w:color="auto" w:fill="EEEEFF"/>
      <w:snapToGrid/>
      <w:spacing w:beforeAutospacing="1" w:afterAutospacing="1"/>
    </w:pPr>
    <w:rPr>
      <w:rFonts w:eastAsia="Times New Roman"/>
      <w:szCs w:val="24"/>
    </w:rPr>
  </w:style>
  <w:style w:type="paragraph" w:customStyle="1" w:styleId="pair1">
    <w:name w:val="pair1"/>
    <w:basedOn w:val="a2"/>
    <w:uiPriority w:val="99"/>
    <w:qFormat/>
    <w:rsid w:val="002B166D"/>
    <w:pPr>
      <w:widowControl/>
      <w:shd w:val="clear" w:color="auto" w:fill="F9F9F9"/>
      <w:snapToGrid/>
      <w:spacing w:beforeAutospacing="1" w:afterAutospacing="1"/>
    </w:pPr>
    <w:rPr>
      <w:rFonts w:eastAsia="Times New Roman"/>
      <w:szCs w:val="24"/>
    </w:rPr>
  </w:style>
  <w:style w:type="paragraph" w:customStyle="1" w:styleId="navboxnewbanner1">
    <w:name w:val="navboxnew_banner1"/>
    <w:basedOn w:val="a2"/>
    <w:uiPriority w:val="99"/>
    <w:qFormat/>
    <w:rsid w:val="002B166D"/>
    <w:pPr>
      <w:widowControl/>
      <w:shd w:val="clear" w:color="auto" w:fill="DDDDFF"/>
      <w:snapToGrid/>
      <w:spacing w:before="0" w:after="30"/>
      <w:jc w:val="center"/>
    </w:pPr>
    <w:rPr>
      <w:rFonts w:eastAsia="Times New Roman"/>
      <w:szCs w:val="24"/>
    </w:rPr>
  </w:style>
  <w:style w:type="paragraph" w:customStyle="1" w:styleId="navboxnewimage1">
    <w:name w:val="navboxnew_image1"/>
    <w:basedOn w:val="a2"/>
    <w:uiPriority w:val="99"/>
    <w:qFormat/>
    <w:rsid w:val="002B166D"/>
    <w:pPr>
      <w:widowControl/>
      <w:snapToGrid/>
      <w:spacing w:beforeAutospacing="1" w:afterAutospacing="1"/>
    </w:pPr>
    <w:rPr>
      <w:rFonts w:eastAsia="Times New Roman"/>
      <w:szCs w:val="24"/>
    </w:rPr>
  </w:style>
  <w:style w:type="paragraph" w:customStyle="1" w:styleId="navboxnewcell2">
    <w:name w:val="navboxnew_cell2"/>
    <w:basedOn w:val="a2"/>
    <w:uiPriority w:val="99"/>
    <w:qFormat/>
    <w:rsid w:val="002B166D"/>
    <w:pPr>
      <w:widowControl/>
      <w:snapToGrid/>
      <w:spacing w:beforeAutospacing="1" w:afterAutospacing="1"/>
      <w:jc w:val="center"/>
    </w:pPr>
    <w:rPr>
      <w:rFonts w:eastAsia="Times New Roman"/>
      <w:szCs w:val="24"/>
    </w:rPr>
  </w:style>
  <w:style w:type="paragraph" w:customStyle="1" w:styleId="navboxnewie1">
    <w:name w:val="navboxnew_ie1"/>
    <w:basedOn w:val="a2"/>
    <w:uiPriority w:val="99"/>
    <w:qFormat/>
    <w:rsid w:val="002B166D"/>
    <w:pPr>
      <w:widowControl/>
      <w:snapToGrid/>
      <w:spacing w:beforeAutospacing="1" w:afterAutospacing="1"/>
    </w:pPr>
    <w:rPr>
      <w:rFonts w:eastAsia="Times New Roman"/>
      <w:szCs w:val="24"/>
    </w:rPr>
  </w:style>
  <w:style w:type="paragraph" w:customStyle="1" w:styleId="navboxnewtitle2">
    <w:name w:val="navboxnew_title2"/>
    <w:basedOn w:val="a2"/>
    <w:uiPriority w:val="99"/>
    <w:qFormat/>
    <w:rsid w:val="002B166D"/>
    <w:pPr>
      <w:widowControl/>
      <w:shd w:val="clear" w:color="auto" w:fill="99CC99"/>
      <w:snapToGrid/>
      <w:spacing w:beforeAutospacing="1" w:afterAutospacing="1"/>
    </w:pPr>
    <w:rPr>
      <w:rFonts w:eastAsia="Times New Roman"/>
      <w:szCs w:val="24"/>
    </w:rPr>
  </w:style>
  <w:style w:type="paragraph" w:customStyle="1" w:styleId="navboxnewbanner2">
    <w:name w:val="navboxnew_banner2"/>
    <w:basedOn w:val="a2"/>
    <w:uiPriority w:val="99"/>
    <w:qFormat/>
    <w:rsid w:val="002B166D"/>
    <w:pPr>
      <w:widowControl/>
      <w:shd w:val="clear" w:color="auto" w:fill="99CC99"/>
      <w:snapToGrid/>
      <w:spacing w:beforeAutospacing="1" w:afterAutospacing="1"/>
    </w:pPr>
    <w:rPr>
      <w:rFonts w:eastAsia="Times New Roman"/>
      <w:szCs w:val="24"/>
    </w:rPr>
  </w:style>
  <w:style w:type="paragraph" w:customStyle="1" w:styleId="navboxnewth2">
    <w:name w:val="navboxnew_th2"/>
    <w:basedOn w:val="a2"/>
    <w:uiPriority w:val="99"/>
    <w:qFormat/>
    <w:rsid w:val="002B166D"/>
    <w:pPr>
      <w:widowControl/>
      <w:shd w:val="clear" w:color="auto" w:fill="B3D9B3"/>
      <w:snapToGrid/>
      <w:spacing w:beforeAutospacing="1" w:afterAutospacing="1"/>
    </w:pPr>
    <w:rPr>
      <w:rFonts w:eastAsia="Times New Roman"/>
      <w:szCs w:val="24"/>
    </w:rPr>
  </w:style>
  <w:style w:type="paragraph" w:customStyle="1" w:styleId="navboxnewtitle3">
    <w:name w:val="navboxnew_title3"/>
    <w:basedOn w:val="a2"/>
    <w:uiPriority w:val="99"/>
    <w:qFormat/>
    <w:rsid w:val="002B166D"/>
    <w:pPr>
      <w:widowControl/>
      <w:shd w:val="clear" w:color="auto" w:fill="DFEDFF"/>
      <w:snapToGrid/>
      <w:spacing w:beforeAutospacing="1" w:afterAutospacing="1"/>
    </w:pPr>
    <w:rPr>
      <w:rFonts w:eastAsia="Times New Roman"/>
      <w:szCs w:val="24"/>
    </w:rPr>
  </w:style>
  <w:style w:type="paragraph" w:customStyle="1" w:styleId="navboxnewbanner3">
    <w:name w:val="navboxnew_banner3"/>
    <w:basedOn w:val="a2"/>
    <w:uiPriority w:val="99"/>
    <w:qFormat/>
    <w:rsid w:val="002B166D"/>
    <w:pPr>
      <w:widowControl/>
      <w:shd w:val="clear" w:color="auto" w:fill="DFEDFF"/>
      <w:snapToGrid/>
      <w:spacing w:beforeAutospacing="1" w:afterAutospacing="1"/>
    </w:pPr>
    <w:rPr>
      <w:rFonts w:eastAsia="Times New Roman"/>
      <w:szCs w:val="24"/>
    </w:rPr>
  </w:style>
  <w:style w:type="paragraph" w:customStyle="1" w:styleId="navboxnewth3">
    <w:name w:val="navboxnew_th3"/>
    <w:basedOn w:val="a2"/>
    <w:uiPriority w:val="99"/>
    <w:qFormat/>
    <w:rsid w:val="002B166D"/>
    <w:pPr>
      <w:widowControl/>
      <w:shd w:val="clear" w:color="auto" w:fill="E7F2FF"/>
      <w:snapToGrid/>
      <w:spacing w:beforeAutospacing="1" w:afterAutospacing="1"/>
    </w:pPr>
    <w:rPr>
      <w:rFonts w:eastAsia="Times New Roman"/>
      <w:szCs w:val="24"/>
    </w:rPr>
  </w:style>
  <w:style w:type="paragraph" w:customStyle="1" w:styleId="fr-collapsible-toggle4">
    <w:name w:val="fr-collapsible-toggle4"/>
    <w:basedOn w:val="a2"/>
    <w:uiPriority w:val="99"/>
    <w:qFormat/>
    <w:rsid w:val="002B166D"/>
    <w:pPr>
      <w:widowControl/>
      <w:snapToGrid/>
      <w:spacing w:beforeAutospacing="1" w:afterAutospacing="1"/>
    </w:pPr>
    <w:rPr>
      <w:rFonts w:eastAsia="Times New Roman"/>
      <w:sz w:val="22"/>
      <w:szCs w:val="22"/>
    </w:rPr>
  </w:style>
  <w:style w:type="paragraph" w:customStyle="1" w:styleId="navboxnewtitle4">
    <w:name w:val="navboxnew_title4"/>
    <w:basedOn w:val="a2"/>
    <w:uiPriority w:val="99"/>
    <w:qFormat/>
    <w:rsid w:val="002B166D"/>
    <w:pPr>
      <w:widowControl/>
      <w:shd w:val="clear" w:color="auto" w:fill="CCCCFF"/>
      <w:snapToGrid/>
      <w:spacing w:before="0" w:after="30"/>
      <w:jc w:val="center"/>
    </w:pPr>
    <w:rPr>
      <w:rFonts w:eastAsia="Times New Roman"/>
      <w:b/>
      <w:bCs/>
      <w:szCs w:val="24"/>
    </w:rPr>
  </w:style>
  <w:style w:type="paragraph" w:customStyle="1" w:styleId="navboxnewtitlesub2">
    <w:name w:val="navboxnew_titlesub2"/>
    <w:basedOn w:val="a2"/>
    <w:uiPriority w:val="99"/>
    <w:qFormat/>
    <w:rsid w:val="002B166D"/>
    <w:pPr>
      <w:widowControl/>
      <w:snapToGrid/>
      <w:spacing w:beforeAutospacing="1" w:afterAutospacing="1"/>
    </w:pPr>
    <w:rPr>
      <w:rFonts w:eastAsia="Times New Roman"/>
      <w:sz w:val="19"/>
      <w:szCs w:val="19"/>
    </w:rPr>
  </w:style>
  <w:style w:type="paragraph" w:customStyle="1" w:styleId="fr-collapsible-content3">
    <w:name w:val="fr-collapsible-content3"/>
    <w:basedOn w:val="a2"/>
    <w:uiPriority w:val="99"/>
    <w:qFormat/>
    <w:rsid w:val="002B166D"/>
    <w:pPr>
      <w:widowControl/>
      <w:snapToGrid/>
      <w:spacing w:beforeAutospacing="1" w:afterAutospacing="1"/>
    </w:pPr>
    <w:rPr>
      <w:rFonts w:eastAsia="Times New Roman"/>
      <w:sz w:val="22"/>
      <w:szCs w:val="22"/>
    </w:rPr>
  </w:style>
  <w:style w:type="paragraph" w:customStyle="1" w:styleId="navboxnewrow1">
    <w:name w:val="navboxnew_row1"/>
    <w:basedOn w:val="a2"/>
    <w:uiPriority w:val="99"/>
    <w:qFormat/>
    <w:rsid w:val="002B166D"/>
    <w:pPr>
      <w:widowControl/>
      <w:shd w:val="clear" w:color="auto" w:fill="DDDDFF"/>
      <w:snapToGrid/>
      <w:spacing w:beforeAutospacing="1" w:afterAutospacing="1"/>
    </w:pPr>
    <w:rPr>
      <w:rFonts w:eastAsia="Times New Roman"/>
      <w:szCs w:val="24"/>
    </w:rPr>
  </w:style>
  <w:style w:type="paragraph" w:customStyle="1" w:styleId="navboxnewth4">
    <w:name w:val="navboxnew_th4"/>
    <w:basedOn w:val="a2"/>
    <w:uiPriority w:val="99"/>
    <w:qFormat/>
    <w:rsid w:val="002B166D"/>
    <w:pPr>
      <w:widowControl/>
      <w:pBdr>
        <w:top w:val="single" w:sz="12" w:space="0" w:color="F9F9F9"/>
      </w:pBdr>
      <w:snapToGrid/>
      <w:spacing w:beforeAutospacing="1" w:afterAutospacing="1"/>
      <w:jc w:val="center"/>
    </w:pPr>
    <w:rPr>
      <w:rFonts w:eastAsia="Times New Roman"/>
      <w:b/>
      <w:bCs/>
      <w:szCs w:val="24"/>
    </w:rPr>
  </w:style>
  <w:style w:type="paragraph" w:customStyle="1" w:styleId="navboxnewie2">
    <w:name w:val="navboxnew_ie2"/>
    <w:basedOn w:val="a2"/>
    <w:uiPriority w:val="99"/>
    <w:qFormat/>
    <w:rsid w:val="002B166D"/>
    <w:pPr>
      <w:widowControl/>
      <w:pBdr>
        <w:left w:val="single" w:sz="12" w:space="0" w:color="F9F9F9"/>
      </w:pBdr>
      <w:snapToGrid/>
      <w:spacing w:beforeAutospacing="1" w:afterAutospacing="1"/>
    </w:pPr>
    <w:rPr>
      <w:rFonts w:eastAsia="Times New Roman"/>
      <w:szCs w:val="24"/>
    </w:rPr>
  </w:style>
  <w:style w:type="paragraph" w:customStyle="1" w:styleId="navboxnewinline1">
    <w:name w:val="navboxnew_inline1"/>
    <w:basedOn w:val="a2"/>
    <w:uiPriority w:val="99"/>
    <w:qFormat/>
    <w:rsid w:val="002B166D"/>
    <w:pPr>
      <w:widowControl/>
      <w:shd w:val="clear" w:color="auto" w:fill="F9F9F9"/>
      <w:snapToGrid/>
      <w:spacing w:beforeAutospacing="1" w:afterAutospacing="1"/>
    </w:pPr>
    <w:rPr>
      <w:rFonts w:eastAsia="Times New Roman"/>
      <w:szCs w:val="24"/>
    </w:rPr>
  </w:style>
  <w:style w:type="paragraph" w:customStyle="1" w:styleId="navboxnewinline2">
    <w:name w:val="navboxnew_inline2"/>
    <w:basedOn w:val="a2"/>
    <w:uiPriority w:val="99"/>
    <w:qFormat/>
    <w:rsid w:val="002B166D"/>
    <w:pPr>
      <w:widowControl/>
      <w:shd w:val="clear" w:color="auto" w:fill="EEEEFF"/>
      <w:snapToGrid/>
      <w:spacing w:beforeAutospacing="1" w:afterAutospacing="1"/>
    </w:pPr>
    <w:rPr>
      <w:rFonts w:eastAsia="Times New Roman"/>
      <w:szCs w:val="24"/>
    </w:rPr>
  </w:style>
  <w:style w:type="paragraph" w:customStyle="1" w:styleId="navboxnewimage2">
    <w:name w:val="navboxnew_image2"/>
    <w:basedOn w:val="a2"/>
    <w:uiPriority w:val="99"/>
    <w:qFormat/>
    <w:rsid w:val="002B166D"/>
    <w:pPr>
      <w:widowControl/>
      <w:snapToGrid/>
      <w:spacing w:beforeAutospacing="1" w:afterAutospacing="1"/>
    </w:pPr>
    <w:rPr>
      <w:rFonts w:eastAsia="Times New Roman"/>
      <w:vanish/>
      <w:szCs w:val="24"/>
    </w:rPr>
  </w:style>
  <w:style w:type="paragraph" w:customStyle="1" w:styleId="navboxnewbanner4">
    <w:name w:val="navboxnew_banner4"/>
    <w:basedOn w:val="a2"/>
    <w:uiPriority w:val="99"/>
    <w:qFormat/>
    <w:rsid w:val="002B166D"/>
    <w:pPr>
      <w:widowControl/>
      <w:shd w:val="clear" w:color="auto" w:fill="CCCCFF"/>
      <w:snapToGrid/>
      <w:spacing w:before="30" w:after="0"/>
      <w:jc w:val="center"/>
    </w:pPr>
    <w:rPr>
      <w:rFonts w:eastAsia="Times New Roman"/>
      <w:szCs w:val="24"/>
    </w:rPr>
  </w:style>
  <w:style w:type="paragraph" w:customStyle="1" w:styleId="navboxnew1">
    <w:name w:val="navboxnew1"/>
    <w:basedOn w:val="a2"/>
    <w:uiPriority w:val="99"/>
    <w:qFormat/>
    <w:rsid w:val="002B166D"/>
    <w:pPr>
      <w:widowControl/>
      <w:shd w:val="clear" w:color="auto" w:fill="F9F9F9"/>
      <w:snapToGrid/>
      <w:spacing w:beforeAutospacing="1" w:afterAutospacing="1"/>
    </w:pPr>
    <w:rPr>
      <w:rFonts w:eastAsia="Times New Roman"/>
      <w:szCs w:val="24"/>
    </w:rPr>
  </w:style>
  <w:style w:type="paragraph" w:customStyle="1" w:styleId="play-btn-large1">
    <w:name w:val="play-btn-large1"/>
    <w:basedOn w:val="a2"/>
    <w:uiPriority w:val="99"/>
    <w:qFormat/>
    <w:rsid w:val="002B166D"/>
    <w:pPr>
      <w:widowControl/>
      <w:snapToGrid/>
      <w:spacing w:before="0" w:afterAutospacing="1"/>
      <w:ind w:left="-525"/>
    </w:pPr>
    <w:rPr>
      <w:rFonts w:eastAsia="Times New Roman"/>
      <w:szCs w:val="24"/>
    </w:rPr>
  </w:style>
  <w:style w:type="paragraph" w:customStyle="1" w:styleId="ui-widget1">
    <w:name w:val="ui-widget1"/>
    <w:basedOn w:val="a2"/>
    <w:uiPriority w:val="99"/>
    <w:qFormat/>
    <w:rsid w:val="002B166D"/>
    <w:pPr>
      <w:widowControl/>
      <w:snapToGrid/>
      <w:spacing w:beforeAutospacing="1" w:afterAutospacing="1"/>
    </w:pPr>
    <w:rPr>
      <w:rFonts w:ascii="Arial" w:eastAsia="Times New Roman" w:hAnsi="Arial" w:cs="Arial"/>
      <w:szCs w:val="24"/>
    </w:rPr>
  </w:style>
  <w:style w:type="paragraph" w:customStyle="1" w:styleId="ui-state-default1">
    <w:name w:val="ui-state-default1"/>
    <w:basedOn w:val="a2"/>
    <w:uiPriority w:val="99"/>
    <w:qFormat/>
    <w:rsid w:val="002B166D"/>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default2">
    <w:name w:val="ui-state-default2"/>
    <w:basedOn w:val="a2"/>
    <w:uiPriority w:val="99"/>
    <w:qFormat/>
    <w:rsid w:val="002B166D"/>
    <w:pPr>
      <w:widowControl/>
      <w:pBdr>
        <w:top w:val="single" w:sz="6" w:space="0" w:color="AED0EA"/>
        <w:left w:val="single" w:sz="6" w:space="0" w:color="AED0EA"/>
        <w:bottom w:val="single" w:sz="6" w:space="0" w:color="AED0EA"/>
        <w:right w:val="single" w:sz="6" w:space="0" w:color="AED0EA"/>
      </w:pBdr>
      <w:shd w:val="clear" w:color="auto" w:fill="D7EBF9"/>
      <w:snapToGrid/>
      <w:spacing w:beforeAutospacing="1" w:afterAutospacing="1"/>
    </w:pPr>
    <w:rPr>
      <w:rFonts w:eastAsia="Times New Roman"/>
      <w:color w:val="2779AA"/>
      <w:szCs w:val="24"/>
    </w:rPr>
  </w:style>
  <w:style w:type="paragraph" w:customStyle="1" w:styleId="ui-state-hover1">
    <w:name w:val="ui-state-hover1"/>
    <w:basedOn w:val="a2"/>
    <w:uiPriority w:val="99"/>
    <w:qFormat/>
    <w:rsid w:val="002B166D"/>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hover2">
    <w:name w:val="ui-state-hover2"/>
    <w:basedOn w:val="a2"/>
    <w:uiPriority w:val="99"/>
    <w:qFormat/>
    <w:rsid w:val="002B166D"/>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1">
    <w:name w:val="ui-state-focus1"/>
    <w:basedOn w:val="a2"/>
    <w:uiPriority w:val="99"/>
    <w:qFormat/>
    <w:rsid w:val="002B166D"/>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focus2">
    <w:name w:val="ui-state-focus2"/>
    <w:basedOn w:val="a2"/>
    <w:uiPriority w:val="99"/>
    <w:qFormat/>
    <w:rsid w:val="002B166D"/>
    <w:pPr>
      <w:widowControl/>
      <w:pBdr>
        <w:top w:val="single" w:sz="6" w:space="0" w:color="74B2E2"/>
        <w:left w:val="single" w:sz="6" w:space="0" w:color="74B2E2"/>
        <w:bottom w:val="single" w:sz="6" w:space="0" w:color="74B2E2"/>
        <w:right w:val="single" w:sz="6" w:space="0" w:color="74B2E2"/>
      </w:pBdr>
      <w:shd w:val="clear" w:color="auto" w:fill="E4F1FB"/>
      <w:snapToGrid/>
      <w:spacing w:beforeAutospacing="1" w:afterAutospacing="1"/>
    </w:pPr>
    <w:rPr>
      <w:rFonts w:eastAsia="Times New Roman"/>
      <w:color w:val="0070A3"/>
      <w:szCs w:val="24"/>
    </w:rPr>
  </w:style>
  <w:style w:type="paragraph" w:customStyle="1" w:styleId="ui-state-active1">
    <w:name w:val="ui-state-active1"/>
    <w:basedOn w:val="a2"/>
    <w:uiPriority w:val="99"/>
    <w:qFormat/>
    <w:rsid w:val="002B166D"/>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active2">
    <w:name w:val="ui-state-active2"/>
    <w:basedOn w:val="a2"/>
    <w:uiPriority w:val="99"/>
    <w:qFormat/>
    <w:rsid w:val="002B166D"/>
    <w:pPr>
      <w:widowControl/>
      <w:pBdr>
        <w:top w:val="single" w:sz="6" w:space="0" w:color="CCCCCC"/>
        <w:left w:val="single" w:sz="6" w:space="0" w:color="CCCCCC"/>
        <w:bottom w:val="single" w:sz="6" w:space="0" w:color="CCCCCC"/>
        <w:right w:val="single" w:sz="6" w:space="0" w:color="CCCCCC"/>
      </w:pBdr>
      <w:shd w:val="clear" w:color="auto" w:fill="F0F0F0"/>
      <w:snapToGrid/>
      <w:spacing w:beforeAutospacing="1" w:afterAutospacing="1"/>
    </w:pPr>
    <w:rPr>
      <w:rFonts w:eastAsia="Times New Roman"/>
      <w:color w:val="000000"/>
      <w:szCs w:val="24"/>
    </w:rPr>
  </w:style>
  <w:style w:type="paragraph" w:customStyle="1" w:styleId="ui-state-highlight1">
    <w:name w:val="ui-state-highlight1"/>
    <w:basedOn w:val="a2"/>
    <w:uiPriority w:val="99"/>
    <w:qFormat/>
    <w:rsid w:val="002B166D"/>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highlight2">
    <w:name w:val="ui-state-highlight2"/>
    <w:basedOn w:val="a2"/>
    <w:uiPriority w:val="99"/>
    <w:qFormat/>
    <w:rsid w:val="002B166D"/>
    <w:pPr>
      <w:widowControl/>
      <w:pBdr>
        <w:top w:val="single" w:sz="6" w:space="0" w:color="F9DD34"/>
        <w:left w:val="single" w:sz="6" w:space="0" w:color="F9DD34"/>
        <w:bottom w:val="single" w:sz="6" w:space="0" w:color="F9DD34"/>
        <w:right w:val="single" w:sz="6" w:space="0" w:color="F9DD34"/>
      </w:pBdr>
      <w:snapToGrid/>
      <w:spacing w:beforeAutospacing="1" w:afterAutospacing="1"/>
    </w:pPr>
    <w:rPr>
      <w:rFonts w:eastAsia="Times New Roman"/>
      <w:color w:val="363636"/>
      <w:szCs w:val="24"/>
    </w:rPr>
  </w:style>
  <w:style w:type="paragraph" w:customStyle="1" w:styleId="ui-state-error1">
    <w:name w:val="ui-state-error1"/>
    <w:basedOn w:val="a2"/>
    <w:uiPriority w:val="99"/>
    <w:qFormat/>
    <w:rsid w:val="002B166D"/>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2">
    <w:name w:val="ui-state-error2"/>
    <w:basedOn w:val="a2"/>
    <w:uiPriority w:val="99"/>
    <w:qFormat/>
    <w:rsid w:val="002B166D"/>
    <w:pPr>
      <w:widowControl/>
      <w:pBdr>
        <w:top w:val="single" w:sz="6" w:space="0" w:color="CD0A0A"/>
        <w:left w:val="single" w:sz="6" w:space="0" w:color="CD0A0A"/>
        <w:bottom w:val="single" w:sz="6" w:space="0" w:color="CD0A0A"/>
        <w:right w:val="single" w:sz="6" w:space="0" w:color="CD0A0A"/>
      </w:pBdr>
      <w:shd w:val="clear" w:color="auto" w:fill="CD0A0A"/>
      <w:snapToGrid/>
      <w:spacing w:beforeAutospacing="1" w:afterAutospacing="1"/>
    </w:pPr>
    <w:rPr>
      <w:rFonts w:eastAsia="Times New Roman"/>
      <w:color w:val="FFFFFF"/>
      <w:szCs w:val="24"/>
    </w:rPr>
  </w:style>
  <w:style w:type="paragraph" w:customStyle="1" w:styleId="ui-state-error-text1">
    <w:name w:val="ui-state-error-text1"/>
    <w:basedOn w:val="a2"/>
    <w:uiPriority w:val="99"/>
    <w:qFormat/>
    <w:rsid w:val="002B166D"/>
    <w:pPr>
      <w:widowControl/>
      <w:snapToGrid/>
      <w:spacing w:beforeAutospacing="1" w:afterAutospacing="1"/>
    </w:pPr>
    <w:rPr>
      <w:rFonts w:eastAsia="Times New Roman"/>
      <w:color w:val="FFFFFF"/>
      <w:szCs w:val="24"/>
    </w:rPr>
  </w:style>
  <w:style w:type="paragraph" w:customStyle="1" w:styleId="ui-state-error-text2">
    <w:name w:val="ui-state-error-text2"/>
    <w:basedOn w:val="a2"/>
    <w:uiPriority w:val="99"/>
    <w:qFormat/>
    <w:rsid w:val="002B166D"/>
    <w:pPr>
      <w:widowControl/>
      <w:snapToGrid/>
      <w:spacing w:beforeAutospacing="1" w:afterAutospacing="1"/>
    </w:pPr>
    <w:rPr>
      <w:rFonts w:eastAsia="Times New Roman"/>
      <w:color w:val="FFFFFF"/>
      <w:szCs w:val="24"/>
    </w:rPr>
  </w:style>
  <w:style w:type="paragraph" w:customStyle="1" w:styleId="ui-priority-primary1">
    <w:name w:val="ui-priority-primary1"/>
    <w:basedOn w:val="a2"/>
    <w:uiPriority w:val="99"/>
    <w:qFormat/>
    <w:rsid w:val="002B166D"/>
    <w:pPr>
      <w:widowControl/>
      <w:snapToGrid/>
      <w:spacing w:beforeAutospacing="1" w:afterAutospacing="1"/>
    </w:pPr>
    <w:rPr>
      <w:rFonts w:eastAsia="Times New Roman"/>
      <w:b/>
      <w:bCs/>
      <w:szCs w:val="24"/>
    </w:rPr>
  </w:style>
  <w:style w:type="paragraph" w:customStyle="1" w:styleId="ui-priority-primary2">
    <w:name w:val="ui-priority-primary2"/>
    <w:basedOn w:val="a2"/>
    <w:uiPriority w:val="99"/>
    <w:qFormat/>
    <w:rsid w:val="002B166D"/>
    <w:pPr>
      <w:widowControl/>
      <w:snapToGrid/>
      <w:spacing w:beforeAutospacing="1" w:afterAutospacing="1"/>
    </w:pPr>
    <w:rPr>
      <w:rFonts w:eastAsia="Times New Roman"/>
      <w:b/>
      <w:bCs/>
      <w:szCs w:val="24"/>
    </w:rPr>
  </w:style>
  <w:style w:type="paragraph" w:customStyle="1" w:styleId="ui-priority-secondary1">
    <w:name w:val="ui-priority-secondary1"/>
    <w:basedOn w:val="a2"/>
    <w:uiPriority w:val="99"/>
    <w:qFormat/>
    <w:rsid w:val="002B166D"/>
    <w:pPr>
      <w:widowControl/>
      <w:snapToGrid/>
      <w:spacing w:beforeAutospacing="1" w:afterAutospacing="1"/>
    </w:pPr>
    <w:rPr>
      <w:rFonts w:eastAsia="Times New Roman"/>
      <w:szCs w:val="24"/>
    </w:rPr>
  </w:style>
  <w:style w:type="paragraph" w:customStyle="1" w:styleId="ui-priority-secondary2">
    <w:name w:val="ui-priority-secondary2"/>
    <w:basedOn w:val="a2"/>
    <w:uiPriority w:val="99"/>
    <w:qFormat/>
    <w:rsid w:val="002B166D"/>
    <w:pPr>
      <w:widowControl/>
      <w:snapToGrid/>
      <w:spacing w:beforeAutospacing="1" w:afterAutospacing="1"/>
    </w:pPr>
    <w:rPr>
      <w:rFonts w:eastAsia="Times New Roman"/>
      <w:szCs w:val="24"/>
    </w:rPr>
  </w:style>
  <w:style w:type="paragraph" w:customStyle="1" w:styleId="ui-state-disabled1">
    <w:name w:val="ui-state-disabled1"/>
    <w:basedOn w:val="a2"/>
    <w:uiPriority w:val="99"/>
    <w:qFormat/>
    <w:rsid w:val="002B166D"/>
    <w:pPr>
      <w:widowControl/>
      <w:snapToGrid/>
      <w:spacing w:beforeAutospacing="1" w:afterAutospacing="1"/>
    </w:pPr>
    <w:rPr>
      <w:rFonts w:eastAsia="Times New Roman"/>
      <w:szCs w:val="24"/>
    </w:rPr>
  </w:style>
  <w:style w:type="paragraph" w:customStyle="1" w:styleId="ui-state-disabled2">
    <w:name w:val="ui-state-disabled2"/>
    <w:basedOn w:val="a2"/>
    <w:uiPriority w:val="99"/>
    <w:qFormat/>
    <w:rsid w:val="002B166D"/>
    <w:pPr>
      <w:widowControl/>
      <w:snapToGrid/>
      <w:spacing w:beforeAutospacing="1" w:afterAutospacing="1"/>
    </w:pPr>
    <w:rPr>
      <w:rFonts w:eastAsia="Times New Roman"/>
      <w:szCs w:val="24"/>
    </w:rPr>
  </w:style>
  <w:style w:type="paragraph" w:customStyle="1" w:styleId="ui-icon1">
    <w:name w:val="ui-icon1"/>
    <w:basedOn w:val="a2"/>
    <w:uiPriority w:val="99"/>
    <w:qFormat/>
    <w:rsid w:val="002B166D"/>
    <w:pPr>
      <w:widowControl/>
      <w:snapToGrid/>
      <w:spacing w:beforeAutospacing="1" w:afterAutospacing="1"/>
      <w:ind w:firstLine="7343"/>
    </w:pPr>
    <w:rPr>
      <w:rFonts w:eastAsia="Times New Roman"/>
      <w:szCs w:val="24"/>
    </w:rPr>
  </w:style>
  <w:style w:type="paragraph" w:customStyle="1" w:styleId="ui-icon2">
    <w:name w:val="ui-icon2"/>
    <w:basedOn w:val="a2"/>
    <w:uiPriority w:val="99"/>
    <w:qFormat/>
    <w:rsid w:val="002B166D"/>
    <w:pPr>
      <w:widowControl/>
      <w:snapToGrid/>
      <w:spacing w:beforeAutospacing="1" w:afterAutospacing="1"/>
      <w:ind w:firstLine="7343"/>
    </w:pPr>
    <w:rPr>
      <w:rFonts w:eastAsia="Times New Roman"/>
      <w:szCs w:val="24"/>
    </w:rPr>
  </w:style>
  <w:style w:type="paragraph" w:customStyle="1" w:styleId="ui-icon3">
    <w:name w:val="ui-icon3"/>
    <w:basedOn w:val="a2"/>
    <w:uiPriority w:val="99"/>
    <w:qFormat/>
    <w:rsid w:val="002B166D"/>
    <w:pPr>
      <w:widowControl/>
      <w:snapToGrid/>
      <w:spacing w:beforeAutospacing="1" w:afterAutospacing="1"/>
      <w:ind w:firstLine="7343"/>
    </w:pPr>
    <w:rPr>
      <w:rFonts w:eastAsia="Times New Roman"/>
      <w:szCs w:val="24"/>
    </w:rPr>
  </w:style>
  <w:style w:type="paragraph" w:customStyle="1" w:styleId="ui-icon4">
    <w:name w:val="ui-icon4"/>
    <w:basedOn w:val="a2"/>
    <w:uiPriority w:val="99"/>
    <w:qFormat/>
    <w:rsid w:val="002B166D"/>
    <w:pPr>
      <w:widowControl/>
      <w:snapToGrid/>
      <w:spacing w:beforeAutospacing="1" w:afterAutospacing="1"/>
      <w:ind w:firstLine="7343"/>
    </w:pPr>
    <w:rPr>
      <w:rFonts w:eastAsia="Times New Roman"/>
      <w:szCs w:val="24"/>
    </w:rPr>
  </w:style>
  <w:style w:type="paragraph" w:customStyle="1" w:styleId="ui-icon5">
    <w:name w:val="ui-icon5"/>
    <w:basedOn w:val="a2"/>
    <w:uiPriority w:val="99"/>
    <w:qFormat/>
    <w:rsid w:val="002B166D"/>
    <w:pPr>
      <w:widowControl/>
      <w:snapToGrid/>
      <w:spacing w:beforeAutospacing="1" w:afterAutospacing="1"/>
      <w:ind w:firstLine="7343"/>
    </w:pPr>
    <w:rPr>
      <w:rFonts w:eastAsia="Times New Roman"/>
      <w:szCs w:val="24"/>
    </w:rPr>
  </w:style>
  <w:style w:type="paragraph" w:customStyle="1" w:styleId="ui-icon6">
    <w:name w:val="ui-icon6"/>
    <w:basedOn w:val="a2"/>
    <w:uiPriority w:val="99"/>
    <w:qFormat/>
    <w:rsid w:val="002B166D"/>
    <w:pPr>
      <w:widowControl/>
      <w:snapToGrid/>
      <w:spacing w:beforeAutospacing="1" w:afterAutospacing="1"/>
      <w:ind w:firstLine="7343"/>
    </w:pPr>
    <w:rPr>
      <w:rFonts w:eastAsia="Times New Roman"/>
      <w:szCs w:val="24"/>
    </w:rPr>
  </w:style>
  <w:style w:type="paragraph" w:customStyle="1" w:styleId="ui-icon7">
    <w:name w:val="ui-icon7"/>
    <w:basedOn w:val="a2"/>
    <w:uiPriority w:val="99"/>
    <w:qFormat/>
    <w:rsid w:val="002B166D"/>
    <w:pPr>
      <w:widowControl/>
      <w:snapToGrid/>
      <w:spacing w:beforeAutospacing="1" w:afterAutospacing="1"/>
      <w:ind w:firstLine="7343"/>
    </w:pPr>
    <w:rPr>
      <w:rFonts w:eastAsia="Times New Roman"/>
      <w:szCs w:val="24"/>
    </w:rPr>
  </w:style>
  <w:style w:type="paragraph" w:customStyle="1" w:styleId="ui-icon8">
    <w:name w:val="ui-icon8"/>
    <w:basedOn w:val="a2"/>
    <w:uiPriority w:val="99"/>
    <w:qFormat/>
    <w:rsid w:val="002B166D"/>
    <w:pPr>
      <w:widowControl/>
      <w:snapToGrid/>
      <w:spacing w:beforeAutospacing="1" w:afterAutospacing="1"/>
      <w:ind w:firstLine="7343"/>
    </w:pPr>
    <w:rPr>
      <w:rFonts w:eastAsia="Times New Roman"/>
      <w:szCs w:val="24"/>
    </w:rPr>
  </w:style>
  <w:style w:type="paragraph" w:customStyle="1" w:styleId="ui-icon9">
    <w:name w:val="ui-icon9"/>
    <w:basedOn w:val="a2"/>
    <w:uiPriority w:val="99"/>
    <w:qFormat/>
    <w:rsid w:val="002B166D"/>
    <w:pPr>
      <w:widowControl/>
      <w:snapToGrid/>
      <w:spacing w:beforeAutospacing="1" w:afterAutospacing="1"/>
      <w:ind w:firstLine="7343"/>
    </w:pPr>
    <w:rPr>
      <w:rFonts w:eastAsia="Times New Roman"/>
      <w:szCs w:val="24"/>
    </w:rPr>
  </w:style>
  <w:style w:type="paragraph" w:customStyle="1" w:styleId="ui-resizable-handle1">
    <w:name w:val="ui-resizable-handle1"/>
    <w:basedOn w:val="a2"/>
    <w:uiPriority w:val="99"/>
    <w:qFormat/>
    <w:rsid w:val="002B166D"/>
    <w:pPr>
      <w:widowControl/>
      <w:snapToGrid/>
      <w:spacing w:beforeAutospacing="1" w:afterAutospacing="1"/>
    </w:pPr>
    <w:rPr>
      <w:rFonts w:eastAsia="Times New Roman"/>
      <w:vanish/>
      <w:sz w:val="2"/>
      <w:szCs w:val="2"/>
    </w:rPr>
  </w:style>
  <w:style w:type="paragraph" w:customStyle="1" w:styleId="ui-resizable-handle2">
    <w:name w:val="ui-resizable-handle2"/>
    <w:basedOn w:val="a2"/>
    <w:uiPriority w:val="99"/>
    <w:qFormat/>
    <w:rsid w:val="002B166D"/>
    <w:pPr>
      <w:widowControl/>
      <w:snapToGrid/>
      <w:spacing w:beforeAutospacing="1" w:afterAutospacing="1"/>
    </w:pPr>
    <w:rPr>
      <w:rFonts w:eastAsia="Times New Roman"/>
      <w:vanish/>
      <w:sz w:val="2"/>
      <w:szCs w:val="2"/>
    </w:rPr>
  </w:style>
  <w:style w:type="paragraph" w:customStyle="1" w:styleId="ui-button-text1">
    <w:name w:val="ui-button-text1"/>
    <w:basedOn w:val="a2"/>
    <w:uiPriority w:val="99"/>
    <w:qFormat/>
    <w:rsid w:val="002B166D"/>
    <w:pPr>
      <w:widowControl/>
      <w:snapToGrid/>
      <w:spacing w:beforeAutospacing="1" w:afterAutospacing="1"/>
    </w:pPr>
    <w:rPr>
      <w:rFonts w:eastAsia="Times New Roman"/>
      <w:szCs w:val="24"/>
    </w:rPr>
  </w:style>
  <w:style w:type="paragraph" w:customStyle="1" w:styleId="ui-button-text2">
    <w:name w:val="ui-button-text2"/>
    <w:basedOn w:val="a2"/>
    <w:uiPriority w:val="99"/>
    <w:qFormat/>
    <w:rsid w:val="002B166D"/>
    <w:pPr>
      <w:widowControl/>
      <w:snapToGrid/>
      <w:spacing w:beforeAutospacing="1" w:afterAutospacing="1"/>
    </w:pPr>
    <w:rPr>
      <w:rFonts w:eastAsia="Times New Roman"/>
      <w:szCs w:val="24"/>
    </w:rPr>
  </w:style>
  <w:style w:type="paragraph" w:customStyle="1" w:styleId="ui-button-text3">
    <w:name w:val="ui-button-text3"/>
    <w:basedOn w:val="a2"/>
    <w:uiPriority w:val="99"/>
    <w:qFormat/>
    <w:rsid w:val="002B166D"/>
    <w:pPr>
      <w:widowControl/>
      <w:snapToGrid/>
      <w:spacing w:beforeAutospacing="1" w:afterAutospacing="1"/>
      <w:ind w:firstLine="11919"/>
    </w:pPr>
    <w:rPr>
      <w:rFonts w:eastAsia="Times New Roman"/>
      <w:szCs w:val="24"/>
    </w:rPr>
  </w:style>
  <w:style w:type="paragraph" w:customStyle="1" w:styleId="ui-button-text4">
    <w:name w:val="ui-button-text4"/>
    <w:basedOn w:val="a2"/>
    <w:uiPriority w:val="99"/>
    <w:qFormat/>
    <w:rsid w:val="002B166D"/>
    <w:pPr>
      <w:widowControl/>
      <w:snapToGrid/>
      <w:spacing w:beforeAutospacing="1" w:afterAutospacing="1"/>
      <w:ind w:firstLine="11919"/>
    </w:pPr>
    <w:rPr>
      <w:rFonts w:eastAsia="Times New Roman"/>
      <w:szCs w:val="24"/>
    </w:rPr>
  </w:style>
  <w:style w:type="paragraph" w:customStyle="1" w:styleId="ui-button-text5">
    <w:name w:val="ui-button-text5"/>
    <w:basedOn w:val="a2"/>
    <w:uiPriority w:val="99"/>
    <w:qFormat/>
    <w:rsid w:val="002B166D"/>
    <w:pPr>
      <w:widowControl/>
      <w:snapToGrid/>
      <w:spacing w:beforeAutospacing="1" w:afterAutospacing="1"/>
    </w:pPr>
    <w:rPr>
      <w:rFonts w:eastAsia="Times New Roman"/>
      <w:szCs w:val="24"/>
    </w:rPr>
  </w:style>
  <w:style w:type="paragraph" w:customStyle="1" w:styleId="ui-button-text6">
    <w:name w:val="ui-button-text6"/>
    <w:basedOn w:val="a2"/>
    <w:uiPriority w:val="99"/>
    <w:qFormat/>
    <w:rsid w:val="002B166D"/>
    <w:pPr>
      <w:widowControl/>
      <w:snapToGrid/>
      <w:spacing w:beforeAutospacing="1" w:afterAutospacing="1"/>
    </w:pPr>
    <w:rPr>
      <w:rFonts w:eastAsia="Times New Roman"/>
      <w:szCs w:val="24"/>
    </w:rPr>
  </w:style>
  <w:style w:type="paragraph" w:customStyle="1" w:styleId="ui-button-text7">
    <w:name w:val="ui-button-text7"/>
    <w:basedOn w:val="a2"/>
    <w:uiPriority w:val="99"/>
    <w:qFormat/>
    <w:rsid w:val="002B166D"/>
    <w:pPr>
      <w:widowControl/>
      <w:snapToGrid/>
      <w:spacing w:beforeAutospacing="1" w:afterAutospacing="1"/>
    </w:pPr>
    <w:rPr>
      <w:rFonts w:eastAsia="Times New Roman"/>
      <w:szCs w:val="24"/>
    </w:rPr>
  </w:style>
  <w:style w:type="paragraph" w:customStyle="1" w:styleId="ui-icon10">
    <w:name w:val="ui-icon10"/>
    <w:basedOn w:val="a2"/>
    <w:uiPriority w:val="99"/>
    <w:qFormat/>
    <w:rsid w:val="002B166D"/>
    <w:pPr>
      <w:widowControl/>
      <w:snapToGrid/>
      <w:spacing w:before="0" w:afterAutospacing="1"/>
      <w:ind w:left="-120" w:firstLine="7343"/>
    </w:pPr>
    <w:rPr>
      <w:rFonts w:eastAsia="Times New Roman"/>
      <w:szCs w:val="24"/>
    </w:rPr>
  </w:style>
  <w:style w:type="paragraph" w:customStyle="1" w:styleId="ui-icon11">
    <w:name w:val="ui-icon11"/>
    <w:basedOn w:val="a2"/>
    <w:uiPriority w:val="99"/>
    <w:qFormat/>
    <w:rsid w:val="002B166D"/>
    <w:pPr>
      <w:widowControl/>
      <w:snapToGrid/>
      <w:spacing w:before="0" w:afterAutospacing="1"/>
      <w:ind w:firstLine="7343"/>
    </w:pPr>
    <w:rPr>
      <w:rFonts w:eastAsia="Times New Roman"/>
      <w:szCs w:val="24"/>
    </w:rPr>
  </w:style>
  <w:style w:type="paragraph" w:customStyle="1" w:styleId="ui-icon12">
    <w:name w:val="ui-icon12"/>
    <w:basedOn w:val="a2"/>
    <w:uiPriority w:val="99"/>
    <w:qFormat/>
    <w:rsid w:val="002B166D"/>
    <w:pPr>
      <w:widowControl/>
      <w:snapToGrid/>
      <w:spacing w:before="0" w:afterAutospacing="1"/>
      <w:ind w:firstLine="7343"/>
    </w:pPr>
    <w:rPr>
      <w:rFonts w:eastAsia="Times New Roman"/>
      <w:szCs w:val="24"/>
    </w:rPr>
  </w:style>
  <w:style w:type="paragraph" w:customStyle="1" w:styleId="ui-icon13">
    <w:name w:val="ui-icon13"/>
    <w:basedOn w:val="a2"/>
    <w:uiPriority w:val="99"/>
    <w:qFormat/>
    <w:rsid w:val="002B166D"/>
    <w:pPr>
      <w:widowControl/>
      <w:snapToGrid/>
      <w:spacing w:before="0" w:afterAutospacing="1"/>
      <w:ind w:firstLine="7343"/>
    </w:pPr>
    <w:rPr>
      <w:rFonts w:eastAsia="Times New Roman"/>
      <w:szCs w:val="24"/>
    </w:rPr>
  </w:style>
  <w:style w:type="paragraph" w:customStyle="1" w:styleId="ui-icon14">
    <w:name w:val="ui-icon14"/>
    <w:basedOn w:val="a2"/>
    <w:uiPriority w:val="99"/>
    <w:qFormat/>
    <w:rsid w:val="002B166D"/>
    <w:pPr>
      <w:widowControl/>
      <w:snapToGrid/>
      <w:spacing w:before="0" w:afterAutospacing="1"/>
      <w:ind w:firstLine="7343"/>
    </w:pPr>
    <w:rPr>
      <w:rFonts w:eastAsia="Times New Roman"/>
      <w:szCs w:val="24"/>
    </w:rPr>
  </w:style>
  <w:style w:type="paragraph" w:customStyle="1" w:styleId="ui-icon15">
    <w:name w:val="ui-icon15"/>
    <w:basedOn w:val="a2"/>
    <w:uiPriority w:val="99"/>
    <w:qFormat/>
    <w:rsid w:val="002B166D"/>
    <w:pPr>
      <w:widowControl/>
      <w:snapToGrid/>
      <w:spacing w:before="0" w:afterAutospacing="1"/>
      <w:ind w:firstLine="7343"/>
    </w:pPr>
    <w:rPr>
      <w:rFonts w:eastAsia="Times New Roman"/>
      <w:szCs w:val="24"/>
    </w:rPr>
  </w:style>
  <w:style w:type="paragraph" w:customStyle="1" w:styleId="ui-button1">
    <w:name w:val="ui-button1"/>
    <w:basedOn w:val="a2"/>
    <w:uiPriority w:val="99"/>
    <w:qFormat/>
    <w:rsid w:val="002B166D"/>
    <w:pPr>
      <w:widowControl/>
      <w:snapToGrid/>
      <w:spacing w:beforeAutospacing="1" w:afterAutospacing="1"/>
      <w:ind w:right="-72"/>
      <w:jc w:val="center"/>
    </w:pPr>
    <w:rPr>
      <w:rFonts w:eastAsia="Times New Roman"/>
      <w:szCs w:val="24"/>
    </w:rPr>
  </w:style>
  <w:style w:type="paragraph" w:customStyle="1" w:styleId="ui-button2">
    <w:name w:val="ui-button2"/>
    <w:basedOn w:val="a2"/>
    <w:uiPriority w:val="99"/>
    <w:qFormat/>
    <w:rsid w:val="002B166D"/>
    <w:pPr>
      <w:widowControl/>
      <w:pBdr>
        <w:top w:val="single" w:sz="6" w:space="0" w:color="A6A6A6"/>
        <w:left w:val="single" w:sz="6" w:space="0" w:color="A6A6A6"/>
        <w:bottom w:val="single" w:sz="6" w:space="0" w:color="A6A6A6"/>
        <w:right w:val="single" w:sz="6" w:space="0" w:color="A6A6A6"/>
      </w:pBdr>
      <w:shd w:val="clear" w:color="auto" w:fill="F2F2F2"/>
      <w:snapToGrid/>
      <w:spacing w:before="120" w:after="120" w:line="336" w:lineRule="atLeast"/>
      <w:ind w:left="96"/>
      <w:jc w:val="center"/>
    </w:pPr>
    <w:rPr>
      <w:rFonts w:eastAsia="Times New Roman"/>
      <w:szCs w:val="24"/>
    </w:rPr>
  </w:style>
  <w:style w:type="paragraph" w:customStyle="1" w:styleId="ui-button3">
    <w:name w:val="ui-button3"/>
    <w:basedOn w:val="a2"/>
    <w:uiPriority w:val="99"/>
    <w:qFormat/>
    <w:rsid w:val="002B166D"/>
    <w:pPr>
      <w:widowControl/>
      <w:pBdr>
        <w:top w:val="single" w:sz="6" w:space="0" w:color="6E7273"/>
        <w:left w:val="single" w:sz="6" w:space="0" w:color="6E7273"/>
        <w:bottom w:val="single" w:sz="6" w:space="0" w:color="6E7273"/>
        <w:right w:val="single" w:sz="6" w:space="0" w:color="6E7273"/>
      </w:pBdr>
      <w:shd w:val="clear" w:color="auto" w:fill="E1E1E1"/>
      <w:snapToGrid/>
      <w:spacing w:before="120" w:after="120" w:line="336" w:lineRule="atLeast"/>
      <w:ind w:left="96"/>
      <w:jc w:val="center"/>
    </w:pPr>
    <w:rPr>
      <w:rFonts w:eastAsia="Times New Roman"/>
      <w:szCs w:val="24"/>
    </w:rPr>
  </w:style>
  <w:style w:type="paragraph" w:customStyle="1" w:styleId="ui-button-large1">
    <w:name w:val="ui-button-large1"/>
    <w:basedOn w:val="a2"/>
    <w:uiPriority w:val="99"/>
    <w:qFormat/>
    <w:rsid w:val="002B166D"/>
    <w:pPr>
      <w:widowControl/>
      <w:snapToGrid/>
      <w:spacing w:beforeAutospacing="1" w:afterAutospacing="1"/>
    </w:pPr>
    <w:rPr>
      <w:rFonts w:eastAsia="Times New Roman"/>
      <w:szCs w:val="24"/>
    </w:rPr>
  </w:style>
  <w:style w:type="paragraph" w:customStyle="1" w:styleId="ui-icon16">
    <w:name w:val="ui-icon16"/>
    <w:basedOn w:val="a2"/>
    <w:uiPriority w:val="99"/>
    <w:qFormat/>
    <w:rsid w:val="002B166D"/>
    <w:pPr>
      <w:widowControl/>
      <w:snapToGrid/>
      <w:spacing w:beforeAutospacing="1" w:afterAutospacing="1"/>
      <w:ind w:firstLine="7343"/>
    </w:pPr>
    <w:rPr>
      <w:rFonts w:eastAsia="Times New Roman"/>
      <w:szCs w:val="24"/>
    </w:rPr>
  </w:style>
  <w:style w:type="paragraph" w:customStyle="1" w:styleId="ui-icon17">
    <w:name w:val="ui-icon17"/>
    <w:basedOn w:val="a2"/>
    <w:uiPriority w:val="99"/>
    <w:qFormat/>
    <w:rsid w:val="002B166D"/>
    <w:pPr>
      <w:widowControl/>
      <w:snapToGrid/>
      <w:spacing w:beforeAutospacing="1" w:afterAutospacing="1"/>
      <w:ind w:firstLine="7343"/>
    </w:pPr>
    <w:rPr>
      <w:rFonts w:eastAsia="Times New Roman"/>
      <w:szCs w:val="24"/>
    </w:rPr>
  </w:style>
  <w:style w:type="paragraph" w:customStyle="1" w:styleId="ui-icon18">
    <w:name w:val="ui-icon18"/>
    <w:basedOn w:val="a2"/>
    <w:uiPriority w:val="99"/>
    <w:qFormat/>
    <w:rsid w:val="002B166D"/>
    <w:pPr>
      <w:widowControl/>
      <w:snapToGrid/>
      <w:spacing w:beforeAutospacing="1" w:afterAutospacing="1"/>
      <w:ind w:firstLine="7343"/>
    </w:pPr>
    <w:rPr>
      <w:rFonts w:eastAsia="Times New Roman"/>
      <w:szCs w:val="24"/>
    </w:rPr>
  </w:style>
  <w:style w:type="paragraph" w:customStyle="1" w:styleId="ui-icon19">
    <w:name w:val="ui-icon19"/>
    <w:basedOn w:val="a2"/>
    <w:uiPriority w:val="99"/>
    <w:qFormat/>
    <w:rsid w:val="002B166D"/>
    <w:pPr>
      <w:widowControl/>
      <w:snapToGrid/>
      <w:spacing w:beforeAutospacing="1" w:afterAutospacing="1"/>
      <w:ind w:firstLine="7343"/>
    </w:pPr>
    <w:rPr>
      <w:rFonts w:eastAsia="Times New Roman"/>
      <w:szCs w:val="24"/>
    </w:rPr>
  </w:style>
  <w:style w:type="paragraph" w:customStyle="1" w:styleId="ui-dialog-titlebar1">
    <w:name w:val="ui-dialog-titlebar1"/>
    <w:basedOn w:val="a2"/>
    <w:uiPriority w:val="99"/>
    <w:qFormat/>
    <w:rsid w:val="002B166D"/>
    <w:pPr>
      <w:widowControl/>
      <w:snapToGrid/>
      <w:spacing w:beforeAutospacing="1" w:afterAutospacing="1"/>
    </w:pPr>
    <w:rPr>
      <w:rFonts w:eastAsia="Times New Roman"/>
      <w:szCs w:val="24"/>
    </w:rPr>
  </w:style>
  <w:style w:type="paragraph" w:customStyle="1" w:styleId="ui-dialog-title1">
    <w:name w:val="ui-dialog-title1"/>
    <w:basedOn w:val="a2"/>
    <w:uiPriority w:val="99"/>
    <w:qFormat/>
    <w:rsid w:val="002B166D"/>
    <w:pPr>
      <w:widowControl/>
      <w:snapToGrid/>
      <w:spacing w:before="0" w:after="0"/>
    </w:pPr>
    <w:rPr>
      <w:rFonts w:eastAsia="Times New Roman"/>
      <w:szCs w:val="24"/>
    </w:rPr>
  </w:style>
  <w:style w:type="paragraph" w:customStyle="1" w:styleId="ui-dialog-titlebar-close1">
    <w:name w:val="ui-dialog-titlebar-close1"/>
    <w:basedOn w:val="a2"/>
    <w:uiPriority w:val="99"/>
    <w:qFormat/>
    <w:rsid w:val="002B166D"/>
    <w:pPr>
      <w:widowControl/>
      <w:snapToGrid/>
      <w:spacing w:before="0" w:after="0"/>
    </w:pPr>
    <w:rPr>
      <w:rFonts w:eastAsia="Times New Roman"/>
      <w:szCs w:val="24"/>
    </w:rPr>
  </w:style>
  <w:style w:type="paragraph" w:customStyle="1" w:styleId="ui-dialog-titlebar-close2">
    <w:name w:val="ui-dialog-titlebar-close2"/>
    <w:basedOn w:val="a2"/>
    <w:uiPriority w:val="99"/>
    <w:qFormat/>
    <w:rsid w:val="002B166D"/>
    <w:pPr>
      <w:widowControl/>
      <w:snapToGrid/>
      <w:spacing w:before="0" w:after="0"/>
    </w:pPr>
    <w:rPr>
      <w:rFonts w:eastAsia="Times New Roman"/>
      <w:szCs w:val="24"/>
    </w:rPr>
  </w:style>
  <w:style w:type="paragraph" w:customStyle="1" w:styleId="ui-dialog-content1">
    <w:name w:val="ui-dialog-content1"/>
    <w:basedOn w:val="a2"/>
    <w:uiPriority w:val="99"/>
    <w:qFormat/>
    <w:rsid w:val="002B166D"/>
    <w:pPr>
      <w:widowControl/>
      <w:snapToGrid/>
      <w:spacing w:beforeAutospacing="1" w:afterAutospacing="1"/>
    </w:pPr>
    <w:rPr>
      <w:rFonts w:eastAsia="Times New Roman"/>
      <w:szCs w:val="24"/>
    </w:rPr>
  </w:style>
  <w:style w:type="paragraph" w:customStyle="1" w:styleId="ui-dialog-buttonpane1">
    <w:name w:val="ui-dialog-buttonpane1"/>
    <w:basedOn w:val="a2"/>
    <w:uiPriority w:val="99"/>
    <w:qFormat/>
    <w:rsid w:val="002B166D"/>
    <w:pPr>
      <w:widowControl/>
      <w:snapToGrid/>
      <w:spacing w:before="120" w:after="0"/>
    </w:pPr>
    <w:rPr>
      <w:rFonts w:eastAsia="Times New Roman"/>
      <w:szCs w:val="24"/>
    </w:rPr>
  </w:style>
  <w:style w:type="paragraph" w:customStyle="1" w:styleId="ui-resizable-se1">
    <w:name w:val="ui-resizable-se1"/>
    <w:basedOn w:val="a2"/>
    <w:uiPriority w:val="99"/>
    <w:qFormat/>
    <w:rsid w:val="002B166D"/>
    <w:pPr>
      <w:widowControl/>
      <w:snapToGrid/>
      <w:spacing w:beforeAutospacing="1" w:afterAutospacing="1"/>
    </w:pPr>
    <w:rPr>
      <w:rFonts w:eastAsia="Times New Roman"/>
      <w:szCs w:val="24"/>
    </w:rPr>
  </w:style>
  <w:style w:type="paragraph" w:customStyle="1" w:styleId="ui-dialog-titlebar-close3">
    <w:name w:val="ui-dialog-titlebar-close3"/>
    <w:basedOn w:val="a2"/>
    <w:uiPriority w:val="99"/>
    <w:qFormat/>
    <w:rsid w:val="002B166D"/>
    <w:pPr>
      <w:widowControl/>
      <w:snapToGrid/>
      <w:spacing w:before="0" w:after="0"/>
    </w:pPr>
    <w:rPr>
      <w:rFonts w:eastAsia="Times New Roman"/>
      <w:szCs w:val="24"/>
    </w:rPr>
  </w:style>
  <w:style w:type="paragraph" w:customStyle="1" w:styleId="ui-dialog-titlebar2">
    <w:name w:val="ui-dialog-titlebar2"/>
    <w:basedOn w:val="a2"/>
    <w:uiPriority w:val="99"/>
    <w:qFormat/>
    <w:rsid w:val="002B166D"/>
    <w:pPr>
      <w:widowControl/>
      <w:snapToGrid/>
      <w:spacing w:beforeAutospacing="1" w:afterAutospacing="1"/>
    </w:pPr>
    <w:rPr>
      <w:rFonts w:eastAsia="Times New Roman"/>
      <w:szCs w:val="24"/>
    </w:rPr>
  </w:style>
  <w:style w:type="paragraph" w:customStyle="1" w:styleId="ui-widget-header1">
    <w:name w:val="ui-widget-header1"/>
    <w:basedOn w:val="a2"/>
    <w:uiPriority w:val="99"/>
    <w:qFormat/>
    <w:rsid w:val="002B166D"/>
    <w:pPr>
      <w:widowControl/>
      <w:pBdr>
        <w:bottom w:val="single" w:sz="6" w:space="0" w:color="BBBBBB"/>
      </w:pBdr>
      <w:shd w:val="clear" w:color="auto" w:fill="F0F0F0"/>
      <w:snapToGrid/>
      <w:spacing w:beforeAutospacing="1" w:afterAutospacing="1" w:line="240" w:lineRule="atLeast"/>
    </w:pPr>
    <w:rPr>
      <w:rFonts w:eastAsia="Times New Roman"/>
      <w:b/>
      <w:bCs/>
      <w:color w:val="222222"/>
      <w:szCs w:val="24"/>
    </w:rPr>
  </w:style>
  <w:style w:type="paragraph" w:customStyle="1" w:styleId="ui-icon-closethick1">
    <w:name w:val="ui-icon-closethick1"/>
    <w:basedOn w:val="a2"/>
    <w:uiPriority w:val="99"/>
    <w:qFormat/>
    <w:rsid w:val="002B166D"/>
    <w:pPr>
      <w:widowControl/>
      <w:snapToGrid/>
      <w:spacing w:beforeAutospacing="1" w:afterAutospacing="1"/>
    </w:pPr>
    <w:rPr>
      <w:rFonts w:eastAsia="Times New Roman"/>
      <w:szCs w:val="24"/>
    </w:rPr>
  </w:style>
  <w:style w:type="paragraph" w:customStyle="1" w:styleId="ui-dialog-buttonpane2">
    <w:name w:val="ui-dialog-buttonpane2"/>
    <w:basedOn w:val="a2"/>
    <w:uiPriority w:val="99"/>
    <w:qFormat/>
    <w:rsid w:val="002B166D"/>
    <w:pPr>
      <w:widowControl/>
      <w:snapToGrid/>
      <w:spacing w:before="0" w:after="0"/>
    </w:pPr>
    <w:rPr>
      <w:rFonts w:eastAsia="Times New Roman"/>
      <w:szCs w:val="24"/>
    </w:rPr>
  </w:style>
  <w:style w:type="paragraph" w:customStyle="1" w:styleId="special-label1">
    <w:name w:val="special-label1"/>
    <w:basedOn w:val="a2"/>
    <w:uiPriority w:val="99"/>
    <w:qFormat/>
    <w:rsid w:val="002B166D"/>
    <w:pPr>
      <w:widowControl/>
      <w:snapToGrid/>
      <w:spacing w:beforeAutospacing="1" w:afterAutospacing="1"/>
    </w:pPr>
    <w:rPr>
      <w:rFonts w:eastAsia="Times New Roman"/>
      <w:color w:val="808080"/>
      <w:szCs w:val="24"/>
    </w:rPr>
  </w:style>
  <w:style w:type="paragraph" w:customStyle="1" w:styleId="special-query1">
    <w:name w:val="special-query1"/>
    <w:basedOn w:val="a2"/>
    <w:uiPriority w:val="99"/>
    <w:qFormat/>
    <w:rsid w:val="002B166D"/>
    <w:pPr>
      <w:widowControl/>
      <w:snapToGrid/>
      <w:spacing w:beforeAutospacing="1" w:afterAutospacing="1"/>
    </w:pPr>
    <w:rPr>
      <w:rFonts w:eastAsia="Times New Roman"/>
      <w:i/>
      <w:iCs/>
      <w:color w:val="000000"/>
      <w:szCs w:val="24"/>
    </w:rPr>
  </w:style>
  <w:style w:type="paragraph" w:customStyle="1" w:styleId="special-hover1">
    <w:name w:val="special-hover1"/>
    <w:basedOn w:val="a2"/>
    <w:uiPriority w:val="99"/>
    <w:qFormat/>
    <w:rsid w:val="002B166D"/>
    <w:pPr>
      <w:widowControl/>
      <w:shd w:val="clear" w:color="auto" w:fill="C0C0C0"/>
      <w:snapToGrid/>
      <w:spacing w:beforeAutospacing="1" w:afterAutospacing="1"/>
    </w:pPr>
    <w:rPr>
      <w:rFonts w:eastAsia="Times New Roman"/>
      <w:szCs w:val="24"/>
    </w:rPr>
  </w:style>
  <w:style w:type="paragraph" w:customStyle="1" w:styleId="special-label2">
    <w:name w:val="special-label2"/>
    <w:basedOn w:val="a2"/>
    <w:uiPriority w:val="99"/>
    <w:qFormat/>
    <w:rsid w:val="002B166D"/>
    <w:pPr>
      <w:widowControl/>
      <w:snapToGrid/>
      <w:spacing w:beforeAutospacing="1" w:afterAutospacing="1"/>
    </w:pPr>
    <w:rPr>
      <w:rFonts w:eastAsia="Times New Roman"/>
      <w:color w:val="FFFFFF"/>
      <w:szCs w:val="24"/>
    </w:rPr>
  </w:style>
  <w:style w:type="paragraph" w:customStyle="1" w:styleId="special-query2">
    <w:name w:val="special-query2"/>
    <w:basedOn w:val="a2"/>
    <w:uiPriority w:val="99"/>
    <w:qFormat/>
    <w:rsid w:val="002B166D"/>
    <w:pPr>
      <w:widowControl/>
      <w:snapToGrid/>
      <w:spacing w:beforeAutospacing="1" w:afterAutospacing="1"/>
    </w:pPr>
    <w:rPr>
      <w:rFonts w:eastAsia="Times New Roman"/>
      <w:color w:val="FFFFFF"/>
      <w:szCs w:val="24"/>
    </w:rPr>
  </w:style>
  <w:style w:type="paragraph" w:customStyle="1" w:styleId="mw-specialpage-summary1">
    <w:name w:val="mw-specialpage-summary1"/>
    <w:basedOn w:val="a2"/>
    <w:uiPriority w:val="99"/>
    <w:qFormat/>
    <w:rsid w:val="002B166D"/>
    <w:pPr>
      <w:widowControl/>
      <w:snapToGrid/>
      <w:spacing w:beforeAutospacing="1" w:afterAutospacing="1"/>
    </w:pPr>
    <w:rPr>
      <w:rFonts w:eastAsia="Times New Roman"/>
      <w:vanish/>
      <w:szCs w:val="24"/>
    </w:rPr>
  </w:style>
  <w:style w:type="paragraph" w:customStyle="1" w:styleId="editsection1">
    <w:name w:val="editsection1"/>
    <w:basedOn w:val="a2"/>
    <w:uiPriority w:val="99"/>
    <w:qFormat/>
    <w:rsid w:val="002B166D"/>
    <w:pPr>
      <w:widowControl/>
      <w:snapToGrid/>
      <w:spacing w:beforeAutospacing="1" w:afterAutospacing="1"/>
    </w:pPr>
    <w:rPr>
      <w:rFonts w:eastAsia="Times New Roman"/>
      <w:sz w:val="20"/>
    </w:rPr>
  </w:style>
  <w:style w:type="paragraph" w:customStyle="1" w:styleId="mw-headline1">
    <w:name w:val="mw-headline1"/>
    <w:basedOn w:val="a2"/>
    <w:uiPriority w:val="99"/>
    <w:qFormat/>
    <w:rsid w:val="002B166D"/>
    <w:pPr>
      <w:widowControl/>
      <w:snapToGrid/>
      <w:spacing w:beforeAutospacing="1" w:afterAutospacing="1"/>
      <w:ind w:right="72"/>
    </w:pPr>
    <w:rPr>
      <w:rFonts w:eastAsia="Times New Roman"/>
      <w:szCs w:val="24"/>
    </w:rPr>
  </w:style>
  <w:style w:type="paragraph" w:customStyle="1" w:styleId="legendlike1">
    <w:name w:val="legendlike1"/>
    <w:basedOn w:val="a2"/>
    <w:uiPriority w:val="99"/>
    <w:qFormat/>
    <w:rsid w:val="002B166D"/>
    <w:pPr>
      <w:widowControl/>
      <w:snapToGrid/>
      <w:spacing w:before="0" w:afterAutospacing="1"/>
    </w:pPr>
    <w:rPr>
      <w:rFonts w:eastAsia="Times New Roman"/>
      <w:szCs w:val="24"/>
    </w:rPr>
  </w:style>
  <w:style w:type="paragraph" w:customStyle="1" w:styleId="legendtextlike1">
    <w:name w:val="legendtextlike1"/>
    <w:basedOn w:val="a2"/>
    <w:uiPriority w:val="99"/>
    <w:qFormat/>
    <w:rsid w:val="002B166D"/>
    <w:pPr>
      <w:widowControl/>
      <w:shd w:val="clear" w:color="auto" w:fill="FFFFFF"/>
      <w:snapToGrid/>
      <w:spacing w:beforeAutospacing="1" w:afterAutospacing="1"/>
    </w:pPr>
    <w:rPr>
      <w:rFonts w:eastAsia="Times New Roman"/>
      <w:szCs w:val="24"/>
    </w:rPr>
  </w:style>
  <w:style w:type="paragraph" w:customStyle="1" w:styleId="scrollbar1">
    <w:name w:val="scrollbar1"/>
    <w:basedOn w:val="a2"/>
    <w:uiPriority w:val="99"/>
    <w:qFormat/>
    <w:rsid w:val="002B166D"/>
    <w:pPr>
      <w:widowControl/>
      <w:snapToGrid/>
      <w:spacing w:beforeAutospacing="1" w:afterAutospacing="1"/>
    </w:pPr>
    <w:rPr>
      <w:rFonts w:eastAsia="Times New Roman"/>
      <w:szCs w:val="24"/>
    </w:rPr>
  </w:style>
  <w:style w:type="paragraph" w:customStyle="1" w:styleId="scrollbarcontainer1">
    <w:name w:val="scrollbarcontainer1"/>
    <w:basedOn w:val="a2"/>
    <w:uiPriority w:val="99"/>
    <w:qFormat/>
    <w:rsid w:val="002B166D"/>
    <w:pPr>
      <w:widowControl/>
      <w:snapToGrid/>
      <w:spacing w:beforeAutospacing="1" w:afterAutospacing="1"/>
    </w:pPr>
    <w:rPr>
      <w:rFonts w:eastAsia="Times New Roman"/>
      <w:szCs w:val="24"/>
    </w:rPr>
  </w:style>
  <w:style w:type="paragraph" w:customStyle="1" w:styleId="magnify1">
    <w:name w:val="magnify1"/>
    <w:basedOn w:val="a2"/>
    <w:uiPriority w:val="99"/>
    <w:qFormat/>
    <w:rsid w:val="002B166D"/>
    <w:pPr>
      <w:widowControl/>
      <w:snapToGrid/>
      <w:spacing w:beforeAutospacing="1" w:afterAutospacing="1"/>
    </w:pPr>
    <w:rPr>
      <w:rFonts w:eastAsia="Times New Roman"/>
      <w:vanish/>
      <w:szCs w:val="24"/>
    </w:rPr>
  </w:style>
  <w:style w:type="paragraph" w:customStyle="1" w:styleId="infoboximage1">
    <w:name w:val="infoboximage1"/>
    <w:basedOn w:val="a2"/>
    <w:uiPriority w:val="99"/>
    <w:qFormat/>
    <w:rsid w:val="002B166D"/>
    <w:pPr>
      <w:widowControl/>
      <w:shd w:val="clear" w:color="auto" w:fill="FFFFFF"/>
      <w:snapToGrid/>
      <w:spacing w:before="0" w:afterAutospacing="1"/>
      <w:jc w:val="center"/>
    </w:pPr>
    <w:rPr>
      <w:rFonts w:eastAsia="Times New Roman"/>
      <w:color w:val="000000"/>
      <w:szCs w:val="24"/>
    </w:rPr>
  </w:style>
  <w:style w:type="paragraph" w:customStyle="1" w:styleId="infoboxsoustitre1">
    <w:name w:val="infoboxsoustitre1"/>
    <w:basedOn w:val="a2"/>
    <w:uiPriority w:val="99"/>
    <w:qFormat/>
    <w:rsid w:val="002B166D"/>
    <w:pPr>
      <w:widowControl/>
      <w:snapToGrid/>
      <w:spacing w:beforeAutospacing="1" w:afterAutospacing="1" w:line="480" w:lineRule="auto"/>
      <w:jc w:val="center"/>
    </w:pPr>
    <w:rPr>
      <w:rFonts w:eastAsia="Times New Roman"/>
      <w:b/>
      <w:bCs/>
      <w:color w:val="000000"/>
      <w:sz w:val="28"/>
      <w:szCs w:val="28"/>
    </w:rPr>
  </w:style>
  <w:style w:type="paragraph" w:customStyle="1" w:styleId="latitude1">
    <w:name w:val="latitude1"/>
    <w:basedOn w:val="a2"/>
    <w:uiPriority w:val="99"/>
    <w:qFormat/>
    <w:rsid w:val="002B166D"/>
    <w:pPr>
      <w:widowControl/>
      <w:snapToGrid/>
      <w:spacing w:beforeAutospacing="1" w:afterAutospacing="1"/>
    </w:pPr>
    <w:rPr>
      <w:rFonts w:eastAsia="Times New Roman"/>
      <w:szCs w:val="24"/>
    </w:rPr>
  </w:style>
  <w:style w:type="paragraph" w:customStyle="1" w:styleId="entete1">
    <w:name w:val="entete1"/>
    <w:basedOn w:val="a2"/>
    <w:uiPriority w:val="99"/>
    <w:qFormat/>
    <w:rsid w:val="002B166D"/>
    <w:pPr>
      <w:widowControl/>
      <w:snapToGrid/>
      <w:spacing w:beforeAutospacing="1" w:afterAutospacing="1" w:line="288" w:lineRule="atLeast"/>
      <w:jc w:val="center"/>
    </w:pPr>
    <w:rPr>
      <w:rFonts w:eastAsia="Times New Roman"/>
      <w:b/>
      <w:bCs/>
      <w:color w:val="000000"/>
      <w:sz w:val="36"/>
      <w:szCs w:val="36"/>
    </w:rPr>
  </w:style>
  <w:style w:type="paragraph" w:customStyle="1" w:styleId="media1">
    <w:name w:val="media1"/>
    <w:basedOn w:val="a2"/>
    <w:uiPriority w:val="99"/>
    <w:qFormat/>
    <w:rsid w:val="002B166D"/>
    <w:pPr>
      <w:widowControl/>
      <w:snapToGrid/>
      <w:spacing w:beforeAutospacing="1" w:afterAutospacing="1"/>
      <w:jc w:val="center"/>
    </w:pPr>
    <w:rPr>
      <w:rFonts w:eastAsia="Times New Roman"/>
      <w:b/>
      <w:bCs/>
      <w:color w:val="000000"/>
      <w:szCs w:val="24"/>
    </w:rPr>
  </w:style>
  <w:style w:type="paragraph" w:customStyle="1" w:styleId="entete2">
    <w:name w:val="entete2"/>
    <w:basedOn w:val="a2"/>
    <w:uiPriority w:val="99"/>
    <w:qFormat/>
    <w:rsid w:val="002B166D"/>
    <w:pPr>
      <w:widowControl/>
      <w:pBdr>
        <w:top w:val="single" w:sz="12" w:space="2" w:color="DFEDFF"/>
        <w:left w:val="single" w:sz="12" w:space="0" w:color="DFEDFF"/>
        <w:bottom w:val="single" w:sz="12" w:space="2" w:color="DFEDFF"/>
        <w:right w:val="single" w:sz="12" w:space="0" w:color="DFEDFF"/>
      </w:pBdr>
      <w:shd w:val="clear" w:color="auto" w:fill="DFEDFF"/>
      <w:snapToGrid/>
      <w:spacing w:before="0" w:after="150" w:line="264" w:lineRule="atLeast"/>
      <w:jc w:val="center"/>
    </w:pPr>
    <w:rPr>
      <w:rFonts w:eastAsia="Times New Roman"/>
      <w:b/>
      <w:bCs/>
      <w:sz w:val="34"/>
      <w:szCs w:val="34"/>
    </w:rPr>
  </w:style>
  <w:style w:type="paragraph" w:customStyle="1" w:styleId="thumbimage1">
    <w:name w:val="thumbimage1"/>
    <w:basedOn w:val="a2"/>
    <w:uiPriority w:val="99"/>
    <w:qFormat/>
    <w:rsid w:val="002B166D"/>
    <w:pPr>
      <w:widowControl/>
      <w:snapToGrid/>
      <w:spacing w:beforeAutospacing="1" w:afterAutospacing="1"/>
    </w:pPr>
    <w:rPr>
      <w:rFonts w:eastAsia="Times New Roman"/>
      <w:szCs w:val="24"/>
    </w:rPr>
  </w:style>
  <w:style w:type="paragraph" w:customStyle="1" w:styleId="thumbinner1">
    <w:name w:val="thumbinner1"/>
    <w:basedOn w:val="a2"/>
    <w:uiPriority w:val="99"/>
    <w:qFormat/>
    <w:rsid w:val="002B166D"/>
    <w:pPr>
      <w:widowControl/>
      <w:snapToGrid/>
      <w:spacing w:beforeAutospacing="1" w:afterAutospacing="1"/>
    </w:pPr>
    <w:rPr>
      <w:rFonts w:eastAsia="Times New Roman"/>
      <w:szCs w:val="24"/>
    </w:rPr>
  </w:style>
  <w:style w:type="paragraph" w:customStyle="1" w:styleId="thumb1">
    <w:name w:val="thumb1"/>
    <w:basedOn w:val="a2"/>
    <w:uiPriority w:val="99"/>
    <w:qFormat/>
    <w:rsid w:val="002B166D"/>
    <w:pPr>
      <w:widowControl/>
      <w:snapToGrid/>
      <w:spacing w:beforeAutospacing="1" w:afterAutospacing="1"/>
    </w:pPr>
    <w:rPr>
      <w:rFonts w:eastAsia="Times New Roman"/>
      <w:szCs w:val="24"/>
    </w:rPr>
  </w:style>
  <w:style w:type="paragraph" w:customStyle="1" w:styleId="thumbcaption1">
    <w:name w:val="thumbcaption1"/>
    <w:basedOn w:val="a2"/>
    <w:uiPriority w:val="99"/>
    <w:qFormat/>
    <w:rsid w:val="002B166D"/>
    <w:pPr>
      <w:widowControl/>
      <w:snapToGrid/>
      <w:spacing w:beforeAutospacing="1" w:afterAutospacing="1"/>
    </w:pPr>
    <w:rPr>
      <w:rFonts w:eastAsia="Times New Roman"/>
      <w:vanish/>
      <w:szCs w:val="24"/>
    </w:rPr>
  </w:style>
  <w:style w:type="paragraph" w:customStyle="1" w:styleId="legend1">
    <w:name w:val="legend1"/>
    <w:basedOn w:val="a2"/>
    <w:uiPriority w:val="99"/>
    <w:qFormat/>
    <w:rsid w:val="002B166D"/>
    <w:pPr>
      <w:widowControl/>
      <w:snapToGrid/>
      <w:spacing w:before="75" w:after="120"/>
      <w:jc w:val="center"/>
    </w:pPr>
    <w:rPr>
      <w:rFonts w:eastAsia="Times New Roman"/>
      <w:sz w:val="22"/>
      <w:szCs w:val="22"/>
    </w:rPr>
  </w:style>
  <w:style w:type="paragraph" w:customStyle="1" w:styleId="image21">
    <w:name w:val="image21"/>
    <w:basedOn w:val="a2"/>
    <w:uiPriority w:val="99"/>
    <w:qFormat/>
    <w:rsid w:val="002B166D"/>
    <w:pPr>
      <w:widowControl/>
      <w:snapToGrid/>
      <w:spacing w:beforeAutospacing="1" w:afterAutospacing="1"/>
      <w:jc w:val="center"/>
    </w:pPr>
    <w:rPr>
      <w:rFonts w:eastAsia="Times New Roman"/>
      <w:szCs w:val="24"/>
    </w:rPr>
  </w:style>
  <w:style w:type="paragraph" w:customStyle="1" w:styleId="bloc1">
    <w:name w:val="bloc1"/>
    <w:basedOn w:val="a2"/>
    <w:uiPriority w:val="99"/>
    <w:qFormat/>
    <w:rsid w:val="002B166D"/>
    <w:pPr>
      <w:widowControl/>
      <w:shd w:val="clear" w:color="auto" w:fill="DFEDFF"/>
      <w:snapToGrid/>
      <w:spacing w:before="75" w:after="75" w:line="264" w:lineRule="atLeast"/>
      <w:jc w:val="center"/>
    </w:pPr>
    <w:rPr>
      <w:rFonts w:eastAsia="Times New Roman"/>
      <w:b/>
      <w:bCs/>
      <w:szCs w:val="24"/>
    </w:rPr>
  </w:style>
  <w:style w:type="paragraph" w:customStyle="1" w:styleId="bordered1">
    <w:name w:val="bordered1"/>
    <w:basedOn w:val="a2"/>
    <w:uiPriority w:val="99"/>
    <w:qFormat/>
    <w:rsid w:val="002B166D"/>
    <w:pPr>
      <w:widowControl/>
      <w:pBdr>
        <w:top w:val="single" w:sz="6" w:space="0" w:color="DFEDFF"/>
        <w:bottom w:val="single" w:sz="6" w:space="0" w:color="DFEDFF"/>
      </w:pBdr>
      <w:snapToGrid/>
      <w:spacing w:before="0" w:after="75" w:line="264" w:lineRule="atLeast"/>
      <w:jc w:val="center"/>
    </w:pPr>
    <w:rPr>
      <w:rFonts w:eastAsia="Times New Roman"/>
      <w:b/>
      <w:bCs/>
      <w:szCs w:val="24"/>
    </w:rPr>
  </w:style>
  <w:style w:type="paragraph" w:customStyle="1" w:styleId="hr1">
    <w:name w:val="hr1"/>
    <w:basedOn w:val="a2"/>
    <w:uiPriority w:val="99"/>
    <w:qFormat/>
    <w:rsid w:val="002B166D"/>
    <w:pPr>
      <w:widowControl/>
      <w:shd w:val="clear" w:color="auto" w:fill="DFEDFF"/>
      <w:snapToGrid/>
      <w:spacing w:before="75" w:after="75" w:line="15" w:lineRule="atLeast"/>
    </w:pPr>
    <w:rPr>
      <w:rFonts w:eastAsia="Times New Roman"/>
      <w:sz w:val="2"/>
      <w:szCs w:val="2"/>
    </w:rPr>
  </w:style>
  <w:style w:type="paragraph" w:customStyle="1" w:styleId="navbar1">
    <w:name w:val="navbar1"/>
    <w:basedOn w:val="a2"/>
    <w:uiPriority w:val="99"/>
    <w:qFormat/>
    <w:rsid w:val="002B166D"/>
    <w:pPr>
      <w:widowControl/>
      <w:snapToGrid/>
      <w:spacing w:before="0" w:after="0"/>
      <w:jc w:val="right"/>
    </w:pPr>
    <w:rPr>
      <w:rFonts w:eastAsia="Times New Roman"/>
      <w:sz w:val="19"/>
      <w:szCs w:val="19"/>
    </w:rPr>
  </w:style>
  <w:style w:type="paragraph" w:customStyle="1" w:styleId="prevbloc1">
    <w:name w:val="prev_bloc1"/>
    <w:basedOn w:val="a2"/>
    <w:uiPriority w:val="99"/>
    <w:qFormat/>
    <w:rsid w:val="002B166D"/>
    <w:pPr>
      <w:widowControl/>
      <w:snapToGrid/>
      <w:spacing w:beforeAutospacing="1" w:afterAutospacing="1"/>
    </w:pPr>
    <w:rPr>
      <w:rFonts w:eastAsia="Times New Roman"/>
      <w:szCs w:val="24"/>
    </w:rPr>
  </w:style>
  <w:style w:type="paragraph" w:customStyle="1" w:styleId="nextbloc1">
    <w:name w:val="next_bloc1"/>
    <w:basedOn w:val="a2"/>
    <w:uiPriority w:val="99"/>
    <w:qFormat/>
    <w:rsid w:val="002B166D"/>
    <w:pPr>
      <w:widowControl/>
      <w:snapToGrid/>
      <w:spacing w:beforeAutospacing="1" w:afterAutospacing="1"/>
      <w:jc w:val="right"/>
    </w:pPr>
    <w:rPr>
      <w:rFonts w:eastAsia="Times New Roman"/>
      <w:szCs w:val="24"/>
    </w:rPr>
  </w:style>
  <w:style w:type="paragraph" w:customStyle="1" w:styleId="entete3">
    <w:name w:val="entete3"/>
    <w:basedOn w:val="a2"/>
    <w:uiPriority w:val="99"/>
    <w:qFormat/>
    <w:rsid w:val="002B166D"/>
    <w:pPr>
      <w:widowControl/>
      <w:snapToGrid/>
      <w:spacing w:beforeAutospacing="1" w:afterAutospacing="1"/>
    </w:pPr>
    <w:rPr>
      <w:rFonts w:eastAsia="Times New Roman"/>
      <w:szCs w:val="24"/>
    </w:rPr>
  </w:style>
  <w:style w:type="paragraph" w:customStyle="1" w:styleId="bloc2">
    <w:name w:val="bloc2"/>
    <w:basedOn w:val="a2"/>
    <w:uiPriority w:val="99"/>
    <w:qFormat/>
    <w:rsid w:val="002B166D"/>
    <w:pPr>
      <w:widowControl/>
      <w:snapToGrid/>
      <w:spacing w:beforeAutospacing="1" w:afterAutospacing="1"/>
    </w:pPr>
    <w:rPr>
      <w:rFonts w:eastAsia="Times New Roman"/>
      <w:szCs w:val="24"/>
    </w:rPr>
  </w:style>
  <w:style w:type="paragraph" w:customStyle="1" w:styleId="taxoboxclassification1">
    <w:name w:val="taxobox_classification1"/>
    <w:basedOn w:val="a2"/>
    <w:uiPriority w:val="99"/>
    <w:qFormat/>
    <w:rsid w:val="002B166D"/>
    <w:pPr>
      <w:widowControl/>
      <w:snapToGrid/>
      <w:spacing w:beforeAutospacing="1" w:afterAutospacing="1"/>
    </w:pPr>
    <w:rPr>
      <w:rFonts w:eastAsia="Times New Roman"/>
      <w:i/>
      <w:iCs/>
      <w:szCs w:val="24"/>
    </w:rPr>
  </w:style>
  <w:style w:type="paragraph" w:customStyle="1" w:styleId="rnormal1">
    <w:name w:val="rnormal1"/>
    <w:basedOn w:val="a2"/>
    <w:uiPriority w:val="99"/>
    <w:qFormat/>
    <w:rsid w:val="002B166D"/>
    <w:pPr>
      <w:widowControl/>
      <w:snapToGrid/>
      <w:spacing w:beforeAutospacing="1" w:afterAutospacing="1"/>
    </w:pPr>
    <w:rPr>
      <w:rFonts w:eastAsia="Times New Roman"/>
      <w:szCs w:val="24"/>
    </w:rPr>
  </w:style>
  <w:style w:type="paragraph" w:customStyle="1" w:styleId="imgtoogle1">
    <w:name w:val="img_toogle1"/>
    <w:basedOn w:val="a2"/>
    <w:uiPriority w:val="99"/>
    <w:qFormat/>
    <w:rsid w:val="002B166D"/>
    <w:pPr>
      <w:widowControl/>
      <w:snapToGrid/>
      <w:spacing w:beforeAutospacing="1" w:afterAutospacing="1"/>
    </w:pPr>
    <w:rPr>
      <w:rFonts w:eastAsia="Times New Roman"/>
      <w:szCs w:val="24"/>
    </w:rPr>
  </w:style>
  <w:style w:type="paragraph" w:customStyle="1" w:styleId="atoogle1">
    <w:name w:val="a_toogle1"/>
    <w:basedOn w:val="a2"/>
    <w:uiPriority w:val="99"/>
    <w:qFormat/>
    <w:rsid w:val="002B166D"/>
    <w:pPr>
      <w:widowControl/>
      <w:snapToGrid/>
      <w:spacing w:beforeAutospacing="1" w:afterAutospacing="1"/>
      <w:jc w:val="center"/>
    </w:pPr>
    <w:rPr>
      <w:rFonts w:eastAsia="Times New Roman"/>
      <w:sz w:val="23"/>
      <w:szCs w:val="23"/>
    </w:rPr>
  </w:style>
  <w:style w:type="paragraph" w:customStyle="1" w:styleId="geopoint1">
    <w:name w:val="geopoint1"/>
    <w:basedOn w:val="a2"/>
    <w:uiPriority w:val="99"/>
    <w:qFormat/>
    <w:rsid w:val="002B166D"/>
    <w:pPr>
      <w:widowControl/>
      <w:pBdr>
        <w:top w:val="single" w:sz="6" w:space="0" w:color="000000"/>
        <w:left w:val="single" w:sz="6" w:space="0" w:color="000000"/>
        <w:bottom w:val="single" w:sz="6" w:space="0" w:color="000000"/>
        <w:right w:val="single" w:sz="6" w:space="0" w:color="000000"/>
      </w:pBdr>
      <w:shd w:val="clear" w:color="auto" w:fill="FF0000"/>
      <w:snapToGrid/>
      <w:spacing w:beforeAutospacing="1" w:afterAutospacing="1"/>
    </w:pPr>
    <w:rPr>
      <w:rFonts w:eastAsia="Times New Roman"/>
      <w:sz w:val="2"/>
      <w:szCs w:val="2"/>
    </w:rPr>
  </w:style>
  <w:style w:type="paragraph" w:customStyle="1" w:styleId="thumbinner2">
    <w:name w:val="thumbinner2"/>
    <w:basedOn w:val="a2"/>
    <w:uiPriority w:val="99"/>
    <w:qFormat/>
    <w:rsid w:val="002B166D"/>
    <w:pPr>
      <w:widowControl/>
      <w:snapToGrid/>
      <w:spacing w:before="0" w:after="0"/>
    </w:pPr>
    <w:rPr>
      <w:rFonts w:eastAsia="Times New Roman"/>
      <w:szCs w:val="24"/>
    </w:rPr>
  </w:style>
  <w:style w:type="paragraph" w:customStyle="1" w:styleId="titre1">
    <w:name w:val="titre1"/>
    <w:basedOn w:val="a2"/>
    <w:uiPriority w:val="99"/>
    <w:qFormat/>
    <w:rsid w:val="002B166D"/>
    <w:pPr>
      <w:widowControl/>
      <w:snapToGrid/>
      <w:spacing w:before="48" w:after="48"/>
      <w:jc w:val="center"/>
    </w:pPr>
    <w:rPr>
      <w:rFonts w:eastAsia="Times New Roman"/>
      <w:szCs w:val="24"/>
    </w:rPr>
  </w:style>
  <w:style w:type="paragraph" w:customStyle="1" w:styleId="e6e73">
    <w:name w:val="¶e6e7аголовок 3"/>
    <w:basedOn w:val="a2"/>
    <w:next w:val="a2"/>
    <w:uiPriority w:val="99"/>
    <w:qFormat/>
    <w:rsid w:val="002B166D"/>
    <w:pPr>
      <w:keepNext/>
      <w:tabs>
        <w:tab w:val="left" w:pos="794"/>
      </w:tabs>
      <w:spacing w:before="0" w:after="0"/>
      <w:ind w:left="794" w:hanging="397"/>
    </w:pPr>
    <w:rPr>
      <w:rFonts w:ascii="Arial" w:eastAsia="Times New Roman" w:hAnsi="Arial"/>
      <w:lang w:val="en-US"/>
    </w:rPr>
  </w:style>
  <w:style w:type="paragraph" w:customStyle="1" w:styleId="Normalnormal">
    <w:name w:val="Normal.normal"/>
    <w:uiPriority w:val="99"/>
    <w:qFormat/>
    <w:rsid w:val="002B166D"/>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2B166D"/>
    <w:pPr>
      <w:widowControl/>
      <w:suppressAutoHyphens/>
      <w:snapToGrid/>
      <w:spacing w:before="280" w:after="280"/>
    </w:pPr>
    <w:rPr>
      <w:rFonts w:eastAsia="Times New Roman"/>
      <w:szCs w:val="24"/>
      <w:lang w:eastAsia="ar-SA"/>
    </w:rPr>
  </w:style>
  <w:style w:type="paragraph" w:customStyle="1" w:styleId="l1">
    <w:name w:val="l1"/>
    <w:basedOn w:val="a2"/>
    <w:uiPriority w:val="99"/>
    <w:qFormat/>
    <w:rsid w:val="002B166D"/>
    <w:pPr>
      <w:widowControl/>
      <w:snapToGrid/>
      <w:spacing w:beforeAutospacing="1" w:afterAutospacing="1"/>
    </w:pPr>
    <w:rPr>
      <w:rFonts w:eastAsia="Times New Roman"/>
      <w:szCs w:val="24"/>
    </w:rPr>
  </w:style>
  <w:style w:type="character" w:customStyle="1" w:styleId="afffffffff9">
    <w:name w:val="Подпись к таблице_"/>
    <w:basedOn w:val="a3"/>
    <w:link w:val="afffffffffa"/>
    <w:uiPriority w:val="99"/>
    <w:qFormat/>
    <w:locked/>
    <w:rsid w:val="002B166D"/>
    <w:rPr>
      <w:rFonts w:cs="Times New Roman"/>
      <w:sz w:val="17"/>
      <w:szCs w:val="17"/>
      <w:shd w:val="clear" w:color="auto" w:fill="FFFFFF"/>
    </w:rPr>
  </w:style>
  <w:style w:type="paragraph" w:customStyle="1" w:styleId="afffffffffa">
    <w:name w:val="Подпись к таблице"/>
    <w:basedOn w:val="a2"/>
    <w:link w:val="afffffffff9"/>
    <w:uiPriority w:val="99"/>
    <w:qFormat/>
    <w:rsid w:val="002B166D"/>
    <w:pPr>
      <w:widowControl/>
      <w:shd w:val="clear" w:color="auto" w:fill="FFFFFF"/>
      <w:snapToGrid/>
      <w:spacing w:before="0" w:after="0" w:line="235" w:lineRule="exact"/>
      <w:ind w:firstLine="1400"/>
    </w:pPr>
    <w:rPr>
      <w:rFonts w:asciiTheme="minorHAnsi" w:eastAsiaTheme="minorHAnsi" w:hAnsiTheme="minorHAnsi"/>
      <w:sz w:val="17"/>
      <w:szCs w:val="17"/>
      <w:lang w:eastAsia="en-US"/>
    </w:rPr>
  </w:style>
  <w:style w:type="character" w:customStyle="1" w:styleId="6d">
    <w:name w:val="Основной текст (6)_"/>
    <w:basedOn w:val="a3"/>
    <w:link w:val="6e"/>
    <w:uiPriority w:val="99"/>
    <w:qFormat/>
    <w:locked/>
    <w:rsid w:val="002B166D"/>
    <w:rPr>
      <w:rFonts w:cs="Times New Roman"/>
      <w:sz w:val="14"/>
      <w:szCs w:val="14"/>
      <w:shd w:val="clear" w:color="auto" w:fill="FFFFFF"/>
    </w:rPr>
  </w:style>
  <w:style w:type="paragraph" w:customStyle="1" w:styleId="6e">
    <w:name w:val="Основной текст (6)"/>
    <w:basedOn w:val="a2"/>
    <w:link w:val="6d"/>
    <w:uiPriority w:val="99"/>
    <w:qFormat/>
    <w:rsid w:val="002B166D"/>
    <w:pPr>
      <w:widowControl/>
      <w:shd w:val="clear" w:color="auto" w:fill="FFFFFF"/>
      <w:snapToGrid/>
      <w:spacing w:before="0" w:after="0" w:line="240" w:lineRule="atLeast"/>
      <w:jc w:val="both"/>
    </w:pPr>
    <w:rPr>
      <w:rFonts w:asciiTheme="minorHAnsi" w:eastAsiaTheme="minorHAnsi" w:hAnsiTheme="minorHAnsi"/>
      <w:sz w:val="14"/>
      <w:szCs w:val="14"/>
      <w:lang w:eastAsia="en-US"/>
    </w:rPr>
  </w:style>
  <w:style w:type="paragraph" w:customStyle="1" w:styleId="3fe">
    <w:name w:val="Заголовок 3 уровня"/>
    <w:basedOn w:val="afffff0"/>
    <w:uiPriority w:val="99"/>
    <w:qFormat/>
    <w:rsid w:val="002B166D"/>
    <w:pPr>
      <w:ind w:firstLine="0"/>
      <w:jc w:val="center"/>
    </w:pPr>
    <w:rPr>
      <w:b/>
    </w:rPr>
  </w:style>
  <w:style w:type="character" w:customStyle="1" w:styleId="nameautor4">
    <w:name w:val="name_autor4"/>
    <w:uiPriority w:val="99"/>
    <w:qFormat/>
    <w:rsid w:val="002B166D"/>
    <w:rPr>
      <w:sz w:val="22"/>
    </w:rPr>
  </w:style>
  <w:style w:type="character" w:customStyle="1" w:styleId="useremail">
    <w:name w:val="useremail"/>
    <w:uiPriority w:val="99"/>
    <w:qFormat/>
    <w:rsid w:val="002B166D"/>
    <w:rPr>
      <w:b/>
      <w:color w:val="555555"/>
    </w:rPr>
  </w:style>
  <w:style w:type="character" w:customStyle="1" w:styleId="sel1">
    <w:name w:val="sel1"/>
    <w:basedOn w:val="a3"/>
    <w:uiPriority w:val="99"/>
    <w:qFormat/>
    <w:rsid w:val="002B166D"/>
    <w:rPr>
      <w:rFonts w:cs="Times New Roman"/>
      <w:shd w:val="clear" w:color="auto" w:fill="000000"/>
    </w:rPr>
  </w:style>
  <w:style w:type="character" w:customStyle="1" w:styleId="1fffff">
    <w:name w:val="Основной текст + Курсив1"/>
    <w:basedOn w:val="a3"/>
    <w:uiPriority w:val="99"/>
    <w:qFormat/>
    <w:rsid w:val="002B166D"/>
    <w:rPr>
      <w:rFonts w:ascii="SimSun" w:eastAsia="SimSun" w:hAnsi="SimSun" w:cs="Times New Roman"/>
      <w:i/>
      <w:iCs/>
      <w:lang w:val="ru-RU" w:eastAsia="zh-CN" w:bidi="ar-SA"/>
    </w:rPr>
  </w:style>
  <w:style w:type="character" w:customStyle="1" w:styleId="4f0">
    <w:name w:val="Основной текст + Полужирный4"/>
    <w:basedOn w:val="a3"/>
    <w:uiPriority w:val="99"/>
    <w:qFormat/>
    <w:rsid w:val="002B166D"/>
    <w:rPr>
      <w:rFonts w:ascii="Times New Roman" w:hAnsi="Times New Roman" w:cs="Times New Roman"/>
      <w:b/>
      <w:bCs/>
      <w:i/>
      <w:iCs/>
      <w:spacing w:val="0"/>
      <w:sz w:val="20"/>
      <w:szCs w:val="20"/>
    </w:rPr>
  </w:style>
  <w:style w:type="character" w:customStyle="1" w:styleId="sel11">
    <w:name w:val="sel11"/>
    <w:basedOn w:val="a3"/>
    <w:uiPriority w:val="99"/>
    <w:qFormat/>
    <w:rsid w:val="002B166D"/>
    <w:rPr>
      <w:rFonts w:cs="Times New Roman"/>
      <w:b/>
      <w:bCs/>
    </w:rPr>
  </w:style>
  <w:style w:type="character" w:customStyle="1" w:styleId="bodyouter">
    <w:name w:val="body_outer"/>
    <w:basedOn w:val="a3"/>
    <w:uiPriority w:val="99"/>
    <w:qFormat/>
    <w:rsid w:val="002B166D"/>
    <w:rPr>
      <w:rFonts w:cs="Times New Roman"/>
    </w:rPr>
  </w:style>
  <w:style w:type="character" w:customStyle="1" w:styleId="at3">
    <w:name w:val="at3"/>
    <w:basedOn w:val="a3"/>
    <w:uiPriority w:val="99"/>
    <w:qFormat/>
    <w:rsid w:val="002B166D"/>
    <w:rPr>
      <w:rFonts w:cs="Times New Roman"/>
      <w:b/>
      <w:bCs/>
      <w:i/>
      <w:iCs/>
      <w:color w:val="00008B"/>
      <w:u w:val="single"/>
    </w:rPr>
  </w:style>
  <w:style w:type="character" w:customStyle="1" w:styleId="21f1">
    <w:name w:val="Знак2 Знак Знак1"/>
    <w:uiPriority w:val="99"/>
    <w:qFormat/>
    <w:locked/>
    <w:rsid w:val="002B166D"/>
    <w:rPr>
      <w:b/>
      <w:sz w:val="27"/>
      <w:lang w:val="ru-RU" w:eastAsia="ru-RU"/>
    </w:rPr>
  </w:style>
  <w:style w:type="character" w:customStyle="1" w:styleId="ilad">
    <w:name w:val="il_ad"/>
    <w:basedOn w:val="a3"/>
    <w:uiPriority w:val="99"/>
    <w:qFormat/>
    <w:rsid w:val="002B166D"/>
    <w:rPr>
      <w:rFonts w:cs="Times New Roman"/>
    </w:rPr>
  </w:style>
  <w:style w:type="character" w:customStyle="1" w:styleId="tooltipextranews">
    <w:name w:val="tooltip_extranews"/>
    <w:uiPriority w:val="99"/>
    <w:qFormat/>
    <w:rsid w:val="002B166D"/>
    <w:rPr>
      <w:rFonts w:ascii="Times New Roman" w:hAnsi="Times New Roman"/>
    </w:rPr>
  </w:style>
  <w:style w:type="character" w:customStyle="1" w:styleId="citecrochet1">
    <w:name w:val="cite_crochet1"/>
    <w:basedOn w:val="a3"/>
    <w:uiPriority w:val="99"/>
    <w:qFormat/>
    <w:rsid w:val="002B166D"/>
    <w:rPr>
      <w:rFonts w:ascii="Times New Roman" w:hAnsi="Times New Roman" w:cs="Times New Roman"/>
      <w:vanish/>
    </w:rPr>
  </w:style>
  <w:style w:type="character" w:customStyle="1" w:styleId="nowrap1">
    <w:name w:val="nowrap1"/>
    <w:basedOn w:val="a3"/>
    <w:uiPriority w:val="99"/>
    <w:qFormat/>
    <w:rsid w:val="002B166D"/>
    <w:rPr>
      <w:rFonts w:ascii="Times New Roman" w:hAnsi="Times New Roman" w:cs="Times New Roman"/>
    </w:rPr>
  </w:style>
  <w:style w:type="character" w:customStyle="1" w:styleId="needref">
    <w:name w:val="need_ref"/>
    <w:basedOn w:val="a3"/>
    <w:uiPriority w:val="99"/>
    <w:qFormat/>
    <w:rsid w:val="002B166D"/>
    <w:rPr>
      <w:rFonts w:ascii="Times New Roman" w:hAnsi="Times New Roman" w:cs="Times New Roman"/>
    </w:rPr>
  </w:style>
  <w:style w:type="character" w:customStyle="1" w:styleId="up">
    <w:name w:val="up"/>
    <w:basedOn w:val="a3"/>
    <w:uiPriority w:val="99"/>
    <w:qFormat/>
    <w:rsid w:val="002B166D"/>
    <w:rPr>
      <w:rFonts w:ascii="Times New Roman" w:hAnsi="Times New Roman" w:cs="Times New Roman"/>
    </w:rPr>
  </w:style>
  <w:style w:type="character" w:customStyle="1" w:styleId="down">
    <w:name w:val="down"/>
    <w:basedOn w:val="a3"/>
    <w:uiPriority w:val="99"/>
    <w:qFormat/>
    <w:rsid w:val="002B166D"/>
    <w:rPr>
      <w:rFonts w:ascii="Times New Roman" w:hAnsi="Times New Roman" w:cs="Times New Roman"/>
    </w:rPr>
  </w:style>
  <w:style w:type="character" w:customStyle="1" w:styleId="ref">
    <w:name w:val="ref"/>
    <w:basedOn w:val="a3"/>
    <w:uiPriority w:val="99"/>
    <w:qFormat/>
    <w:rsid w:val="002B166D"/>
    <w:rPr>
      <w:rFonts w:ascii="Times New Roman" w:hAnsi="Times New Roman" w:cs="Times New Roman"/>
    </w:rPr>
  </w:style>
  <w:style w:type="character" w:customStyle="1" w:styleId="up1">
    <w:name w:val="up1"/>
    <w:basedOn w:val="a3"/>
    <w:uiPriority w:val="99"/>
    <w:qFormat/>
    <w:rsid w:val="002B166D"/>
    <w:rPr>
      <w:rFonts w:ascii="Times New Roman" w:hAnsi="Times New Roman" w:cs="Times New Roman"/>
      <w:color w:val="0645AD"/>
    </w:rPr>
  </w:style>
  <w:style w:type="character" w:customStyle="1" w:styleId="down1">
    <w:name w:val="down1"/>
    <w:basedOn w:val="a3"/>
    <w:uiPriority w:val="99"/>
    <w:qFormat/>
    <w:rsid w:val="002B166D"/>
    <w:rPr>
      <w:rFonts w:ascii="Times New Roman" w:hAnsi="Times New Roman" w:cs="Times New Roman"/>
      <w:color w:val="0645AD"/>
    </w:rPr>
  </w:style>
  <w:style w:type="character" w:customStyle="1" w:styleId="up2">
    <w:name w:val="up2"/>
    <w:basedOn w:val="a3"/>
    <w:uiPriority w:val="99"/>
    <w:qFormat/>
    <w:rsid w:val="002B166D"/>
    <w:rPr>
      <w:rFonts w:ascii="Times New Roman" w:hAnsi="Times New Roman" w:cs="Times New Roman"/>
      <w:vanish/>
    </w:rPr>
  </w:style>
  <w:style w:type="character" w:customStyle="1" w:styleId="down2">
    <w:name w:val="down2"/>
    <w:basedOn w:val="a3"/>
    <w:uiPriority w:val="99"/>
    <w:qFormat/>
    <w:rsid w:val="002B166D"/>
    <w:rPr>
      <w:rFonts w:ascii="Times New Roman" w:hAnsi="Times New Roman" w:cs="Times New Roman"/>
      <w:vanish/>
    </w:rPr>
  </w:style>
  <w:style w:type="character" w:customStyle="1" w:styleId="toctoggle">
    <w:name w:val="toctoggle"/>
    <w:basedOn w:val="a3"/>
    <w:uiPriority w:val="99"/>
    <w:qFormat/>
    <w:rsid w:val="002B166D"/>
    <w:rPr>
      <w:rFonts w:ascii="Times New Roman" w:hAnsi="Times New Roman" w:cs="Times New Roman"/>
    </w:rPr>
  </w:style>
  <w:style w:type="character" w:customStyle="1" w:styleId="tocnumber">
    <w:name w:val="tocnumber"/>
    <w:basedOn w:val="a3"/>
    <w:uiPriority w:val="99"/>
    <w:qFormat/>
    <w:rsid w:val="002B166D"/>
    <w:rPr>
      <w:rFonts w:ascii="Times New Roman" w:hAnsi="Times New Roman" w:cs="Times New Roman"/>
    </w:rPr>
  </w:style>
  <w:style w:type="character" w:customStyle="1" w:styleId="romain1">
    <w:name w:val="romain1"/>
    <w:basedOn w:val="a3"/>
    <w:uiPriority w:val="99"/>
    <w:qFormat/>
    <w:rsid w:val="002B166D"/>
    <w:rPr>
      <w:rFonts w:ascii="Times New Roman" w:hAnsi="Times New Roman" w:cs="Times New Roman"/>
      <w:smallCaps/>
    </w:rPr>
  </w:style>
  <w:style w:type="character" w:customStyle="1" w:styleId="editsection2">
    <w:name w:val="editsection2"/>
    <w:basedOn w:val="a3"/>
    <w:uiPriority w:val="99"/>
    <w:qFormat/>
    <w:rsid w:val="002B166D"/>
    <w:rPr>
      <w:rFonts w:ascii="Times New Roman" w:hAnsi="Times New Roman" w:cs="Times New Roman"/>
    </w:rPr>
  </w:style>
  <w:style w:type="character" w:customStyle="1" w:styleId="mw-headline2">
    <w:name w:val="mw-headline2"/>
    <w:basedOn w:val="a3"/>
    <w:uiPriority w:val="99"/>
    <w:qFormat/>
    <w:rsid w:val="002B166D"/>
    <w:rPr>
      <w:rFonts w:ascii="Times New Roman" w:hAnsi="Times New Roman" w:cs="Times New Roman"/>
    </w:rPr>
  </w:style>
  <w:style w:type="character" w:customStyle="1" w:styleId="751">
    <w:name w:val="Основной текст (7)5"/>
    <w:basedOn w:val="a3"/>
    <w:uiPriority w:val="99"/>
    <w:qFormat/>
    <w:rsid w:val="002B166D"/>
    <w:rPr>
      <w:rFonts w:ascii="Times New Roman" w:hAnsi="Times New Roman" w:cs="Times New Roman"/>
      <w:spacing w:val="0"/>
      <w:sz w:val="20"/>
      <w:szCs w:val="20"/>
    </w:rPr>
  </w:style>
  <w:style w:type="character" w:customStyle="1" w:styleId="term1">
    <w:name w:val="term1"/>
    <w:basedOn w:val="a3"/>
    <w:uiPriority w:val="99"/>
    <w:qFormat/>
    <w:rsid w:val="002B166D"/>
    <w:rPr>
      <w:rFonts w:cs="Times New Roman"/>
      <w:b/>
      <w:bCs/>
      <w:i/>
      <w:iCs/>
      <w:color w:val="121F48"/>
    </w:rPr>
  </w:style>
  <w:style w:type="character" w:customStyle="1" w:styleId="fontstyle290">
    <w:name w:val="fontstyle29"/>
    <w:basedOn w:val="a3"/>
    <w:uiPriority w:val="99"/>
    <w:qFormat/>
    <w:rsid w:val="002B166D"/>
    <w:rPr>
      <w:rFonts w:ascii="Times New Roman" w:hAnsi="Times New Roman" w:cs="Times New Roman"/>
    </w:rPr>
  </w:style>
  <w:style w:type="character" w:customStyle="1" w:styleId="2ffe">
    <w:name w:val="Знак2 Знак Знак"/>
    <w:basedOn w:val="a3"/>
    <w:uiPriority w:val="99"/>
    <w:semiHidden/>
    <w:qFormat/>
    <w:locked/>
    <w:rsid w:val="002B166D"/>
    <w:rPr>
      <w:rFonts w:ascii="Arial" w:hAnsi="Arial" w:cs="Arial"/>
      <w:b/>
      <w:bCs/>
      <w:sz w:val="26"/>
      <w:szCs w:val="26"/>
      <w:lang w:val="ru-RU" w:eastAsia="ru-RU" w:bidi="ar-SA"/>
    </w:rPr>
  </w:style>
  <w:style w:type="character" w:customStyle="1" w:styleId="-FN">
    <w:name w:val="Текст сноски-FN Знак Знак Знак"/>
    <w:basedOn w:val="a3"/>
    <w:uiPriority w:val="99"/>
    <w:semiHidden/>
    <w:qFormat/>
    <w:locked/>
    <w:rsid w:val="002B166D"/>
    <w:rPr>
      <w:rFonts w:cs="Times New Roman"/>
      <w:lang w:eastAsia="ru-RU" w:bidi="ar-SA"/>
    </w:rPr>
  </w:style>
  <w:style w:type="character" w:customStyle="1" w:styleId="style50">
    <w:name w:val="style5"/>
    <w:basedOn w:val="a3"/>
    <w:uiPriority w:val="99"/>
    <w:qFormat/>
    <w:rsid w:val="002B166D"/>
    <w:rPr>
      <w:rFonts w:cs="Times New Roman"/>
    </w:rPr>
  </w:style>
  <w:style w:type="character" w:customStyle="1" w:styleId="-FN0">
    <w:name w:val="Текст сноски-FN Знак Знак"/>
    <w:basedOn w:val="a3"/>
    <w:uiPriority w:val="99"/>
    <w:qFormat/>
    <w:locked/>
    <w:rsid w:val="002B166D"/>
    <w:rPr>
      <w:rFonts w:cs="Times New Roman"/>
      <w:lang w:val="ru-RU" w:eastAsia="ru-RU" w:bidi="ar-SA"/>
    </w:rPr>
  </w:style>
  <w:style w:type="character" w:customStyle="1" w:styleId="gapspan">
    <w:name w:val="gapspan"/>
    <w:basedOn w:val="a3"/>
    <w:uiPriority w:val="99"/>
    <w:qFormat/>
    <w:rsid w:val="002B166D"/>
    <w:rPr>
      <w:rFonts w:cs="Times New Roman"/>
    </w:rPr>
  </w:style>
  <w:style w:type="character" w:customStyle="1" w:styleId="721">
    <w:name w:val="Основной текст (7)2"/>
    <w:basedOn w:val="a3"/>
    <w:uiPriority w:val="99"/>
    <w:qFormat/>
    <w:rsid w:val="002B166D"/>
    <w:rPr>
      <w:rFonts w:ascii="Times New Roman" w:hAnsi="Times New Roman" w:cs="Times New Roman"/>
      <w:spacing w:val="0"/>
      <w:sz w:val="20"/>
      <w:szCs w:val="20"/>
    </w:rPr>
  </w:style>
  <w:style w:type="character" w:customStyle="1" w:styleId="760">
    <w:name w:val="Основной текст (7)6"/>
    <w:basedOn w:val="a3"/>
    <w:uiPriority w:val="99"/>
    <w:qFormat/>
    <w:rsid w:val="002B166D"/>
    <w:rPr>
      <w:rFonts w:ascii="Times New Roman" w:hAnsi="Times New Roman" w:cs="Times New Roman"/>
      <w:spacing w:val="0"/>
      <w:sz w:val="20"/>
      <w:szCs w:val="20"/>
    </w:rPr>
  </w:style>
  <w:style w:type="character" w:customStyle="1" w:styleId="Absatz-Standardschriftart">
    <w:name w:val="Absatz-Standardschriftart"/>
    <w:uiPriority w:val="99"/>
    <w:qFormat/>
    <w:rsid w:val="002B166D"/>
  </w:style>
  <w:style w:type="character" w:customStyle="1" w:styleId="WW-Absatz-Standardschriftart">
    <w:name w:val="WW-Absatz-Standardschriftart"/>
    <w:uiPriority w:val="99"/>
    <w:qFormat/>
    <w:rsid w:val="002B166D"/>
  </w:style>
  <w:style w:type="character" w:customStyle="1" w:styleId="FontStyle150">
    <w:name w:val="Font Style15"/>
    <w:basedOn w:val="1fff5"/>
    <w:uiPriority w:val="99"/>
    <w:qFormat/>
    <w:rsid w:val="002B166D"/>
    <w:rPr>
      <w:rFonts w:ascii="Times New Roman" w:hAnsi="Times New Roman" w:cs="Times New Roman"/>
      <w:sz w:val="10"/>
      <w:szCs w:val="10"/>
    </w:rPr>
  </w:style>
  <w:style w:type="character" w:customStyle="1" w:styleId="FontStyle23">
    <w:name w:val="Font Style23"/>
    <w:basedOn w:val="a3"/>
    <w:uiPriority w:val="99"/>
    <w:qFormat/>
    <w:rsid w:val="002B166D"/>
    <w:rPr>
      <w:rFonts w:ascii="Times New Roman" w:hAnsi="Times New Roman" w:cs="Times New Roman"/>
      <w:b/>
      <w:bCs/>
      <w:sz w:val="20"/>
      <w:szCs w:val="20"/>
    </w:rPr>
  </w:style>
  <w:style w:type="character" w:customStyle="1" w:styleId="b-serp-urlitem">
    <w:name w:val="b-serp-url__item"/>
    <w:uiPriority w:val="99"/>
    <w:qFormat/>
    <w:rsid w:val="002B166D"/>
    <w:rPr>
      <w:rFonts w:ascii="Times New Roman" w:hAnsi="Times New Roman"/>
    </w:rPr>
  </w:style>
  <w:style w:type="character" w:customStyle="1" w:styleId="790">
    <w:name w:val="Основной текст (7)9"/>
    <w:basedOn w:val="a3"/>
    <w:uiPriority w:val="99"/>
    <w:qFormat/>
    <w:rsid w:val="002B166D"/>
    <w:rPr>
      <w:rFonts w:ascii="Times New Roman" w:hAnsi="Times New Roman" w:cs="Times New Roman"/>
      <w:spacing w:val="0"/>
      <w:sz w:val="20"/>
      <w:szCs w:val="20"/>
    </w:rPr>
  </w:style>
  <w:style w:type="character" w:customStyle="1" w:styleId="afffffffffb">
    <w:name w:val="пример"/>
    <w:basedOn w:val="a3"/>
    <w:uiPriority w:val="99"/>
    <w:qFormat/>
    <w:rsid w:val="002B166D"/>
    <w:rPr>
      <w:rFonts w:ascii="Times New Roman" w:hAnsi="Times New Roman" w:cs="Times New Roman"/>
    </w:rPr>
  </w:style>
  <w:style w:type="character" w:customStyle="1" w:styleId="first-letter">
    <w:name w:val="first-letter"/>
    <w:basedOn w:val="a3"/>
    <w:uiPriority w:val="99"/>
    <w:qFormat/>
    <w:rsid w:val="002B166D"/>
    <w:rPr>
      <w:rFonts w:cs="Times New Roman"/>
    </w:rPr>
  </w:style>
  <w:style w:type="character" w:customStyle="1" w:styleId="indicateur-langue1">
    <w:name w:val="indicateur-langue1"/>
    <w:basedOn w:val="a3"/>
    <w:uiPriority w:val="99"/>
    <w:qFormat/>
    <w:rsid w:val="002B166D"/>
    <w:rPr>
      <w:rFonts w:ascii="Courier New" w:hAnsi="Courier New" w:cs="Courier New"/>
      <w:b/>
      <w:bCs/>
      <w:sz w:val="24"/>
      <w:szCs w:val="24"/>
    </w:rPr>
  </w:style>
  <w:style w:type="character" w:customStyle="1" w:styleId="italique1">
    <w:name w:val="italique1"/>
    <w:basedOn w:val="a3"/>
    <w:uiPriority w:val="99"/>
    <w:qFormat/>
    <w:rsid w:val="002B166D"/>
    <w:rPr>
      <w:rFonts w:cs="Times New Roman"/>
      <w:i/>
      <w:iCs/>
    </w:rPr>
  </w:style>
  <w:style w:type="character" w:customStyle="1" w:styleId="hl21">
    <w:name w:val="hl21"/>
    <w:basedOn w:val="a3"/>
    <w:uiPriority w:val="99"/>
    <w:qFormat/>
    <w:rsid w:val="002B166D"/>
    <w:rPr>
      <w:rFonts w:cs="Times New Roman"/>
      <w:b/>
      <w:bCs/>
      <w:sz w:val="24"/>
      <w:szCs w:val="24"/>
    </w:rPr>
  </w:style>
  <w:style w:type="character" w:customStyle="1" w:styleId="m1">
    <w:name w:val="m1"/>
    <w:basedOn w:val="a3"/>
    <w:uiPriority w:val="99"/>
    <w:qFormat/>
    <w:rsid w:val="002B166D"/>
    <w:rPr>
      <w:rFonts w:ascii="Tahoma" w:hAnsi="Tahoma" w:cs="Tahoma"/>
      <w:sz w:val="18"/>
      <w:szCs w:val="18"/>
      <w:u w:val="none"/>
    </w:rPr>
  </w:style>
  <w:style w:type="character" w:customStyle="1" w:styleId="trd12">
    <w:name w:val="trd12"/>
    <w:basedOn w:val="a3"/>
    <w:uiPriority w:val="99"/>
    <w:qFormat/>
    <w:rsid w:val="002B166D"/>
    <w:rPr>
      <w:rFonts w:cs="Times New Roman"/>
    </w:rPr>
  </w:style>
  <w:style w:type="character" w:customStyle="1" w:styleId="mr1">
    <w:name w:val="mr1"/>
    <w:basedOn w:val="a3"/>
    <w:uiPriority w:val="99"/>
    <w:qFormat/>
    <w:rsid w:val="002B166D"/>
    <w:rPr>
      <w:rFonts w:ascii="Tahoma" w:hAnsi="Tahoma" w:cs="Tahoma"/>
      <w:color w:val="800000"/>
      <w:sz w:val="18"/>
      <w:szCs w:val="18"/>
      <w:u w:val="none"/>
    </w:rPr>
  </w:style>
  <w:style w:type="character" w:customStyle="1" w:styleId="trd121">
    <w:name w:val="trd121"/>
    <w:basedOn w:val="a3"/>
    <w:uiPriority w:val="99"/>
    <w:qFormat/>
    <w:rsid w:val="002B166D"/>
    <w:rPr>
      <w:rFonts w:ascii="Arial" w:hAnsi="Arial" w:cs="Arial"/>
      <w:b/>
      <w:bCs/>
      <w:color w:val="800000"/>
      <w:sz w:val="18"/>
      <w:szCs w:val="18"/>
      <w:u w:val="none"/>
    </w:rPr>
  </w:style>
  <w:style w:type="character" w:customStyle="1" w:styleId="hlnormal">
    <w:name w:val="hlnormal"/>
    <w:basedOn w:val="a3"/>
    <w:uiPriority w:val="99"/>
    <w:qFormat/>
    <w:rsid w:val="002B166D"/>
    <w:rPr>
      <w:rFonts w:cs="Times New Roman"/>
    </w:rPr>
  </w:style>
  <w:style w:type="character" w:customStyle="1" w:styleId="bod1">
    <w:name w:val="bod1"/>
    <w:basedOn w:val="a3"/>
    <w:uiPriority w:val="99"/>
    <w:qFormat/>
    <w:rsid w:val="002B166D"/>
    <w:rPr>
      <w:rFonts w:cs="Times New Roman"/>
    </w:rPr>
  </w:style>
  <w:style w:type="paragraph" w:customStyle="1" w:styleId="911">
    <w:name w:val="Знак91"/>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character" w:customStyle="1" w:styleId="4131">
    <w:name w:val="Знак4 Знак Знак13"/>
    <w:uiPriority w:val="99"/>
    <w:qFormat/>
    <w:locked/>
    <w:rsid w:val="002B166D"/>
    <w:rPr>
      <w:rFonts w:ascii="Arial" w:hAnsi="Arial"/>
      <w:b/>
      <w:kern w:val="32"/>
      <w:sz w:val="32"/>
      <w:lang w:val="ru-RU" w:eastAsia="ru-RU"/>
    </w:rPr>
  </w:style>
  <w:style w:type="character" w:customStyle="1" w:styleId="2114">
    <w:name w:val="Знак2 Знак Знак11"/>
    <w:uiPriority w:val="99"/>
    <w:qFormat/>
    <w:locked/>
    <w:rsid w:val="002B166D"/>
    <w:rPr>
      <w:b/>
      <w:sz w:val="27"/>
      <w:lang w:val="ru-RU" w:eastAsia="ru-RU"/>
    </w:rPr>
  </w:style>
  <w:style w:type="character" w:customStyle="1" w:styleId="229">
    <w:name w:val="Знак2 Знак Знак2"/>
    <w:basedOn w:val="a3"/>
    <w:uiPriority w:val="99"/>
    <w:qFormat/>
    <w:locked/>
    <w:rsid w:val="002B166D"/>
    <w:rPr>
      <w:rFonts w:ascii="Arial" w:hAnsi="Arial" w:cs="Arial"/>
      <w:b/>
      <w:bCs/>
      <w:sz w:val="26"/>
      <w:szCs w:val="26"/>
      <w:lang w:val="ru-RU" w:eastAsia="ru-RU" w:bidi="ar-SA"/>
    </w:rPr>
  </w:style>
  <w:style w:type="paragraph" w:customStyle="1" w:styleId="paragraph">
    <w:name w:val="paragraph"/>
    <w:basedOn w:val="a2"/>
    <w:uiPriority w:val="99"/>
    <w:qFormat/>
    <w:rsid w:val="002B166D"/>
    <w:pPr>
      <w:widowControl/>
      <w:snapToGrid/>
      <w:spacing w:before="0" w:after="0"/>
    </w:pPr>
    <w:rPr>
      <w:rFonts w:eastAsia="Times New Roman"/>
      <w:szCs w:val="24"/>
    </w:rPr>
  </w:style>
  <w:style w:type="character" w:customStyle="1" w:styleId="spellingerror">
    <w:name w:val="spellingerror"/>
    <w:uiPriority w:val="99"/>
    <w:qFormat/>
    <w:rsid w:val="002B166D"/>
  </w:style>
  <w:style w:type="character" w:customStyle="1" w:styleId="contextualspellingandgrammarerror">
    <w:name w:val="contextualspellingandgrammarerror"/>
    <w:uiPriority w:val="99"/>
    <w:qFormat/>
    <w:rsid w:val="002B166D"/>
  </w:style>
  <w:style w:type="character" w:customStyle="1" w:styleId="normaltextrun1">
    <w:name w:val="normaltextrun1"/>
    <w:uiPriority w:val="99"/>
    <w:qFormat/>
    <w:rsid w:val="002B166D"/>
  </w:style>
  <w:style w:type="character" w:customStyle="1" w:styleId="eop">
    <w:name w:val="eop"/>
    <w:uiPriority w:val="99"/>
    <w:qFormat/>
    <w:rsid w:val="002B166D"/>
  </w:style>
  <w:style w:type="character" w:customStyle="1" w:styleId="NormalWebChar">
    <w:name w:val="Normal (Web) Char"/>
    <w:uiPriority w:val="99"/>
    <w:qFormat/>
    <w:locked/>
    <w:rsid w:val="002B166D"/>
    <w:rPr>
      <w:rFonts w:ascii="Times New Roman" w:hAnsi="Times New Roman"/>
      <w:sz w:val="24"/>
      <w:lang w:eastAsia="ru-RU"/>
    </w:rPr>
  </w:style>
  <w:style w:type="character" w:customStyle="1" w:styleId="PlainTextChar2">
    <w:name w:val="Plain Text Char2"/>
    <w:basedOn w:val="a3"/>
    <w:uiPriority w:val="99"/>
    <w:locked/>
    <w:rsid w:val="002B166D"/>
    <w:rPr>
      <w:rFonts w:ascii="Courier New" w:hAnsi="Courier New" w:cs="Times New Roman"/>
      <w:sz w:val="20"/>
      <w:szCs w:val="20"/>
    </w:rPr>
  </w:style>
  <w:style w:type="paragraph" w:customStyle="1" w:styleId="Style88">
    <w:name w:val="Style88"/>
    <w:basedOn w:val="a2"/>
    <w:uiPriority w:val="99"/>
    <w:qFormat/>
    <w:rsid w:val="002B166D"/>
    <w:pPr>
      <w:autoSpaceDE w:val="0"/>
      <w:autoSpaceDN w:val="0"/>
      <w:adjustRightInd w:val="0"/>
      <w:snapToGrid/>
      <w:spacing w:before="0" w:after="0" w:line="243" w:lineRule="exact"/>
      <w:ind w:firstLine="298"/>
      <w:jc w:val="both"/>
    </w:pPr>
    <w:rPr>
      <w:rFonts w:ascii="Franklin Gothic Medium" w:eastAsia="MS ??" w:hAnsi="Franklin Gothic Medium"/>
      <w:szCs w:val="24"/>
    </w:rPr>
  </w:style>
  <w:style w:type="character" w:customStyle="1" w:styleId="afffffffffc">
    <w:name w:val="Неразрешенное упоминание"/>
    <w:uiPriority w:val="99"/>
    <w:semiHidden/>
    <w:qFormat/>
    <w:rsid w:val="002B166D"/>
    <w:rPr>
      <w:color w:val="808080"/>
      <w:shd w:val="clear" w:color="auto" w:fill="E6E6E6"/>
    </w:rPr>
  </w:style>
  <w:style w:type="character" w:customStyle="1" w:styleId="FontStyle182">
    <w:name w:val="Font Style182"/>
    <w:qFormat/>
    <w:rsid w:val="002B166D"/>
    <w:rPr>
      <w:rFonts w:ascii="Times New Roman" w:hAnsi="Times New Roman"/>
      <w:sz w:val="18"/>
    </w:rPr>
  </w:style>
  <w:style w:type="paragraph" w:customStyle="1" w:styleId="97">
    <w:name w:val="Знак Знак Знак Знак Знак Знак9"/>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100">
    <w:name w:val="Знак Знак710"/>
    <w:uiPriority w:val="99"/>
    <w:qFormat/>
    <w:rsid w:val="002B166D"/>
    <w:rPr>
      <w:sz w:val="16"/>
      <w:lang w:val="ru-RU" w:eastAsia="ru-RU"/>
    </w:rPr>
  </w:style>
  <w:style w:type="paragraph" w:customStyle="1" w:styleId="5f">
    <w:name w:val="Обычный5"/>
    <w:uiPriority w:val="99"/>
    <w:qFormat/>
    <w:rsid w:val="002B166D"/>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8">
    <w:name w:val="Знак Знак148"/>
    <w:uiPriority w:val="99"/>
    <w:qFormat/>
    <w:locked/>
    <w:rsid w:val="002B166D"/>
    <w:rPr>
      <w:b/>
      <w:sz w:val="27"/>
      <w:lang w:val="ru-RU" w:eastAsia="ru-RU"/>
    </w:rPr>
  </w:style>
  <w:style w:type="character" w:customStyle="1" w:styleId="108">
    <w:name w:val="Знак Знак108"/>
    <w:uiPriority w:val="99"/>
    <w:qFormat/>
    <w:locked/>
    <w:rsid w:val="002B166D"/>
    <w:rPr>
      <w:sz w:val="16"/>
      <w:lang w:val="ru-RU" w:eastAsia="ru-RU"/>
    </w:rPr>
  </w:style>
  <w:style w:type="character" w:customStyle="1" w:styleId="6200">
    <w:name w:val="Знак Знак620"/>
    <w:uiPriority w:val="99"/>
    <w:qFormat/>
    <w:rsid w:val="002B166D"/>
    <w:rPr>
      <w:rFonts w:ascii="Arial" w:hAnsi="Arial"/>
      <w:b/>
      <w:i/>
      <w:sz w:val="28"/>
      <w:lang w:val="ru-RU" w:eastAsia="en-US"/>
    </w:rPr>
  </w:style>
  <w:style w:type="paragraph" w:customStyle="1" w:styleId="3ff">
    <w:name w:val="Абзац списка3"/>
    <w:basedOn w:val="a2"/>
    <w:link w:val="ListParagraphChar1"/>
    <w:uiPriority w:val="99"/>
    <w:qFormat/>
    <w:rsid w:val="002B166D"/>
    <w:pPr>
      <w:widowControl/>
      <w:snapToGrid/>
      <w:spacing w:before="0" w:after="200" w:line="276" w:lineRule="auto"/>
      <w:ind w:left="720"/>
    </w:pPr>
    <w:rPr>
      <w:rFonts w:ascii="Calibri" w:hAnsi="Calibri"/>
      <w:sz w:val="20"/>
    </w:rPr>
  </w:style>
  <w:style w:type="character" w:customStyle="1" w:styleId="169">
    <w:name w:val="Знак Знак169"/>
    <w:uiPriority w:val="99"/>
    <w:qFormat/>
    <w:locked/>
    <w:rsid w:val="002B166D"/>
    <w:rPr>
      <w:b/>
      <w:caps/>
      <w:sz w:val="24"/>
      <w:lang w:val="ru-RU" w:eastAsia="ru-RU"/>
    </w:rPr>
  </w:style>
  <w:style w:type="paragraph" w:customStyle="1" w:styleId="238">
    <w:name w:val="Основной текст 23"/>
    <w:basedOn w:val="a2"/>
    <w:uiPriority w:val="99"/>
    <w:qFormat/>
    <w:rsid w:val="002B166D"/>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107">
    <w:name w:val="Знак Знак Знак10"/>
    <w:uiPriority w:val="99"/>
    <w:qFormat/>
    <w:rsid w:val="002B166D"/>
    <w:rPr>
      <w:rFonts w:ascii="Times New Roman" w:hAnsi="Times New Roman"/>
      <w:b/>
      <w:caps/>
      <w:sz w:val="28"/>
    </w:rPr>
  </w:style>
  <w:style w:type="character" w:customStyle="1" w:styleId="258">
    <w:name w:val="Знак Знак258"/>
    <w:uiPriority w:val="99"/>
    <w:qFormat/>
    <w:rsid w:val="002B166D"/>
    <w:rPr>
      <w:rFonts w:ascii="Times New Roman" w:hAnsi="Times New Roman"/>
      <w:b/>
      <w:sz w:val="28"/>
    </w:rPr>
  </w:style>
  <w:style w:type="character" w:customStyle="1" w:styleId="2280">
    <w:name w:val="Знак Знак228"/>
    <w:uiPriority w:val="99"/>
    <w:qFormat/>
    <w:rsid w:val="002B166D"/>
    <w:rPr>
      <w:rFonts w:ascii="Times New Roman" w:hAnsi="Times New Roman"/>
      <w:sz w:val="24"/>
    </w:rPr>
  </w:style>
  <w:style w:type="character" w:customStyle="1" w:styleId="2011">
    <w:name w:val="Знак Знак2011"/>
    <w:uiPriority w:val="99"/>
    <w:qFormat/>
    <w:rsid w:val="002B166D"/>
    <w:rPr>
      <w:rFonts w:ascii="Arial" w:hAnsi="Arial"/>
      <w:sz w:val="22"/>
    </w:rPr>
  </w:style>
  <w:style w:type="character" w:customStyle="1" w:styleId="198">
    <w:name w:val="Знак Знак198"/>
    <w:uiPriority w:val="99"/>
    <w:qFormat/>
    <w:rsid w:val="002B166D"/>
    <w:rPr>
      <w:rFonts w:ascii="Times New Roman" w:hAnsi="Times New Roman"/>
      <w:sz w:val="16"/>
      <w:lang w:eastAsia="ru-RU"/>
    </w:rPr>
  </w:style>
  <w:style w:type="character" w:customStyle="1" w:styleId="188">
    <w:name w:val="Знак Знак188"/>
    <w:uiPriority w:val="99"/>
    <w:qFormat/>
    <w:rsid w:val="002B166D"/>
    <w:rPr>
      <w:rFonts w:ascii="Courier New" w:hAnsi="Courier New"/>
    </w:rPr>
  </w:style>
  <w:style w:type="character" w:customStyle="1" w:styleId="178">
    <w:name w:val="Знак Знак178"/>
    <w:uiPriority w:val="99"/>
    <w:qFormat/>
    <w:rsid w:val="002B166D"/>
    <w:rPr>
      <w:rFonts w:ascii="Times New Roman" w:hAnsi="Times New Roman"/>
      <w:sz w:val="24"/>
    </w:rPr>
  </w:style>
  <w:style w:type="paragraph" w:customStyle="1" w:styleId="325">
    <w:name w:val="Заголовок 32"/>
    <w:basedOn w:val="5f"/>
    <w:next w:val="5f"/>
    <w:uiPriority w:val="99"/>
    <w:qFormat/>
    <w:rsid w:val="002B166D"/>
    <w:pPr>
      <w:keepNext/>
      <w:widowControl/>
      <w:ind w:left="0" w:firstLine="0"/>
      <w:outlineLvl w:val="2"/>
    </w:pPr>
    <w:rPr>
      <w:sz w:val="24"/>
    </w:rPr>
  </w:style>
  <w:style w:type="paragraph" w:customStyle="1" w:styleId="4f1">
    <w:name w:val="Основной текст4"/>
    <w:basedOn w:val="5f"/>
    <w:uiPriority w:val="99"/>
    <w:qFormat/>
    <w:rsid w:val="002B166D"/>
    <w:pPr>
      <w:widowControl/>
      <w:spacing w:line="360" w:lineRule="auto"/>
      <w:ind w:left="0" w:firstLine="0"/>
    </w:pPr>
    <w:rPr>
      <w:sz w:val="24"/>
    </w:rPr>
  </w:style>
  <w:style w:type="character" w:customStyle="1" w:styleId="158">
    <w:name w:val="Знак Знак158"/>
    <w:uiPriority w:val="99"/>
    <w:qFormat/>
    <w:rsid w:val="002B166D"/>
    <w:rPr>
      <w:b/>
      <w:sz w:val="28"/>
    </w:rPr>
  </w:style>
  <w:style w:type="character" w:customStyle="1" w:styleId="86">
    <w:name w:val="Знак Знак86"/>
    <w:uiPriority w:val="99"/>
    <w:rsid w:val="002B166D"/>
    <w:rPr>
      <w:rFonts w:ascii="Times New Roman" w:hAnsi="Times New Roman"/>
      <w:lang w:eastAsia="en-US"/>
    </w:rPr>
  </w:style>
  <w:style w:type="paragraph" w:customStyle="1" w:styleId="22a">
    <w:name w:val="Заголовок 22"/>
    <w:basedOn w:val="a2"/>
    <w:next w:val="a2"/>
    <w:uiPriority w:val="99"/>
    <w:qFormat/>
    <w:rsid w:val="002B166D"/>
    <w:pPr>
      <w:keepNext/>
      <w:snapToGrid/>
      <w:spacing w:before="0" w:after="0"/>
      <w:jc w:val="center"/>
    </w:pPr>
    <w:rPr>
      <w:rFonts w:eastAsia="Times New Roman"/>
      <w:b/>
      <w:sz w:val="26"/>
    </w:rPr>
  </w:style>
  <w:style w:type="paragraph" w:customStyle="1" w:styleId="6f">
    <w:name w:val="Обычный6"/>
    <w:basedOn w:val="a2"/>
    <w:uiPriority w:val="99"/>
    <w:qFormat/>
    <w:rsid w:val="002B166D"/>
    <w:pPr>
      <w:widowControl/>
      <w:snapToGrid/>
      <w:spacing w:beforeAutospacing="1" w:afterAutospacing="1"/>
    </w:pPr>
    <w:rPr>
      <w:rFonts w:eastAsia="Times New Roman"/>
      <w:szCs w:val="24"/>
    </w:rPr>
  </w:style>
  <w:style w:type="paragraph" w:customStyle="1" w:styleId="3ff0">
    <w:name w:val="Цитата3"/>
    <w:basedOn w:val="a2"/>
    <w:uiPriority w:val="99"/>
    <w:qFormat/>
    <w:rsid w:val="002B166D"/>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ff1">
    <w:name w:val="Текст3"/>
    <w:basedOn w:val="a2"/>
    <w:uiPriority w:val="99"/>
    <w:qFormat/>
    <w:rsid w:val="002B166D"/>
    <w:pPr>
      <w:widowControl/>
      <w:snapToGrid/>
      <w:spacing w:before="0" w:after="0"/>
    </w:pPr>
    <w:rPr>
      <w:rFonts w:ascii="Courier New" w:eastAsia="Times New Roman" w:hAnsi="Courier New"/>
      <w:sz w:val="20"/>
    </w:rPr>
  </w:style>
  <w:style w:type="paragraph" w:customStyle="1" w:styleId="333">
    <w:name w:val="Основной текст 33"/>
    <w:basedOn w:val="5f"/>
    <w:uiPriority w:val="99"/>
    <w:qFormat/>
    <w:rsid w:val="002B166D"/>
    <w:pPr>
      <w:widowControl/>
      <w:tabs>
        <w:tab w:val="left" w:pos="360"/>
      </w:tabs>
      <w:ind w:left="0" w:firstLine="0"/>
      <w:jc w:val="both"/>
    </w:pPr>
    <w:rPr>
      <w:i/>
      <w:sz w:val="26"/>
    </w:rPr>
  </w:style>
  <w:style w:type="paragraph" w:customStyle="1" w:styleId="22b">
    <w:name w:val="Основной текст с отступом 22"/>
    <w:basedOn w:val="a2"/>
    <w:uiPriority w:val="99"/>
    <w:qFormat/>
    <w:rsid w:val="002B166D"/>
    <w:pPr>
      <w:widowControl/>
      <w:overflowPunct w:val="0"/>
      <w:autoSpaceDE w:val="0"/>
      <w:snapToGrid/>
      <w:spacing w:before="0" w:after="0"/>
      <w:ind w:firstLine="567"/>
      <w:jc w:val="both"/>
    </w:pPr>
    <w:rPr>
      <w:rFonts w:eastAsia="Times New Roman"/>
      <w:sz w:val="20"/>
      <w:lang w:eastAsia="ar-SA"/>
    </w:rPr>
  </w:style>
  <w:style w:type="paragraph" w:customStyle="1" w:styleId="334">
    <w:name w:val="Основной текст с отступом 33"/>
    <w:basedOn w:val="a2"/>
    <w:uiPriority w:val="99"/>
    <w:qFormat/>
    <w:rsid w:val="002B166D"/>
    <w:pPr>
      <w:widowControl/>
      <w:snapToGrid/>
      <w:spacing w:before="0" w:after="0" w:line="360" w:lineRule="auto"/>
      <w:ind w:firstLine="709"/>
      <w:jc w:val="both"/>
    </w:pPr>
    <w:rPr>
      <w:rFonts w:eastAsia="Times New Roman"/>
      <w:sz w:val="28"/>
    </w:rPr>
  </w:style>
  <w:style w:type="paragraph" w:customStyle="1" w:styleId="2fff">
    <w:name w:val="Верхний колонтитул2"/>
    <w:basedOn w:val="a2"/>
    <w:uiPriority w:val="99"/>
    <w:qFormat/>
    <w:rsid w:val="002B166D"/>
    <w:pPr>
      <w:widowControl/>
      <w:tabs>
        <w:tab w:val="center" w:pos="4153"/>
        <w:tab w:val="right" w:pos="8306"/>
      </w:tabs>
      <w:snapToGrid/>
      <w:spacing w:before="0" w:after="0"/>
    </w:pPr>
    <w:rPr>
      <w:rFonts w:ascii="Arial" w:eastAsia="Times New Roman" w:hAnsi="Arial"/>
    </w:rPr>
  </w:style>
  <w:style w:type="character" w:customStyle="1" w:styleId="2fff0">
    <w:name w:val="Слабое выделение2"/>
    <w:uiPriority w:val="99"/>
    <w:qFormat/>
    <w:rsid w:val="002B166D"/>
    <w:rPr>
      <w:i/>
      <w:color w:val="808080"/>
    </w:rPr>
  </w:style>
  <w:style w:type="character" w:customStyle="1" w:styleId="418">
    <w:name w:val="Знак Знак418"/>
    <w:uiPriority w:val="99"/>
    <w:qFormat/>
    <w:locked/>
    <w:rsid w:val="002B166D"/>
    <w:rPr>
      <w:rFonts w:ascii="Arial" w:hAnsi="Arial"/>
      <w:b/>
      <w:i/>
      <w:sz w:val="28"/>
      <w:lang w:val="ru-RU" w:eastAsia="en-US"/>
    </w:rPr>
  </w:style>
  <w:style w:type="character" w:customStyle="1" w:styleId="2fff1">
    <w:name w:val="Знак Знак2"/>
    <w:uiPriority w:val="99"/>
    <w:qFormat/>
    <w:locked/>
    <w:rsid w:val="002B166D"/>
    <w:rPr>
      <w:rFonts w:ascii="Arial" w:hAnsi="Arial"/>
      <w:b/>
      <w:i/>
      <w:sz w:val="28"/>
      <w:lang w:val="ru-RU" w:eastAsia="en-US"/>
    </w:rPr>
  </w:style>
  <w:style w:type="character" w:customStyle="1" w:styleId="2fff2">
    <w:name w:val="Основной шрифт абзаца2"/>
    <w:uiPriority w:val="99"/>
    <w:qFormat/>
    <w:rsid w:val="002B166D"/>
  </w:style>
  <w:style w:type="character" w:customStyle="1" w:styleId="2310">
    <w:name w:val="Знак Знак23 Знак1"/>
    <w:uiPriority w:val="99"/>
    <w:locked/>
    <w:rsid w:val="002B166D"/>
    <w:rPr>
      <w:rFonts w:ascii="Tahoma" w:hAnsi="Tahoma"/>
      <w:sz w:val="16"/>
    </w:rPr>
  </w:style>
  <w:style w:type="paragraph" w:customStyle="1" w:styleId="109">
    <w:name w:val="Знак Знак Знак Знак Знак Знак Знак Знак Знак Знак Знак Знак Знак10"/>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381">
    <w:name w:val="Знак38"/>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8">
    <w:name w:val="Знак Знак538"/>
    <w:uiPriority w:val="99"/>
    <w:qFormat/>
    <w:locked/>
    <w:rsid w:val="002B166D"/>
    <w:rPr>
      <w:b/>
      <w:caps/>
      <w:sz w:val="24"/>
      <w:lang w:val="ru-RU" w:eastAsia="ru-RU"/>
    </w:rPr>
  </w:style>
  <w:style w:type="character" w:customStyle="1" w:styleId="NoSpacingChar">
    <w:name w:val="No Spacing Char"/>
    <w:link w:val="2fff3"/>
    <w:uiPriority w:val="99"/>
    <w:qFormat/>
    <w:locked/>
    <w:rsid w:val="002B166D"/>
    <w:rPr>
      <w:sz w:val="24"/>
    </w:rPr>
  </w:style>
  <w:style w:type="paragraph" w:customStyle="1" w:styleId="2fff3">
    <w:name w:val="Без интервала2"/>
    <w:link w:val="NoSpacingChar"/>
    <w:uiPriority w:val="99"/>
    <w:qFormat/>
    <w:rsid w:val="002B166D"/>
    <w:pPr>
      <w:spacing w:after="0" w:line="240" w:lineRule="auto"/>
    </w:pPr>
    <w:rPr>
      <w:sz w:val="24"/>
    </w:rPr>
  </w:style>
  <w:style w:type="character" w:customStyle="1" w:styleId="1181">
    <w:name w:val="Знак1 Знак Знак18"/>
    <w:uiPriority w:val="99"/>
    <w:qFormat/>
    <w:locked/>
    <w:rsid w:val="002B166D"/>
    <w:rPr>
      <w:rFonts w:ascii="Times New Roman" w:hAnsi="Times New Roman"/>
      <w:sz w:val="24"/>
      <w:lang w:eastAsia="ru-RU"/>
    </w:rPr>
  </w:style>
  <w:style w:type="character" w:customStyle="1" w:styleId="468">
    <w:name w:val="Знак Знак468"/>
    <w:uiPriority w:val="99"/>
    <w:qFormat/>
    <w:locked/>
    <w:rsid w:val="002B166D"/>
    <w:rPr>
      <w:b/>
      <w:sz w:val="27"/>
      <w:lang w:val="ru-RU" w:eastAsia="ru-RU"/>
    </w:rPr>
  </w:style>
  <w:style w:type="character" w:customStyle="1" w:styleId="488">
    <w:name w:val="Знак Знак488"/>
    <w:uiPriority w:val="99"/>
    <w:qFormat/>
    <w:locked/>
    <w:rsid w:val="002B166D"/>
    <w:rPr>
      <w:b/>
      <w:sz w:val="27"/>
      <w:lang w:val="ru-RU" w:eastAsia="ru-RU"/>
    </w:rPr>
  </w:style>
  <w:style w:type="character" w:customStyle="1" w:styleId="448">
    <w:name w:val="Знак Знак448"/>
    <w:uiPriority w:val="99"/>
    <w:qFormat/>
    <w:locked/>
    <w:rsid w:val="002B166D"/>
    <w:rPr>
      <w:sz w:val="24"/>
    </w:rPr>
  </w:style>
  <w:style w:type="character" w:customStyle="1" w:styleId="518">
    <w:name w:val="Знак Знак518"/>
    <w:uiPriority w:val="99"/>
    <w:qFormat/>
    <w:locked/>
    <w:rsid w:val="002B166D"/>
    <w:rPr>
      <w:b/>
      <w:sz w:val="27"/>
      <w:lang w:val="ru-RU" w:eastAsia="ru-RU"/>
    </w:rPr>
  </w:style>
  <w:style w:type="character" w:customStyle="1" w:styleId="438">
    <w:name w:val="Знак Знак438"/>
    <w:uiPriority w:val="99"/>
    <w:qFormat/>
    <w:locked/>
    <w:rsid w:val="002B166D"/>
    <w:rPr>
      <w:color w:val="000000"/>
      <w:sz w:val="24"/>
      <w:lang w:eastAsia="ru-RU"/>
    </w:rPr>
  </w:style>
  <w:style w:type="character" w:customStyle="1" w:styleId="428">
    <w:name w:val="Знак Знак428"/>
    <w:uiPriority w:val="99"/>
    <w:qFormat/>
    <w:rsid w:val="002B166D"/>
    <w:rPr>
      <w:rFonts w:ascii="Times New Roman" w:hAnsi="Times New Roman"/>
      <w:sz w:val="16"/>
    </w:rPr>
  </w:style>
  <w:style w:type="character" w:customStyle="1" w:styleId="498">
    <w:name w:val="Знак Знак498"/>
    <w:uiPriority w:val="99"/>
    <w:qFormat/>
    <w:rsid w:val="002B166D"/>
    <w:rPr>
      <w:rFonts w:ascii="Times New Roman" w:hAnsi="Times New Roman"/>
      <w:b/>
      <w:caps/>
      <w:sz w:val="24"/>
      <w:lang w:eastAsia="ru-RU"/>
    </w:rPr>
  </w:style>
  <w:style w:type="paragraph" w:customStyle="1" w:styleId="427">
    <w:name w:val="Заголовок 42"/>
    <w:basedOn w:val="5f"/>
    <w:next w:val="5f"/>
    <w:uiPriority w:val="99"/>
    <w:qFormat/>
    <w:rsid w:val="002B166D"/>
    <w:pPr>
      <w:keepNext/>
      <w:widowControl/>
      <w:ind w:left="0" w:firstLine="0"/>
    </w:pPr>
    <w:rPr>
      <w:sz w:val="24"/>
    </w:rPr>
  </w:style>
  <w:style w:type="character" w:customStyle="1" w:styleId="478">
    <w:name w:val="Знак Знак478"/>
    <w:uiPriority w:val="99"/>
    <w:qFormat/>
    <w:rsid w:val="002B166D"/>
    <w:rPr>
      <w:rFonts w:ascii="Times New Roman" w:hAnsi="Times New Roman"/>
      <w:b/>
      <w:sz w:val="27"/>
      <w:lang w:eastAsia="ru-RU"/>
    </w:rPr>
  </w:style>
  <w:style w:type="character" w:customStyle="1" w:styleId="458">
    <w:name w:val="Знак Знак458"/>
    <w:uiPriority w:val="99"/>
    <w:qFormat/>
    <w:rsid w:val="002B166D"/>
    <w:rPr>
      <w:rFonts w:ascii="Times New Roman" w:hAnsi="Times New Roman"/>
      <w:b/>
      <w:i/>
      <w:sz w:val="26"/>
      <w:lang w:eastAsia="ru-RU"/>
    </w:rPr>
  </w:style>
  <w:style w:type="paragraph" w:customStyle="1" w:styleId="617">
    <w:name w:val="Заголовок 61"/>
    <w:uiPriority w:val="99"/>
    <w:qFormat/>
    <w:rsid w:val="002B166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0">
    <w:name w:val="Знак5 Знак Знак9"/>
    <w:uiPriority w:val="99"/>
    <w:qFormat/>
    <w:locked/>
    <w:rsid w:val="002B166D"/>
    <w:rPr>
      <w:sz w:val="16"/>
    </w:rPr>
  </w:style>
  <w:style w:type="character" w:customStyle="1" w:styleId="508">
    <w:name w:val="Знак Знак508"/>
    <w:uiPriority w:val="99"/>
    <w:qFormat/>
    <w:locked/>
    <w:rsid w:val="002B166D"/>
    <w:rPr>
      <w:b/>
      <w:sz w:val="28"/>
      <w:lang w:val="ru-RU" w:eastAsia="ru-RU"/>
    </w:rPr>
  </w:style>
  <w:style w:type="character" w:customStyle="1" w:styleId="528">
    <w:name w:val="Знак Знак528"/>
    <w:uiPriority w:val="99"/>
    <w:qFormat/>
    <w:rsid w:val="002B166D"/>
    <w:rPr>
      <w:rFonts w:ascii="Arial" w:hAnsi="Arial"/>
      <w:b/>
      <w:i/>
      <w:sz w:val="28"/>
    </w:rPr>
  </w:style>
  <w:style w:type="paragraph" w:customStyle="1" w:styleId="21f2">
    <w:name w:val="Цитата 21"/>
    <w:basedOn w:val="a2"/>
    <w:next w:val="a2"/>
    <w:link w:val="QuoteChar2"/>
    <w:uiPriority w:val="99"/>
    <w:qFormat/>
    <w:rsid w:val="002B166D"/>
    <w:pPr>
      <w:widowControl/>
      <w:snapToGrid/>
      <w:spacing w:before="0" w:after="0"/>
    </w:pPr>
    <w:rPr>
      <w:rFonts w:ascii="Calibri" w:hAnsi="Calibri"/>
      <w:i/>
      <w:color w:val="000000"/>
    </w:rPr>
  </w:style>
  <w:style w:type="character" w:customStyle="1" w:styleId="QuoteChar2">
    <w:name w:val="Quote Char2"/>
    <w:link w:val="21f2"/>
    <w:uiPriority w:val="99"/>
    <w:qFormat/>
    <w:locked/>
    <w:rsid w:val="002B166D"/>
    <w:rPr>
      <w:rFonts w:ascii="Calibri" w:eastAsia="Calibri" w:hAnsi="Calibri" w:cs="Times New Roman"/>
      <w:i/>
      <w:color w:val="000000"/>
      <w:sz w:val="24"/>
      <w:szCs w:val="20"/>
      <w:lang w:eastAsia="ru-RU"/>
    </w:rPr>
  </w:style>
  <w:style w:type="paragraph" w:customStyle="1" w:styleId="1fffff0">
    <w:name w:val="Выделенная цитата1"/>
    <w:basedOn w:val="a2"/>
    <w:next w:val="a2"/>
    <w:link w:val="IntenseQuoteChar2"/>
    <w:uiPriority w:val="99"/>
    <w:qFormat/>
    <w:rsid w:val="002B166D"/>
    <w:pPr>
      <w:widowControl/>
      <w:pBdr>
        <w:bottom w:val="single" w:sz="4" w:space="4" w:color="4F81BD"/>
      </w:pBdr>
      <w:snapToGrid/>
      <w:spacing w:before="200" w:after="280"/>
      <w:ind w:left="936" w:right="936"/>
    </w:pPr>
    <w:rPr>
      <w:rFonts w:ascii="Calibri" w:hAnsi="Calibri"/>
      <w:b/>
      <w:i/>
      <w:color w:val="4F81BD"/>
    </w:rPr>
  </w:style>
  <w:style w:type="character" w:customStyle="1" w:styleId="IntenseQuoteChar2">
    <w:name w:val="Intense Quote Char2"/>
    <w:link w:val="1fffff0"/>
    <w:uiPriority w:val="99"/>
    <w:qFormat/>
    <w:locked/>
    <w:rsid w:val="002B166D"/>
    <w:rPr>
      <w:rFonts w:ascii="Calibri" w:eastAsia="Calibri" w:hAnsi="Calibri" w:cs="Times New Roman"/>
      <w:b/>
      <w:i/>
      <w:color w:val="4F81BD"/>
      <w:sz w:val="24"/>
      <w:szCs w:val="20"/>
      <w:lang w:eastAsia="ru-RU"/>
    </w:rPr>
  </w:style>
  <w:style w:type="character" w:customStyle="1" w:styleId="5180">
    <w:name w:val="Знак5 Знак Знак18"/>
    <w:uiPriority w:val="99"/>
    <w:qFormat/>
    <w:locked/>
    <w:rsid w:val="002B166D"/>
    <w:rPr>
      <w:sz w:val="16"/>
      <w:lang w:val="ru-RU" w:eastAsia="ru-RU"/>
    </w:rPr>
  </w:style>
  <w:style w:type="paragraph" w:customStyle="1" w:styleId="1fffff1">
    <w:name w:val="Подзаголовок1"/>
    <w:basedOn w:val="a2"/>
    <w:uiPriority w:val="99"/>
    <w:qFormat/>
    <w:rsid w:val="002B166D"/>
    <w:pPr>
      <w:widowControl/>
      <w:snapToGrid/>
      <w:spacing w:before="0" w:after="0" w:line="312" w:lineRule="auto"/>
    </w:pPr>
    <w:rPr>
      <w:rFonts w:ascii="Arial" w:eastAsia="Times New Roman" w:hAnsi="Arial" w:cs="Arial"/>
      <w:b/>
      <w:bCs/>
      <w:color w:val="000000"/>
      <w:sz w:val="20"/>
    </w:rPr>
  </w:style>
  <w:style w:type="character" w:customStyle="1" w:styleId="681">
    <w:name w:val="Знак6 Знак Знак8"/>
    <w:uiPriority w:val="99"/>
    <w:qFormat/>
    <w:rsid w:val="002B166D"/>
    <w:rPr>
      <w:sz w:val="24"/>
      <w:lang w:val="ru-RU" w:eastAsia="ru-RU"/>
    </w:rPr>
  </w:style>
  <w:style w:type="character" w:customStyle="1" w:styleId="1fffff2">
    <w:name w:val="Замещающий текст1"/>
    <w:uiPriority w:val="99"/>
    <w:qFormat/>
    <w:rsid w:val="002B166D"/>
    <w:rPr>
      <w:color w:val="808080"/>
    </w:rPr>
  </w:style>
  <w:style w:type="character" w:customStyle="1" w:styleId="552">
    <w:name w:val="Знак Знак552"/>
    <w:uiPriority w:val="99"/>
    <w:qFormat/>
    <w:locked/>
    <w:rsid w:val="002B166D"/>
    <w:rPr>
      <w:sz w:val="24"/>
      <w:lang w:val="ru-RU" w:eastAsia="ru-RU"/>
    </w:rPr>
  </w:style>
  <w:style w:type="paragraph" w:customStyle="1" w:styleId="11fb">
    <w:name w:val="Заголовок 11"/>
    <w:basedOn w:val="a2"/>
    <w:next w:val="a2"/>
    <w:uiPriority w:val="99"/>
    <w:qFormat/>
    <w:rsid w:val="002B166D"/>
    <w:pPr>
      <w:widowControl/>
      <w:suppressAutoHyphens/>
      <w:snapToGrid/>
      <w:spacing w:before="0" w:after="0"/>
      <w:ind w:firstLine="454"/>
    </w:pPr>
    <w:rPr>
      <w:rFonts w:eastAsia="Times New Roman"/>
      <w:b/>
      <w:caps/>
      <w:szCs w:val="24"/>
      <w:lang w:eastAsia="zh-CN"/>
    </w:rPr>
  </w:style>
  <w:style w:type="character" w:customStyle="1" w:styleId="652">
    <w:name w:val="Знак Знак652"/>
    <w:uiPriority w:val="99"/>
    <w:qFormat/>
    <w:locked/>
    <w:rsid w:val="002B166D"/>
    <w:rPr>
      <w:b/>
      <w:sz w:val="27"/>
      <w:lang w:val="ru-RU" w:eastAsia="ru-RU"/>
    </w:rPr>
  </w:style>
  <w:style w:type="character" w:customStyle="1" w:styleId="642">
    <w:name w:val="Знак Знак642"/>
    <w:uiPriority w:val="99"/>
    <w:qFormat/>
    <w:locked/>
    <w:rsid w:val="002B166D"/>
    <w:rPr>
      <w:b/>
      <w:sz w:val="28"/>
      <w:lang w:val="ru-RU" w:eastAsia="ru-RU"/>
    </w:rPr>
  </w:style>
  <w:style w:type="character" w:customStyle="1" w:styleId="632">
    <w:name w:val="Знак Знак632"/>
    <w:uiPriority w:val="99"/>
    <w:qFormat/>
    <w:locked/>
    <w:rsid w:val="002B166D"/>
    <w:rPr>
      <w:b/>
      <w:i/>
      <w:sz w:val="26"/>
      <w:lang w:val="ru-RU" w:eastAsia="ru-RU"/>
    </w:rPr>
  </w:style>
  <w:style w:type="character" w:customStyle="1" w:styleId="622">
    <w:name w:val="Знак Знак622"/>
    <w:uiPriority w:val="99"/>
    <w:qFormat/>
    <w:locked/>
    <w:rsid w:val="002B166D"/>
    <w:rPr>
      <w:sz w:val="24"/>
      <w:lang w:val="ru-RU" w:eastAsia="ru-RU"/>
    </w:rPr>
  </w:style>
  <w:style w:type="character" w:customStyle="1" w:styleId="619">
    <w:name w:val="Знак Знак619"/>
    <w:uiPriority w:val="99"/>
    <w:qFormat/>
    <w:locked/>
    <w:rsid w:val="002B166D"/>
    <w:rPr>
      <w:sz w:val="24"/>
      <w:lang w:val="ru-RU" w:eastAsia="ru-RU"/>
    </w:rPr>
  </w:style>
  <w:style w:type="character" w:customStyle="1" w:styleId="602">
    <w:name w:val="Знак Знак602"/>
    <w:uiPriority w:val="99"/>
    <w:qFormat/>
    <w:locked/>
    <w:rsid w:val="002B166D"/>
    <w:rPr>
      <w:i/>
      <w:sz w:val="24"/>
      <w:lang w:val="ru-RU" w:eastAsia="ru-RU"/>
    </w:rPr>
  </w:style>
  <w:style w:type="character" w:customStyle="1" w:styleId="592">
    <w:name w:val="Знак Знак592"/>
    <w:uiPriority w:val="99"/>
    <w:qFormat/>
    <w:locked/>
    <w:rsid w:val="002B166D"/>
    <w:rPr>
      <w:rFonts w:ascii="Arial" w:hAnsi="Arial"/>
      <w:sz w:val="22"/>
      <w:lang w:val="ru-RU" w:eastAsia="ru-RU"/>
    </w:rPr>
  </w:style>
  <w:style w:type="character" w:customStyle="1" w:styleId="582">
    <w:name w:val="Знак Знак582"/>
    <w:uiPriority w:val="99"/>
    <w:qFormat/>
    <w:locked/>
    <w:rsid w:val="002B166D"/>
    <w:rPr>
      <w:rFonts w:ascii="Courier New" w:hAnsi="Courier New"/>
      <w:lang w:val="ru-RU" w:eastAsia="ru-RU"/>
    </w:rPr>
  </w:style>
  <w:style w:type="character" w:customStyle="1" w:styleId="572">
    <w:name w:val="Знак Знак572"/>
    <w:uiPriority w:val="99"/>
    <w:qFormat/>
    <w:locked/>
    <w:rsid w:val="002B166D"/>
    <w:rPr>
      <w:lang w:val="ru-RU" w:eastAsia="ru-RU"/>
    </w:rPr>
  </w:style>
  <w:style w:type="character" w:customStyle="1" w:styleId="562">
    <w:name w:val="Знак Знак562"/>
    <w:uiPriority w:val="99"/>
    <w:qFormat/>
    <w:locked/>
    <w:rsid w:val="002B166D"/>
    <w:rPr>
      <w:sz w:val="24"/>
      <w:lang w:val="ru-RU" w:eastAsia="ru-RU"/>
    </w:rPr>
  </w:style>
  <w:style w:type="character" w:customStyle="1" w:styleId="542">
    <w:name w:val="Знак Знак542"/>
    <w:uiPriority w:val="99"/>
    <w:qFormat/>
    <w:locked/>
    <w:rsid w:val="002B166D"/>
    <w:rPr>
      <w:sz w:val="24"/>
      <w:lang w:val="en-US" w:eastAsia="ru-RU"/>
    </w:rPr>
  </w:style>
  <w:style w:type="paragraph" w:customStyle="1" w:styleId="239">
    <w:name w:val="Заголовок 23"/>
    <w:basedOn w:val="a2"/>
    <w:next w:val="a2"/>
    <w:uiPriority w:val="99"/>
    <w:qFormat/>
    <w:rsid w:val="002B166D"/>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335">
    <w:name w:val="Заголовок 33"/>
    <w:basedOn w:val="a2"/>
    <w:next w:val="a2"/>
    <w:uiPriority w:val="99"/>
    <w:qFormat/>
    <w:rsid w:val="002B166D"/>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437">
    <w:name w:val="Заголовок 43"/>
    <w:basedOn w:val="a2"/>
    <w:next w:val="a2"/>
    <w:uiPriority w:val="99"/>
    <w:qFormat/>
    <w:rsid w:val="002B166D"/>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517">
    <w:name w:val="Заголовок 51"/>
    <w:basedOn w:val="a2"/>
    <w:next w:val="a2"/>
    <w:uiPriority w:val="99"/>
    <w:qFormat/>
    <w:rsid w:val="002B166D"/>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623">
    <w:name w:val="Заголовок 62"/>
    <w:basedOn w:val="a2"/>
    <w:next w:val="a2"/>
    <w:uiPriority w:val="99"/>
    <w:qFormat/>
    <w:rsid w:val="002B166D"/>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713">
    <w:name w:val="Заголовок 71"/>
    <w:basedOn w:val="a2"/>
    <w:next w:val="a2"/>
    <w:uiPriority w:val="99"/>
    <w:qFormat/>
    <w:rsid w:val="002B166D"/>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813">
    <w:name w:val="Заголовок 81"/>
    <w:basedOn w:val="a2"/>
    <w:next w:val="a2"/>
    <w:uiPriority w:val="99"/>
    <w:qFormat/>
    <w:rsid w:val="002B166D"/>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912">
    <w:name w:val="Заголовок 91"/>
    <w:basedOn w:val="a2"/>
    <w:next w:val="a2"/>
    <w:uiPriority w:val="99"/>
    <w:qFormat/>
    <w:rsid w:val="002B166D"/>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2B166D"/>
    <w:rPr>
      <w:rFonts w:ascii="Arial" w:hAnsi="Arial"/>
      <w:b/>
      <w:sz w:val="26"/>
    </w:rPr>
  </w:style>
  <w:style w:type="character" w:customStyle="1" w:styleId="662">
    <w:name w:val="Знак Знак662"/>
    <w:uiPriority w:val="99"/>
    <w:qFormat/>
    <w:rsid w:val="002B166D"/>
    <w:rPr>
      <w:b/>
      <w:sz w:val="28"/>
    </w:rPr>
  </w:style>
  <w:style w:type="character" w:customStyle="1" w:styleId="702">
    <w:name w:val="Знак Знак702"/>
    <w:uiPriority w:val="99"/>
    <w:qFormat/>
    <w:rsid w:val="002B166D"/>
    <w:rPr>
      <w:rFonts w:ascii="Arial" w:hAnsi="Arial"/>
      <w:b/>
      <w:sz w:val="26"/>
    </w:rPr>
  </w:style>
  <w:style w:type="character" w:customStyle="1" w:styleId="692">
    <w:name w:val="Знак Знак692"/>
    <w:uiPriority w:val="99"/>
    <w:qFormat/>
    <w:rsid w:val="002B166D"/>
    <w:rPr>
      <w:b/>
      <w:sz w:val="28"/>
    </w:rPr>
  </w:style>
  <w:style w:type="character" w:customStyle="1" w:styleId="682">
    <w:name w:val="Знак Знак682"/>
    <w:uiPriority w:val="99"/>
    <w:qFormat/>
    <w:rsid w:val="002B166D"/>
    <w:rPr>
      <w:b/>
      <w:i/>
      <w:sz w:val="26"/>
    </w:rPr>
  </w:style>
  <w:style w:type="character" w:customStyle="1" w:styleId="2fff4">
    <w:name w:val="Сильное выделение2"/>
    <w:uiPriority w:val="99"/>
    <w:qFormat/>
    <w:rsid w:val="002B166D"/>
    <w:rPr>
      <w:b/>
    </w:rPr>
  </w:style>
  <w:style w:type="paragraph" w:customStyle="1" w:styleId="HTML21">
    <w:name w:val="Стандартный HTML2"/>
    <w:basedOn w:val="a2"/>
    <w:uiPriority w:val="99"/>
    <w:qFormat/>
    <w:rsid w:val="002B16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character" w:customStyle="1" w:styleId="ListParagraphChar1">
    <w:name w:val="List Paragraph Char1"/>
    <w:link w:val="3ff"/>
    <w:uiPriority w:val="99"/>
    <w:qFormat/>
    <w:locked/>
    <w:rsid w:val="002B166D"/>
    <w:rPr>
      <w:rFonts w:ascii="Calibri" w:eastAsia="Calibri" w:hAnsi="Calibri" w:cs="Times New Roman"/>
      <w:sz w:val="20"/>
      <w:szCs w:val="20"/>
      <w:lang w:eastAsia="ru-RU"/>
    </w:rPr>
  </w:style>
  <w:style w:type="character" w:customStyle="1" w:styleId="2010">
    <w:name w:val="Знак Знак2010"/>
    <w:uiPriority w:val="99"/>
    <w:qFormat/>
    <w:rsid w:val="002B166D"/>
    <w:rPr>
      <w:rFonts w:ascii="Arial" w:hAnsi="Arial"/>
      <w:sz w:val="22"/>
    </w:rPr>
  </w:style>
  <w:style w:type="character" w:customStyle="1" w:styleId="618">
    <w:name w:val="Знак Знак618"/>
    <w:uiPriority w:val="99"/>
    <w:qFormat/>
    <w:rsid w:val="002B166D"/>
    <w:rPr>
      <w:rFonts w:ascii="Arial" w:hAnsi="Arial"/>
      <w:b/>
      <w:i/>
      <w:sz w:val="28"/>
      <w:lang w:val="ru-RU" w:eastAsia="en-US"/>
    </w:rPr>
  </w:style>
  <w:style w:type="paragraph" w:customStyle="1" w:styleId="87">
    <w:name w:val="Знак Знак Знак Знак Знак Знак8"/>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791">
    <w:name w:val="Знак Знак79"/>
    <w:uiPriority w:val="99"/>
    <w:qFormat/>
    <w:rsid w:val="002B166D"/>
    <w:rPr>
      <w:sz w:val="16"/>
      <w:lang w:val="ru-RU" w:eastAsia="ru-RU"/>
    </w:rPr>
  </w:style>
  <w:style w:type="paragraph" w:customStyle="1" w:styleId="7c">
    <w:name w:val="Обычный7"/>
    <w:uiPriority w:val="99"/>
    <w:qFormat/>
    <w:rsid w:val="002B166D"/>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
    <w:name w:val="Знак Знак147"/>
    <w:uiPriority w:val="99"/>
    <w:qFormat/>
    <w:locked/>
    <w:rsid w:val="002B166D"/>
    <w:rPr>
      <w:b/>
      <w:sz w:val="27"/>
      <w:lang w:val="ru-RU" w:eastAsia="ru-RU"/>
    </w:rPr>
  </w:style>
  <w:style w:type="character" w:customStyle="1" w:styleId="1070">
    <w:name w:val="Знак Знак107"/>
    <w:uiPriority w:val="99"/>
    <w:qFormat/>
    <w:locked/>
    <w:rsid w:val="002B166D"/>
    <w:rPr>
      <w:sz w:val="16"/>
      <w:lang w:val="ru-RU" w:eastAsia="ru-RU"/>
    </w:rPr>
  </w:style>
  <w:style w:type="paragraph" w:customStyle="1" w:styleId="4f2">
    <w:name w:val="Абзац списка4"/>
    <w:basedOn w:val="a2"/>
    <w:uiPriority w:val="99"/>
    <w:qFormat/>
    <w:rsid w:val="002B166D"/>
    <w:pPr>
      <w:widowControl/>
      <w:snapToGrid/>
      <w:spacing w:before="0" w:after="200" w:line="276" w:lineRule="auto"/>
      <w:ind w:left="720"/>
    </w:pPr>
    <w:rPr>
      <w:rFonts w:ascii="Calibri" w:eastAsia="Times New Roman" w:hAnsi="Calibri"/>
      <w:sz w:val="22"/>
      <w:szCs w:val="22"/>
      <w:lang w:eastAsia="en-US"/>
    </w:rPr>
  </w:style>
  <w:style w:type="character" w:customStyle="1" w:styleId="168">
    <w:name w:val="Знак Знак168"/>
    <w:uiPriority w:val="99"/>
    <w:qFormat/>
    <w:locked/>
    <w:rsid w:val="002B166D"/>
    <w:rPr>
      <w:b/>
      <w:caps/>
      <w:sz w:val="24"/>
      <w:lang w:val="ru-RU" w:eastAsia="ru-RU"/>
    </w:rPr>
  </w:style>
  <w:style w:type="paragraph" w:customStyle="1" w:styleId="242">
    <w:name w:val="Основной текст 24"/>
    <w:basedOn w:val="a2"/>
    <w:uiPriority w:val="99"/>
    <w:qFormat/>
    <w:rsid w:val="002B166D"/>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98">
    <w:name w:val="Знак Знак Знак9"/>
    <w:uiPriority w:val="99"/>
    <w:qFormat/>
    <w:rsid w:val="002B166D"/>
    <w:rPr>
      <w:rFonts w:ascii="Times New Roman" w:hAnsi="Times New Roman"/>
      <w:b/>
      <w:caps/>
      <w:sz w:val="28"/>
    </w:rPr>
  </w:style>
  <w:style w:type="character" w:customStyle="1" w:styleId="257">
    <w:name w:val="Знак Знак257"/>
    <w:uiPriority w:val="99"/>
    <w:qFormat/>
    <w:rsid w:val="002B166D"/>
    <w:rPr>
      <w:rFonts w:ascii="Times New Roman" w:hAnsi="Times New Roman"/>
      <w:b/>
      <w:sz w:val="28"/>
    </w:rPr>
  </w:style>
  <w:style w:type="character" w:customStyle="1" w:styleId="2270">
    <w:name w:val="Знак Знак227"/>
    <w:uiPriority w:val="99"/>
    <w:qFormat/>
    <w:rsid w:val="002B166D"/>
    <w:rPr>
      <w:rFonts w:ascii="Times New Roman" w:hAnsi="Times New Roman"/>
      <w:sz w:val="24"/>
    </w:rPr>
  </w:style>
  <w:style w:type="character" w:customStyle="1" w:styleId="197">
    <w:name w:val="Знак Знак197"/>
    <w:uiPriority w:val="99"/>
    <w:qFormat/>
    <w:rsid w:val="002B166D"/>
    <w:rPr>
      <w:rFonts w:ascii="Times New Roman" w:hAnsi="Times New Roman"/>
      <w:sz w:val="16"/>
      <w:lang w:eastAsia="ru-RU"/>
    </w:rPr>
  </w:style>
  <w:style w:type="character" w:customStyle="1" w:styleId="187">
    <w:name w:val="Знак Знак187"/>
    <w:uiPriority w:val="99"/>
    <w:qFormat/>
    <w:rsid w:val="002B166D"/>
    <w:rPr>
      <w:rFonts w:ascii="Courier New" w:hAnsi="Courier New"/>
    </w:rPr>
  </w:style>
  <w:style w:type="character" w:customStyle="1" w:styleId="177">
    <w:name w:val="Знак Знак177"/>
    <w:uiPriority w:val="99"/>
    <w:qFormat/>
    <w:rsid w:val="002B166D"/>
    <w:rPr>
      <w:rFonts w:ascii="Times New Roman" w:hAnsi="Times New Roman"/>
      <w:sz w:val="24"/>
    </w:rPr>
  </w:style>
  <w:style w:type="paragraph" w:customStyle="1" w:styleId="344">
    <w:name w:val="Заголовок 34"/>
    <w:basedOn w:val="7c"/>
    <w:next w:val="7c"/>
    <w:uiPriority w:val="99"/>
    <w:qFormat/>
    <w:rsid w:val="002B166D"/>
    <w:pPr>
      <w:keepNext/>
      <w:widowControl/>
      <w:ind w:left="0" w:firstLine="0"/>
      <w:outlineLvl w:val="2"/>
    </w:pPr>
    <w:rPr>
      <w:sz w:val="24"/>
    </w:rPr>
  </w:style>
  <w:style w:type="paragraph" w:customStyle="1" w:styleId="5f0">
    <w:name w:val="Основной текст5"/>
    <w:basedOn w:val="7c"/>
    <w:uiPriority w:val="99"/>
    <w:qFormat/>
    <w:rsid w:val="002B166D"/>
    <w:pPr>
      <w:widowControl/>
      <w:spacing w:line="360" w:lineRule="auto"/>
      <w:ind w:left="0" w:firstLine="0"/>
    </w:pPr>
    <w:rPr>
      <w:sz w:val="24"/>
    </w:rPr>
  </w:style>
  <w:style w:type="character" w:customStyle="1" w:styleId="157">
    <w:name w:val="Знак Знак157"/>
    <w:uiPriority w:val="99"/>
    <w:qFormat/>
    <w:rsid w:val="002B166D"/>
    <w:rPr>
      <w:b/>
      <w:sz w:val="28"/>
    </w:rPr>
  </w:style>
  <w:style w:type="paragraph" w:customStyle="1" w:styleId="243">
    <w:name w:val="Заголовок 24"/>
    <w:basedOn w:val="a2"/>
    <w:next w:val="a2"/>
    <w:uiPriority w:val="99"/>
    <w:qFormat/>
    <w:rsid w:val="002B166D"/>
    <w:pPr>
      <w:keepNext/>
      <w:snapToGrid/>
      <w:spacing w:before="0" w:after="0"/>
      <w:jc w:val="center"/>
    </w:pPr>
    <w:rPr>
      <w:rFonts w:eastAsia="Times New Roman"/>
      <w:b/>
      <w:sz w:val="26"/>
    </w:rPr>
  </w:style>
  <w:style w:type="paragraph" w:customStyle="1" w:styleId="88">
    <w:name w:val="Обычный8"/>
    <w:basedOn w:val="a2"/>
    <w:uiPriority w:val="99"/>
    <w:qFormat/>
    <w:rsid w:val="002B166D"/>
    <w:pPr>
      <w:widowControl/>
      <w:snapToGrid/>
      <w:spacing w:beforeAutospacing="1" w:afterAutospacing="1"/>
    </w:pPr>
    <w:rPr>
      <w:rFonts w:eastAsia="Times New Roman"/>
      <w:szCs w:val="24"/>
    </w:rPr>
  </w:style>
  <w:style w:type="paragraph" w:customStyle="1" w:styleId="4f3">
    <w:name w:val="Цитата4"/>
    <w:basedOn w:val="a2"/>
    <w:uiPriority w:val="99"/>
    <w:qFormat/>
    <w:rsid w:val="002B166D"/>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4f4">
    <w:name w:val="Текст4"/>
    <w:basedOn w:val="a2"/>
    <w:uiPriority w:val="99"/>
    <w:qFormat/>
    <w:rsid w:val="002B166D"/>
    <w:pPr>
      <w:widowControl/>
      <w:snapToGrid/>
      <w:spacing w:before="0" w:after="0"/>
    </w:pPr>
    <w:rPr>
      <w:rFonts w:ascii="Courier New" w:eastAsia="Times New Roman" w:hAnsi="Courier New"/>
      <w:sz w:val="20"/>
    </w:rPr>
  </w:style>
  <w:style w:type="paragraph" w:customStyle="1" w:styleId="346">
    <w:name w:val="Основной текст 34"/>
    <w:basedOn w:val="7c"/>
    <w:uiPriority w:val="99"/>
    <w:qFormat/>
    <w:rsid w:val="002B166D"/>
    <w:pPr>
      <w:widowControl/>
      <w:tabs>
        <w:tab w:val="left" w:pos="360"/>
      </w:tabs>
      <w:ind w:left="0" w:firstLine="0"/>
      <w:jc w:val="both"/>
    </w:pPr>
    <w:rPr>
      <w:i/>
      <w:sz w:val="26"/>
    </w:rPr>
  </w:style>
  <w:style w:type="paragraph" w:customStyle="1" w:styleId="23a">
    <w:name w:val="Основной текст с отступом 23"/>
    <w:basedOn w:val="a2"/>
    <w:uiPriority w:val="99"/>
    <w:qFormat/>
    <w:rsid w:val="002B166D"/>
    <w:pPr>
      <w:widowControl/>
      <w:overflowPunct w:val="0"/>
      <w:autoSpaceDE w:val="0"/>
      <w:snapToGrid/>
      <w:spacing w:before="0" w:after="0"/>
      <w:ind w:firstLine="567"/>
      <w:jc w:val="both"/>
    </w:pPr>
    <w:rPr>
      <w:rFonts w:eastAsia="Times New Roman"/>
      <w:sz w:val="20"/>
      <w:lang w:eastAsia="ar-SA"/>
    </w:rPr>
  </w:style>
  <w:style w:type="paragraph" w:customStyle="1" w:styleId="348">
    <w:name w:val="Основной текст с отступом 34"/>
    <w:basedOn w:val="a2"/>
    <w:uiPriority w:val="99"/>
    <w:qFormat/>
    <w:rsid w:val="002B166D"/>
    <w:pPr>
      <w:widowControl/>
      <w:snapToGrid/>
      <w:spacing w:before="0" w:after="0" w:line="360" w:lineRule="auto"/>
      <w:ind w:firstLine="709"/>
      <w:jc w:val="both"/>
    </w:pPr>
    <w:rPr>
      <w:rFonts w:eastAsia="Times New Roman"/>
      <w:sz w:val="28"/>
    </w:rPr>
  </w:style>
  <w:style w:type="paragraph" w:customStyle="1" w:styleId="3ff2">
    <w:name w:val="Верхний колонтитул3"/>
    <w:basedOn w:val="a2"/>
    <w:uiPriority w:val="99"/>
    <w:qFormat/>
    <w:rsid w:val="002B166D"/>
    <w:pPr>
      <w:widowControl/>
      <w:tabs>
        <w:tab w:val="center" w:pos="4153"/>
        <w:tab w:val="right" w:pos="8306"/>
      </w:tabs>
      <w:snapToGrid/>
      <w:spacing w:before="0" w:after="0"/>
    </w:pPr>
    <w:rPr>
      <w:rFonts w:ascii="Arial" w:eastAsia="Times New Roman" w:hAnsi="Arial"/>
    </w:rPr>
  </w:style>
  <w:style w:type="character" w:customStyle="1" w:styleId="3ff3">
    <w:name w:val="Слабое выделение3"/>
    <w:uiPriority w:val="99"/>
    <w:qFormat/>
    <w:rsid w:val="002B166D"/>
    <w:rPr>
      <w:i/>
      <w:color w:val="808080"/>
    </w:rPr>
  </w:style>
  <w:style w:type="character" w:customStyle="1" w:styleId="417">
    <w:name w:val="Знак Знак417"/>
    <w:uiPriority w:val="99"/>
    <w:qFormat/>
    <w:locked/>
    <w:rsid w:val="002B166D"/>
    <w:rPr>
      <w:rFonts w:ascii="Arial" w:hAnsi="Arial"/>
      <w:b/>
      <w:i/>
      <w:sz w:val="28"/>
      <w:lang w:val="ru-RU" w:eastAsia="en-US"/>
    </w:rPr>
  </w:style>
  <w:style w:type="character" w:customStyle="1" w:styleId="3ff4">
    <w:name w:val="Основной шрифт абзаца3"/>
    <w:uiPriority w:val="99"/>
    <w:qFormat/>
    <w:rsid w:val="002B166D"/>
  </w:style>
  <w:style w:type="paragraph" w:customStyle="1" w:styleId="99">
    <w:name w:val="Знак Знак Знак Знак Знак Знак Знак Знак Знак Знак Знак Знак Знак9"/>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371">
    <w:name w:val="Знак37"/>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7">
    <w:name w:val="Знак Знак537"/>
    <w:uiPriority w:val="99"/>
    <w:qFormat/>
    <w:locked/>
    <w:rsid w:val="002B166D"/>
    <w:rPr>
      <w:b/>
      <w:caps/>
      <w:sz w:val="24"/>
      <w:lang w:val="ru-RU" w:eastAsia="ru-RU"/>
    </w:rPr>
  </w:style>
  <w:style w:type="paragraph" w:customStyle="1" w:styleId="3ff5">
    <w:name w:val="Без интервала3"/>
    <w:uiPriority w:val="99"/>
    <w:qFormat/>
    <w:rsid w:val="002B166D"/>
    <w:pPr>
      <w:spacing w:after="0" w:line="240" w:lineRule="auto"/>
    </w:pPr>
    <w:rPr>
      <w:rFonts w:ascii="Times New Roman" w:eastAsia="Times New Roman" w:hAnsi="Times New Roman" w:cs="Times New Roman"/>
      <w:sz w:val="24"/>
      <w:szCs w:val="24"/>
    </w:rPr>
  </w:style>
  <w:style w:type="character" w:customStyle="1" w:styleId="1171">
    <w:name w:val="Знак1 Знак Знак17"/>
    <w:uiPriority w:val="99"/>
    <w:qFormat/>
    <w:locked/>
    <w:rsid w:val="002B166D"/>
    <w:rPr>
      <w:rFonts w:ascii="Times New Roman" w:hAnsi="Times New Roman"/>
      <w:sz w:val="24"/>
      <w:lang w:eastAsia="ru-RU"/>
    </w:rPr>
  </w:style>
  <w:style w:type="character" w:customStyle="1" w:styleId="467">
    <w:name w:val="Знак Знак467"/>
    <w:uiPriority w:val="99"/>
    <w:qFormat/>
    <w:locked/>
    <w:rsid w:val="002B166D"/>
    <w:rPr>
      <w:b/>
      <w:sz w:val="27"/>
      <w:lang w:val="ru-RU" w:eastAsia="ru-RU"/>
    </w:rPr>
  </w:style>
  <w:style w:type="character" w:customStyle="1" w:styleId="487">
    <w:name w:val="Знак Знак487"/>
    <w:uiPriority w:val="99"/>
    <w:qFormat/>
    <w:locked/>
    <w:rsid w:val="002B166D"/>
    <w:rPr>
      <w:b/>
      <w:sz w:val="27"/>
      <w:lang w:val="ru-RU" w:eastAsia="ru-RU"/>
    </w:rPr>
  </w:style>
  <w:style w:type="character" w:customStyle="1" w:styleId="447">
    <w:name w:val="Знак Знак447"/>
    <w:uiPriority w:val="99"/>
    <w:qFormat/>
    <w:locked/>
    <w:rsid w:val="002B166D"/>
    <w:rPr>
      <w:sz w:val="24"/>
    </w:rPr>
  </w:style>
  <w:style w:type="character" w:customStyle="1" w:styleId="5170">
    <w:name w:val="Знак Знак517"/>
    <w:uiPriority w:val="99"/>
    <w:qFormat/>
    <w:locked/>
    <w:rsid w:val="002B166D"/>
    <w:rPr>
      <w:b/>
      <w:sz w:val="27"/>
      <w:lang w:val="ru-RU" w:eastAsia="ru-RU"/>
    </w:rPr>
  </w:style>
  <w:style w:type="character" w:customStyle="1" w:styleId="4370">
    <w:name w:val="Знак Знак437"/>
    <w:uiPriority w:val="99"/>
    <w:qFormat/>
    <w:locked/>
    <w:rsid w:val="002B166D"/>
    <w:rPr>
      <w:color w:val="000000"/>
      <w:sz w:val="24"/>
      <w:lang w:eastAsia="ru-RU"/>
    </w:rPr>
  </w:style>
  <w:style w:type="character" w:customStyle="1" w:styleId="4270">
    <w:name w:val="Знак Знак427"/>
    <w:uiPriority w:val="99"/>
    <w:qFormat/>
    <w:rsid w:val="002B166D"/>
    <w:rPr>
      <w:rFonts w:ascii="Times New Roman" w:hAnsi="Times New Roman"/>
      <w:sz w:val="16"/>
    </w:rPr>
  </w:style>
  <w:style w:type="character" w:customStyle="1" w:styleId="497">
    <w:name w:val="Знак Знак497"/>
    <w:uiPriority w:val="99"/>
    <w:qFormat/>
    <w:rsid w:val="002B166D"/>
    <w:rPr>
      <w:rFonts w:ascii="Times New Roman" w:hAnsi="Times New Roman"/>
      <w:b/>
      <w:caps/>
      <w:sz w:val="24"/>
      <w:lang w:eastAsia="ru-RU"/>
    </w:rPr>
  </w:style>
  <w:style w:type="paragraph" w:customStyle="1" w:styleId="449">
    <w:name w:val="Заголовок 44"/>
    <w:basedOn w:val="7c"/>
    <w:next w:val="7c"/>
    <w:uiPriority w:val="99"/>
    <w:qFormat/>
    <w:rsid w:val="002B166D"/>
    <w:pPr>
      <w:keepNext/>
      <w:widowControl/>
      <w:ind w:left="0" w:firstLine="0"/>
    </w:pPr>
    <w:rPr>
      <w:sz w:val="24"/>
    </w:rPr>
  </w:style>
  <w:style w:type="character" w:customStyle="1" w:styleId="477">
    <w:name w:val="Знак Знак477"/>
    <w:uiPriority w:val="99"/>
    <w:qFormat/>
    <w:rsid w:val="002B166D"/>
    <w:rPr>
      <w:rFonts w:ascii="Times New Roman" w:hAnsi="Times New Roman"/>
      <w:b/>
      <w:sz w:val="27"/>
      <w:lang w:eastAsia="ru-RU"/>
    </w:rPr>
  </w:style>
  <w:style w:type="character" w:customStyle="1" w:styleId="457">
    <w:name w:val="Знак Знак457"/>
    <w:uiPriority w:val="99"/>
    <w:qFormat/>
    <w:rsid w:val="002B166D"/>
    <w:rPr>
      <w:rFonts w:ascii="Times New Roman" w:hAnsi="Times New Roman"/>
      <w:b/>
      <w:i/>
      <w:sz w:val="26"/>
      <w:lang w:eastAsia="ru-RU"/>
    </w:rPr>
  </w:style>
  <w:style w:type="paragraph" w:customStyle="1" w:styleId="633">
    <w:name w:val="Заголовок 63"/>
    <w:uiPriority w:val="99"/>
    <w:qFormat/>
    <w:rsid w:val="002B166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0">
    <w:name w:val="Знак5 Знак Знак8"/>
    <w:uiPriority w:val="99"/>
    <w:qFormat/>
    <w:locked/>
    <w:rsid w:val="002B166D"/>
    <w:rPr>
      <w:sz w:val="16"/>
    </w:rPr>
  </w:style>
  <w:style w:type="character" w:customStyle="1" w:styleId="507">
    <w:name w:val="Знак Знак507"/>
    <w:uiPriority w:val="99"/>
    <w:qFormat/>
    <w:locked/>
    <w:rsid w:val="002B166D"/>
    <w:rPr>
      <w:b/>
      <w:sz w:val="28"/>
      <w:lang w:val="ru-RU" w:eastAsia="ru-RU"/>
    </w:rPr>
  </w:style>
  <w:style w:type="character" w:customStyle="1" w:styleId="527">
    <w:name w:val="Знак Знак527"/>
    <w:uiPriority w:val="99"/>
    <w:qFormat/>
    <w:rsid w:val="002B166D"/>
    <w:rPr>
      <w:rFonts w:ascii="Arial" w:hAnsi="Arial"/>
      <w:b/>
      <w:i/>
      <w:sz w:val="28"/>
    </w:rPr>
  </w:style>
  <w:style w:type="paragraph" w:customStyle="1" w:styleId="22c">
    <w:name w:val="Цитата 22"/>
    <w:basedOn w:val="a2"/>
    <w:next w:val="a2"/>
    <w:uiPriority w:val="99"/>
    <w:qFormat/>
    <w:rsid w:val="002B166D"/>
    <w:pPr>
      <w:widowControl/>
      <w:snapToGrid/>
      <w:spacing w:before="0" w:after="0"/>
    </w:pPr>
    <w:rPr>
      <w:rFonts w:ascii="Calibri" w:eastAsia="Times New Roman" w:hAnsi="Calibri"/>
      <w:i/>
      <w:iCs/>
      <w:color w:val="000000"/>
      <w:szCs w:val="24"/>
    </w:rPr>
  </w:style>
  <w:style w:type="paragraph" w:customStyle="1" w:styleId="2fff5">
    <w:name w:val="Выделенная цитата2"/>
    <w:basedOn w:val="a2"/>
    <w:next w:val="a2"/>
    <w:uiPriority w:val="99"/>
    <w:qFormat/>
    <w:rsid w:val="002B166D"/>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character" w:customStyle="1" w:styleId="5171">
    <w:name w:val="Знак5 Знак Знак17"/>
    <w:uiPriority w:val="99"/>
    <w:qFormat/>
    <w:locked/>
    <w:rsid w:val="002B166D"/>
    <w:rPr>
      <w:sz w:val="16"/>
      <w:lang w:val="ru-RU" w:eastAsia="ru-RU"/>
    </w:rPr>
  </w:style>
  <w:style w:type="paragraph" w:customStyle="1" w:styleId="2fff6">
    <w:name w:val="Подзаголовок2"/>
    <w:basedOn w:val="a2"/>
    <w:uiPriority w:val="99"/>
    <w:qFormat/>
    <w:rsid w:val="002B166D"/>
    <w:pPr>
      <w:widowControl/>
      <w:snapToGrid/>
      <w:spacing w:before="0" w:after="0" w:line="312" w:lineRule="auto"/>
    </w:pPr>
    <w:rPr>
      <w:rFonts w:ascii="Arial" w:eastAsia="Times New Roman" w:hAnsi="Arial" w:cs="Arial"/>
      <w:b/>
      <w:bCs/>
      <w:color w:val="000000"/>
      <w:sz w:val="20"/>
    </w:rPr>
  </w:style>
  <w:style w:type="character" w:customStyle="1" w:styleId="670">
    <w:name w:val="Знак6 Знак Знак7"/>
    <w:uiPriority w:val="99"/>
    <w:qFormat/>
    <w:rsid w:val="002B166D"/>
    <w:rPr>
      <w:sz w:val="24"/>
      <w:lang w:val="ru-RU" w:eastAsia="ru-RU"/>
    </w:rPr>
  </w:style>
  <w:style w:type="character" w:customStyle="1" w:styleId="2fff7">
    <w:name w:val="Замещающий текст2"/>
    <w:uiPriority w:val="99"/>
    <w:qFormat/>
    <w:rsid w:val="002B166D"/>
    <w:rPr>
      <w:color w:val="808080"/>
    </w:rPr>
  </w:style>
  <w:style w:type="character" w:customStyle="1" w:styleId="5510">
    <w:name w:val="Знак Знак551"/>
    <w:uiPriority w:val="99"/>
    <w:qFormat/>
    <w:locked/>
    <w:rsid w:val="002B166D"/>
    <w:rPr>
      <w:sz w:val="24"/>
      <w:lang w:val="ru-RU" w:eastAsia="ru-RU"/>
    </w:rPr>
  </w:style>
  <w:style w:type="paragraph" w:customStyle="1" w:styleId="12d">
    <w:name w:val="Заголовок 12"/>
    <w:basedOn w:val="a2"/>
    <w:next w:val="a2"/>
    <w:uiPriority w:val="99"/>
    <w:qFormat/>
    <w:rsid w:val="002B166D"/>
    <w:pPr>
      <w:widowControl/>
      <w:suppressAutoHyphens/>
      <w:snapToGrid/>
      <w:spacing w:before="0" w:after="0"/>
      <w:ind w:firstLine="454"/>
    </w:pPr>
    <w:rPr>
      <w:rFonts w:eastAsia="Times New Roman"/>
      <w:b/>
      <w:caps/>
      <w:szCs w:val="24"/>
      <w:lang w:eastAsia="zh-CN"/>
    </w:rPr>
  </w:style>
  <w:style w:type="character" w:customStyle="1" w:styleId="6510">
    <w:name w:val="Знак Знак651"/>
    <w:uiPriority w:val="99"/>
    <w:qFormat/>
    <w:locked/>
    <w:rsid w:val="002B166D"/>
    <w:rPr>
      <w:b/>
      <w:sz w:val="27"/>
      <w:lang w:val="ru-RU" w:eastAsia="ru-RU"/>
    </w:rPr>
  </w:style>
  <w:style w:type="character" w:customStyle="1" w:styleId="6410">
    <w:name w:val="Знак Знак641"/>
    <w:uiPriority w:val="99"/>
    <w:qFormat/>
    <w:locked/>
    <w:rsid w:val="002B166D"/>
    <w:rPr>
      <w:b/>
      <w:sz w:val="28"/>
      <w:lang w:val="ru-RU" w:eastAsia="ru-RU"/>
    </w:rPr>
  </w:style>
  <w:style w:type="character" w:customStyle="1" w:styleId="6310">
    <w:name w:val="Знак Знак631"/>
    <w:uiPriority w:val="99"/>
    <w:qFormat/>
    <w:locked/>
    <w:rsid w:val="002B166D"/>
    <w:rPr>
      <w:b/>
      <w:i/>
      <w:sz w:val="26"/>
      <w:lang w:val="ru-RU" w:eastAsia="ru-RU"/>
    </w:rPr>
  </w:style>
  <w:style w:type="character" w:customStyle="1" w:styleId="6210">
    <w:name w:val="Знак Знак621"/>
    <w:uiPriority w:val="99"/>
    <w:qFormat/>
    <w:locked/>
    <w:rsid w:val="002B166D"/>
    <w:rPr>
      <w:sz w:val="24"/>
      <w:lang w:val="ru-RU" w:eastAsia="ru-RU"/>
    </w:rPr>
  </w:style>
  <w:style w:type="character" w:customStyle="1" w:styleId="6170">
    <w:name w:val="Знак Знак617"/>
    <w:uiPriority w:val="99"/>
    <w:qFormat/>
    <w:locked/>
    <w:rsid w:val="002B166D"/>
    <w:rPr>
      <w:sz w:val="24"/>
      <w:lang w:val="ru-RU" w:eastAsia="ru-RU"/>
    </w:rPr>
  </w:style>
  <w:style w:type="character" w:customStyle="1" w:styleId="601">
    <w:name w:val="Знак Знак601"/>
    <w:uiPriority w:val="99"/>
    <w:qFormat/>
    <w:locked/>
    <w:rsid w:val="002B166D"/>
    <w:rPr>
      <w:i/>
      <w:sz w:val="24"/>
      <w:lang w:val="ru-RU" w:eastAsia="ru-RU"/>
    </w:rPr>
  </w:style>
  <w:style w:type="character" w:customStyle="1" w:styleId="591">
    <w:name w:val="Знак Знак591"/>
    <w:uiPriority w:val="99"/>
    <w:qFormat/>
    <w:locked/>
    <w:rsid w:val="002B166D"/>
    <w:rPr>
      <w:rFonts w:ascii="Arial" w:hAnsi="Arial"/>
      <w:sz w:val="22"/>
      <w:lang w:val="ru-RU" w:eastAsia="ru-RU"/>
    </w:rPr>
  </w:style>
  <w:style w:type="character" w:customStyle="1" w:styleId="581">
    <w:name w:val="Знак Знак581"/>
    <w:uiPriority w:val="99"/>
    <w:qFormat/>
    <w:locked/>
    <w:rsid w:val="002B166D"/>
    <w:rPr>
      <w:rFonts w:ascii="Courier New" w:hAnsi="Courier New"/>
      <w:lang w:val="ru-RU" w:eastAsia="ru-RU"/>
    </w:rPr>
  </w:style>
  <w:style w:type="character" w:customStyle="1" w:styleId="571">
    <w:name w:val="Знак Знак571"/>
    <w:uiPriority w:val="99"/>
    <w:qFormat/>
    <w:locked/>
    <w:rsid w:val="002B166D"/>
    <w:rPr>
      <w:lang w:val="ru-RU" w:eastAsia="ru-RU"/>
    </w:rPr>
  </w:style>
  <w:style w:type="character" w:customStyle="1" w:styleId="5610">
    <w:name w:val="Знак Знак561"/>
    <w:uiPriority w:val="99"/>
    <w:qFormat/>
    <w:locked/>
    <w:rsid w:val="002B166D"/>
    <w:rPr>
      <w:sz w:val="24"/>
      <w:lang w:val="ru-RU" w:eastAsia="ru-RU"/>
    </w:rPr>
  </w:style>
  <w:style w:type="character" w:customStyle="1" w:styleId="5410">
    <w:name w:val="Знак Знак541"/>
    <w:uiPriority w:val="99"/>
    <w:qFormat/>
    <w:locked/>
    <w:rsid w:val="002B166D"/>
    <w:rPr>
      <w:sz w:val="24"/>
      <w:lang w:val="en-US" w:eastAsia="ru-RU"/>
    </w:rPr>
  </w:style>
  <w:style w:type="paragraph" w:customStyle="1" w:styleId="259">
    <w:name w:val="Заголовок 25"/>
    <w:basedOn w:val="a2"/>
    <w:next w:val="a2"/>
    <w:uiPriority w:val="99"/>
    <w:qFormat/>
    <w:rsid w:val="002B166D"/>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2"/>
    <w:next w:val="a2"/>
    <w:uiPriority w:val="99"/>
    <w:qFormat/>
    <w:rsid w:val="002B166D"/>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459">
    <w:name w:val="Заголовок 45"/>
    <w:basedOn w:val="a2"/>
    <w:next w:val="a2"/>
    <w:uiPriority w:val="99"/>
    <w:qFormat/>
    <w:rsid w:val="002B166D"/>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529">
    <w:name w:val="Заголовок 52"/>
    <w:basedOn w:val="a2"/>
    <w:next w:val="a2"/>
    <w:uiPriority w:val="99"/>
    <w:qFormat/>
    <w:rsid w:val="002B166D"/>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643">
    <w:name w:val="Заголовок 64"/>
    <w:basedOn w:val="a2"/>
    <w:next w:val="a2"/>
    <w:uiPriority w:val="99"/>
    <w:qFormat/>
    <w:rsid w:val="002B166D"/>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722">
    <w:name w:val="Заголовок 72"/>
    <w:basedOn w:val="a2"/>
    <w:next w:val="a2"/>
    <w:uiPriority w:val="99"/>
    <w:qFormat/>
    <w:rsid w:val="002B166D"/>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820">
    <w:name w:val="Заголовок 82"/>
    <w:basedOn w:val="a2"/>
    <w:next w:val="a2"/>
    <w:uiPriority w:val="99"/>
    <w:qFormat/>
    <w:rsid w:val="002B166D"/>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920">
    <w:name w:val="Заголовок 92"/>
    <w:basedOn w:val="a2"/>
    <w:next w:val="a2"/>
    <w:uiPriority w:val="99"/>
    <w:qFormat/>
    <w:rsid w:val="002B166D"/>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1">
    <w:name w:val="Знак Знак671"/>
    <w:uiPriority w:val="99"/>
    <w:qFormat/>
    <w:rsid w:val="002B166D"/>
    <w:rPr>
      <w:rFonts w:ascii="Arial" w:hAnsi="Arial"/>
      <w:b/>
      <w:sz w:val="26"/>
    </w:rPr>
  </w:style>
  <w:style w:type="character" w:customStyle="1" w:styleId="661">
    <w:name w:val="Знак Знак661"/>
    <w:uiPriority w:val="99"/>
    <w:qFormat/>
    <w:rsid w:val="002B166D"/>
    <w:rPr>
      <w:b/>
      <w:sz w:val="28"/>
    </w:rPr>
  </w:style>
  <w:style w:type="character" w:customStyle="1" w:styleId="701">
    <w:name w:val="Знак Знак701"/>
    <w:uiPriority w:val="99"/>
    <w:qFormat/>
    <w:rsid w:val="002B166D"/>
    <w:rPr>
      <w:rFonts w:ascii="Arial" w:hAnsi="Arial"/>
      <w:b/>
      <w:sz w:val="26"/>
    </w:rPr>
  </w:style>
  <w:style w:type="character" w:customStyle="1" w:styleId="691">
    <w:name w:val="Знак Знак691"/>
    <w:uiPriority w:val="99"/>
    <w:qFormat/>
    <w:rsid w:val="002B166D"/>
    <w:rPr>
      <w:b/>
      <w:sz w:val="28"/>
    </w:rPr>
  </w:style>
  <w:style w:type="character" w:customStyle="1" w:styleId="6810">
    <w:name w:val="Знак Знак681"/>
    <w:uiPriority w:val="99"/>
    <w:qFormat/>
    <w:rsid w:val="002B166D"/>
    <w:rPr>
      <w:b/>
      <w:i/>
      <w:sz w:val="26"/>
    </w:rPr>
  </w:style>
  <w:style w:type="character" w:customStyle="1" w:styleId="3ff6">
    <w:name w:val="Сильное выделение3"/>
    <w:uiPriority w:val="99"/>
    <w:qFormat/>
    <w:rsid w:val="002B166D"/>
    <w:rPr>
      <w:b/>
    </w:rPr>
  </w:style>
  <w:style w:type="paragraph" w:customStyle="1" w:styleId="HTML31">
    <w:name w:val="Стандартный HTML3"/>
    <w:basedOn w:val="a2"/>
    <w:uiPriority w:val="99"/>
    <w:qFormat/>
    <w:rsid w:val="002B16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paragraph" w:customStyle="1" w:styleId="89">
    <w:name w:val="Стиль8"/>
    <w:basedOn w:val="a2"/>
    <w:next w:val="affb"/>
    <w:link w:val="3ff7"/>
    <w:uiPriority w:val="99"/>
    <w:qFormat/>
    <w:rsid w:val="002B166D"/>
    <w:pPr>
      <w:widowControl/>
      <w:snapToGrid/>
      <w:spacing w:before="0" w:after="0"/>
      <w:jc w:val="center"/>
    </w:pPr>
    <w:rPr>
      <w:lang w:val="en-US"/>
    </w:rPr>
  </w:style>
  <w:style w:type="character" w:customStyle="1" w:styleId="4010">
    <w:name w:val="Знак Знак40 Знак1"/>
    <w:uiPriority w:val="99"/>
    <w:qFormat/>
    <w:locked/>
    <w:rsid w:val="002B166D"/>
    <w:rPr>
      <w:sz w:val="24"/>
      <w:lang w:val="ru-RU" w:eastAsia="ru-RU"/>
    </w:rPr>
  </w:style>
  <w:style w:type="paragraph" w:customStyle="1" w:styleId="921">
    <w:name w:val="Знак92"/>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character" w:customStyle="1" w:styleId="4141">
    <w:name w:val="Знак4 Знак Знак14"/>
    <w:uiPriority w:val="99"/>
    <w:qFormat/>
    <w:locked/>
    <w:rsid w:val="002B166D"/>
    <w:rPr>
      <w:rFonts w:ascii="Arial" w:hAnsi="Arial"/>
      <w:b/>
      <w:kern w:val="32"/>
      <w:sz w:val="32"/>
      <w:lang w:val="ru-RU" w:eastAsia="ru-RU"/>
    </w:rPr>
  </w:style>
  <w:style w:type="character" w:customStyle="1" w:styleId="2122">
    <w:name w:val="Знак2 Знак Знак12"/>
    <w:uiPriority w:val="99"/>
    <w:qFormat/>
    <w:locked/>
    <w:rsid w:val="002B166D"/>
    <w:rPr>
      <w:b/>
      <w:sz w:val="27"/>
      <w:lang w:val="ru-RU" w:eastAsia="ru-RU"/>
    </w:rPr>
  </w:style>
  <w:style w:type="character" w:customStyle="1" w:styleId="4f5">
    <w:name w:val="Знак4 Знак Знак"/>
    <w:uiPriority w:val="99"/>
    <w:locked/>
    <w:rsid w:val="002B166D"/>
    <w:rPr>
      <w:rFonts w:ascii="Arial" w:hAnsi="Arial"/>
      <w:b/>
      <w:kern w:val="32"/>
      <w:sz w:val="32"/>
      <w:lang w:val="ru-RU" w:eastAsia="ru-RU"/>
    </w:rPr>
  </w:style>
  <w:style w:type="character" w:customStyle="1" w:styleId="23b">
    <w:name w:val="Знак2 Знак Знак3"/>
    <w:uiPriority w:val="99"/>
    <w:qFormat/>
    <w:locked/>
    <w:rsid w:val="002B166D"/>
    <w:rPr>
      <w:rFonts w:ascii="Arial" w:hAnsi="Arial"/>
      <w:b/>
      <w:sz w:val="26"/>
      <w:lang w:val="ru-RU" w:eastAsia="ru-RU"/>
    </w:rPr>
  </w:style>
  <w:style w:type="character" w:customStyle="1" w:styleId="4f6">
    <w:name w:val="Слабое выделение4"/>
    <w:uiPriority w:val="99"/>
    <w:rsid w:val="002B166D"/>
    <w:rPr>
      <w:i/>
      <w:color w:val="808080"/>
    </w:rPr>
  </w:style>
  <w:style w:type="paragraph" w:customStyle="1" w:styleId="23c">
    <w:name w:val="Цитата 23"/>
    <w:basedOn w:val="a2"/>
    <w:next w:val="a2"/>
    <w:uiPriority w:val="99"/>
    <w:qFormat/>
    <w:rsid w:val="002B166D"/>
    <w:pPr>
      <w:widowControl/>
      <w:snapToGrid/>
      <w:spacing w:before="0" w:after="0"/>
    </w:pPr>
    <w:rPr>
      <w:rFonts w:ascii="Calibri" w:eastAsia="Times New Roman" w:hAnsi="Calibri"/>
      <w:i/>
      <w:iCs/>
      <w:color w:val="000000"/>
      <w:szCs w:val="24"/>
    </w:rPr>
  </w:style>
  <w:style w:type="paragraph" w:customStyle="1" w:styleId="3ff8">
    <w:name w:val="Выделенная цитата3"/>
    <w:basedOn w:val="a2"/>
    <w:next w:val="a2"/>
    <w:uiPriority w:val="99"/>
    <w:qFormat/>
    <w:rsid w:val="002B166D"/>
    <w:pPr>
      <w:widowControl/>
      <w:pBdr>
        <w:bottom w:val="single" w:sz="4" w:space="4" w:color="4F81BD"/>
      </w:pBdr>
      <w:snapToGrid/>
      <w:spacing w:before="200" w:after="280"/>
      <w:ind w:left="936" w:right="936"/>
    </w:pPr>
    <w:rPr>
      <w:rFonts w:ascii="Calibri" w:eastAsia="Times New Roman" w:hAnsi="Calibri"/>
      <w:b/>
      <w:i/>
      <w:color w:val="4F81BD"/>
    </w:rPr>
  </w:style>
  <w:style w:type="paragraph" w:customStyle="1" w:styleId="1114">
    <w:name w:val="Заголовок оглавления111"/>
    <w:basedOn w:val="10"/>
    <w:next w:val="a2"/>
    <w:uiPriority w:val="99"/>
    <w:qFormat/>
    <w:rsid w:val="002B166D"/>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cs="Arial"/>
      <w:b/>
      <w:bCs/>
      <w:caps/>
      <w:color w:val="365F91"/>
      <w:kern w:val="32"/>
      <w:sz w:val="28"/>
      <w:szCs w:val="28"/>
    </w:rPr>
  </w:style>
  <w:style w:type="character" w:customStyle="1" w:styleId="4f7">
    <w:name w:val="Сильное выделение4"/>
    <w:uiPriority w:val="99"/>
    <w:rsid w:val="002B166D"/>
    <w:rPr>
      <w:b/>
    </w:rPr>
  </w:style>
  <w:style w:type="character" w:customStyle="1" w:styleId="1115">
    <w:name w:val="Слабая ссылка111"/>
    <w:uiPriority w:val="99"/>
    <w:qFormat/>
    <w:rsid w:val="002B166D"/>
    <w:rPr>
      <w:smallCaps/>
      <w:color w:val="C0504D"/>
      <w:u w:val="single"/>
    </w:rPr>
  </w:style>
  <w:style w:type="character" w:customStyle="1" w:styleId="1116">
    <w:name w:val="Сильная ссылка111"/>
    <w:uiPriority w:val="99"/>
    <w:qFormat/>
    <w:rsid w:val="002B166D"/>
    <w:rPr>
      <w:b/>
      <w:smallCaps/>
      <w:color w:val="C0504D"/>
      <w:spacing w:val="5"/>
      <w:u w:val="single"/>
    </w:rPr>
  </w:style>
  <w:style w:type="character" w:customStyle="1" w:styleId="1117">
    <w:name w:val="Название книги111"/>
    <w:uiPriority w:val="99"/>
    <w:qFormat/>
    <w:rsid w:val="002B166D"/>
    <w:rPr>
      <w:b/>
      <w:smallCaps/>
      <w:spacing w:val="5"/>
    </w:rPr>
  </w:style>
  <w:style w:type="character" w:customStyle="1" w:styleId="3ff9">
    <w:name w:val="Замещающий текст3"/>
    <w:uiPriority w:val="99"/>
    <w:rsid w:val="002B166D"/>
    <w:rPr>
      <w:color w:val="808080"/>
    </w:rPr>
  </w:style>
  <w:style w:type="character" w:customStyle="1" w:styleId="1260">
    <w:name w:val="Знак1 Знак Знак26"/>
    <w:uiPriority w:val="99"/>
    <w:locked/>
    <w:rsid w:val="002B166D"/>
    <w:rPr>
      <w:sz w:val="24"/>
    </w:rPr>
  </w:style>
  <w:style w:type="character" w:customStyle="1" w:styleId="1272">
    <w:name w:val="Знак1 Знак Знак27"/>
    <w:uiPriority w:val="99"/>
    <w:locked/>
    <w:rsid w:val="002B166D"/>
    <w:rPr>
      <w:sz w:val="24"/>
    </w:rPr>
  </w:style>
  <w:style w:type="character" w:customStyle="1" w:styleId="7d">
    <w:name w:val="Без интервала Знак7"/>
    <w:uiPriority w:val="99"/>
    <w:locked/>
    <w:rsid w:val="002B166D"/>
    <w:rPr>
      <w:sz w:val="24"/>
      <w:lang w:eastAsia="en-US"/>
    </w:rPr>
  </w:style>
  <w:style w:type="character" w:customStyle="1" w:styleId="393">
    <w:name w:val="Знак Знак393"/>
    <w:uiPriority w:val="99"/>
    <w:rsid w:val="002B166D"/>
    <w:rPr>
      <w:rFonts w:ascii="Arial" w:hAnsi="Arial"/>
      <w:b/>
      <w:sz w:val="26"/>
    </w:rPr>
  </w:style>
  <w:style w:type="character" w:customStyle="1" w:styleId="383">
    <w:name w:val="Знак Знак383"/>
    <w:uiPriority w:val="99"/>
    <w:rsid w:val="002B166D"/>
    <w:rPr>
      <w:b/>
      <w:sz w:val="28"/>
    </w:rPr>
  </w:style>
  <w:style w:type="character" w:customStyle="1" w:styleId="373">
    <w:name w:val="Знак Знак373"/>
    <w:uiPriority w:val="99"/>
    <w:rsid w:val="002B166D"/>
    <w:rPr>
      <w:b/>
      <w:i/>
      <w:sz w:val="26"/>
    </w:rPr>
  </w:style>
  <w:style w:type="character" w:customStyle="1" w:styleId="363">
    <w:name w:val="Знак Знак363"/>
    <w:uiPriority w:val="99"/>
    <w:rsid w:val="002B166D"/>
    <w:rPr>
      <w:b/>
      <w:sz w:val="22"/>
      <w:lang w:val="ru-RU" w:eastAsia="ru-RU"/>
    </w:rPr>
  </w:style>
  <w:style w:type="character" w:customStyle="1" w:styleId="3530">
    <w:name w:val="Знак Знак353"/>
    <w:uiPriority w:val="99"/>
    <w:rsid w:val="002B166D"/>
    <w:rPr>
      <w:sz w:val="24"/>
      <w:lang w:val="ru-RU" w:eastAsia="ru-RU"/>
    </w:rPr>
  </w:style>
  <w:style w:type="character" w:customStyle="1" w:styleId="3430">
    <w:name w:val="Знак Знак343"/>
    <w:uiPriority w:val="99"/>
    <w:rsid w:val="002B166D"/>
    <w:rPr>
      <w:rFonts w:ascii="Calibri" w:hAnsi="Calibri"/>
      <w:i/>
      <w:sz w:val="24"/>
      <w:lang w:eastAsia="en-US"/>
    </w:rPr>
  </w:style>
  <w:style w:type="character" w:customStyle="1" w:styleId="3230">
    <w:name w:val="Знак Знак323"/>
    <w:uiPriority w:val="99"/>
    <w:rsid w:val="002B166D"/>
    <w:rPr>
      <w:sz w:val="16"/>
    </w:rPr>
  </w:style>
  <w:style w:type="character" w:customStyle="1" w:styleId="Heading122">
    <w:name w:val="Heading 12 Знак Знак2"/>
    <w:uiPriority w:val="99"/>
    <w:qFormat/>
    <w:rsid w:val="002B166D"/>
    <w:rPr>
      <w:rFonts w:ascii="Courier New" w:hAnsi="Courier New"/>
    </w:rPr>
  </w:style>
  <w:style w:type="character" w:customStyle="1" w:styleId="3140">
    <w:name w:val="Знак Знак314"/>
    <w:uiPriority w:val="99"/>
    <w:rsid w:val="002B166D"/>
    <w:rPr>
      <w:sz w:val="24"/>
    </w:rPr>
  </w:style>
  <w:style w:type="paragraph" w:customStyle="1" w:styleId="10a">
    <w:name w:val="Знак Знак Знак Знак Знак Знак10"/>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302">
    <w:name w:val="Знак Знак302"/>
    <w:uiPriority w:val="99"/>
    <w:rsid w:val="002B166D"/>
    <w:rPr>
      <w:sz w:val="24"/>
    </w:rPr>
  </w:style>
  <w:style w:type="character" w:customStyle="1" w:styleId="293">
    <w:name w:val="Знак Знак293"/>
    <w:uiPriority w:val="99"/>
    <w:rsid w:val="002B166D"/>
    <w:rPr>
      <w:sz w:val="24"/>
    </w:rPr>
  </w:style>
  <w:style w:type="character" w:customStyle="1" w:styleId="7130">
    <w:name w:val="Знак Знак713"/>
    <w:uiPriority w:val="99"/>
    <w:rsid w:val="002B166D"/>
    <w:rPr>
      <w:sz w:val="16"/>
      <w:lang w:val="ru-RU" w:eastAsia="ru-RU"/>
    </w:rPr>
  </w:style>
  <w:style w:type="paragraph" w:customStyle="1" w:styleId="9a">
    <w:name w:val="Обычный9"/>
    <w:uiPriority w:val="99"/>
    <w:qFormat/>
    <w:rsid w:val="002B166D"/>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uiPriority w:val="99"/>
    <w:locked/>
    <w:rsid w:val="002B166D"/>
    <w:rPr>
      <w:b/>
      <w:sz w:val="27"/>
      <w:lang w:val="ru-RU" w:eastAsia="ru-RU"/>
    </w:rPr>
  </w:style>
  <w:style w:type="character" w:customStyle="1" w:styleId="283">
    <w:name w:val="Знак Знак283"/>
    <w:uiPriority w:val="99"/>
    <w:rsid w:val="002B166D"/>
    <w:rPr>
      <w:rFonts w:ascii="Tahoma" w:hAnsi="Tahoma"/>
    </w:rPr>
  </w:style>
  <w:style w:type="character" w:customStyle="1" w:styleId="273">
    <w:name w:val="Знак Знак273"/>
    <w:uiPriority w:val="99"/>
    <w:qFormat/>
    <w:rsid w:val="002B166D"/>
    <w:rPr>
      <w:sz w:val="24"/>
    </w:rPr>
  </w:style>
  <w:style w:type="character" w:customStyle="1" w:styleId="1090">
    <w:name w:val="Знак Знак109"/>
    <w:uiPriority w:val="99"/>
    <w:locked/>
    <w:rsid w:val="002B166D"/>
    <w:rPr>
      <w:sz w:val="16"/>
      <w:lang w:val="ru-RU" w:eastAsia="ru-RU"/>
    </w:rPr>
  </w:style>
  <w:style w:type="character" w:customStyle="1" w:styleId="626">
    <w:name w:val="Знак Знак626"/>
    <w:uiPriority w:val="99"/>
    <w:rsid w:val="002B166D"/>
    <w:rPr>
      <w:rFonts w:ascii="Arial" w:hAnsi="Arial"/>
      <w:b/>
      <w:i/>
      <w:sz w:val="28"/>
      <w:lang w:val="ru-RU" w:eastAsia="en-US"/>
    </w:rPr>
  </w:style>
  <w:style w:type="character" w:customStyle="1" w:styleId="2130">
    <w:name w:val="Знак Знак213"/>
    <w:uiPriority w:val="99"/>
    <w:locked/>
    <w:rsid w:val="002B166D"/>
    <w:rPr>
      <w:sz w:val="24"/>
      <w:lang w:val="en-US"/>
    </w:rPr>
  </w:style>
  <w:style w:type="character" w:customStyle="1" w:styleId="1231">
    <w:name w:val="Знак Знак123"/>
    <w:uiPriority w:val="99"/>
    <w:rsid w:val="002B166D"/>
    <w:rPr>
      <w:sz w:val="16"/>
    </w:rPr>
  </w:style>
  <w:style w:type="character" w:customStyle="1" w:styleId="1350">
    <w:name w:val="Знак Знак135"/>
    <w:uiPriority w:val="99"/>
    <w:rsid w:val="002B166D"/>
    <w:rPr>
      <w:lang w:val="ru-RU" w:eastAsia="ru-RU"/>
    </w:rPr>
  </w:style>
  <w:style w:type="character" w:customStyle="1" w:styleId="16100">
    <w:name w:val="Знак Знак1610"/>
    <w:uiPriority w:val="99"/>
    <w:locked/>
    <w:rsid w:val="002B166D"/>
    <w:rPr>
      <w:b/>
      <w:caps/>
      <w:sz w:val="24"/>
      <w:lang w:val="ru-RU" w:eastAsia="ru-RU"/>
    </w:rPr>
  </w:style>
  <w:style w:type="character" w:customStyle="1" w:styleId="1152">
    <w:name w:val="Знак Знак115"/>
    <w:uiPriority w:val="99"/>
    <w:rsid w:val="002B166D"/>
    <w:rPr>
      <w:sz w:val="24"/>
    </w:rPr>
  </w:style>
  <w:style w:type="paragraph" w:customStyle="1" w:styleId="25a">
    <w:name w:val="Основной текст 25"/>
    <w:basedOn w:val="a2"/>
    <w:uiPriority w:val="99"/>
    <w:qFormat/>
    <w:rsid w:val="002B166D"/>
    <w:pPr>
      <w:widowControl/>
      <w:overflowPunct w:val="0"/>
      <w:autoSpaceDE w:val="0"/>
      <w:autoSpaceDN w:val="0"/>
      <w:adjustRightInd w:val="0"/>
      <w:snapToGrid/>
      <w:spacing w:before="0" w:after="0"/>
      <w:ind w:firstLine="851"/>
      <w:jc w:val="both"/>
      <w:textAlignment w:val="baseline"/>
    </w:pPr>
    <w:rPr>
      <w:rFonts w:eastAsia="Times New Roman"/>
      <w:sz w:val="28"/>
    </w:rPr>
  </w:style>
  <w:style w:type="character" w:customStyle="1" w:styleId="11fc">
    <w:name w:val="Знак Знак Знак11"/>
    <w:uiPriority w:val="99"/>
    <w:rsid w:val="002B166D"/>
    <w:rPr>
      <w:rFonts w:ascii="Times New Roman" w:hAnsi="Times New Roman"/>
      <w:b/>
      <w:caps/>
      <w:sz w:val="28"/>
    </w:rPr>
  </w:style>
  <w:style w:type="character" w:customStyle="1" w:styleId="2590">
    <w:name w:val="Знак Знак259"/>
    <w:uiPriority w:val="99"/>
    <w:rsid w:val="002B166D"/>
    <w:rPr>
      <w:rFonts w:ascii="Times New Roman" w:hAnsi="Times New Roman"/>
      <w:b/>
      <w:sz w:val="28"/>
    </w:rPr>
  </w:style>
  <w:style w:type="character" w:customStyle="1" w:styleId="2290">
    <w:name w:val="Знак Знак229"/>
    <w:uiPriority w:val="99"/>
    <w:rsid w:val="002B166D"/>
    <w:rPr>
      <w:rFonts w:ascii="Times New Roman" w:hAnsi="Times New Roman"/>
      <w:sz w:val="24"/>
    </w:rPr>
  </w:style>
  <w:style w:type="character" w:customStyle="1" w:styleId="2016">
    <w:name w:val="Знак Знак2016"/>
    <w:uiPriority w:val="99"/>
    <w:rsid w:val="002B166D"/>
    <w:rPr>
      <w:rFonts w:ascii="Arial" w:hAnsi="Arial"/>
      <w:sz w:val="22"/>
    </w:rPr>
  </w:style>
  <w:style w:type="character" w:customStyle="1" w:styleId="199">
    <w:name w:val="Знак Знак199"/>
    <w:uiPriority w:val="99"/>
    <w:rsid w:val="002B166D"/>
    <w:rPr>
      <w:rFonts w:ascii="Times New Roman" w:hAnsi="Times New Roman"/>
      <w:sz w:val="16"/>
      <w:lang w:eastAsia="ru-RU"/>
    </w:rPr>
  </w:style>
  <w:style w:type="character" w:customStyle="1" w:styleId="1811">
    <w:name w:val="Знак Знак1811"/>
    <w:uiPriority w:val="99"/>
    <w:rsid w:val="002B166D"/>
    <w:rPr>
      <w:rFonts w:ascii="Courier New" w:hAnsi="Courier New"/>
    </w:rPr>
  </w:style>
  <w:style w:type="character" w:customStyle="1" w:styleId="179">
    <w:name w:val="Знак Знак179"/>
    <w:uiPriority w:val="99"/>
    <w:rsid w:val="002B166D"/>
    <w:rPr>
      <w:rFonts w:ascii="Times New Roman" w:hAnsi="Times New Roman"/>
      <w:sz w:val="24"/>
    </w:rPr>
  </w:style>
  <w:style w:type="character" w:customStyle="1" w:styleId="950">
    <w:name w:val="Знак Знак95"/>
    <w:uiPriority w:val="99"/>
    <w:rsid w:val="002B166D"/>
    <w:rPr>
      <w:rFonts w:ascii="PragmaticaCTT" w:hAnsi="PragmaticaCTT"/>
      <w:b/>
      <w:sz w:val="24"/>
      <w:lang w:val="ru-RU" w:eastAsia="ru-RU"/>
    </w:rPr>
  </w:style>
  <w:style w:type="character" w:customStyle="1" w:styleId="840">
    <w:name w:val="Знак Знак84"/>
    <w:uiPriority w:val="99"/>
    <w:rsid w:val="002B166D"/>
    <w:rPr>
      <w:sz w:val="24"/>
    </w:rPr>
  </w:style>
  <w:style w:type="character" w:customStyle="1" w:styleId="5200">
    <w:name w:val="Знак Знак520"/>
    <w:uiPriority w:val="99"/>
    <w:rsid w:val="002B166D"/>
    <w:rPr>
      <w:rFonts w:ascii="Tahoma" w:hAnsi="Tahoma"/>
      <w:sz w:val="16"/>
      <w:lang w:val="ru-RU" w:eastAsia="ru-RU"/>
    </w:rPr>
  </w:style>
  <w:style w:type="paragraph" w:customStyle="1" w:styleId="362">
    <w:name w:val="Заголовок 36"/>
    <w:basedOn w:val="9a"/>
    <w:next w:val="9a"/>
    <w:uiPriority w:val="99"/>
    <w:qFormat/>
    <w:rsid w:val="002B166D"/>
    <w:pPr>
      <w:keepNext/>
      <w:widowControl/>
      <w:ind w:left="0" w:firstLine="0"/>
      <w:outlineLvl w:val="2"/>
    </w:pPr>
    <w:rPr>
      <w:sz w:val="24"/>
    </w:rPr>
  </w:style>
  <w:style w:type="paragraph" w:customStyle="1" w:styleId="6f0">
    <w:name w:val="Основной текст6"/>
    <w:basedOn w:val="9a"/>
    <w:uiPriority w:val="99"/>
    <w:qFormat/>
    <w:rsid w:val="002B166D"/>
    <w:pPr>
      <w:widowControl/>
      <w:spacing w:line="360" w:lineRule="auto"/>
      <w:ind w:left="0" w:firstLine="0"/>
    </w:pPr>
    <w:rPr>
      <w:sz w:val="24"/>
    </w:rPr>
  </w:style>
  <w:style w:type="character" w:customStyle="1" w:styleId="159">
    <w:name w:val="Знак Знак159"/>
    <w:uiPriority w:val="99"/>
    <w:rsid w:val="002B166D"/>
    <w:rPr>
      <w:b/>
      <w:sz w:val="28"/>
    </w:rPr>
  </w:style>
  <w:style w:type="character" w:customStyle="1" w:styleId="800">
    <w:name w:val="Знак Знак80"/>
    <w:uiPriority w:val="99"/>
    <w:rsid w:val="002B166D"/>
    <w:rPr>
      <w:rFonts w:ascii="Times New Roman" w:hAnsi="Times New Roman"/>
      <w:lang w:eastAsia="en-US"/>
    </w:rPr>
  </w:style>
  <w:style w:type="paragraph" w:customStyle="1" w:styleId="263">
    <w:name w:val="Заголовок 26"/>
    <w:basedOn w:val="a2"/>
    <w:next w:val="a2"/>
    <w:uiPriority w:val="99"/>
    <w:qFormat/>
    <w:rsid w:val="002B166D"/>
    <w:pPr>
      <w:keepNext/>
      <w:snapToGrid/>
      <w:spacing w:before="0" w:after="0"/>
      <w:jc w:val="center"/>
    </w:pPr>
    <w:rPr>
      <w:rFonts w:eastAsia="Times New Roman"/>
      <w:b/>
      <w:sz w:val="26"/>
    </w:rPr>
  </w:style>
  <w:style w:type="paragraph" w:customStyle="1" w:styleId="10b">
    <w:name w:val="Обычный10"/>
    <w:basedOn w:val="a2"/>
    <w:uiPriority w:val="99"/>
    <w:qFormat/>
    <w:rsid w:val="002B166D"/>
    <w:pPr>
      <w:widowControl/>
      <w:snapToGrid/>
      <w:spacing w:beforeAutospacing="1" w:afterAutospacing="1"/>
    </w:pPr>
    <w:rPr>
      <w:rFonts w:eastAsia="Times New Roman"/>
      <w:szCs w:val="24"/>
    </w:rPr>
  </w:style>
  <w:style w:type="paragraph" w:customStyle="1" w:styleId="5f1">
    <w:name w:val="Цитата5"/>
    <w:basedOn w:val="a2"/>
    <w:uiPriority w:val="99"/>
    <w:qFormat/>
    <w:rsid w:val="002B166D"/>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character" w:customStyle="1" w:styleId="22d">
    <w:name w:val="Цитата 2 Знак2"/>
    <w:basedOn w:val="a3"/>
    <w:uiPriority w:val="99"/>
    <w:rsid w:val="002B166D"/>
    <w:rPr>
      <w:rFonts w:cs="Times New Roman"/>
      <w:i/>
      <w:iCs/>
      <w:color w:val="000000"/>
      <w:sz w:val="24"/>
      <w:szCs w:val="24"/>
    </w:rPr>
  </w:style>
  <w:style w:type="character" w:customStyle="1" w:styleId="2fff8">
    <w:name w:val="Выделенная цитата Знак2"/>
    <w:basedOn w:val="a3"/>
    <w:uiPriority w:val="99"/>
    <w:rsid w:val="002B166D"/>
    <w:rPr>
      <w:rFonts w:cs="Times New Roman"/>
      <w:b/>
      <w:bCs/>
      <w:i/>
      <w:iCs/>
      <w:color w:val="4F81BD"/>
      <w:sz w:val="24"/>
      <w:szCs w:val="24"/>
    </w:rPr>
  </w:style>
  <w:style w:type="paragraph" w:customStyle="1" w:styleId="5f2">
    <w:name w:val="Текст5"/>
    <w:basedOn w:val="a2"/>
    <w:uiPriority w:val="99"/>
    <w:qFormat/>
    <w:rsid w:val="002B166D"/>
    <w:pPr>
      <w:widowControl/>
      <w:snapToGrid/>
      <w:spacing w:before="0" w:after="0"/>
    </w:pPr>
    <w:rPr>
      <w:rFonts w:ascii="Courier New" w:eastAsia="Times New Roman" w:hAnsi="Courier New"/>
      <w:sz w:val="20"/>
    </w:rPr>
  </w:style>
  <w:style w:type="paragraph" w:customStyle="1" w:styleId="354">
    <w:name w:val="Основной текст 35"/>
    <w:basedOn w:val="9a"/>
    <w:uiPriority w:val="99"/>
    <w:qFormat/>
    <w:rsid w:val="002B166D"/>
    <w:pPr>
      <w:widowControl/>
      <w:tabs>
        <w:tab w:val="left" w:pos="360"/>
      </w:tabs>
      <w:ind w:left="0" w:firstLine="0"/>
      <w:jc w:val="both"/>
    </w:pPr>
    <w:rPr>
      <w:i/>
      <w:sz w:val="26"/>
    </w:rPr>
  </w:style>
  <w:style w:type="paragraph" w:customStyle="1" w:styleId="244">
    <w:name w:val="Основной текст с отступом 24"/>
    <w:basedOn w:val="a2"/>
    <w:uiPriority w:val="99"/>
    <w:qFormat/>
    <w:rsid w:val="002B166D"/>
    <w:pPr>
      <w:widowControl/>
      <w:overflowPunct w:val="0"/>
      <w:autoSpaceDE w:val="0"/>
      <w:snapToGrid/>
      <w:spacing w:before="0" w:after="0"/>
      <w:ind w:firstLine="567"/>
      <w:jc w:val="both"/>
    </w:pPr>
    <w:rPr>
      <w:rFonts w:eastAsia="Times New Roman"/>
      <w:sz w:val="20"/>
      <w:lang w:eastAsia="ar-SA"/>
    </w:rPr>
  </w:style>
  <w:style w:type="paragraph" w:customStyle="1" w:styleId="355">
    <w:name w:val="Основной текст с отступом 35"/>
    <w:basedOn w:val="a2"/>
    <w:uiPriority w:val="99"/>
    <w:qFormat/>
    <w:rsid w:val="002B166D"/>
    <w:pPr>
      <w:widowControl/>
      <w:snapToGrid/>
      <w:spacing w:before="0" w:after="0" w:line="360" w:lineRule="auto"/>
      <w:ind w:firstLine="709"/>
      <w:jc w:val="both"/>
    </w:pPr>
    <w:rPr>
      <w:rFonts w:eastAsia="Times New Roman"/>
      <w:sz w:val="28"/>
    </w:rPr>
  </w:style>
  <w:style w:type="paragraph" w:customStyle="1" w:styleId="4f8">
    <w:name w:val="Верхний колонтитул4"/>
    <w:basedOn w:val="a2"/>
    <w:uiPriority w:val="99"/>
    <w:qFormat/>
    <w:rsid w:val="002B166D"/>
    <w:pPr>
      <w:widowControl/>
      <w:tabs>
        <w:tab w:val="center" w:pos="4153"/>
        <w:tab w:val="right" w:pos="8306"/>
      </w:tabs>
      <w:snapToGrid/>
      <w:spacing w:before="0" w:after="0"/>
    </w:pPr>
    <w:rPr>
      <w:rFonts w:ascii="Arial" w:eastAsia="Times New Roman" w:hAnsi="Arial"/>
    </w:rPr>
  </w:style>
  <w:style w:type="character" w:customStyle="1" w:styleId="419">
    <w:name w:val="Знак Знак419"/>
    <w:uiPriority w:val="99"/>
    <w:locked/>
    <w:rsid w:val="002B166D"/>
    <w:rPr>
      <w:rFonts w:ascii="Arial" w:hAnsi="Arial"/>
      <w:b/>
      <w:i/>
      <w:sz w:val="28"/>
      <w:lang w:val="ru-RU" w:eastAsia="en-US"/>
    </w:rPr>
  </w:style>
  <w:style w:type="character" w:customStyle="1" w:styleId="429">
    <w:name w:val="Знак4 Знак2"/>
    <w:uiPriority w:val="99"/>
    <w:locked/>
    <w:rsid w:val="002B166D"/>
    <w:rPr>
      <w:sz w:val="24"/>
      <w:lang w:val="ru-RU" w:eastAsia="ru-RU"/>
    </w:rPr>
  </w:style>
  <w:style w:type="character" w:customStyle="1" w:styleId="4f9">
    <w:name w:val="Основной шрифт абзаца4"/>
    <w:uiPriority w:val="99"/>
    <w:rsid w:val="002B166D"/>
  </w:style>
  <w:style w:type="character" w:customStyle="1" w:styleId="2380">
    <w:name w:val="Знак Знак23 Знак8"/>
    <w:uiPriority w:val="99"/>
    <w:locked/>
    <w:rsid w:val="002B166D"/>
    <w:rPr>
      <w:rFonts w:ascii="Tahoma" w:hAnsi="Tahoma"/>
      <w:sz w:val="16"/>
    </w:rPr>
  </w:style>
  <w:style w:type="paragraph" w:customStyle="1" w:styleId="13b">
    <w:name w:val="Знак Знак Знак Знак Знак Знак Знак Знак Знак Знак Знак Знак Знак13"/>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391">
    <w:name w:val="Знак39"/>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9">
    <w:name w:val="Знак Знак539"/>
    <w:uiPriority w:val="99"/>
    <w:locked/>
    <w:rsid w:val="002B166D"/>
    <w:rPr>
      <w:b/>
      <w:caps/>
      <w:sz w:val="24"/>
      <w:lang w:val="ru-RU" w:eastAsia="ru-RU"/>
    </w:rPr>
  </w:style>
  <w:style w:type="character" w:customStyle="1" w:styleId="11100">
    <w:name w:val="Знак1 Знак Знак110"/>
    <w:uiPriority w:val="99"/>
    <w:locked/>
    <w:rsid w:val="002B166D"/>
    <w:rPr>
      <w:rFonts w:ascii="Times New Roman" w:hAnsi="Times New Roman"/>
      <w:sz w:val="24"/>
      <w:lang w:eastAsia="ru-RU"/>
    </w:rPr>
  </w:style>
  <w:style w:type="character" w:customStyle="1" w:styleId="469">
    <w:name w:val="Знак Знак469"/>
    <w:uiPriority w:val="99"/>
    <w:locked/>
    <w:rsid w:val="002B166D"/>
    <w:rPr>
      <w:b/>
      <w:sz w:val="27"/>
      <w:lang w:val="ru-RU" w:eastAsia="ru-RU"/>
    </w:rPr>
  </w:style>
  <w:style w:type="character" w:customStyle="1" w:styleId="489">
    <w:name w:val="Знак Знак489"/>
    <w:uiPriority w:val="99"/>
    <w:locked/>
    <w:rsid w:val="002B166D"/>
    <w:rPr>
      <w:b/>
      <w:sz w:val="27"/>
      <w:lang w:val="ru-RU" w:eastAsia="ru-RU"/>
    </w:rPr>
  </w:style>
  <w:style w:type="character" w:customStyle="1" w:styleId="4490">
    <w:name w:val="Знак Знак449"/>
    <w:uiPriority w:val="99"/>
    <w:locked/>
    <w:rsid w:val="002B166D"/>
    <w:rPr>
      <w:sz w:val="24"/>
    </w:rPr>
  </w:style>
  <w:style w:type="character" w:customStyle="1" w:styleId="51100">
    <w:name w:val="Знак Знак5110"/>
    <w:uiPriority w:val="99"/>
    <w:locked/>
    <w:rsid w:val="002B166D"/>
    <w:rPr>
      <w:b/>
      <w:sz w:val="27"/>
      <w:lang w:val="ru-RU" w:eastAsia="ru-RU"/>
    </w:rPr>
  </w:style>
  <w:style w:type="character" w:customStyle="1" w:styleId="439">
    <w:name w:val="Знак Знак439"/>
    <w:uiPriority w:val="99"/>
    <w:locked/>
    <w:rsid w:val="002B166D"/>
    <w:rPr>
      <w:color w:val="000000"/>
      <w:sz w:val="24"/>
      <w:lang w:eastAsia="ru-RU"/>
    </w:rPr>
  </w:style>
  <w:style w:type="character" w:customStyle="1" w:styleId="4290">
    <w:name w:val="Знак Знак429"/>
    <w:uiPriority w:val="99"/>
    <w:rsid w:val="002B166D"/>
    <w:rPr>
      <w:rFonts w:ascii="Times New Roman" w:hAnsi="Times New Roman"/>
      <w:sz w:val="16"/>
    </w:rPr>
  </w:style>
  <w:style w:type="character" w:customStyle="1" w:styleId="499">
    <w:name w:val="Знак Знак499"/>
    <w:uiPriority w:val="99"/>
    <w:rsid w:val="002B166D"/>
    <w:rPr>
      <w:rFonts w:ascii="Times New Roman" w:hAnsi="Times New Roman"/>
      <w:b/>
      <w:caps/>
      <w:sz w:val="24"/>
      <w:lang w:eastAsia="ru-RU"/>
    </w:rPr>
  </w:style>
  <w:style w:type="paragraph" w:customStyle="1" w:styleId="46a">
    <w:name w:val="Заголовок 46"/>
    <w:basedOn w:val="9a"/>
    <w:next w:val="9a"/>
    <w:uiPriority w:val="99"/>
    <w:qFormat/>
    <w:rsid w:val="002B166D"/>
    <w:pPr>
      <w:keepNext/>
      <w:widowControl/>
      <w:ind w:left="0" w:firstLine="0"/>
    </w:pPr>
    <w:rPr>
      <w:sz w:val="24"/>
    </w:rPr>
  </w:style>
  <w:style w:type="character" w:customStyle="1" w:styleId="479">
    <w:name w:val="Знак Знак479"/>
    <w:uiPriority w:val="99"/>
    <w:rsid w:val="002B166D"/>
    <w:rPr>
      <w:rFonts w:ascii="Times New Roman" w:hAnsi="Times New Roman"/>
      <w:b/>
      <w:sz w:val="27"/>
      <w:lang w:eastAsia="ru-RU"/>
    </w:rPr>
  </w:style>
  <w:style w:type="character" w:customStyle="1" w:styleId="4590">
    <w:name w:val="Знак Знак459"/>
    <w:uiPriority w:val="99"/>
    <w:rsid w:val="002B166D"/>
    <w:rPr>
      <w:rFonts w:ascii="Times New Roman" w:hAnsi="Times New Roman"/>
      <w:b/>
      <w:i/>
      <w:sz w:val="26"/>
      <w:lang w:eastAsia="ru-RU"/>
    </w:rPr>
  </w:style>
  <w:style w:type="paragraph" w:customStyle="1" w:styleId="653">
    <w:name w:val="Заголовок 65"/>
    <w:uiPriority w:val="99"/>
    <w:qFormat/>
    <w:rsid w:val="002B166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uiPriority w:val="99"/>
    <w:locked/>
    <w:rsid w:val="002B166D"/>
    <w:rPr>
      <w:sz w:val="16"/>
    </w:rPr>
  </w:style>
  <w:style w:type="character" w:customStyle="1" w:styleId="509">
    <w:name w:val="Знак Знак509"/>
    <w:uiPriority w:val="99"/>
    <w:locked/>
    <w:rsid w:val="002B166D"/>
    <w:rPr>
      <w:b/>
      <w:sz w:val="28"/>
      <w:lang w:val="ru-RU" w:eastAsia="ru-RU"/>
    </w:rPr>
  </w:style>
  <w:style w:type="character" w:customStyle="1" w:styleId="5290">
    <w:name w:val="Знак Знак529"/>
    <w:uiPriority w:val="99"/>
    <w:rsid w:val="002B166D"/>
    <w:rPr>
      <w:rFonts w:ascii="Arial" w:hAnsi="Arial"/>
      <w:b/>
      <w:i/>
      <w:sz w:val="28"/>
    </w:rPr>
  </w:style>
  <w:style w:type="character" w:customStyle="1" w:styleId="519">
    <w:name w:val="Знак5 Знак Знак19"/>
    <w:uiPriority w:val="99"/>
    <w:locked/>
    <w:rsid w:val="002B166D"/>
    <w:rPr>
      <w:sz w:val="16"/>
      <w:lang w:val="ru-RU" w:eastAsia="ru-RU"/>
    </w:rPr>
  </w:style>
  <w:style w:type="paragraph" w:customStyle="1" w:styleId="3ffa">
    <w:name w:val="Подзаголовок3"/>
    <w:basedOn w:val="a2"/>
    <w:uiPriority w:val="99"/>
    <w:qFormat/>
    <w:rsid w:val="002B166D"/>
    <w:pPr>
      <w:widowControl/>
      <w:snapToGrid/>
      <w:spacing w:before="0" w:after="0" w:line="312" w:lineRule="auto"/>
    </w:pPr>
    <w:rPr>
      <w:rFonts w:ascii="Arial" w:eastAsia="Times New Roman" w:hAnsi="Arial" w:cs="Arial"/>
      <w:b/>
      <w:bCs/>
      <w:color w:val="000000"/>
      <w:sz w:val="20"/>
    </w:rPr>
  </w:style>
  <w:style w:type="character" w:customStyle="1" w:styleId="6100">
    <w:name w:val="Знак6 Знак Знак10"/>
    <w:uiPriority w:val="99"/>
    <w:rsid w:val="002B166D"/>
    <w:rPr>
      <w:sz w:val="24"/>
      <w:lang w:val="ru-RU" w:eastAsia="ru-RU"/>
    </w:rPr>
  </w:style>
  <w:style w:type="character" w:customStyle="1" w:styleId="553">
    <w:name w:val="Знак Знак553"/>
    <w:uiPriority w:val="99"/>
    <w:locked/>
    <w:rsid w:val="002B166D"/>
    <w:rPr>
      <w:sz w:val="24"/>
      <w:lang w:val="ru-RU" w:eastAsia="ru-RU"/>
    </w:rPr>
  </w:style>
  <w:style w:type="paragraph" w:customStyle="1" w:styleId="Heading13">
    <w:name w:val="Heading 13"/>
    <w:basedOn w:val="a2"/>
    <w:next w:val="a2"/>
    <w:uiPriority w:val="99"/>
    <w:qFormat/>
    <w:rsid w:val="002B166D"/>
    <w:pPr>
      <w:widowControl/>
      <w:suppressAutoHyphens/>
      <w:snapToGrid/>
      <w:spacing w:before="0" w:after="0"/>
      <w:ind w:firstLine="454"/>
    </w:pPr>
    <w:rPr>
      <w:rFonts w:eastAsia="Times New Roman"/>
      <w:b/>
      <w:caps/>
      <w:szCs w:val="24"/>
      <w:lang w:eastAsia="zh-CN"/>
    </w:rPr>
  </w:style>
  <w:style w:type="character" w:customStyle="1" w:styleId="6530">
    <w:name w:val="Знак Знак653"/>
    <w:uiPriority w:val="99"/>
    <w:locked/>
    <w:rsid w:val="002B166D"/>
    <w:rPr>
      <w:b/>
      <w:sz w:val="27"/>
      <w:lang w:val="ru-RU" w:eastAsia="ru-RU"/>
    </w:rPr>
  </w:style>
  <w:style w:type="character" w:customStyle="1" w:styleId="6430">
    <w:name w:val="Знак Знак643"/>
    <w:uiPriority w:val="99"/>
    <w:locked/>
    <w:rsid w:val="002B166D"/>
    <w:rPr>
      <w:b/>
      <w:sz w:val="28"/>
      <w:lang w:val="ru-RU" w:eastAsia="ru-RU"/>
    </w:rPr>
  </w:style>
  <w:style w:type="character" w:customStyle="1" w:styleId="6330">
    <w:name w:val="Знак Знак633"/>
    <w:uiPriority w:val="99"/>
    <w:locked/>
    <w:rsid w:val="002B166D"/>
    <w:rPr>
      <w:b/>
      <w:i/>
      <w:sz w:val="26"/>
      <w:lang w:val="ru-RU" w:eastAsia="ru-RU"/>
    </w:rPr>
  </w:style>
  <w:style w:type="character" w:customStyle="1" w:styleId="625">
    <w:name w:val="Знак Знак625"/>
    <w:uiPriority w:val="99"/>
    <w:locked/>
    <w:rsid w:val="002B166D"/>
    <w:rPr>
      <w:sz w:val="24"/>
      <w:lang w:val="ru-RU" w:eastAsia="ru-RU"/>
    </w:rPr>
  </w:style>
  <w:style w:type="character" w:customStyle="1" w:styleId="61100">
    <w:name w:val="Знак Знак6110"/>
    <w:uiPriority w:val="99"/>
    <w:locked/>
    <w:rsid w:val="002B166D"/>
    <w:rPr>
      <w:sz w:val="24"/>
      <w:lang w:val="ru-RU" w:eastAsia="ru-RU"/>
    </w:rPr>
  </w:style>
  <w:style w:type="character" w:customStyle="1" w:styleId="603">
    <w:name w:val="Знак Знак603"/>
    <w:uiPriority w:val="99"/>
    <w:locked/>
    <w:rsid w:val="002B166D"/>
    <w:rPr>
      <w:i/>
      <w:sz w:val="24"/>
      <w:lang w:val="ru-RU" w:eastAsia="ru-RU"/>
    </w:rPr>
  </w:style>
  <w:style w:type="character" w:customStyle="1" w:styleId="593">
    <w:name w:val="Знак Знак593"/>
    <w:uiPriority w:val="99"/>
    <w:locked/>
    <w:rsid w:val="002B166D"/>
    <w:rPr>
      <w:rFonts w:ascii="Arial" w:hAnsi="Arial"/>
      <w:sz w:val="22"/>
      <w:lang w:val="ru-RU" w:eastAsia="ru-RU"/>
    </w:rPr>
  </w:style>
  <w:style w:type="character" w:customStyle="1" w:styleId="583">
    <w:name w:val="Знак Знак583"/>
    <w:uiPriority w:val="99"/>
    <w:locked/>
    <w:rsid w:val="002B166D"/>
    <w:rPr>
      <w:rFonts w:ascii="Courier New" w:hAnsi="Courier New"/>
      <w:lang w:val="ru-RU" w:eastAsia="ru-RU"/>
    </w:rPr>
  </w:style>
  <w:style w:type="character" w:customStyle="1" w:styleId="573">
    <w:name w:val="Знак Знак573"/>
    <w:uiPriority w:val="99"/>
    <w:locked/>
    <w:rsid w:val="002B166D"/>
    <w:rPr>
      <w:lang w:val="ru-RU" w:eastAsia="ru-RU"/>
    </w:rPr>
  </w:style>
  <w:style w:type="character" w:customStyle="1" w:styleId="563">
    <w:name w:val="Знак Знак563"/>
    <w:uiPriority w:val="99"/>
    <w:locked/>
    <w:rsid w:val="002B166D"/>
    <w:rPr>
      <w:sz w:val="24"/>
      <w:lang w:val="ru-RU" w:eastAsia="ru-RU"/>
    </w:rPr>
  </w:style>
  <w:style w:type="character" w:customStyle="1" w:styleId="543">
    <w:name w:val="Знак Знак543"/>
    <w:uiPriority w:val="99"/>
    <w:locked/>
    <w:rsid w:val="002B166D"/>
    <w:rPr>
      <w:sz w:val="24"/>
      <w:lang w:val="en-US" w:eastAsia="ru-RU"/>
    </w:rPr>
  </w:style>
  <w:style w:type="paragraph" w:customStyle="1" w:styleId="Heading22">
    <w:name w:val="Heading 22"/>
    <w:basedOn w:val="a2"/>
    <w:next w:val="a2"/>
    <w:uiPriority w:val="99"/>
    <w:qFormat/>
    <w:rsid w:val="002B166D"/>
    <w:pPr>
      <w:keepNext/>
      <w:widowControl/>
      <w:tabs>
        <w:tab w:val="left" w:pos="576"/>
      </w:tabs>
      <w:suppressAutoHyphens/>
      <w:snapToGrid/>
      <w:spacing w:before="240" w:after="60"/>
      <w:ind w:left="576" w:hanging="576"/>
      <w:outlineLvl w:val="1"/>
    </w:pPr>
    <w:rPr>
      <w:rFonts w:ascii="Arial" w:eastAsia="Times New Roman" w:hAnsi="Arial" w:cs="Arial"/>
      <w:b/>
      <w:bCs/>
      <w:i/>
      <w:iCs/>
      <w:sz w:val="28"/>
      <w:szCs w:val="28"/>
      <w:lang w:eastAsia="zh-CN"/>
    </w:rPr>
  </w:style>
  <w:style w:type="paragraph" w:customStyle="1" w:styleId="Heading32">
    <w:name w:val="Heading 32"/>
    <w:basedOn w:val="a2"/>
    <w:next w:val="a2"/>
    <w:uiPriority w:val="99"/>
    <w:qFormat/>
    <w:rsid w:val="002B166D"/>
    <w:pPr>
      <w:widowControl/>
      <w:tabs>
        <w:tab w:val="left" w:pos="720"/>
      </w:tabs>
      <w:suppressAutoHyphens/>
      <w:snapToGrid/>
      <w:spacing w:before="280" w:after="280"/>
      <w:ind w:left="720" w:hanging="720"/>
      <w:outlineLvl w:val="2"/>
    </w:pPr>
    <w:rPr>
      <w:rFonts w:eastAsia="Times New Roman"/>
      <w:b/>
      <w:bCs/>
      <w:sz w:val="27"/>
      <w:szCs w:val="27"/>
      <w:lang w:eastAsia="zh-CN"/>
    </w:rPr>
  </w:style>
  <w:style w:type="paragraph" w:customStyle="1" w:styleId="Heading41">
    <w:name w:val="Heading 41"/>
    <w:basedOn w:val="a2"/>
    <w:next w:val="a2"/>
    <w:uiPriority w:val="99"/>
    <w:qFormat/>
    <w:rsid w:val="002B166D"/>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Heading52">
    <w:name w:val="Heading 52"/>
    <w:basedOn w:val="a2"/>
    <w:next w:val="a2"/>
    <w:uiPriority w:val="99"/>
    <w:qFormat/>
    <w:rsid w:val="002B166D"/>
    <w:pPr>
      <w:widowControl/>
      <w:tabs>
        <w:tab w:val="left" w:pos="1008"/>
      </w:tabs>
      <w:suppressAutoHyphens/>
      <w:snapToGrid/>
      <w:spacing w:before="240" w:after="60"/>
      <w:ind w:left="1008" w:hanging="1008"/>
      <w:outlineLvl w:val="4"/>
    </w:pPr>
    <w:rPr>
      <w:rFonts w:eastAsia="Times New Roman"/>
      <w:b/>
      <w:bCs/>
      <w:i/>
      <w:iCs/>
      <w:sz w:val="26"/>
      <w:szCs w:val="26"/>
      <w:lang w:eastAsia="zh-CN"/>
    </w:rPr>
  </w:style>
  <w:style w:type="paragraph" w:customStyle="1" w:styleId="Heading62">
    <w:name w:val="Heading 62"/>
    <w:basedOn w:val="a2"/>
    <w:next w:val="a2"/>
    <w:uiPriority w:val="99"/>
    <w:qFormat/>
    <w:rsid w:val="002B166D"/>
    <w:pPr>
      <w:keepNext/>
      <w:widowControl/>
      <w:tabs>
        <w:tab w:val="left" w:pos="1152"/>
      </w:tabs>
      <w:suppressAutoHyphens/>
      <w:snapToGrid/>
      <w:spacing w:before="0" w:after="0"/>
      <w:ind w:left="1152" w:hanging="1152"/>
      <w:jc w:val="both"/>
      <w:outlineLvl w:val="5"/>
    </w:pPr>
    <w:rPr>
      <w:rFonts w:eastAsia="Times New Roman"/>
      <w:lang w:val="en-US" w:eastAsia="en-US"/>
    </w:rPr>
  </w:style>
  <w:style w:type="paragraph" w:customStyle="1" w:styleId="Heading72">
    <w:name w:val="Heading 72"/>
    <w:basedOn w:val="a2"/>
    <w:next w:val="a2"/>
    <w:uiPriority w:val="99"/>
    <w:qFormat/>
    <w:rsid w:val="002B166D"/>
    <w:pPr>
      <w:widowControl/>
      <w:tabs>
        <w:tab w:val="left" w:pos="1296"/>
      </w:tabs>
      <w:suppressAutoHyphens/>
      <w:snapToGrid/>
      <w:spacing w:before="240" w:after="60"/>
      <w:ind w:left="1296" w:hanging="1296"/>
      <w:outlineLvl w:val="6"/>
    </w:pPr>
    <w:rPr>
      <w:rFonts w:eastAsia="Times New Roman"/>
      <w:szCs w:val="24"/>
      <w:lang w:eastAsia="zh-CN"/>
    </w:rPr>
  </w:style>
  <w:style w:type="paragraph" w:customStyle="1" w:styleId="Heading81">
    <w:name w:val="Heading 81"/>
    <w:basedOn w:val="a2"/>
    <w:next w:val="a2"/>
    <w:uiPriority w:val="99"/>
    <w:qFormat/>
    <w:rsid w:val="002B166D"/>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Heading92">
    <w:name w:val="Heading 92"/>
    <w:basedOn w:val="a2"/>
    <w:next w:val="a2"/>
    <w:uiPriority w:val="99"/>
    <w:qFormat/>
    <w:rsid w:val="002B166D"/>
    <w:pPr>
      <w:widowControl/>
      <w:tabs>
        <w:tab w:val="left" w:pos="1584"/>
      </w:tabs>
      <w:suppressAutoHyphens/>
      <w:snapToGrid/>
      <w:spacing w:before="240" w:after="60"/>
      <w:ind w:left="1584" w:hanging="1584"/>
      <w:outlineLvl w:val="8"/>
    </w:pPr>
    <w:rPr>
      <w:rFonts w:ascii="Arial" w:eastAsia="Times New Roman" w:hAnsi="Arial" w:cs="Arial"/>
      <w:sz w:val="22"/>
      <w:szCs w:val="22"/>
      <w:lang w:eastAsia="zh-CN"/>
    </w:rPr>
  </w:style>
  <w:style w:type="character" w:customStyle="1" w:styleId="673">
    <w:name w:val="Знак Знак673"/>
    <w:uiPriority w:val="99"/>
    <w:rsid w:val="002B166D"/>
    <w:rPr>
      <w:rFonts w:ascii="Arial" w:hAnsi="Arial"/>
      <w:b/>
      <w:sz w:val="26"/>
    </w:rPr>
  </w:style>
  <w:style w:type="character" w:customStyle="1" w:styleId="663">
    <w:name w:val="Знак Знак663"/>
    <w:uiPriority w:val="99"/>
    <w:rsid w:val="002B166D"/>
    <w:rPr>
      <w:b/>
      <w:sz w:val="28"/>
    </w:rPr>
  </w:style>
  <w:style w:type="character" w:customStyle="1" w:styleId="703">
    <w:name w:val="Знак Знак703"/>
    <w:uiPriority w:val="99"/>
    <w:rsid w:val="002B166D"/>
    <w:rPr>
      <w:rFonts w:ascii="Arial" w:hAnsi="Arial"/>
      <w:b/>
      <w:sz w:val="26"/>
    </w:rPr>
  </w:style>
  <w:style w:type="character" w:customStyle="1" w:styleId="693">
    <w:name w:val="Знак Знак693"/>
    <w:uiPriority w:val="99"/>
    <w:rsid w:val="002B166D"/>
    <w:rPr>
      <w:b/>
      <w:sz w:val="28"/>
    </w:rPr>
  </w:style>
  <w:style w:type="character" w:customStyle="1" w:styleId="683">
    <w:name w:val="Знак Знак683"/>
    <w:uiPriority w:val="99"/>
    <w:rsid w:val="002B166D"/>
    <w:rPr>
      <w:b/>
      <w:i/>
      <w:sz w:val="26"/>
    </w:rPr>
  </w:style>
  <w:style w:type="paragraph" w:customStyle="1" w:styleId="HTML40">
    <w:name w:val="Стандартный HTML4"/>
    <w:basedOn w:val="a2"/>
    <w:uiPriority w:val="99"/>
    <w:qFormat/>
    <w:rsid w:val="002B16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1"/>
      <w:sz w:val="20"/>
      <w:lang w:eastAsia="hi-IN" w:bidi="hi-IN"/>
    </w:rPr>
  </w:style>
  <w:style w:type="character" w:customStyle="1" w:styleId="CommentTextChar2">
    <w:name w:val="Comment Text Char2"/>
    <w:uiPriority w:val="99"/>
    <w:locked/>
    <w:rsid w:val="002B166D"/>
  </w:style>
  <w:style w:type="character" w:customStyle="1" w:styleId="HeaderChar2">
    <w:name w:val="Header Char2"/>
    <w:uiPriority w:val="99"/>
    <w:locked/>
    <w:rsid w:val="002B166D"/>
    <w:rPr>
      <w:sz w:val="24"/>
    </w:rPr>
  </w:style>
  <w:style w:type="character" w:customStyle="1" w:styleId="FooterChar2">
    <w:name w:val="Footer Char2"/>
    <w:uiPriority w:val="99"/>
    <w:locked/>
    <w:rsid w:val="002B166D"/>
    <w:rPr>
      <w:sz w:val="24"/>
    </w:rPr>
  </w:style>
  <w:style w:type="character" w:customStyle="1" w:styleId="EndnoteTextChar2">
    <w:name w:val="Endnote Text Char2"/>
    <w:uiPriority w:val="99"/>
    <w:locked/>
    <w:rsid w:val="002B166D"/>
    <w:rPr>
      <w:color w:val="000000"/>
      <w:sz w:val="24"/>
    </w:rPr>
  </w:style>
  <w:style w:type="character" w:customStyle="1" w:styleId="MacroTextChar1">
    <w:name w:val="Macro Text Char1"/>
    <w:uiPriority w:val="99"/>
    <w:locked/>
    <w:rsid w:val="002B166D"/>
    <w:rPr>
      <w:rFonts w:ascii="Courier New" w:hAnsi="Courier New"/>
      <w:sz w:val="22"/>
      <w:lang w:val="en-US" w:eastAsia="en-US"/>
    </w:rPr>
  </w:style>
  <w:style w:type="character" w:customStyle="1" w:styleId="TitleChar2">
    <w:name w:val="Title Char2"/>
    <w:uiPriority w:val="99"/>
    <w:locked/>
    <w:rsid w:val="002B166D"/>
    <w:rPr>
      <w:sz w:val="24"/>
      <w:lang w:val="en-US"/>
    </w:rPr>
  </w:style>
  <w:style w:type="character" w:customStyle="1" w:styleId="SubtitleChar2">
    <w:name w:val="Subtitle Char2"/>
    <w:uiPriority w:val="99"/>
    <w:locked/>
    <w:rsid w:val="002B166D"/>
    <w:rPr>
      <w:rFonts w:ascii="PragmaticaCTT" w:hAnsi="PragmaticaCTT"/>
      <w:b/>
      <w:sz w:val="24"/>
    </w:rPr>
  </w:style>
  <w:style w:type="character" w:customStyle="1" w:styleId="BodyTextFirstIndentChar2">
    <w:name w:val="Body Text First Indent Char2"/>
    <w:uiPriority w:val="99"/>
    <w:locked/>
    <w:rsid w:val="002B166D"/>
    <w:rPr>
      <w:rFonts w:ascii="Times New Roman" w:hAnsi="Times New Roman"/>
      <w:sz w:val="24"/>
      <w:lang w:eastAsia="ru-RU"/>
    </w:rPr>
  </w:style>
  <w:style w:type="character" w:customStyle="1" w:styleId="BodyText2Char2">
    <w:name w:val="Body Text 2 Char2"/>
    <w:uiPriority w:val="99"/>
    <w:locked/>
    <w:rsid w:val="002B166D"/>
    <w:rPr>
      <w:sz w:val="24"/>
    </w:rPr>
  </w:style>
  <w:style w:type="character" w:customStyle="1" w:styleId="BodyTextIndent2Char2">
    <w:name w:val="Body Text Indent 2 Char2"/>
    <w:uiPriority w:val="99"/>
    <w:locked/>
    <w:rsid w:val="002B166D"/>
    <w:rPr>
      <w:sz w:val="24"/>
    </w:rPr>
  </w:style>
  <w:style w:type="character" w:customStyle="1" w:styleId="BodyTextIndent3Char2">
    <w:name w:val="Body Text Indent 3 Char2"/>
    <w:uiPriority w:val="99"/>
    <w:locked/>
    <w:rsid w:val="002B166D"/>
    <w:rPr>
      <w:sz w:val="16"/>
    </w:rPr>
  </w:style>
  <w:style w:type="character" w:customStyle="1" w:styleId="DocumentMapChar2">
    <w:name w:val="Document Map Char2"/>
    <w:uiPriority w:val="99"/>
    <w:locked/>
    <w:rsid w:val="002B166D"/>
    <w:rPr>
      <w:rFonts w:ascii="Tahoma" w:hAnsi="Tahoma"/>
    </w:rPr>
  </w:style>
  <w:style w:type="character" w:customStyle="1" w:styleId="CommentSubjectChar2">
    <w:name w:val="Comment Subject Char2"/>
    <w:uiPriority w:val="99"/>
    <w:qFormat/>
    <w:locked/>
    <w:rsid w:val="002B166D"/>
    <w:rPr>
      <w:sz w:val="16"/>
    </w:rPr>
  </w:style>
  <w:style w:type="character" w:customStyle="1" w:styleId="BalloonTextChar2">
    <w:name w:val="Balloon Text Char2"/>
    <w:uiPriority w:val="99"/>
    <w:locked/>
    <w:rsid w:val="002B166D"/>
    <w:rPr>
      <w:rFonts w:ascii="Tahoma" w:hAnsi="Tahoma"/>
      <w:sz w:val="16"/>
    </w:rPr>
  </w:style>
  <w:style w:type="character" w:customStyle="1" w:styleId="NoSpacingChar2">
    <w:name w:val="No Spacing Char2"/>
    <w:uiPriority w:val="99"/>
    <w:locked/>
    <w:rsid w:val="002B166D"/>
    <w:rPr>
      <w:rFonts w:eastAsia="Times New Roman"/>
      <w:sz w:val="22"/>
      <w:lang w:val="en-US" w:eastAsia="en-US"/>
    </w:rPr>
  </w:style>
  <w:style w:type="character" w:customStyle="1" w:styleId="ListParagraphChar3">
    <w:name w:val="List Paragraph Char3"/>
    <w:uiPriority w:val="99"/>
    <w:locked/>
    <w:rsid w:val="002B166D"/>
    <w:rPr>
      <w:rFonts w:ascii="Calibri" w:hAnsi="Calibri"/>
      <w:sz w:val="24"/>
    </w:rPr>
  </w:style>
  <w:style w:type="character" w:customStyle="1" w:styleId="QuoteChar3">
    <w:name w:val="Quote Char3"/>
    <w:link w:val="245"/>
    <w:uiPriority w:val="99"/>
    <w:qFormat/>
    <w:locked/>
    <w:rsid w:val="002B166D"/>
    <w:rPr>
      <w:i/>
      <w:color w:val="000000"/>
      <w:sz w:val="24"/>
    </w:rPr>
  </w:style>
  <w:style w:type="paragraph" w:customStyle="1" w:styleId="245">
    <w:name w:val="Цитата 24"/>
    <w:basedOn w:val="a2"/>
    <w:next w:val="a2"/>
    <w:link w:val="QuoteChar3"/>
    <w:uiPriority w:val="99"/>
    <w:qFormat/>
    <w:rsid w:val="002B166D"/>
    <w:pPr>
      <w:widowControl/>
      <w:snapToGrid/>
      <w:spacing w:before="0" w:after="0"/>
    </w:pPr>
    <w:rPr>
      <w:rFonts w:asciiTheme="minorHAnsi" w:eastAsiaTheme="minorHAnsi" w:hAnsiTheme="minorHAnsi" w:cstheme="minorBidi"/>
      <w:i/>
      <w:color w:val="000000"/>
      <w:szCs w:val="22"/>
      <w:lang w:eastAsia="en-US"/>
    </w:rPr>
  </w:style>
  <w:style w:type="character" w:customStyle="1" w:styleId="IntenseQuoteChar3">
    <w:name w:val="Intense Quote Char3"/>
    <w:link w:val="4fa"/>
    <w:uiPriority w:val="99"/>
    <w:qFormat/>
    <w:locked/>
    <w:rsid w:val="002B166D"/>
    <w:rPr>
      <w:b/>
      <w:i/>
      <w:color w:val="4F81BD"/>
      <w:sz w:val="24"/>
    </w:rPr>
  </w:style>
  <w:style w:type="paragraph" w:customStyle="1" w:styleId="4fa">
    <w:name w:val="Выделенная цитата4"/>
    <w:basedOn w:val="a2"/>
    <w:next w:val="a2"/>
    <w:link w:val="IntenseQuoteChar3"/>
    <w:uiPriority w:val="99"/>
    <w:qFormat/>
    <w:rsid w:val="002B166D"/>
    <w:pPr>
      <w:widowControl/>
      <w:pBdr>
        <w:bottom w:val="single" w:sz="4" w:space="4" w:color="4F81BD"/>
      </w:pBdr>
      <w:snapToGrid/>
      <w:spacing w:before="200" w:after="28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uiPriority w:val="99"/>
    <w:qFormat/>
    <w:rsid w:val="002B166D"/>
    <w:pPr>
      <w:widowControl/>
      <w:snapToGrid/>
      <w:spacing w:before="0" w:after="0" w:line="360" w:lineRule="auto"/>
      <w:jc w:val="both"/>
    </w:pPr>
  </w:style>
  <w:style w:type="paragraph" w:customStyle="1" w:styleId="BlockText1">
    <w:name w:val="Block Text1"/>
    <w:basedOn w:val="a2"/>
    <w:uiPriority w:val="99"/>
    <w:qFormat/>
    <w:rsid w:val="002B166D"/>
    <w:pPr>
      <w:widowControl/>
      <w:shd w:val="clear" w:color="auto" w:fill="FFFFFF"/>
      <w:snapToGrid/>
      <w:spacing w:before="230" w:after="0" w:line="360" w:lineRule="auto"/>
      <w:ind w:left="1750" w:right="1152" w:hanging="384"/>
      <w:jc w:val="center"/>
    </w:pPr>
    <w:rPr>
      <w:b/>
      <w:color w:val="000000"/>
      <w:spacing w:val="-5"/>
      <w:sz w:val="28"/>
    </w:rPr>
  </w:style>
  <w:style w:type="paragraph" w:customStyle="1" w:styleId="BodyTextIndent21">
    <w:name w:val="Body Text Indent 21"/>
    <w:basedOn w:val="a2"/>
    <w:uiPriority w:val="99"/>
    <w:qFormat/>
    <w:rsid w:val="002B166D"/>
    <w:pPr>
      <w:widowControl/>
      <w:overflowPunct w:val="0"/>
      <w:autoSpaceDE w:val="0"/>
      <w:snapToGrid/>
      <w:spacing w:before="0" w:after="0"/>
      <w:ind w:firstLine="567"/>
      <w:jc w:val="both"/>
    </w:pPr>
    <w:rPr>
      <w:sz w:val="20"/>
      <w:lang w:eastAsia="ar-SA"/>
    </w:rPr>
  </w:style>
  <w:style w:type="paragraph" w:customStyle="1" w:styleId="BodyTextIndent31">
    <w:name w:val="Body Text Indent 31"/>
    <w:basedOn w:val="a2"/>
    <w:uiPriority w:val="99"/>
    <w:qFormat/>
    <w:rsid w:val="002B166D"/>
    <w:pPr>
      <w:widowControl/>
      <w:snapToGrid/>
      <w:spacing w:before="0" w:after="0" w:line="360" w:lineRule="auto"/>
      <w:ind w:firstLine="709"/>
      <w:jc w:val="both"/>
    </w:pPr>
    <w:rPr>
      <w:sz w:val="28"/>
    </w:rPr>
  </w:style>
  <w:style w:type="paragraph" w:customStyle="1" w:styleId="21f3">
    <w:name w:val="Обычный21"/>
    <w:uiPriority w:val="99"/>
    <w:qFormat/>
    <w:rsid w:val="002B166D"/>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2B166D"/>
    <w:pPr>
      <w:widowControl/>
      <w:tabs>
        <w:tab w:val="center" w:pos="4153"/>
        <w:tab w:val="right" w:pos="8306"/>
      </w:tabs>
      <w:snapToGrid/>
      <w:spacing w:before="0" w:after="0"/>
    </w:pPr>
    <w:rPr>
      <w:rFonts w:ascii="Arial" w:hAnsi="Arial"/>
    </w:rPr>
  </w:style>
  <w:style w:type="paragraph" w:customStyle="1" w:styleId="Normal11">
    <w:name w:val="Normal11"/>
    <w:uiPriority w:val="99"/>
    <w:qFormat/>
    <w:rsid w:val="002B166D"/>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2B166D"/>
    <w:pPr>
      <w:keepNext/>
      <w:snapToGrid/>
      <w:outlineLvl w:val="2"/>
    </w:pPr>
    <w:rPr>
      <w:sz w:val="24"/>
    </w:rPr>
  </w:style>
  <w:style w:type="paragraph" w:customStyle="1" w:styleId="BodyText11">
    <w:name w:val="Body Text11"/>
    <w:basedOn w:val="Normal11"/>
    <w:uiPriority w:val="99"/>
    <w:qFormat/>
    <w:rsid w:val="002B166D"/>
    <w:pPr>
      <w:snapToGrid/>
      <w:spacing w:line="360" w:lineRule="auto"/>
    </w:pPr>
    <w:rPr>
      <w:sz w:val="24"/>
    </w:rPr>
  </w:style>
  <w:style w:type="paragraph" w:customStyle="1" w:styleId="ListParagraph11">
    <w:name w:val="List Paragraph11"/>
    <w:basedOn w:val="a2"/>
    <w:uiPriority w:val="99"/>
    <w:qFormat/>
    <w:rsid w:val="002B166D"/>
    <w:pPr>
      <w:widowControl/>
      <w:snapToGrid/>
      <w:spacing w:before="0" w:after="200" w:line="276" w:lineRule="auto"/>
      <w:ind w:left="720"/>
      <w:contextualSpacing/>
    </w:pPr>
    <w:rPr>
      <w:rFonts w:ascii="Calibri" w:hAnsi="Calibri"/>
      <w:sz w:val="22"/>
      <w:szCs w:val="22"/>
    </w:rPr>
  </w:style>
  <w:style w:type="paragraph" w:customStyle="1" w:styleId="PlainText11">
    <w:name w:val="Plain Text11"/>
    <w:basedOn w:val="a2"/>
    <w:uiPriority w:val="99"/>
    <w:qFormat/>
    <w:rsid w:val="002B166D"/>
    <w:pPr>
      <w:widowControl/>
      <w:snapToGrid/>
      <w:spacing w:before="0" w:after="0"/>
    </w:pPr>
    <w:rPr>
      <w:rFonts w:ascii="Courier New" w:hAnsi="Courier New"/>
      <w:sz w:val="20"/>
    </w:rPr>
  </w:style>
  <w:style w:type="paragraph" w:customStyle="1" w:styleId="BodyText311">
    <w:name w:val="Body Text 311"/>
    <w:basedOn w:val="Normal11"/>
    <w:uiPriority w:val="99"/>
    <w:qFormat/>
    <w:rsid w:val="002B166D"/>
    <w:pPr>
      <w:snapToGrid/>
      <w:jc w:val="both"/>
    </w:pPr>
    <w:rPr>
      <w:i/>
      <w:sz w:val="26"/>
    </w:rPr>
  </w:style>
  <w:style w:type="paragraph" w:customStyle="1" w:styleId="NoSpacing1">
    <w:name w:val="No Spacing1"/>
    <w:uiPriority w:val="99"/>
    <w:qFormat/>
    <w:rsid w:val="002B166D"/>
    <w:pPr>
      <w:spacing w:after="0" w:line="240" w:lineRule="auto"/>
    </w:pPr>
    <w:rPr>
      <w:rFonts w:ascii="Times New Roman" w:eastAsia="Times New Roman" w:hAnsi="Times New Roman" w:cs="Times New Roman"/>
      <w:sz w:val="24"/>
      <w:szCs w:val="24"/>
    </w:rPr>
  </w:style>
  <w:style w:type="paragraph" w:customStyle="1" w:styleId="Heading412">
    <w:name w:val="Heading 412"/>
    <w:basedOn w:val="Normal1"/>
    <w:next w:val="Normal1"/>
    <w:uiPriority w:val="99"/>
    <w:qFormat/>
    <w:rsid w:val="002B166D"/>
    <w:pPr>
      <w:keepNext/>
      <w:snapToGrid/>
    </w:pPr>
    <w:rPr>
      <w:rFonts w:eastAsia="Calibri"/>
      <w:sz w:val="24"/>
    </w:rPr>
  </w:style>
  <w:style w:type="paragraph" w:customStyle="1" w:styleId="Quote1">
    <w:name w:val="Quote1"/>
    <w:basedOn w:val="a2"/>
    <w:next w:val="a2"/>
    <w:uiPriority w:val="99"/>
    <w:qFormat/>
    <w:rsid w:val="002B166D"/>
    <w:pPr>
      <w:widowControl/>
      <w:snapToGrid/>
      <w:spacing w:before="0" w:after="0"/>
    </w:pPr>
    <w:rPr>
      <w:rFonts w:ascii="Calibri" w:eastAsia="Times New Roman" w:hAnsi="Calibri"/>
      <w:i/>
      <w:iCs/>
      <w:color w:val="000000"/>
      <w:szCs w:val="24"/>
    </w:rPr>
  </w:style>
  <w:style w:type="paragraph" w:customStyle="1" w:styleId="IntenseQuote1">
    <w:name w:val="Intense Quote1"/>
    <w:basedOn w:val="a2"/>
    <w:next w:val="a2"/>
    <w:uiPriority w:val="99"/>
    <w:qFormat/>
    <w:rsid w:val="002B166D"/>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eading221">
    <w:name w:val="Heading 221"/>
    <w:basedOn w:val="a2"/>
    <w:next w:val="a2"/>
    <w:uiPriority w:val="99"/>
    <w:qFormat/>
    <w:rsid w:val="002B166D"/>
    <w:pPr>
      <w:keepNext/>
      <w:widowControl/>
      <w:tabs>
        <w:tab w:val="left" w:pos="576"/>
      </w:tabs>
      <w:suppressAutoHyphens/>
      <w:snapToGrid/>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2B166D"/>
    <w:pPr>
      <w:widowControl/>
      <w:tabs>
        <w:tab w:val="left" w:pos="720"/>
      </w:tabs>
      <w:suppressAutoHyphens/>
      <w:snapToGrid/>
      <w:spacing w:before="280" w:after="280"/>
      <w:ind w:left="720" w:hanging="720"/>
      <w:outlineLvl w:val="2"/>
    </w:pPr>
    <w:rPr>
      <w:b/>
      <w:bCs/>
      <w:sz w:val="27"/>
      <w:szCs w:val="27"/>
      <w:lang w:eastAsia="zh-CN"/>
    </w:rPr>
  </w:style>
  <w:style w:type="paragraph" w:customStyle="1" w:styleId="Heading42">
    <w:name w:val="Heading 42"/>
    <w:basedOn w:val="a2"/>
    <w:next w:val="a2"/>
    <w:uiPriority w:val="99"/>
    <w:qFormat/>
    <w:rsid w:val="002B166D"/>
    <w:pPr>
      <w:keepNext/>
      <w:widowControl/>
      <w:tabs>
        <w:tab w:val="left" w:pos="864"/>
      </w:tabs>
      <w:suppressAutoHyphens/>
      <w:snapToGrid/>
      <w:spacing w:before="240" w:after="60"/>
      <w:ind w:left="864" w:hanging="864"/>
      <w:outlineLvl w:val="3"/>
    </w:pPr>
    <w:rPr>
      <w:b/>
      <w:bCs/>
      <w:sz w:val="28"/>
      <w:szCs w:val="28"/>
      <w:lang w:eastAsia="zh-CN"/>
    </w:rPr>
  </w:style>
  <w:style w:type="paragraph" w:customStyle="1" w:styleId="Heading621">
    <w:name w:val="Heading 621"/>
    <w:basedOn w:val="a2"/>
    <w:next w:val="a2"/>
    <w:uiPriority w:val="99"/>
    <w:qFormat/>
    <w:rsid w:val="002B166D"/>
    <w:pPr>
      <w:keepNext/>
      <w:widowControl/>
      <w:tabs>
        <w:tab w:val="left" w:pos="1152"/>
      </w:tabs>
      <w:suppressAutoHyphens/>
      <w:snapToGrid/>
      <w:spacing w:before="0" w:after="0"/>
      <w:ind w:left="1152" w:hanging="1152"/>
      <w:jc w:val="both"/>
      <w:outlineLvl w:val="5"/>
    </w:pPr>
    <w:rPr>
      <w:lang w:val="en-US" w:eastAsia="en-US"/>
    </w:rPr>
  </w:style>
  <w:style w:type="paragraph" w:customStyle="1" w:styleId="Heading811">
    <w:name w:val="Heading 811"/>
    <w:basedOn w:val="a2"/>
    <w:next w:val="a2"/>
    <w:uiPriority w:val="99"/>
    <w:qFormat/>
    <w:rsid w:val="002B166D"/>
    <w:pPr>
      <w:widowControl/>
      <w:tabs>
        <w:tab w:val="left" w:pos="1440"/>
      </w:tabs>
      <w:suppressAutoHyphens/>
      <w:snapToGrid/>
      <w:spacing w:before="240" w:after="60"/>
      <w:ind w:left="1440" w:hanging="1440"/>
      <w:outlineLvl w:val="7"/>
    </w:pPr>
    <w:rPr>
      <w:i/>
      <w:iCs/>
      <w:szCs w:val="24"/>
      <w:lang w:eastAsia="zh-CN"/>
    </w:rPr>
  </w:style>
  <w:style w:type="paragraph" w:customStyle="1" w:styleId="Heading911">
    <w:name w:val="Heading 911"/>
    <w:uiPriority w:val="99"/>
    <w:qFormat/>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2B16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4fb">
    <w:name w:val="Название Знак4"/>
    <w:uiPriority w:val="99"/>
    <w:qFormat/>
    <w:locked/>
    <w:rsid w:val="002B166D"/>
    <w:rPr>
      <w:rFonts w:ascii="Times New Roman" w:hAnsi="Times New Roman"/>
      <w:sz w:val="24"/>
      <w:lang w:val="en-US"/>
    </w:rPr>
  </w:style>
  <w:style w:type="character" w:customStyle="1" w:styleId="1fffff3">
    <w:name w:val="Заголовок Знак1"/>
    <w:uiPriority w:val="99"/>
    <w:qFormat/>
    <w:rsid w:val="002B166D"/>
    <w:rPr>
      <w:rFonts w:ascii="Calibri Light" w:hAnsi="Calibri Light"/>
      <w:spacing w:val="-10"/>
      <w:kern w:val="28"/>
      <w:sz w:val="56"/>
      <w:lang w:eastAsia="ru-RU"/>
    </w:rPr>
  </w:style>
  <w:style w:type="character" w:customStyle="1" w:styleId="Heading2Char2">
    <w:name w:val="Heading 2 Char2"/>
    <w:uiPriority w:val="99"/>
    <w:qFormat/>
    <w:locked/>
    <w:rsid w:val="002B166D"/>
    <w:rPr>
      <w:rFonts w:ascii="Times New Roman" w:hAnsi="Times New Roman"/>
      <w:sz w:val="24"/>
    </w:rPr>
  </w:style>
  <w:style w:type="character" w:customStyle="1" w:styleId="QuoteChar4">
    <w:name w:val="Quote Char4"/>
    <w:uiPriority w:val="99"/>
    <w:qFormat/>
    <w:locked/>
    <w:rsid w:val="002B166D"/>
    <w:rPr>
      <w:rFonts w:ascii="Times New Roman" w:hAnsi="Times New Roman"/>
      <w:i/>
      <w:color w:val="000000"/>
      <w:sz w:val="24"/>
    </w:rPr>
  </w:style>
  <w:style w:type="character" w:customStyle="1" w:styleId="IntenseQuoteChar4">
    <w:name w:val="Intense Quote Char4"/>
    <w:uiPriority w:val="99"/>
    <w:qFormat/>
    <w:locked/>
    <w:rsid w:val="002B166D"/>
    <w:rPr>
      <w:rFonts w:ascii="Times New Roman" w:hAnsi="Times New Roman"/>
      <w:b/>
      <w:i/>
      <w:color w:val="4F81BD"/>
      <w:sz w:val="24"/>
    </w:rPr>
  </w:style>
  <w:style w:type="character" w:customStyle="1" w:styleId="SubtleEmphasis1">
    <w:name w:val="Subtle Emphasis1"/>
    <w:uiPriority w:val="99"/>
    <w:rsid w:val="002B166D"/>
    <w:rPr>
      <w:i/>
      <w:color w:val="808080"/>
    </w:rPr>
  </w:style>
  <w:style w:type="character" w:customStyle="1" w:styleId="DefaultParagraphFont1">
    <w:name w:val="Default Paragraph Font1"/>
    <w:uiPriority w:val="99"/>
    <w:rsid w:val="002B166D"/>
  </w:style>
  <w:style w:type="character" w:customStyle="1" w:styleId="PlaceholderText1">
    <w:name w:val="Placeholder Text1"/>
    <w:uiPriority w:val="99"/>
    <w:rsid w:val="002B166D"/>
    <w:rPr>
      <w:rFonts w:ascii="Times New Roman" w:hAnsi="Times New Roman"/>
      <w:color w:val="808080"/>
    </w:rPr>
  </w:style>
  <w:style w:type="character" w:customStyle="1" w:styleId="IntenseEmphasis1">
    <w:name w:val="Intense Emphasis1"/>
    <w:uiPriority w:val="99"/>
    <w:rsid w:val="002B166D"/>
    <w:rPr>
      <w:b/>
    </w:rPr>
  </w:style>
  <w:style w:type="character" w:customStyle="1" w:styleId="1102">
    <w:name w:val="Знак Знак110"/>
    <w:uiPriority w:val="99"/>
    <w:qFormat/>
    <w:rsid w:val="002B166D"/>
    <w:rPr>
      <w:rFonts w:ascii="Arial" w:hAnsi="Arial"/>
      <w:b/>
      <w:sz w:val="36"/>
      <w:lang w:val="ru-RU" w:eastAsia="en-US"/>
    </w:rPr>
  </w:style>
  <w:style w:type="character" w:customStyle="1" w:styleId="3ff7">
    <w:name w:val="Название Знак3"/>
    <w:link w:val="89"/>
    <w:uiPriority w:val="99"/>
    <w:locked/>
    <w:rsid w:val="002B166D"/>
    <w:rPr>
      <w:rFonts w:ascii="Times New Roman" w:eastAsia="Calibri" w:hAnsi="Times New Roman" w:cs="Times New Roman"/>
      <w:sz w:val="24"/>
      <w:szCs w:val="20"/>
      <w:lang w:val="en-US" w:eastAsia="ru-RU"/>
    </w:rPr>
  </w:style>
  <w:style w:type="character" w:customStyle="1" w:styleId="HTMLAddressChar1">
    <w:name w:val="HTML Address Char1"/>
    <w:uiPriority w:val="99"/>
    <w:qFormat/>
    <w:locked/>
    <w:rsid w:val="002B166D"/>
    <w:rPr>
      <w:i/>
      <w:sz w:val="24"/>
      <w:lang w:eastAsia="ru-RU"/>
    </w:rPr>
  </w:style>
  <w:style w:type="character" w:customStyle="1" w:styleId="NoSpacingChar1">
    <w:name w:val="No Spacing Char1"/>
    <w:link w:val="5f3"/>
    <w:uiPriority w:val="99"/>
    <w:qFormat/>
    <w:locked/>
    <w:rsid w:val="002B166D"/>
    <w:rPr>
      <w:lang w:val="en-US"/>
    </w:rPr>
  </w:style>
  <w:style w:type="paragraph" w:customStyle="1" w:styleId="5f3">
    <w:name w:val="Без интервала5"/>
    <w:link w:val="NoSpacingChar1"/>
    <w:uiPriority w:val="99"/>
    <w:qFormat/>
    <w:rsid w:val="002B166D"/>
    <w:pPr>
      <w:spacing w:after="0" w:line="240" w:lineRule="auto"/>
    </w:pPr>
    <w:rPr>
      <w:lang w:val="en-US"/>
    </w:rPr>
  </w:style>
  <w:style w:type="paragraph" w:customStyle="1" w:styleId="11fd">
    <w:name w:val="Заголовок оглавления11"/>
    <w:basedOn w:val="10"/>
    <w:next w:val="a2"/>
    <w:uiPriority w:val="99"/>
    <w:qFormat/>
    <w:rsid w:val="002B166D"/>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b/>
      <w:caps/>
      <w:color w:val="365F91"/>
      <w:kern w:val="32"/>
      <w:sz w:val="28"/>
      <w:szCs w:val="28"/>
    </w:rPr>
  </w:style>
  <w:style w:type="character" w:customStyle="1" w:styleId="11fe">
    <w:name w:val="Слабая ссылка11"/>
    <w:uiPriority w:val="99"/>
    <w:rsid w:val="002B166D"/>
    <w:rPr>
      <w:smallCaps/>
      <w:color w:val="C0504D"/>
      <w:u w:val="single"/>
    </w:rPr>
  </w:style>
  <w:style w:type="character" w:customStyle="1" w:styleId="11ff">
    <w:name w:val="Сильная ссылка11"/>
    <w:uiPriority w:val="99"/>
    <w:rsid w:val="002B166D"/>
    <w:rPr>
      <w:b/>
      <w:smallCaps/>
      <w:color w:val="C0504D"/>
      <w:spacing w:val="5"/>
      <w:u w:val="single"/>
    </w:rPr>
  </w:style>
  <w:style w:type="character" w:customStyle="1" w:styleId="11ff0">
    <w:name w:val="Название книги11"/>
    <w:uiPriority w:val="99"/>
    <w:rsid w:val="002B166D"/>
    <w:rPr>
      <w:b/>
      <w:smallCaps/>
      <w:spacing w:val="5"/>
    </w:rPr>
  </w:style>
  <w:style w:type="character" w:customStyle="1" w:styleId="ListParagraphChar2">
    <w:name w:val="List Paragraph Char2"/>
    <w:link w:val="6f1"/>
    <w:uiPriority w:val="99"/>
    <w:qFormat/>
    <w:locked/>
    <w:rsid w:val="002B166D"/>
    <w:rPr>
      <w:rFonts w:eastAsia="Times New Roman"/>
    </w:rPr>
  </w:style>
  <w:style w:type="paragraph" w:customStyle="1" w:styleId="6f1">
    <w:name w:val="Абзац списка6"/>
    <w:basedOn w:val="a2"/>
    <w:link w:val="ListParagraphChar2"/>
    <w:uiPriority w:val="99"/>
    <w:qFormat/>
    <w:rsid w:val="002B166D"/>
    <w:pPr>
      <w:widowControl/>
      <w:snapToGrid/>
      <w:spacing w:before="0" w:after="0"/>
      <w:ind w:left="708"/>
    </w:pPr>
    <w:rPr>
      <w:rFonts w:asciiTheme="minorHAnsi" w:eastAsia="Times New Roman" w:hAnsiTheme="minorHAnsi" w:cstheme="minorBidi"/>
      <w:sz w:val="22"/>
      <w:szCs w:val="22"/>
      <w:lang w:eastAsia="en-US"/>
    </w:rPr>
  </w:style>
  <w:style w:type="character" w:customStyle="1" w:styleId="2fff9">
    <w:name w:val="Красная строка Знак2"/>
    <w:uiPriority w:val="99"/>
    <w:rsid w:val="002B166D"/>
  </w:style>
  <w:style w:type="paragraph" w:customStyle="1" w:styleId="3ffb">
    <w:name w:val="Подзаголовок3"/>
    <w:basedOn w:val="a2"/>
    <w:uiPriority w:val="99"/>
    <w:qFormat/>
    <w:rsid w:val="002B166D"/>
    <w:pPr>
      <w:widowControl/>
      <w:snapToGrid/>
      <w:spacing w:before="0" w:after="0" w:line="312" w:lineRule="auto"/>
    </w:pPr>
    <w:rPr>
      <w:rFonts w:ascii="Arial" w:hAnsi="Arial" w:cs="Arial"/>
      <w:b/>
      <w:bCs/>
      <w:color w:val="000000"/>
      <w:sz w:val="20"/>
    </w:rPr>
  </w:style>
  <w:style w:type="paragraph" w:customStyle="1" w:styleId="2115">
    <w:name w:val="Знак2 Знак Знак1 Знак1 Знак Знак Знак Знак Знак Знак Знак Знак Знак Знак Знак Знак"/>
    <w:basedOn w:val="a2"/>
    <w:uiPriority w:val="99"/>
    <w:qFormat/>
    <w:rsid w:val="002B166D"/>
    <w:pPr>
      <w:widowControl/>
      <w:snapToGrid/>
      <w:spacing w:before="0" w:after="160" w:line="240" w:lineRule="exact"/>
    </w:pPr>
    <w:rPr>
      <w:rFonts w:ascii="Verdana" w:eastAsia="Times New Roman" w:hAnsi="Verdana" w:cs="Verdana"/>
      <w:sz w:val="20"/>
      <w:lang w:val="en-US" w:eastAsia="en-US"/>
    </w:rPr>
  </w:style>
  <w:style w:type="paragraph" w:customStyle="1" w:styleId="930">
    <w:name w:val="Знак93"/>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character" w:customStyle="1" w:styleId="4150">
    <w:name w:val="Знак4 Знак Знак15"/>
    <w:uiPriority w:val="99"/>
    <w:locked/>
    <w:rsid w:val="002B166D"/>
    <w:rPr>
      <w:rFonts w:ascii="Arial" w:hAnsi="Arial"/>
      <w:b/>
      <w:kern w:val="32"/>
      <w:sz w:val="32"/>
      <w:lang w:val="ru-RU" w:eastAsia="ru-RU"/>
    </w:rPr>
  </w:style>
  <w:style w:type="character" w:customStyle="1" w:styleId="2131">
    <w:name w:val="Знак2 Знак Знак13"/>
    <w:uiPriority w:val="99"/>
    <w:locked/>
    <w:rsid w:val="002B166D"/>
    <w:rPr>
      <w:b/>
      <w:sz w:val="27"/>
      <w:lang w:val="ru-RU" w:eastAsia="ru-RU"/>
    </w:rPr>
  </w:style>
  <w:style w:type="character" w:customStyle="1" w:styleId="43a">
    <w:name w:val="Знак4 Знак Знак3"/>
    <w:uiPriority w:val="99"/>
    <w:locked/>
    <w:rsid w:val="002B166D"/>
    <w:rPr>
      <w:rFonts w:ascii="Arial" w:hAnsi="Arial"/>
      <w:b/>
      <w:kern w:val="32"/>
      <w:sz w:val="32"/>
      <w:lang w:val="ru-RU" w:eastAsia="ru-RU"/>
    </w:rPr>
  </w:style>
  <w:style w:type="character" w:customStyle="1" w:styleId="246">
    <w:name w:val="Знак2 Знак Знак4"/>
    <w:uiPriority w:val="99"/>
    <w:semiHidden/>
    <w:locked/>
    <w:rsid w:val="002B166D"/>
    <w:rPr>
      <w:rFonts w:ascii="Arial" w:hAnsi="Arial"/>
      <w:b/>
      <w:sz w:val="26"/>
      <w:lang w:val="ru-RU" w:eastAsia="ru-RU"/>
    </w:rPr>
  </w:style>
  <w:style w:type="character" w:customStyle="1" w:styleId="FontStyle270">
    <w:name w:val="Font Style27"/>
    <w:uiPriority w:val="99"/>
    <w:qFormat/>
    <w:rsid w:val="002B166D"/>
    <w:rPr>
      <w:rFonts w:ascii="Times New Roman" w:hAnsi="Times New Roman"/>
      <w:sz w:val="26"/>
    </w:rPr>
  </w:style>
  <w:style w:type="character" w:customStyle="1" w:styleId="2116">
    <w:name w:val="Знак Знак211"/>
    <w:uiPriority w:val="99"/>
    <w:qFormat/>
    <w:locked/>
    <w:rsid w:val="002B166D"/>
    <w:rPr>
      <w:rFonts w:ascii="Calibri" w:hAnsi="Calibri"/>
      <w:i/>
      <w:sz w:val="24"/>
    </w:rPr>
  </w:style>
  <w:style w:type="character" w:customStyle="1" w:styleId="Heading123">
    <w:name w:val="Heading 12 Знак Знак3"/>
    <w:uiPriority w:val="99"/>
    <w:locked/>
    <w:rsid w:val="002B166D"/>
    <w:rPr>
      <w:rFonts w:ascii="Courier New" w:hAnsi="Courier New"/>
      <w:sz w:val="20"/>
    </w:rPr>
  </w:style>
  <w:style w:type="character" w:customStyle="1" w:styleId="1310">
    <w:name w:val="Знак Знак131"/>
    <w:uiPriority w:val="99"/>
    <w:qFormat/>
    <w:locked/>
    <w:rsid w:val="002B166D"/>
    <w:rPr>
      <w:rFonts w:ascii="Times New Roman" w:hAnsi="Times New Roman"/>
      <w:sz w:val="24"/>
      <w:lang w:val="en-US"/>
    </w:rPr>
  </w:style>
  <w:style w:type="character" w:customStyle="1" w:styleId="1118">
    <w:name w:val="Знак Знак111"/>
    <w:uiPriority w:val="99"/>
    <w:qFormat/>
    <w:locked/>
    <w:rsid w:val="002B166D"/>
    <w:rPr>
      <w:sz w:val="16"/>
    </w:rPr>
  </w:style>
  <w:style w:type="character" w:customStyle="1" w:styleId="1211">
    <w:name w:val="Знак Знак121"/>
    <w:uiPriority w:val="99"/>
    <w:qFormat/>
    <w:locked/>
    <w:rsid w:val="002B166D"/>
    <w:rPr>
      <w:rFonts w:ascii="Times New Roman" w:hAnsi="Times New Roman"/>
      <w:sz w:val="20"/>
      <w:lang w:eastAsia="ru-RU"/>
    </w:rPr>
  </w:style>
  <w:style w:type="character" w:customStyle="1" w:styleId="913">
    <w:name w:val="Знак Знак91"/>
    <w:uiPriority w:val="99"/>
    <w:qFormat/>
    <w:locked/>
    <w:rsid w:val="002B166D"/>
    <w:rPr>
      <w:rFonts w:ascii="Times New Roman" w:hAnsi="Times New Roman"/>
      <w:sz w:val="24"/>
    </w:rPr>
  </w:style>
  <w:style w:type="character" w:customStyle="1" w:styleId="5101">
    <w:name w:val="Знак Знак510"/>
    <w:uiPriority w:val="99"/>
    <w:locked/>
    <w:rsid w:val="002B166D"/>
    <w:rPr>
      <w:rFonts w:ascii="Courier New" w:hAnsi="Courier New"/>
      <w:sz w:val="20"/>
      <w:lang w:eastAsia="ru-RU"/>
    </w:rPr>
  </w:style>
  <w:style w:type="character" w:customStyle="1" w:styleId="4100">
    <w:name w:val="Знак Знак410"/>
    <w:uiPriority w:val="99"/>
    <w:locked/>
    <w:rsid w:val="002B166D"/>
    <w:rPr>
      <w:i/>
      <w:sz w:val="24"/>
      <w:lang w:eastAsia="ru-RU"/>
    </w:rPr>
  </w:style>
  <w:style w:type="character" w:customStyle="1" w:styleId="2100">
    <w:name w:val="Знак Знак210"/>
    <w:uiPriority w:val="99"/>
    <w:locked/>
    <w:rsid w:val="002B166D"/>
    <w:rPr>
      <w:rFonts w:ascii="Arial" w:hAnsi="Arial"/>
      <w:vanish/>
      <w:sz w:val="16"/>
      <w:lang w:eastAsia="ru-RU"/>
    </w:rPr>
  </w:style>
  <w:style w:type="paragraph" w:customStyle="1" w:styleId="11ff1">
    <w:name w:val="Стиль11"/>
    <w:basedOn w:val="a2"/>
    <w:next w:val="affb"/>
    <w:link w:val="afffffffffd"/>
    <w:uiPriority w:val="99"/>
    <w:qFormat/>
    <w:rsid w:val="002B166D"/>
    <w:pPr>
      <w:widowControl/>
      <w:snapToGrid/>
      <w:spacing w:before="0" w:after="0"/>
      <w:jc w:val="center"/>
    </w:pPr>
    <w:rPr>
      <w:lang w:val="en-US"/>
    </w:rPr>
  </w:style>
  <w:style w:type="character" w:customStyle="1" w:styleId="afffffffffd">
    <w:name w:val="Заголовок Знак"/>
    <w:link w:val="11ff1"/>
    <w:uiPriority w:val="99"/>
    <w:qFormat/>
    <w:locked/>
    <w:rsid w:val="002B166D"/>
    <w:rPr>
      <w:rFonts w:ascii="Times New Roman" w:eastAsia="Calibri" w:hAnsi="Times New Roman" w:cs="Times New Roman"/>
      <w:sz w:val="24"/>
      <w:szCs w:val="20"/>
      <w:lang w:val="en-US" w:eastAsia="ru-RU"/>
    </w:rPr>
  </w:style>
  <w:style w:type="character" w:customStyle="1" w:styleId="5f4">
    <w:name w:val="Слабое выделение5"/>
    <w:uiPriority w:val="99"/>
    <w:rsid w:val="002B166D"/>
    <w:rPr>
      <w:i/>
      <w:color w:val="808080"/>
    </w:rPr>
  </w:style>
  <w:style w:type="paragraph" w:customStyle="1" w:styleId="2fffa">
    <w:name w:val="Заголовок оглавления2"/>
    <w:basedOn w:val="10"/>
    <w:next w:val="a2"/>
    <w:uiPriority w:val="99"/>
    <w:qFormat/>
    <w:rsid w:val="002B166D"/>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hAnsi="Cambria"/>
      <w:b/>
      <w:caps/>
      <w:color w:val="365F91"/>
      <w:kern w:val="32"/>
      <w:sz w:val="28"/>
      <w:szCs w:val="28"/>
    </w:rPr>
  </w:style>
  <w:style w:type="character" w:customStyle="1" w:styleId="5f5">
    <w:name w:val="Сильное выделение5"/>
    <w:uiPriority w:val="99"/>
    <w:rsid w:val="002B166D"/>
    <w:rPr>
      <w:b/>
      <w:i/>
      <w:color w:val="4F81BD"/>
    </w:rPr>
  </w:style>
  <w:style w:type="character" w:customStyle="1" w:styleId="2fffb">
    <w:name w:val="Слабая ссылка2"/>
    <w:uiPriority w:val="99"/>
    <w:rsid w:val="002B166D"/>
    <w:rPr>
      <w:smallCaps/>
      <w:color w:val="C0504D"/>
      <w:u w:val="single"/>
    </w:rPr>
  </w:style>
  <w:style w:type="character" w:customStyle="1" w:styleId="2fffc">
    <w:name w:val="Сильная ссылка2"/>
    <w:uiPriority w:val="99"/>
    <w:rsid w:val="002B166D"/>
    <w:rPr>
      <w:b/>
      <w:smallCaps/>
      <w:color w:val="C0504D"/>
      <w:spacing w:val="5"/>
      <w:u w:val="single"/>
    </w:rPr>
  </w:style>
  <w:style w:type="character" w:customStyle="1" w:styleId="2fffd">
    <w:name w:val="Название книги2"/>
    <w:uiPriority w:val="99"/>
    <w:rsid w:val="002B166D"/>
    <w:rPr>
      <w:b/>
      <w:smallCaps/>
      <w:spacing w:val="5"/>
    </w:rPr>
  </w:style>
  <w:style w:type="character" w:customStyle="1" w:styleId="4fc">
    <w:name w:val="Замещающий текст4"/>
    <w:uiPriority w:val="99"/>
    <w:rsid w:val="002B166D"/>
    <w:rPr>
      <w:color w:val="808080"/>
    </w:rPr>
  </w:style>
  <w:style w:type="character" w:customStyle="1" w:styleId="Heading4Char1">
    <w:name w:val="Heading 4 Char1"/>
    <w:uiPriority w:val="99"/>
    <w:locked/>
    <w:rsid w:val="002B166D"/>
    <w:rPr>
      <w:rFonts w:ascii="Times New Roman" w:hAnsi="Times New Roman"/>
      <w:b/>
      <w:sz w:val="28"/>
    </w:rPr>
  </w:style>
  <w:style w:type="character" w:customStyle="1" w:styleId="Heading5Char1">
    <w:name w:val="Heading 5 Char1"/>
    <w:uiPriority w:val="99"/>
    <w:locked/>
    <w:rsid w:val="002B166D"/>
    <w:rPr>
      <w:rFonts w:ascii="Times New Roman" w:hAnsi="Times New Roman"/>
      <w:b/>
      <w:i/>
      <w:sz w:val="26"/>
    </w:rPr>
  </w:style>
  <w:style w:type="character" w:customStyle="1" w:styleId="Heading6Char1">
    <w:name w:val="Heading 6 Char1"/>
    <w:uiPriority w:val="99"/>
    <w:locked/>
    <w:rsid w:val="002B166D"/>
    <w:rPr>
      <w:rFonts w:ascii="Times New Roman" w:hAnsi="Times New Roman"/>
      <w:b/>
      <w:lang w:eastAsia="ru-RU"/>
    </w:rPr>
  </w:style>
  <w:style w:type="character" w:customStyle="1" w:styleId="Heading7Char1">
    <w:name w:val="Heading 7 Char1"/>
    <w:uiPriority w:val="99"/>
    <w:locked/>
    <w:rsid w:val="002B166D"/>
    <w:rPr>
      <w:rFonts w:ascii="Times New Roman" w:hAnsi="Times New Roman"/>
      <w:sz w:val="20"/>
      <w:lang w:eastAsia="ru-RU"/>
    </w:rPr>
  </w:style>
  <w:style w:type="character" w:customStyle="1" w:styleId="Heading8Char1">
    <w:name w:val="Heading 8 Char1"/>
    <w:uiPriority w:val="99"/>
    <w:locked/>
    <w:rsid w:val="002B166D"/>
    <w:rPr>
      <w:rFonts w:ascii="Calibri" w:hAnsi="Calibri"/>
      <w:i/>
      <w:sz w:val="24"/>
    </w:rPr>
  </w:style>
  <w:style w:type="character" w:customStyle="1" w:styleId="Heading9Char1">
    <w:name w:val="Heading 9 Char1"/>
    <w:uiPriority w:val="99"/>
    <w:locked/>
    <w:rsid w:val="002B166D"/>
    <w:rPr>
      <w:rFonts w:ascii="Arial" w:hAnsi="Arial"/>
      <w:lang w:eastAsia="ru-RU"/>
    </w:rPr>
  </w:style>
  <w:style w:type="character" w:customStyle="1" w:styleId="Heading1Char2">
    <w:name w:val="Heading 1 Char2"/>
    <w:uiPriority w:val="99"/>
    <w:locked/>
    <w:rsid w:val="002B166D"/>
    <w:rPr>
      <w:rFonts w:ascii="Arial" w:hAnsi="Arial"/>
      <w:b/>
      <w:kern w:val="32"/>
      <w:sz w:val="32"/>
      <w:lang w:eastAsia="ru-RU"/>
    </w:rPr>
  </w:style>
  <w:style w:type="character" w:customStyle="1" w:styleId="Heading3Char1">
    <w:name w:val="Heading 3 Char1"/>
    <w:uiPriority w:val="99"/>
    <w:locked/>
    <w:rsid w:val="002B166D"/>
    <w:rPr>
      <w:rFonts w:ascii="Arial" w:hAnsi="Arial"/>
      <w:b/>
      <w:sz w:val="26"/>
      <w:lang w:val="ru-RU" w:eastAsia="ru-RU"/>
    </w:rPr>
  </w:style>
  <w:style w:type="character" w:customStyle="1" w:styleId="BodyText3Char2">
    <w:name w:val="Body Text 3 Char2"/>
    <w:uiPriority w:val="99"/>
    <w:locked/>
    <w:rsid w:val="002B166D"/>
    <w:rPr>
      <w:rFonts w:ascii="Times New Roman" w:hAnsi="Times New Roman"/>
      <w:sz w:val="16"/>
    </w:rPr>
  </w:style>
  <w:style w:type="character" w:customStyle="1" w:styleId="BodyTextFirstIndent2Char2">
    <w:name w:val="Body Text First Indent 2 Char2"/>
    <w:uiPriority w:val="99"/>
    <w:locked/>
    <w:rsid w:val="002B166D"/>
    <w:rPr>
      <w:rFonts w:ascii="Times New Roman" w:hAnsi="Times New Roman"/>
      <w:sz w:val="24"/>
      <w:lang w:eastAsia="ru-RU"/>
    </w:rPr>
  </w:style>
  <w:style w:type="character" w:customStyle="1" w:styleId="HTMLPreformattedChar1">
    <w:name w:val="HTML Preformatted Char1"/>
    <w:uiPriority w:val="99"/>
    <w:locked/>
    <w:rsid w:val="002B166D"/>
    <w:rPr>
      <w:rFonts w:ascii="Courier New" w:hAnsi="Courier New"/>
      <w:sz w:val="20"/>
      <w:lang w:eastAsia="ru-RU"/>
    </w:rPr>
  </w:style>
  <w:style w:type="character" w:customStyle="1" w:styleId="FontStyle89">
    <w:name w:val="Font Style89"/>
    <w:uiPriority w:val="99"/>
    <w:qFormat/>
    <w:rsid w:val="002B166D"/>
    <w:rPr>
      <w:rFonts w:ascii="Times New Roman" w:hAnsi="Times New Roman"/>
      <w:i/>
      <w:sz w:val="14"/>
    </w:rPr>
  </w:style>
  <w:style w:type="paragraph" w:customStyle="1" w:styleId="10c">
    <w:name w:val="Стиль10"/>
    <w:basedOn w:val="a2"/>
    <w:next w:val="aff1"/>
    <w:uiPriority w:val="99"/>
    <w:qFormat/>
    <w:rsid w:val="002B166D"/>
    <w:pPr>
      <w:keepNext/>
      <w:widowControl/>
      <w:suppressAutoHyphens/>
      <w:snapToGrid/>
      <w:spacing w:before="240" w:after="120" w:line="276" w:lineRule="auto"/>
    </w:pPr>
    <w:rPr>
      <w:rFonts w:ascii="Arial" w:eastAsia="MS Mincho" w:hAnsi="Arial" w:cs="Tahoma"/>
      <w:sz w:val="28"/>
      <w:szCs w:val="28"/>
      <w:lang w:eastAsia="ar-SA"/>
    </w:rPr>
  </w:style>
  <w:style w:type="character" w:customStyle="1" w:styleId="2fffe">
    <w:name w:val="Заголовок Знак2"/>
    <w:uiPriority w:val="99"/>
    <w:qFormat/>
    <w:locked/>
    <w:rsid w:val="002B166D"/>
    <w:rPr>
      <w:spacing w:val="-20"/>
      <w:sz w:val="28"/>
      <w:u w:val="single"/>
      <w:lang w:val="ru-RU" w:eastAsia="ru-RU"/>
    </w:rPr>
  </w:style>
  <w:style w:type="character" w:customStyle="1" w:styleId="7e">
    <w:name w:val="стиль7"/>
    <w:basedOn w:val="a3"/>
    <w:uiPriority w:val="99"/>
    <w:qFormat/>
    <w:rsid w:val="002B166D"/>
    <w:rPr>
      <w:rFonts w:cs="Times New Roman"/>
    </w:rPr>
  </w:style>
  <w:style w:type="paragraph" w:customStyle="1" w:styleId="10d">
    <w:name w:val="Обычный10"/>
    <w:uiPriority w:val="99"/>
    <w:qFormat/>
    <w:rsid w:val="002B166D"/>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2">
    <w:name w:val="Текст6"/>
    <w:basedOn w:val="a2"/>
    <w:uiPriority w:val="99"/>
    <w:qFormat/>
    <w:rsid w:val="002B166D"/>
    <w:pPr>
      <w:snapToGrid/>
      <w:spacing w:before="0" w:after="0"/>
    </w:pPr>
    <w:rPr>
      <w:rFonts w:ascii="Courier New" w:eastAsia="Times New Roman" w:hAnsi="Courier New"/>
      <w:sz w:val="20"/>
    </w:rPr>
  </w:style>
  <w:style w:type="character" w:customStyle="1" w:styleId="title1">
    <w:name w:val="title1"/>
    <w:uiPriority w:val="99"/>
    <w:qFormat/>
    <w:rsid w:val="002B166D"/>
    <w:rPr>
      <w:rFonts w:ascii="Verdana" w:hAnsi="Verdana"/>
      <w:color w:val="301007"/>
      <w:sz w:val="30"/>
    </w:rPr>
  </w:style>
  <w:style w:type="paragraph" w:customStyle="1" w:styleId="7f">
    <w:name w:val="Абзац списка7"/>
    <w:basedOn w:val="a2"/>
    <w:uiPriority w:val="99"/>
    <w:qFormat/>
    <w:rsid w:val="002B166D"/>
    <w:pPr>
      <w:widowControl/>
      <w:snapToGrid/>
      <w:spacing w:before="0" w:after="0"/>
      <w:ind w:left="720"/>
      <w:contextualSpacing/>
    </w:pPr>
    <w:rPr>
      <w:rFonts w:eastAsia="Times New Roman"/>
      <w:szCs w:val="24"/>
    </w:rPr>
  </w:style>
  <w:style w:type="character" w:customStyle="1" w:styleId="7120">
    <w:name w:val="Знак Знак712"/>
    <w:uiPriority w:val="99"/>
    <w:rsid w:val="002B166D"/>
    <w:rPr>
      <w:sz w:val="16"/>
      <w:lang w:val="ru-RU" w:eastAsia="ru-RU"/>
    </w:rPr>
  </w:style>
  <w:style w:type="paragraph" w:customStyle="1" w:styleId="12e">
    <w:name w:val="Знак Знак Знак Знак Знак Знак Знак Знак Знак Знак Знак Знак Знак12"/>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7f0">
    <w:name w:val="Основной текст7"/>
    <w:basedOn w:val="a2"/>
    <w:uiPriority w:val="99"/>
    <w:qFormat/>
    <w:rsid w:val="002B166D"/>
    <w:pPr>
      <w:spacing w:before="0" w:after="0"/>
      <w:jc w:val="both"/>
    </w:pPr>
    <w:rPr>
      <w:rFonts w:eastAsia="Times New Roman"/>
    </w:rPr>
  </w:style>
  <w:style w:type="paragraph" w:customStyle="1" w:styleId="25b">
    <w:name w:val="Основной текст с отступом 25"/>
    <w:basedOn w:val="a2"/>
    <w:uiPriority w:val="99"/>
    <w:qFormat/>
    <w:rsid w:val="002B166D"/>
    <w:pPr>
      <w:overflowPunct w:val="0"/>
      <w:autoSpaceDE w:val="0"/>
      <w:autoSpaceDN w:val="0"/>
      <w:adjustRightInd w:val="0"/>
      <w:snapToGrid/>
      <w:spacing w:before="0" w:after="0"/>
      <w:ind w:firstLine="720"/>
    </w:pPr>
    <w:rPr>
      <w:rFonts w:eastAsia="Times New Roman"/>
    </w:rPr>
  </w:style>
  <w:style w:type="paragraph" w:customStyle="1" w:styleId="style39">
    <w:name w:val="style3"/>
    <w:basedOn w:val="a2"/>
    <w:uiPriority w:val="99"/>
    <w:qFormat/>
    <w:rsid w:val="002B166D"/>
    <w:pPr>
      <w:widowControl/>
      <w:snapToGrid/>
      <w:spacing w:beforeAutospacing="1" w:afterAutospacing="1"/>
    </w:pPr>
    <w:rPr>
      <w:rFonts w:eastAsia="Times New Roman"/>
      <w:szCs w:val="24"/>
    </w:rPr>
  </w:style>
  <w:style w:type="paragraph" w:customStyle="1" w:styleId="afffffffffe">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830">
    <w:name w:val="Знак Знак83"/>
    <w:uiPriority w:val="99"/>
    <w:qFormat/>
    <w:locked/>
    <w:rsid w:val="002B166D"/>
    <w:rPr>
      <w:sz w:val="24"/>
    </w:rPr>
  </w:style>
  <w:style w:type="character" w:customStyle="1" w:styleId="624">
    <w:name w:val="Знак Знак624"/>
    <w:uiPriority w:val="99"/>
    <w:locked/>
    <w:rsid w:val="002B166D"/>
    <w:rPr>
      <w:b/>
      <w:caps/>
      <w:sz w:val="24"/>
      <w:lang w:val="ru-RU" w:eastAsia="ru-RU"/>
    </w:rPr>
  </w:style>
  <w:style w:type="character" w:customStyle="1" w:styleId="5190">
    <w:name w:val="Знак Знак519"/>
    <w:uiPriority w:val="99"/>
    <w:locked/>
    <w:rsid w:val="002B166D"/>
    <w:rPr>
      <w:b/>
      <w:sz w:val="27"/>
      <w:lang w:val="ru-RU" w:eastAsia="ru-RU"/>
    </w:rPr>
  </w:style>
  <w:style w:type="paragraph" w:customStyle="1" w:styleId="264">
    <w:name w:val="Основной текст 26"/>
    <w:basedOn w:val="a2"/>
    <w:uiPriority w:val="99"/>
    <w:qFormat/>
    <w:rsid w:val="002B166D"/>
    <w:pPr>
      <w:widowControl/>
      <w:shd w:val="clear" w:color="auto" w:fill="FFFFFF"/>
      <w:snapToGrid/>
      <w:spacing w:before="233" w:after="0" w:line="360" w:lineRule="auto"/>
      <w:ind w:left="1701" w:hanging="567"/>
    </w:pPr>
    <w:rPr>
      <w:rFonts w:eastAsia="Times New Roman"/>
      <w:b/>
      <w:color w:val="000000"/>
      <w:spacing w:val="-5"/>
      <w:sz w:val="28"/>
    </w:rPr>
  </w:style>
  <w:style w:type="character" w:customStyle="1" w:styleId="bold1">
    <w:name w:val="bold1"/>
    <w:uiPriority w:val="99"/>
    <w:qFormat/>
    <w:rsid w:val="002B166D"/>
    <w:rPr>
      <w:rFonts w:ascii="Arial" w:hAnsi="Arial"/>
      <w:b/>
    </w:rPr>
  </w:style>
  <w:style w:type="character" w:customStyle="1" w:styleId="b-serp-itemtextpassage1">
    <w:name w:val="b-serp-item__text_passage1"/>
    <w:uiPriority w:val="99"/>
    <w:qFormat/>
    <w:rsid w:val="002B166D"/>
    <w:rPr>
      <w:b/>
    </w:rPr>
  </w:style>
  <w:style w:type="character" w:customStyle="1" w:styleId="affffffffff">
    <w:name w:val="текст Знак Знак"/>
    <w:uiPriority w:val="99"/>
    <w:qFormat/>
    <w:rsid w:val="002B166D"/>
    <w:rPr>
      <w:sz w:val="24"/>
      <w:lang w:val="ru-RU" w:eastAsia="ru-RU"/>
    </w:rPr>
  </w:style>
  <w:style w:type="paragraph" w:customStyle="1" w:styleId="1fffff4">
    <w:name w:val="Стиль Заголовок 1 (тем обзор)"/>
    <w:basedOn w:val="10"/>
    <w:link w:val="1fffff5"/>
    <w:uiPriority w:val="99"/>
    <w:qFormat/>
    <w:rsid w:val="002B166D"/>
    <w:pPr>
      <w:widowControl w:val="0"/>
      <w:tabs>
        <w:tab w:val="clear" w:pos="567"/>
        <w:tab w:val="clear" w:pos="680"/>
        <w:tab w:val="clear" w:pos="1106"/>
        <w:tab w:val="clear" w:pos="1729"/>
        <w:tab w:val="clear" w:pos="7002"/>
      </w:tabs>
      <w:autoSpaceDE/>
      <w:autoSpaceDN/>
      <w:adjustRightInd/>
      <w:spacing w:line="312" w:lineRule="auto"/>
      <w:jc w:val="right"/>
    </w:pPr>
    <w:rPr>
      <w:rFonts w:ascii="Times New Roman" w:hAnsi="Times New Roman"/>
      <w:b/>
      <w:caps/>
      <w:color w:val="000000"/>
      <w:kern w:val="32"/>
      <w:sz w:val="24"/>
    </w:rPr>
  </w:style>
  <w:style w:type="character" w:customStyle="1" w:styleId="1fffff5">
    <w:name w:val="Стиль Заголовок 1 (тем обзор) Знак"/>
    <w:link w:val="1fffff4"/>
    <w:uiPriority w:val="99"/>
    <w:qFormat/>
    <w:locked/>
    <w:rsid w:val="002B166D"/>
    <w:rPr>
      <w:rFonts w:ascii="Times New Roman" w:eastAsia="Calibri" w:hAnsi="Times New Roman" w:cs="Times New Roman"/>
      <w:b/>
      <w:caps/>
      <w:color w:val="000000"/>
      <w:kern w:val="32"/>
      <w:sz w:val="24"/>
      <w:szCs w:val="20"/>
      <w:lang w:eastAsia="ru-RU"/>
    </w:rPr>
  </w:style>
  <w:style w:type="paragraph" w:customStyle="1" w:styleId="364">
    <w:name w:val="Основной текст с отступом 36"/>
    <w:basedOn w:val="a2"/>
    <w:uiPriority w:val="99"/>
    <w:qFormat/>
    <w:rsid w:val="002B166D"/>
    <w:pPr>
      <w:widowControl/>
      <w:snapToGrid/>
      <w:spacing w:before="0" w:after="0" w:line="360" w:lineRule="auto"/>
      <w:ind w:firstLine="709"/>
      <w:jc w:val="both"/>
    </w:pPr>
    <w:rPr>
      <w:rFonts w:eastAsia="Times New Roman"/>
      <w:sz w:val="28"/>
    </w:rPr>
  </w:style>
  <w:style w:type="paragraph" w:customStyle="1" w:styleId="47a">
    <w:name w:val="Заголовок 47"/>
    <w:basedOn w:val="10d"/>
    <w:next w:val="10d"/>
    <w:uiPriority w:val="99"/>
    <w:qFormat/>
    <w:rsid w:val="002B166D"/>
    <w:pPr>
      <w:keepNext/>
      <w:spacing w:line="240" w:lineRule="auto"/>
      <w:ind w:right="0" w:firstLine="0"/>
    </w:pPr>
  </w:style>
  <w:style w:type="paragraph" w:customStyle="1" w:styleId="res-desc1">
    <w:name w:val="res-desc1"/>
    <w:basedOn w:val="a2"/>
    <w:uiPriority w:val="99"/>
    <w:qFormat/>
    <w:rsid w:val="002B166D"/>
    <w:pPr>
      <w:widowControl/>
      <w:snapToGrid/>
      <w:spacing w:before="72" w:after="0"/>
    </w:pPr>
    <w:rPr>
      <w:rFonts w:ascii="a_Timer" w:eastAsia="Times New Roman" w:hAnsi="a_Timer" w:cs="a_Timer"/>
      <w:color w:val="000000"/>
      <w:szCs w:val="24"/>
    </w:rPr>
  </w:style>
  <w:style w:type="paragraph" w:customStyle="1" w:styleId="-2">
    <w:name w:val="А - об"/>
    <w:basedOn w:val="a2"/>
    <w:uiPriority w:val="99"/>
    <w:qFormat/>
    <w:rsid w:val="002B166D"/>
    <w:pPr>
      <w:widowControl/>
      <w:snapToGrid/>
      <w:spacing w:before="0" w:after="0" w:line="360" w:lineRule="auto"/>
      <w:ind w:firstLine="397"/>
    </w:pPr>
    <w:rPr>
      <w:rFonts w:eastAsia="Times New Roman"/>
      <w:b/>
      <w:sz w:val="20"/>
    </w:rPr>
  </w:style>
  <w:style w:type="paragraph" w:customStyle="1" w:styleId="365">
    <w:name w:val="Основной текст 36"/>
    <w:basedOn w:val="10d"/>
    <w:uiPriority w:val="99"/>
    <w:qFormat/>
    <w:rsid w:val="002B166D"/>
    <w:pPr>
      <w:spacing w:line="240" w:lineRule="auto"/>
      <w:ind w:right="0" w:firstLine="0"/>
      <w:jc w:val="both"/>
    </w:pPr>
    <w:rPr>
      <w:i/>
      <w:sz w:val="26"/>
    </w:rPr>
  </w:style>
  <w:style w:type="character" w:customStyle="1" w:styleId="description1">
    <w:name w:val="description1"/>
    <w:uiPriority w:val="99"/>
    <w:qFormat/>
    <w:rsid w:val="002B166D"/>
    <w:rPr>
      <w:color w:val="000000"/>
      <w:sz w:val="17"/>
    </w:rPr>
  </w:style>
  <w:style w:type="paragraph" w:customStyle="1" w:styleId="1fffff6">
    <w:name w:val="1_темы"/>
    <w:basedOn w:val="a2"/>
    <w:uiPriority w:val="99"/>
    <w:qFormat/>
    <w:rsid w:val="002B166D"/>
    <w:pPr>
      <w:widowControl/>
      <w:snapToGrid/>
      <w:spacing w:before="0" w:after="0"/>
      <w:ind w:left="567"/>
      <w:jc w:val="both"/>
    </w:pPr>
    <w:rPr>
      <w:rFonts w:eastAsia="Times New Roman"/>
      <w:b/>
      <w:szCs w:val="24"/>
      <w:lang w:eastAsia="fr-FR"/>
    </w:rPr>
  </w:style>
  <w:style w:type="paragraph" w:customStyle="1" w:styleId="372">
    <w:name w:val="Заголовок 37"/>
    <w:basedOn w:val="a2"/>
    <w:next w:val="a2"/>
    <w:uiPriority w:val="99"/>
    <w:qFormat/>
    <w:rsid w:val="002B166D"/>
    <w:pPr>
      <w:keepNext/>
      <w:widowControl/>
      <w:spacing w:before="240" w:after="60"/>
    </w:pPr>
    <w:rPr>
      <w:rFonts w:ascii="Arial" w:eastAsia="Times New Roman" w:hAnsi="Arial"/>
    </w:rPr>
  </w:style>
  <w:style w:type="character" w:customStyle="1" w:styleId="940">
    <w:name w:val="Знак Знак94"/>
    <w:uiPriority w:val="99"/>
    <w:rsid w:val="002B166D"/>
    <w:rPr>
      <w:rFonts w:ascii="Times New Roman" w:hAnsi="Times New Roman"/>
      <w:sz w:val="24"/>
    </w:rPr>
  </w:style>
  <w:style w:type="character" w:customStyle="1" w:styleId="1340">
    <w:name w:val="Знак Знак134"/>
    <w:uiPriority w:val="99"/>
    <w:locked/>
    <w:rsid w:val="002B166D"/>
    <w:rPr>
      <w:rFonts w:ascii="Arial" w:hAnsi="Arial"/>
      <w:b/>
      <w:kern w:val="32"/>
      <w:sz w:val="32"/>
      <w:lang w:val="ru-RU" w:eastAsia="ru-RU"/>
    </w:rPr>
  </w:style>
  <w:style w:type="character" w:customStyle="1" w:styleId="bibliocaption1">
    <w:name w:val="bibliocaption1"/>
    <w:uiPriority w:val="99"/>
    <w:qFormat/>
    <w:rsid w:val="002B166D"/>
    <w:rPr>
      <w:rFonts w:ascii="Verdana" w:hAnsi="Verdana"/>
      <w:b/>
      <w:color w:val="080000"/>
      <w:sz w:val="22"/>
      <w:u w:val="none"/>
    </w:rPr>
  </w:style>
  <w:style w:type="paragraph" w:customStyle="1" w:styleId="affffffffff0">
    <w:name w:val="Знак Знак Знак Знак Знак Знак Знак Знак Знак"/>
    <w:basedOn w:val="a2"/>
    <w:uiPriority w:val="99"/>
    <w:qFormat/>
    <w:rsid w:val="002B166D"/>
    <w:pPr>
      <w:widowControl/>
      <w:snapToGrid/>
      <w:spacing w:before="0" w:after="160" w:line="240" w:lineRule="exact"/>
    </w:pPr>
    <w:rPr>
      <w:rFonts w:ascii="Verdana" w:eastAsia="Times New Roman" w:hAnsi="Verdana" w:cs="Verdana"/>
      <w:sz w:val="20"/>
      <w:lang w:val="en-US" w:eastAsia="en-US"/>
    </w:rPr>
  </w:style>
  <w:style w:type="paragraph" w:customStyle="1" w:styleId="affffffffff1">
    <w:name w:val="ͮ𬠫"/>
    <w:uiPriority w:val="99"/>
    <w:qFormat/>
    <w:rsid w:val="002B166D"/>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basedOn w:val="a3"/>
    <w:uiPriority w:val="99"/>
    <w:qFormat/>
    <w:rsid w:val="002B166D"/>
    <w:rPr>
      <w:rFonts w:cs="Times New Roman"/>
    </w:rPr>
  </w:style>
  <w:style w:type="character" w:customStyle="1" w:styleId="ft1067">
    <w:name w:val="ft1067"/>
    <w:basedOn w:val="a3"/>
    <w:uiPriority w:val="99"/>
    <w:qFormat/>
    <w:rsid w:val="002B166D"/>
    <w:rPr>
      <w:rFonts w:cs="Times New Roman"/>
    </w:rPr>
  </w:style>
  <w:style w:type="character" w:customStyle="1" w:styleId="ft1144">
    <w:name w:val="ft1144"/>
    <w:basedOn w:val="a3"/>
    <w:uiPriority w:val="99"/>
    <w:qFormat/>
    <w:rsid w:val="002B166D"/>
    <w:rPr>
      <w:rFonts w:cs="Times New Roman"/>
    </w:rPr>
  </w:style>
  <w:style w:type="character" w:customStyle="1" w:styleId="ft1207">
    <w:name w:val="ft1207"/>
    <w:basedOn w:val="a3"/>
    <w:uiPriority w:val="99"/>
    <w:qFormat/>
    <w:rsid w:val="002B166D"/>
    <w:rPr>
      <w:rFonts w:cs="Times New Roman"/>
    </w:rPr>
  </w:style>
  <w:style w:type="character" w:customStyle="1" w:styleId="ft1213">
    <w:name w:val="ft1213"/>
    <w:basedOn w:val="a3"/>
    <w:uiPriority w:val="99"/>
    <w:qFormat/>
    <w:rsid w:val="002B166D"/>
    <w:rPr>
      <w:rFonts w:cs="Times New Roman"/>
    </w:rPr>
  </w:style>
  <w:style w:type="character" w:customStyle="1" w:styleId="ft1214">
    <w:name w:val="ft1214"/>
    <w:basedOn w:val="a3"/>
    <w:uiPriority w:val="99"/>
    <w:qFormat/>
    <w:rsid w:val="002B166D"/>
    <w:rPr>
      <w:rFonts w:cs="Times New Roman"/>
    </w:rPr>
  </w:style>
  <w:style w:type="character" w:customStyle="1" w:styleId="ft1289">
    <w:name w:val="ft1289"/>
    <w:basedOn w:val="a3"/>
    <w:uiPriority w:val="99"/>
    <w:qFormat/>
    <w:rsid w:val="002B166D"/>
    <w:rPr>
      <w:rFonts w:cs="Times New Roman"/>
    </w:rPr>
  </w:style>
  <w:style w:type="character" w:customStyle="1" w:styleId="ft1311">
    <w:name w:val="ft1311"/>
    <w:basedOn w:val="a3"/>
    <w:uiPriority w:val="99"/>
    <w:qFormat/>
    <w:rsid w:val="002B166D"/>
    <w:rPr>
      <w:rFonts w:cs="Times New Roman"/>
    </w:rPr>
  </w:style>
  <w:style w:type="character" w:customStyle="1" w:styleId="ft3008">
    <w:name w:val="ft3008"/>
    <w:basedOn w:val="a3"/>
    <w:uiPriority w:val="99"/>
    <w:qFormat/>
    <w:rsid w:val="002B166D"/>
    <w:rPr>
      <w:rFonts w:cs="Times New Roman"/>
    </w:rPr>
  </w:style>
  <w:style w:type="character" w:customStyle="1" w:styleId="ft3181">
    <w:name w:val="ft3181"/>
    <w:basedOn w:val="a3"/>
    <w:uiPriority w:val="99"/>
    <w:qFormat/>
    <w:rsid w:val="002B166D"/>
    <w:rPr>
      <w:rFonts w:cs="Times New Roman"/>
    </w:rPr>
  </w:style>
  <w:style w:type="character" w:customStyle="1" w:styleId="ft722">
    <w:name w:val="ft722"/>
    <w:basedOn w:val="a3"/>
    <w:uiPriority w:val="99"/>
    <w:qFormat/>
    <w:rsid w:val="002B166D"/>
    <w:rPr>
      <w:rFonts w:cs="Times New Roman"/>
    </w:rPr>
  </w:style>
  <w:style w:type="character" w:customStyle="1" w:styleId="ft728">
    <w:name w:val="ft728"/>
    <w:basedOn w:val="a3"/>
    <w:uiPriority w:val="99"/>
    <w:qFormat/>
    <w:rsid w:val="002B166D"/>
    <w:rPr>
      <w:rFonts w:cs="Times New Roman"/>
    </w:rPr>
  </w:style>
  <w:style w:type="character" w:customStyle="1" w:styleId="ft730">
    <w:name w:val="ft730"/>
    <w:basedOn w:val="a3"/>
    <w:uiPriority w:val="99"/>
    <w:qFormat/>
    <w:rsid w:val="002B166D"/>
    <w:rPr>
      <w:rFonts w:cs="Times New Roman"/>
    </w:rPr>
  </w:style>
  <w:style w:type="character" w:customStyle="1" w:styleId="ft72">
    <w:name w:val="ft72"/>
    <w:basedOn w:val="a3"/>
    <w:uiPriority w:val="99"/>
    <w:qFormat/>
    <w:rsid w:val="002B166D"/>
    <w:rPr>
      <w:rFonts w:cs="Times New Roman"/>
    </w:rPr>
  </w:style>
  <w:style w:type="character" w:customStyle="1" w:styleId="ft731">
    <w:name w:val="ft731"/>
    <w:basedOn w:val="a3"/>
    <w:uiPriority w:val="99"/>
    <w:qFormat/>
    <w:rsid w:val="002B166D"/>
    <w:rPr>
      <w:rFonts w:cs="Times New Roman"/>
    </w:rPr>
  </w:style>
  <w:style w:type="character" w:customStyle="1" w:styleId="ft732">
    <w:name w:val="ft732"/>
    <w:basedOn w:val="a3"/>
    <w:uiPriority w:val="99"/>
    <w:qFormat/>
    <w:rsid w:val="002B166D"/>
    <w:rPr>
      <w:rFonts w:cs="Times New Roman"/>
    </w:rPr>
  </w:style>
  <w:style w:type="character" w:customStyle="1" w:styleId="ft735">
    <w:name w:val="ft735"/>
    <w:basedOn w:val="a3"/>
    <w:uiPriority w:val="99"/>
    <w:qFormat/>
    <w:rsid w:val="002B166D"/>
    <w:rPr>
      <w:rFonts w:cs="Times New Roman"/>
    </w:rPr>
  </w:style>
  <w:style w:type="character" w:customStyle="1" w:styleId="ft738">
    <w:name w:val="ft738"/>
    <w:basedOn w:val="a3"/>
    <w:uiPriority w:val="99"/>
    <w:qFormat/>
    <w:rsid w:val="002B166D"/>
    <w:rPr>
      <w:rFonts w:cs="Times New Roman"/>
    </w:rPr>
  </w:style>
  <w:style w:type="character" w:customStyle="1" w:styleId="ft747">
    <w:name w:val="ft747"/>
    <w:basedOn w:val="a3"/>
    <w:uiPriority w:val="99"/>
    <w:qFormat/>
    <w:rsid w:val="002B166D"/>
    <w:rPr>
      <w:rFonts w:cs="Times New Roman"/>
    </w:rPr>
  </w:style>
  <w:style w:type="character" w:customStyle="1" w:styleId="ft758">
    <w:name w:val="ft758"/>
    <w:basedOn w:val="a3"/>
    <w:uiPriority w:val="99"/>
    <w:qFormat/>
    <w:rsid w:val="002B166D"/>
    <w:rPr>
      <w:rFonts w:cs="Times New Roman"/>
    </w:rPr>
  </w:style>
  <w:style w:type="paragraph" w:customStyle="1" w:styleId="Picture">
    <w:name w:val="Picture"/>
    <w:basedOn w:val="a2"/>
    <w:next w:val="a2"/>
    <w:uiPriority w:val="99"/>
    <w:qFormat/>
    <w:rsid w:val="002B166D"/>
    <w:pPr>
      <w:widowControl/>
      <w:autoSpaceDE w:val="0"/>
      <w:autoSpaceDN w:val="0"/>
      <w:adjustRightInd w:val="0"/>
      <w:snapToGrid/>
      <w:spacing w:before="0" w:after="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2B166D"/>
    <w:rPr>
      <w:color w:val="auto"/>
      <w:lang w:val="en-US" w:eastAsia="en-US"/>
    </w:rPr>
  </w:style>
  <w:style w:type="paragraph" w:customStyle="1" w:styleId="1fffff7">
    <w:name w:val="Çàãîëîâîê 1"/>
    <w:basedOn w:val="Default"/>
    <w:next w:val="Default"/>
    <w:uiPriority w:val="99"/>
    <w:qFormat/>
    <w:rsid w:val="002B166D"/>
    <w:rPr>
      <w:color w:val="auto"/>
      <w:lang w:val="en-US" w:eastAsia="en-US"/>
    </w:rPr>
  </w:style>
  <w:style w:type="character" w:customStyle="1" w:styleId="ft2100">
    <w:name w:val="ft2100"/>
    <w:basedOn w:val="a3"/>
    <w:uiPriority w:val="99"/>
    <w:qFormat/>
    <w:rsid w:val="002B166D"/>
    <w:rPr>
      <w:rFonts w:cs="Times New Roman"/>
    </w:rPr>
  </w:style>
  <w:style w:type="character" w:customStyle="1" w:styleId="ft2109">
    <w:name w:val="ft2109"/>
    <w:basedOn w:val="a3"/>
    <w:uiPriority w:val="99"/>
    <w:qFormat/>
    <w:rsid w:val="002B166D"/>
    <w:rPr>
      <w:rFonts w:cs="Times New Roman"/>
    </w:rPr>
  </w:style>
  <w:style w:type="character" w:customStyle="1" w:styleId="ft2121">
    <w:name w:val="ft2121"/>
    <w:basedOn w:val="a3"/>
    <w:uiPriority w:val="99"/>
    <w:qFormat/>
    <w:rsid w:val="002B166D"/>
    <w:rPr>
      <w:rFonts w:cs="Times New Roman"/>
    </w:rPr>
  </w:style>
  <w:style w:type="character" w:customStyle="1" w:styleId="ft2130">
    <w:name w:val="ft2130"/>
    <w:basedOn w:val="a3"/>
    <w:uiPriority w:val="99"/>
    <w:qFormat/>
    <w:rsid w:val="002B166D"/>
    <w:rPr>
      <w:rFonts w:cs="Times New Roman"/>
    </w:rPr>
  </w:style>
  <w:style w:type="character" w:customStyle="1" w:styleId="ft24421">
    <w:name w:val="ft24421"/>
    <w:uiPriority w:val="99"/>
    <w:qFormat/>
    <w:rsid w:val="002B166D"/>
    <w:rPr>
      <w:rFonts w:ascii="Times" w:hAnsi="Times"/>
      <w:b/>
      <w:color w:val="000000"/>
      <w:spacing w:val="15"/>
      <w:sz w:val="27"/>
    </w:rPr>
  </w:style>
  <w:style w:type="paragraph" w:customStyle="1" w:styleId="affffffffff2">
    <w:name w:val="Стиль для методичек"/>
    <w:basedOn w:val="a2"/>
    <w:uiPriority w:val="99"/>
    <w:qFormat/>
    <w:rsid w:val="002B166D"/>
    <w:pPr>
      <w:widowControl/>
      <w:snapToGrid/>
      <w:spacing w:before="0" w:after="0"/>
      <w:ind w:left="284" w:firstLine="340"/>
      <w:jc w:val="both"/>
    </w:pPr>
    <w:rPr>
      <w:rFonts w:ascii="Calibri" w:eastAsia="Times New Roman" w:hAnsi="Calibri" w:cs="Calibri"/>
      <w:sz w:val="28"/>
      <w:szCs w:val="28"/>
    </w:rPr>
  </w:style>
  <w:style w:type="paragraph" w:customStyle="1" w:styleId="Preformatted">
    <w:name w:val="Preformatted"/>
    <w:basedOn w:val="a2"/>
    <w:uiPriority w:val="99"/>
    <w:qFormat/>
    <w:rsid w:val="002B166D"/>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napToGrid/>
      <w:spacing w:before="0" w:after="0"/>
    </w:pPr>
    <w:rPr>
      <w:rFonts w:ascii="Courier New" w:eastAsia="Times New Roman" w:hAnsi="Courier New" w:cs="Courier New"/>
      <w:sz w:val="20"/>
      <w:lang w:eastAsia="ar-SA"/>
    </w:rPr>
  </w:style>
  <w:style w:type="character" w:customStyle="1" w:styleId="FontStyle49">
    <w:name w:val="Font Style49"/>
    <w:uiPriority w:val="99"/>
    <w:qFormat/>
    <w:rsid w:val="002B166D"/>
    <w:rPr>
      <w:rFonts w:ascii="Times New Roman" w:hAnsi="Times New Roman"/>
      <w:i/>
      <w:sz w:val="26"/>
    </w:rPr>
  </w:style>
  <w:style w:type="character" w:customStyle="1" w:styleId="rvts9">
    <w:name w:val="rvts9"/>
    <w:basedOn w:val="a3"/>
    <w:uiPriority w:val="99"/>
    <w:qFormat/>
    <w:rsid w:val="002B166D"/>
    <w:rPr>
      <w:rFonts w:cs="Times New Roman"/>
    </w:rPr>
  </w:style>
  <w:style w:type="character" w:customStyle="1" w:styleId="rvts15">
    <w:name w:val="rvts15"/>
    <w:basedOn w:val="a3"/>
    <w:uiPriority w:val="99"/>
    <w:qFormat/>
    <w:rsid w:val="002B166D"/>
    <w:rPr>
      <w:rFonts w:cs="Times New Roman"/>
    </w:rPr>
  </w:style>
  <w:style w:type="paragraph" w:customStyle="1" w:styleId="2TimesNewW1">
    <w:name w:val="Стиль Заголовок 2 + Times New (W1)"/>
    <w:basedOn w:val="20"/>
    <w:uiPriority w:val="99"/>
    <w:qFormat/>
    <w:rsid w:val="002B166D"/>
    <w:pPr>
      <w:keepNext/>
      <w:tabs>
        <w:tab w:val="clear" w:pos="567"/>
        <w:tab w:val="clear" w:pos="680"/>
        <w:tab w:val="clear" w:pos="1106"/>
        <w:tab w:val="clear" w:pos="1729"/>
        <w:tab w:val="clear" w:pos="7002"/>
      </w:tabs>
      <w:autoSpaceDE/>
      <w:autoSpaceDN/>
      <w:adjustRightInd/>
      <w:spacing w:line="312" w:lineRule="auto"/>
      <w:ind w:firstLine="454"/>
      <w:jc w:val="right"/>
    </w:pPr>
    <w:rPr>
      <w:rFonts w:ascii="Times New Roman" w:hAnsi="Times New Roman"/>
      <w:bCs/>
      <w:caps/>
      <w:sz w:val="24"/>
      <w:szCs w:val="24"/>
    </w:rPr>
  </w:style>
  <w:style w:type="paragraph" w:customStyle="1" w:styleId="consplusnormal1">
    <w:name w:val="consplusnormal"/>
    <w:basedOn w:val="a2"/>
    <w:uiPriority w:val="99"/>
    <w:qFormat/>
    <w:rsid w:val="002B166D"/>
    <w:pPr>
      <w:widowControl/>
      <w:snapToGrid/>
      <w:spacing w:beforeAutospacing="1" w:afterAutospacing="1"/>
    </w:pPr>
    <w:rPr>
      <w:rFonts w:eastAsia="Times New Roman"/>
      <w:szCs w:val="24"/>
    </w:rPr>
  </w:style>
  <w:style w:type="paragraph" w:customStyle="1" w:styleId="1125">
    <w:name w:val="Стиль Заголовок 1 + по ширине Первая строка:  125 см"/>
    <w:basedOn w:val="10"/>
    <w:uiPriority w:val="99"/>
    <w:qFormat/>
    <w:rsid w:val="002B166D"/>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bCs/>
      <w:caps/>
      <w:sz w:val="24"/>
      <w:szCs w:val="24"/>
    </w:rPr>
  </w:style>
  <w:style w:type="paragraph" w:customStyle="1" w:styleId="1fffff8">
    <w:name w:val="Стиль Заголовок 1"/>
    <w:basedOn w:val="10"/>
    <w:uiPriority w:val="99"/>
    <w:qFormat/>
    <w:rsid w:val="002B166D"/>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bCs/>
      <w:caps/>
      <w:sz w:val="24"/>
      <w:szCs w:val="24"/>
    </w:rPr>
  </w:style>
  <w:style w:type="paragraph" w:customStyle="1" w:styleId="211pt">
    <w:name w:val="Стиль Заголовок 2 + 11 pt не курсив Авто все прописные"/>
    <w:basedOn w:val="20"/>
    <w:uiPriority w:val="99"/>
    <w:qFormat/>
    <w:rsid w:val="002B166D"/>
    <w:pPr>
      <w:keepNext/>
      <w:tabs>
        <w:tab w:val="clear" w:pos="567"/>
        <w:tab w:val="clear" w:pos="680"/>
        <w:tab w:val="clear" w:pos="1106"/>
        <w:tab w:val="clear" w:pos="1729"/>
        <w:tab w:val="clear" w:pos="7002"/>
      </w:tabs>
      <w:autoSpaceDE/>
      <w:autoSpaceDN/>
      <w:adjustRightInd/>
      <w:spacing w:line="312" w:lineRule="auto"/>
      <w:ind w:firstLine="454"/>
      <w:jc w:val="center"/>
    </w:pPr>
    <w:rPr>
      <w:rFonts w:ascii="Times New Roman" w:hAnsi="Times New Roman" w:cs="Arial"/>
      <w:b/>
      <w:bCs/>
      <w:i/>
      <w:sz w:val="24"/>
      <w:szCs w:val="24"/>
    </w:rPr>
  </w:style>
  <w:style w:type="paragraph" w:customStyle="1" w:styleId="1fffff9">
    <w:name w:val="Стиль Заголовок 1 + Авто"/>
    <w:basedOn w:val="10"/>
    <w:link w:val="1fffffa"/>
    <w:uiPriority w:val="99"/>
    <w:qFormat/>
    <w:rsid w:val="002B166D"/>
    <w:pPr>
      <w:keepNext/>
      <w:shd w:val="clear" w:color="auto" w:fill="FFFFFF"/>
      <w:tabs>
        <w:tab w:val="clear" w:pos="567"/>
        <w:tab w:val="clear" w:pos="680"/>
        <w:tab w:val="clear" w:pos="1106"/>
        <w:tab w:val="clear" w:pos="1729"/>
        <w:tab w:val="clear" w:pos="7002"/>
      </w:tabs>
      <w:autoSpaceDE/>
      <w:autoSpaceDN/>
      <w:adjustRightInd/>
      <w:spacing w:line="312" w:lineRule="auto"/>
      <w:ind w:firstLine="454"/>
      <w:jc w:val="left"/>
    </w:pPr>
    <w:rPr>
      <w:rFonts w:ascii="Times New Roman ??????????" w:hAnsi="Times New Roman ??????????"/>
      <w:b/>
      <w:caps/>
      <w:color w:val="000000"/>
      <w:spacing w:val="1"/>
      <w:sz w:val="24"/>
    </w:rPr>
  </w:style>
  <w:style w:type="character" w:customStyle="1" w:styleId="1fffffa">
    <w:name w:val="Стиль Заголовок 1 + Авто Знак"/>
    <w:link w:val="1fffff9"/>
    <w:uiPriority w:val="99"/>
    <w:qFormat/>
    <w:locked/>
    <w:rsid w:val="002B166D"/>
    <w:rPr>
      <w:rFonts w:ascii="Times New Roman ??????????" w:eastAsia="Calibri" w:hAnsi="Times New Roman ??????????" w:cs="Times New Roman"/>
      <w:b/>
      <w:caps/>
      <w:color w:val="000000"/>
      <w:spacing w:val="1"/>
      <w:sz w:val="24"/>
      <w:szCs w:val="20"/>
      <w:shd w:val="clear" w:color="auto" w:fill="FFFFFF"/>
      <w:lang w:eastAsia="ru-RU"/>
    </w:rPr>
  </w:style>
  <w:style w:type="paragraph" w:customStyle="1" w:styleId="2ffff">
    <w:name w:val="ЗАГ 2 УМК"/>
    <w:basedOn w:val="20"/>
    <w:uiPriority w:val="99"/>
    <w:qFormat/>
    <w:rsid w:val="002B166D"/>
    <w:pPr>
      <w:keepLines/>
      <w:tabs>
        <w:tab w:val="clear" w:pos="567"/>
        <w:tab w:val="clear" w:pos="680"/>
        <w:tab w:val="clear" w:pos="1106"/>
        <w:tab w:val="clear" w:pos="1729"/>
        <w:tab w:val="clear" w:pos="7002"/>
      </w:tabs>
      <w:autoSpaceDE/>
      <w:autoSpaceDN/>
      <w:adjustRightInd/>
      <w:spacing w:line="360" w:lineRule="auto"/>
      <w:ind w:left="-567" w:right="-675" w:firstLine="567"/>
    </w:pPr>
    <w:rPr>
      <w:rFonts w:ascii="Times New Roman" w:hAnsi="Times New Roman"/>
      <w:bCs/>
      <w:iCs/>
      <w:sz w:val="28"/>
      <w:szCs w:val="28"/>
    </w:rPr>
  </w:style>
  <w:style w:type="character" w:customStyle="1" w:styleId="ft401">
    <w:name w:val="ft401"/>
    <w:basedOn w:val="a3"/>
    <w:uiPriority w:val="99"/>
    <w:qFormat/>
    <w:rsid w:val="002B166D"/>
    <w:rPr>
      <w:rFonts w:cs="Times New Roman"/>
    </w:rPr>
  </w:style>
  <w:style w:type="character" w:customStyle="1" w:styleId="ft404">
    <w:name w:val="ft404"/>
    <w:basedOn w:val="a3"/>
    <w:uiPriority w:val="99"/>
    <w:qFormat/>
    <w:rsid w:val="002B166D"/>
    <w:rPr>
      <w:rFonts w:cs="Times New Roman"/>
    </w:rPr>
  </w:style>
  <w:style w:type="character" w:customStyle="1" w:styleId="ft2">
    <w:name w:val="ft2"/>
    <w:basedOn w:val="a3"/>
    <w:uiPriority w:val="99"/>
    <w:qFormat/>
    <w:rsid w:val="002B166D"/>
    <w:rPr>
      <w:rFonts w:cs="Times New Roman"/>
    </w:rPr>
  </w:style>
  <w:style w:type="character" w:customStyle="1" w:styleId="ft405">
    <w:name w:val="ft405"/>
    <w:basedOn w:val="a3"/>
    <w:uiPriority w:val="99"/>
    <w:qFormat/>
    <w:rsid w:val="002B166D"/>
    <w:rPr>
      <w:rFonts w:cs="Times New Roman"/>
    </w:rPr>
  </w:style>
  <w:style w:type="character" w:customStyle="1" w:styleId="ft407">
    <w:name w:val="ft407"/>
    <w:basedOn w:val="a3"/>
    <w:uiPriority w:val="99"/>
    <w:qFormat/>
    <w:rsid w:val="002B166D"/>
    <w:rPr>
      <w:rFonts w:cs="Times New Roman"/>
    </w:rPr>
  </w:style>
  <w:style w:type="character" w:customStyle="1" w:styleId="ft411">
    <w:name w:val="ft411"/>
    <w:basedOn w:val="a3"/>
    <w:uiPriority w:val="99"/>
    <w:qFormat/>
    <w:rsid w:val="002B166D"/>
    <w:rPr>
      <w:rFonts w:cs="Times New Roman"/>
    </w:rPr>
  </w:style>
  <w:style w:type="character" w:customStyle="1" w:styleId="ft416">
    <w:name w:val="ft416"/>
    <w:basedOn w:val="a3"/>
    <w:uiPriority w:val="99"/>
    <w:qFormat/>
    <w:rsid w:val="002B166D"/>
    <w:rPr>
      <w:rFonts w:cs="Times New Roman"/>
    </w:rPr>
  </w:style>
  <w:style w:type="character" w:customStyle="1" w:styleId="ft438">
    <w:name w:val="ft438"/>
    <w:basedOn w:val="a3"/>
    <w:uiPriority w:val="99"/>
    <w:qFormat/>
    <w:rsid w:val="002B166D"/>
    <w:rPr>
      <w:rFonts w:cs="Times New Roman"/>
    </w:rPr>
  </w:style>
  <w:style w:type="character" w:customStyle="1" w:styleId="ft461">
    <w:name w:val="ft461"/>
    <w:basedOn w:val="a3"/>
    <w:uiPriority w:val="99"/>
    <w:qFormat/>
    <w:rsid w:val="002B166D"/>
    <w:rPr>
      <w:rFonts w:cs="Times New Roman"/>
    </w:rPr>
  </w:style>
  <w:style w:type="character" w:customStyle="1" w:styleId="ft485">
    <w:name w:val="ft485"/>
    <w:basedOn w:val="a3"/>
    <w:uiPriority w:val="99"/>
    <w:qFormat/>
    <w:rsid w:val="002B166D"/>
    <w:rPr>
      <w:rFonts w:cs="Times New Roman"/>
    </w:rPr>
  </w:style>
  <w:style w:type="character" w:customStyle="1" w:styleId="ft507">
    <w:name w:val="ft507"/>
    <w:basedOn w:val="a3"/>
    <w:uiPriority w:val="99"/>
    <w:qFormat/>
    <w:rsid w:val="002B166D"/>
    <w:rPr>
      <w:rFonts w:cs="Times New Roman"/>
    </w:rPr>
  </w:style>
  <w:style w:type="character" w:customStyle="1" w:styleId="ft464">
    <w:name w:val="ft464"/>
    <w:basedOn w:val="a3"/>
    <w:uiPriority w:val="99"/>
    <w:qFormat/>
    <w:rsid w:val="002B166D"/>
    <w:rPr>
      <w:rFonts w:cs="Times New Roman"/>
    </w:rPr>
  </w:style>
  <w:style w:type="character" w:customStyle="1" w:styleId="ft515">
    <w:name w:val="ft515"/>
    <w:basedOn w:val="a3"/>
    <w:uiPriority w:val="99"/>
    <w:qFormat/>
    <w:rsid w:val="002B166D"/>
    <w:rPr>
      <w:rFonts w:cs="Times New Roman"/>
    </w:rPr>
  </w:style>
  <w:style w:type="character" w:customStyle="1" w:styleId="ft518">
    <w:name w:val="ft518"/>
    <w:basedOn w:val="a3"/>
    <w:uiPriority w:val="99"/>
    <w:qFormat/>
    <w:rsid w:val="002B166D"/>
    <w:rPr>
      <w:rFonts w:cs="Times New Roman"/>
    </w:rPr>
  </w:style>
  <w:style w:type="character" w:customStyle="1" w:styleId="ft521">
    <w:name w:val="ft521"/>
    <w:basedOn w:val="a3"/>
    <w:uiPriority w:val="99"/>
    <w:qFormat/>
    <w:rsid w:val="002B166D"/>
    <w:rPr>
      <w:rFonts w:cs="Times New Roman"/>
    </w:rPr>
  </w:style>
  <w:style w:type="character" w:customStyle="1" w:styleId="ft525">
    <w:name w:val="ft525"/>
    <w:basedOn w:val="a3"/>
    <w:uiPriority w:val="99"/>
    <w:qFormat/>
    <w:rsid w:val="002B166D"/>
    <w:rPr>
      <w:rFonts w:cs="Times New Roman"/>
    </w:rPr>
  </w:style>
  <w:style w:type="character" w:customStyle="1" w:styleId="ft549">
    <w:name w:val="ft549"/>
    <w:basedOn w:val="a3"/>
    <w:uiPriority w:val="99"/>
    <w:qFormat/>
    <w:rsid w:val="002B166D"/>
    <w:rPr>
      <w:rFonts w:cs="Times New Roman"/>
    </w:rPr>
  </w:style>
  <w:style w:type="character" w:customStyle="1" w:styleId="ft554">
    <w:name w:val="ft554"/>
    <w:basedOn w:val="a3"/>
    <w:uiPriority w:val="99"/>
    <w:qFormat/>
    <w:rsid w:val="002B166D"/>
    <w:rPr>
      <w:rFonts w:cs="Times New Roman"/>
    </w:rPr>
  </w:style>
  <w:style w:type="character" w:customStyle="1" w:styleId="ft557">
    <w:name w:val="ft557"/>
    <w:basedOn w:val="a3"/>
    <w:uiPriority w:val="99"/>
    <w:qFormat/>
    <w:rsid w:val="002B166D"/>
    <w:rPr>
      <w:rFonts w:cs="Times New Roman"/>
    </w:rPr>
  </w:style>
  <w:style w:type="character" w:customStyle="1" w:styleId="ft561">
    <w:name w:val="ft561"/>
    <w:basedOn w:val="a3"/>
    <w:uiPriority w:val="99"/>
    <w:qFormat/>
    <w:rsid w:val="002B166D"/>
    <w:rPr>
      <w:rFonts w:cs="Times New Roman"/>
    </w:rPr>
  </w:style>
  <w:style w:type="character" w:customStyle="1" w:styleId="ft565">
    <w:name w:val="ft565"/>
    <w:basedOn w:val="a3"/>
    <w:uiPriority w:val="99"/>
    <w:qFormat/>
    <w:rsid w:val="002B166D"/>
    <w:rPr>
      <w:rFonts w:cs="Times New Roman"/>
    </w:rPr>
  </w:style>
  <w:style w:type="character" w:customStyle="1" w:styleId="ft570">
    <w:name w:val="ft570"/>
    <w:basedOn w:val="a3"/>
    <w:uiPriority w:val="99"/>
    <w:qFormat/>
    <w:rsid w:val="002B166D"/>
    <w:rPr>
      <w:rFonts w:cs="Times New Roman"/>
    </w:rPr>
  </w:style>
  <w:style w:type="character" w:customStyle="1" w:styleId="ft594">
    <w:name w:val="ft594"/>
    <w:basedOn w:val="a3"/>
    <w:uiPriority w:val="99"/>
    <w:qFormat/>
    <w:rsid w:val="002B166D"/>
    <w:rPr>
      <w:rFonts w:cs="Times New Roman"/>
    </w:rPr>
  </w:style>
  <w:style w:type="character" w:customStyle="1" w:styleId="ft600">
    <w:name w:val="ft600"/>
    <w:basedOn w:val="a3"/>
    <w:uiPriority w:val="99"/>
    <w:qFormat/>
    <w:rsid w:val="002B166D"/>
    <w:rPr>
      <w:rFonts w:cs="Times New Roman"/>
    </w:rPr>
  </w:style>
  <w:style w:type="character" w:customStyle="1" w:styleId="ft625">
    <w:name w:val="ft625"/>
    <w:basedOn w:val="a3"/>
    <w:uiPriority w:val="99"/>
    <w:qFormat/>
    <w:rsid w:val="002B166D"/>
    <w:rPr>
      <w:rFonts w:cs="Times New Roman"/>
    </w:rPr>
  </w:style>
  <w:style w:type="character" w:customStyle="1" w:styleId="ft646">
    <w:name w:val="ft646"/>
    <w:basedOn w:val="a3"/>
    <w:uiPriority w:val="99"/>
    <w:qFormat/>
    <w:rsid w:val="002B166D"/>
    <w:rPr>
      <w:rFonts w:cs="Times New Roman"/>
    </w:rPr>
  </w:style>
  <w:style w:type="character" w:customStyle="1" w:styleId="ft648">
    <w:name w:val="ft648"/>
    <w:basedOn w:val="a3"/>
    <w:uiPriority w:val="99"/>
    <w:qFormat/>
    <w:rsid w:val="002B166D"/>
    <w:rPr>
      <w:rFonts w:cs="Times New Roman"/>
    </w:rPr>
  </w:style>
  <w:style w:type="character" w:customStyle="1" w:styleId="ft650">
    <w:name w:val="ft650"/>
    <w:basedOn w:val="a3"/>
    <w:uiPriority w:val="99"/>
    <w:qFormat/>
    <w:rsid w:val="002B166D"/>
    <w:rPr>
      <w:rFonts w:cs="Times New Roman"/>
    </w:rPr>
  </w:style>
  <w:style w:type="character" w:customStyle="1" w:styleId="ft651">
    <w:name w:val="ft651"/>
    <w:basedOn w:val="a3"/>
    <w:uiPriority w:val="99"/>
    <w:qFormat/>
    <w:rsid w:val="002B166D"/>
    <w:rPr>
      <w:rFonts w:cs="Times New Roman"/>
    </w:rPr>
  </w:style>
  <w:style w:type="character" w:customStyle="1" w:styleId="ft654">
    <w:name w:val="ft654"/>
    <w:basedOn w:val="a3"/>
    <w:uiPriority w:val="99"/>
    <w:qFormat/>
    <w:rsid w:val="002B166D"/>
    <w:rPr>
      <w:rFonts w:cs="Times New Roman"/>
    </w:rPr>
  </w:style>
  <w:style w:type="character" w:customStyle="1" w:styleId="ft655">
    <w:name w:val="ft655"/>
    <w:basedOn w:val="a3"/>
    <w:uiPriority w:val="99"/>
    <w:qFormat/>
    <w:rsid w:val="002B166D"/>
    <w:rPr>
      <w:rFonts w:cs="Times New Roman"/>
    </w:rPr>
  </w:style>
  <w:style w:type="character" w:customStyle="1" w:styleId="ft674">
    <w:name w:val="ft674"/>
    <w:basedOn w:val="a3"/>
    <w:uiPriority w:val="99"/>
    <w:qFormat/>
    <w:rsid w:val="002B166D"/>
    <w:rPr>
      <w:rFonts w:cs="Times New Roman"/>
    </w:rPr>
  </w:style>
  <w:style w:type="character" w:customStyle="1" w:styleId="ft698">
    <w:name w:val="ft698"/>
    <w:basedOn w:val="a3"/>
    <w:uiPriority w:val="99"/>
    <w:qFormat/>
    <w:rsid w:val="002B166D"/>
    <w:rPr>
      <w:rFonts w:cs="Times New Roman"/>
    </w:rPr>
  </w:style>
  <w:style w:type="character" w:customStyle="1" w:styleId="ft709">
    <w:name w:val="ft709"/>
    <w:basedOn w:val="a3"/>
    <w:uiPriority w:val="99"/>
    <w:qFormat/>
    <w:rsid w:val="002B166D"/>
    <w:rPr>
      <w:rFonts w:cs="Times New Roman"/>
    </w:rPr>
  </w:style>
  <w:style w:type="character" w:customStyle="1" w:styleId="ft723">
    <w:name w:val="ft723"/>
    <w:basedOn w:val="a3"/>
    <w:uiPriority w:val="99"/>
    <w:qFormat/>
    <w:rsid w:val="002B166D"/>
    <w:rPr>
      <w:rFonts w:cs="Times New Roman"/>
    </w:rPr>
  </w:style>
  <w:style w:type="character" w:customStyle="1" w:styleId="ft746">
    <w:name w:val="ft746"/>
    <w:basedOn w:val="a3"/>
    <w:uiPriority w:val="99"/>
    <w:qFormat/>
    <w:rsid w:val="002B166D"/>
    <w:rPr>
      <w:rFonts w:cs="Times New Roman"/>
    </w:rPr>
  </w:style>
  <w:style w:type="character" w:customStyle="1" w:styleId="ft770">
    <w:name w:val="ft770"/>
    <w:basedOn w:val="a3"/>
    <w:uiPriority w:val="99"/>
    <w:qFormat/>
    <w:rsid w:val="002B166D"/>
    <w:rPr>
      <w:rFonts w:cs="Times New Roman"/>
    </w:rPr>
  </w:style>
  <w:style w:type="character" w:customStyle="1" w:styleId="ft772">
    <w:name w:val="ft772"/>
    <w:basedOn w:val="a3"/>
    <w:uiPriority w:val="99"/>
    <w:qFormat/>
    <w:rsid w:val="002B166D"/>
    <w:rPr>
      <w:rFonts w:cs="Times New Roman"/>
    </w:rPr>
  </w:style>
  <w:style w:type="character" w:customStyle="1" w:styleId="ft774">
    <w:name w:val="ft774"/>
    <w:basedOn w:val="a3"/>
    <w:uiPriority w:val="99"/>
    <w:qFormat/>
    <w:rsid w:val="002B166D"/>
    <w:rPr>
      <w:rFonts w:cs="Times New Roman"/>
    </w:rPr>
  </w:style>
  <w:style w:type="character" w:customStyle="1" w:styleId="ft777">
    <w:name w:val="ft777"/>
    <w:basedOn w:val="a3"/>
    <w:uiPriority w:val="99"/>
    <w:qFormat/>
    <w:rsid w:val="002B166D"/>
    <w:rPr>
      <w:rFonts w:cs="Times New Roman"/>
    </w:rPr>
  </w:style>
  <w:style w:type="character" w:customStyle="1" w:styleId="ft778">
    <w:name w:val="ft778"/>
    <w:basedOn w:val="a3"/>
    <w:uiPriority w:val="99"/>
    <w:qFormat/>
    <w:rsid w:val="002B166D"/>
    <w:rPr>
      <w:rFonts w:cs="Times New Roman"/>
    </w:rPr>
  </w:style>
  <w:style w:type="character" w:customStyle="1" w:styleId="ft780">
    <w:name w:val="ft780"/>
    <w:basedOn w:val="a3"/>
    <w:uiPriority w:val="99"/>
    <w:qFormat/>
    <w:rsid w:val="002B166D"/>
    <w:rPr>
      <w:rFonts w:cs="Times New Roman"/>
    </w:rPr>
  </w:style>
  <w:style w:type="character" w:customStyle="1" w:styleId="ft794">
    <w:name w:val="ft794"/>
    <w:basedOn w:val="a3"/>
    <w:uiPriority w:val="99"/>
    <w:qFormat/>
    <w:rsid w:val="002B166D"/>
    <w:rPr>
      <w:rFonts w:cs="Times New Roman"/>
    </w:rPr>
  </w:style>
  <w:style w:type="character" w:customStyle="1" w:styleId="ft813">
    <w:name w:val="ft813"/>
    <w:basedOn w:val="a3"/>
    <w:uiPriority w:val="99"/>
    <w:qFormat/>
    <w:rsid w:val="002B166D"/>
    <w:rPr>
      <w:rFonts w:cs="Times New Roman"/>
    </w:rPr>
  </w:style>
  <w:style w:type="character" w:customStyle="1" w:styleId="ft845">
    <w:name w:val="ft845"/>
    <w:basedOn w:val="a3"/>
    <w:uiPriority w:val="99"/>
    <w:qFormat/>
    <w:rsid w:val="002B166D"/>
    <w:rPr>
      <w:rFonts w:cs="Times New Roman"/>
    </w:rPr>
  </w:style>
  <w:style w:type="character" w:customStyle="1" w:styleId="ft846">
    <w:name w:val="ft846"/>
    <w:basedOn w:val="a3"/>
    <w:uiPriority w:val="99"/>
    <w:qFormat/>
    <w:rsid w:val="002B166D"/>
    <w:rPr>
      <w:rFonts w:cs="Times New Roman"/>
    </w:rPr>
  </w:style>
  <w:style w:type="character" w:customStyle="1" w:styleId="ft869">
    <w:name w:val="ft869"/>
    <w:basedOn w:val="a3"/>
    <w:uiPriority w:val="99"/>
    <w:qFormat/>
    <w:rsid w:val="002B166D"/>
    <w:rPr>
      <w:rFonts w:cs="Times New Roman"/>
    </w:rPr>
  </w:style>
  <w:style w:type="character" w:customStyle="1" w:styleId="ft345">
    <w:name w:val="ft345"/>
    <w:basedOn w:val="a3"/>
    <w:uiPriority w:val="99"/>
    <w:qFormat/>
    <w:rsid w:val="002B166D"/>
    <w:rPr>
      <w:rFonts w:cs="Times New Roman"/>
    </w:rPr>
  </w:style>
  <w:style w:type="character" w:customStyle="1" w:styleId="ft348">
    <w:name w:val="ft348"/>
    <w:basedOn w:val="a3"/>
    <w:uiPriority w:val="99"/>
    <w:qFormat/>
    <w:rsid w:val="002B166D"/>
    <w:rPr>
      <w:rFonts w:cs="Times New Roman"/>
    </w:rPr>
  </w:style>
  <w:style w:type="character" w:customStyle="1" w:styleId="ft350">
    <w:name w:val="ft350"/>
    <w:basedOn w:val="a3"/>
    <w:uiPriority w:val="99"/>
    <w:qFormat/>
    <w:rsid w:val="002B166D"/>
    <w:rPr>
      <w:rFonts w:cs="Times New Roman"/>
    </w:rPr>
  </w:style>
  <w:style w:type="character" w:customStyle="1" w:styleId="ft351">
    <w:name w:val="ft351"/>
    <w:basedOn w:val="a3"/>
    <w:uiPriority w:val="99"/>
    <w:qFormat/>
    <w:rsid w:val="002B166D"/>
    <w:rPr>
      <w:rFonts w:cs="Times New Roman"/>
    </w:rPr>
  </w:style>
  <w:style w:type="character" w:customStyle="1" w:styleId="ft353">
    <w:name w:val="ft353"/>
    <w:basedOn w:val="a3"/>
    <w:uiPriority w:val="99"/>
    <w:qFormat/>
    <w:rsid w:val="002B166D"/>
    <w:rPr>
      <w:rFonts w:cs="Times New Roman"/>
    </w:rPr>
  </w:style>
  <w:style w:type="character" w:customStyle="1" w:styleId="ft355">
    <w:name w:val="ft355"/>
    <w:basedOn w:val="a3"/>
    <w:uiPriority w:val="99"/>
    <w:qFormat/>
    <w:rsid w:val="002B166D"/>
    <w:rPr>
      <w:rFonts w:cs="Times New Roman"/>
    </w:rPr>
  </w:style>
  <w:style w:type="character" w:customStyle="1" w:styleId="ft372">
    <w:name w:val="ft372"/>
    <w:basedOn w:val="a3"/>
    <w:uiPriority w:val="99"/>
    <w:qFormat/>
    <w:rsid w:val="002B166D"/>
    <w:rPr>
      <w:rFonts w:cs="Times New Roman"/>
    </w:rPr>
  </w:style>
  <w:style w:type="character" w:customStyle="1" w:styleId="ft219">
    <w:name w:val="ft219"/>
    <w:basedOn w:val="a3"/>
    <w:uiPriority w:val="99"/>
    <w:qFormat/>
    <w:rsid w:val="002B166D"/>
    <w:rPr>
      <w:rFonts w:cs="Times New Roman"/>
    </w:rPr>
  </w:style>
  <w:style w:type="character" w:customStyle="1" w:styleId="ft255">
    <w:name w:val="ft255"/>
    <w:basedOn w:val="a3"/>
    <w:uiPriority w:val="99"/>
    <w:qFormat/>
    <w:rsid w:val="002B166D"/>
    <w:rPr>
      <w:rFonts w:cs="Times New Roman"/>
    </w:rPr>
  </w:style>
  <w:style w:type="character" w:customStyle="1" w:styleId="ft264">
    <w:name w:val="ft264"/>
    <w:basedOn w:val="a3"/>
    <w:uiPriority w:val="99"/>
    <w:qFormat/>
    <w:rsid w:val="002B166D"/>
    <w:rPr>
      <w:rFonts w:cs="Times New Roman"/>
    </w:rPr>
  </w:style>
  <w:style w:type="character" w:customStyle="1" w:styleId="ft269">
    <w:name w:val="ft269"/>
    <w:basedOn w:val="a3"/>
    <w:uiPriority w:val="99"/>
    <w:qFormat/>
    <w:rsid w:val="002B166D"/>
    <w:rPr>
      <w:rFonts w:cs="Times New Roman"/>
    </w:rPr>
  </w:style>
  <w:style w:type="character" w:customStyle="1" w:styleId="ft292">
    <w:name w:val="ft292"/>
    <w:basedOn w:val="a3"/>
    <w:uiPriority w:val="99"/>
    <w:qFormat/>
    <w:rsid w:val="002B166D"/>
    <w:rPr>
      <w:rFonts w:cs="Times New Roman"/>
    </w:rPr>
  </w:style>
  <w:style w:type="character" w:customStyle="1" w:styleId="ft300">
    <w:name w:val="ft300"/>
    <w:basedOn w:val="a3"/>
    <w:uiPriority w:val="99"/>
    <w:qFormat/>
    <w:rsid w:val="002B166D"/>
    <w:rPr>
      <w:rFonts w:cs="Times New Roman"/>
    </w:rPr>
  </w:style>
  <w:style w:type="character" w:customStyle="1" w:styleId="ft308">
    <w:name w:val="ft308"/>
    <w:basedOn w:val="a3"/>
    <w:uiPriority w:val="99"/>
    <w:qFormat/>
    <w:rsid w:val="002B166D"/>
    <w:rPr>
      <w:rFonts w:cs="Times New Roman"/>
    </w:rPr>
  </w:style>
  <w:style w:type="character" w:customStyle="1" w:styleId="ft334">
    <w:name w:val="ft334"/>
    <w:basedOn w:val="a3"/>
    <w:uiPriority w:val="99"/>
    <w:qFormat/>
    <w:rsid w:val="002B166D"/>
    <w:rPr>
      <w:rFonts w:cs="Times New Roman"/>
    </w:rPr>
  </w:style>
  <w:style w:type="character" w:customStyle="1" w:styleId="ft346">
    <w:name w:val="ft346"/>
    <w:basedOn w:val="a3"/>
    <w:uiPriority w:val="99"/>
    <w:qFormat/>
    <w:rsid w:val="002B166D"/>
    <w:rPr>
      <w:rFonts w:cs="Times New Roman"/>
    </w:rPr>
  </w:style>
  <w:style w:type="character" w:customStyle="1" w:styleId="ft3">
    <w:name w:val="ft3"/>
    <w:basedOn w:val="a3"/>
    <w:uiPriority w:val="99"/>
    <w:qFormat/>
    <w:rsid w:val="002B166D"/>
    <w:rPr>
      <w:rFonts w:cs="Times New Roman"/>
    </w:rPr>
  </w:style>
  <w:style w:type="character" w:customStyle="1" w:styleId="ft381">
    <w:name w:val="ft381"/>
    <w:basedOn w:val="a3"/>
    <w:uiPriority w:val="99"/>
    <w:qFormat/>
    <w:rsid w:val="002B166D"/>
    <w:rPr>
      <w:rFonts w:cs="Times New Roman"/>
    </w:rPr>
  </w:style>
  <w:style w:type="character" w:customStyle="1" w:styleId="ft391">
    <w:name w:val="ft391"/>
    <w:basedOn w:val="a3"/>
    <w:uiPriority w:val="99"/>
    <w:qFormat/>
    <w:rsid w:val="002B166D"/>
    <w:rPr>
      <w:rFonts w:cs="Times New Roman"/>
    </w:rPr>
  </w:style>
  <w:style w:type="character" w:customStyle="1" w:styleId="ft397">
    <w:name w:val="ft397"/>
    <w:basedOn w:val="a3"/>
    <w:uiPriority w:val="99"/>
    <w:qFormat/>
    <w:rsid w:val="002B166D"/>
    <w:rPr>
      <w:rFonts w:cs="Times New Roman"/>
    </w:rPr>
  </w:style>
  <w:style w:type="character" w:customStyle="1" w:styleId="ft176">
    <w:name w:val="ft176"/>
    <w:basedOn w:val="a3"/>
    <w:uiPriority w:val="99"/>
    <w:qFormat/>
    <w:rsid w:val="002B166D"/>
    <w:rPr>
      <w:rFonts w:cs="Times New Roman"/>
    </w:rPr>
  </w:style>
  <w:style w:type="character" w:customStyle="1" w:styleId="ft410">
    <w:name w:val="ft410"/>
    <w:basedOn w:val="a3"/>
    <w:uiPriority w:val="99"/>
    <w:qFormat/>
    <w:rsid w:val="002B166D"/>
    <w:rPr>
      <w:rFonts w:cs="Times New Roman"/>
    </w:rPr>
  </w:style>
  <w:style w:type="character" w:customStyle="1" w:styleId="ft421">
    <w:name w:val="ft421"/>
    <w:basedOn w:val="a3"/>
    <w:uiPriority w:val="99"/>
    <w:qFormat/>
    <w:rsid w:val="002B166D"/>
    <w:rPr>
      <w:rFonts w:cs="Times New Roman"/>
    </w:rPr>
  </w:style>
  <w:style w:type="character" w:customStyle="1" w:styleId="ft467">
    <w:name w:val="ft467"/>
    <w:basedOn w:val="a3"/>
    <w:uiPriority w:val="99"/>
    <w:qFormat/>
    <w:rsid w:val="002B166D"/>
    <w:rPr>
      <w:rFonts w:cs="Times New Roman"/>
    </w:rPr>
  </w:style>
  <w:style w:type="character" w:customStyle="1" w:styleId="ft479">
    <w:name w:val="ft479"/>
    <w:basedOn w:val="a3"/>
    <w:uiPriority w:val="99"/>
    <w:qFormat/>
    <w:rsid w:val="002B166D"/>
    <w:rPr>
      <w:rFonts w:cs="Times New Roman"/>
    </w:rPr>
  </w:style>
  <w:style w:type="character" w:customStyle="1" w:styleId="ft578">
    <w:name w:val="ft578"/>
    <w:basedOn w:val="a3"/>
    <w:uiPriority w:val="99"/>
    <w:qFormat/>
    <w:rsid w:val="002B166D"/>
    <w:rPr>
      <w:rFonts w:cs="Times New Roman"/>
    </w:rPr>
  </w:style>
  <w:style w:type="character" w:customStyle="1" w:styleId="ft624">
    <w:name w:val="ft624"/>
    <w:basedOn w:val="a3"/>
    <w:uiPriority w:val="99"/>
    <w:qFormat/>
    <w:rsid w:val="002B166D"/>
    <w:rPr>
      <w:rFonts w:cs="Times New Roman"/>
    </w:rPr>
  </w:style>
  <w:style w:type="character" w:customStyle="1" w:styleId="ft631">
    <w:name w:val="ft631"/>
    <w:basedOn w:val="a3"/>
    <w:uiPriority w:val="99"/>
    <w:qFormat/>
    <w:rsid w:val="002B166D"/>
    <w:rPr>
      <w:rFonts w:cs="Times New Roman"/>
    </w:rPr>
  </w:style>
  <w:style w:type="character" w:customStyle="1" w:styleId="ft679">
    <w:name w:val="ft679"/>
    <w:basedOn w:val="a3"/>
    <w:uiPriority w:val="99"/>
    <w:qFormat/>
    <w:rsid w:val="002B166D"/>
    <w:rPr>
      <w:rFonts w:cs="Times New Roman"/>
    </w:rPr>
  </w:style>
  <w:style w:type="character" w:customStyle="1" w:styleId="ft725">
    <w:name w:val="ft725"/>
    <w:basedOn w:val="a3"/>
    <w:uiPriority w:val="99"/>
    <w:qFormat/>
    <w:rsid w:val="002B166D"/>
    <w:rPr>
      <w:rFonts w:cs="Times New Roman"/>
    </w:rPr>
  </w:style>
  <w:style w:type="character" w:customStyle="1" w:styleId="ft769">
    <w:name w:val="ft769"/>
    <w:basedOn w:val="a3"/>
    <w:uiPriority w:val="99"/>
    <w:qFormat/>
    <w:rsid w:val="002B166D"/>
    <w:rPr>
      <w:rFonts w:cs="Times New Roman"/>
    </w:rPr>
  </w:style>
  <w:style w:type="character" w:customStyle="1" w:styleId="ft819">
    <w:name w:val="ft819"/>
    <w:basedOn w:val="a3"/>
    <w:uiPriority w:val="99"/>
    <w:qFormat/>
    <w:rsid w:val="002B166D"/>
    <w:rPr>
      <w:rFonts w:cs="Times New Roman"/>
    </w:rPr>
  </w:style>
  <w:style w:type="character" w:customStyle="1" w:styleId="ft877">
    <w:name w:val="ft877"/>
    <w:basedOn w:val="a3"/>
    <w:uiPriority w:val="99"/>
    <w:qFormat/>
    <w:rsid w:val="002B166D"/>
    <w:rPr>
      <w:rFonts w:cs="Times New Roman"/>
    </w:rPr>
  </w:style>
  <w:style w:type="character" w:customStyle="1" w:styleId="ft275">
    <w:name w:val="ft275"/>
    <w:basedOn w:val="a3"/>
    <w:uiPriority w:val="99"/>
    <w:qFormat/>
    <w:rsid w:val="002B166D"/>
    <w:rPr>
      <w:rFonts w:cs="Times New Roman"/>
    </w:rPr>
  </w:style>
  <w:style w:type="character" w:customStyle="1" w:styleId="ft935">
    <w:name w:val="ft935"/>
    <w:basedOn w:val="a3"/>
    <w:uiPriority w:val="99"/>
    <w:qFormat/>
    <w:rsid w:val="002B166D"/>
    <w:rPr>
      <w:rFonts w:cs="Times New Roman"/>
    </w:rPr>
  </w:style>
  <w:style w:type="character" w:customStyle="1" w:styleId="ft969">
    <w:name w:val="ft969"/>
    <w:basedOn w:val="a3"/>
    <w:uiPriority w:val="99"/>
    <w:qFormat/>
    <w:rsid w:val="002B166D"/>
    <w:rPr>
      <w:rFonts w:cs="Times New Roman"/>
    </w:rPr>
  </w:style>
  <w:style w:type="character" w:customStyle="1" w:styleId="ft1010">
    <w:name w:val="ft1010"/>
    <w:basedOn w:val="a3"/>
    <w:uiPriority w:val="99"/>
    <w:qFormat/>
    <w:rsid w:val="002B166D"/>
    <w:rPr>
      <w:rFonts w:cs="Times New Roman"/>
    </w:rPr>
  </w:style>
  <w:style w:type="character" w:customStyle="1" w:styleId="ft1058">
    <w:name w:val="ft1058"/>
    <w:basedOn w:val="a3"/>
    <w:uiPriority w:val="99"/>
    <w:qFormat/>
    <w:rsid w:val="002B166D"/>
    <w:rPr>
      <w:rFonts w:cs="Times New Roman"/>
    </w:rPr>
  </w:style>
  <w:style w:type="character" w:customStyle="1" w:styleId="ft1101">
    <w:name w:val="ft1101"/>
    <w:basedOn w:val="a3"/>
    <w:uiPriority w:val="99"/>
    <w:qFormat/>
    <w:rsid w:val="002B166D"/>
    <w:rPr>
      <w:rFonts w:cs="Times New Roman"/>
    </w:rPr>
  </w:style>
  <w:style w:type="character" w:customStyle="1" w:styleId="ft1162">
    <w:name w:val="ft1162"/>
    <w:basedOn w:val="a3"/>
    <w:uiPriority w:val="99"/>
    <w:qFormat/>
    <w:rsid w:val="002B166D"/>
    <w:rPr>
      <w:rFonts w:cs="Times New Roman"/>
    </w:rPr>
  </w:style>
  <w:style w:type="character" w:customStyle="1" w:styleId="ft1197">
    <w:name w:val="ft1197"/>
    <w:basedOn w:val="a3"/>
    <w:uiPriority w:val="99"/>
    <w:qFormat/>
    <w:rsid w:val="002B166D"/>
    <w:rPr>
      <w:rFonts w:cs="Times New Roman"/>
    </w:rPr>
  </w:style>
  <w:style w:type="character" w:customStyle="1" w:styleId="ft1248">
    <w:name w:val="ft1248"/>
    <w:basedOn w:val="a3"/>
    <w:uiPriority w:val="99"/>
    <w:qFormat/>
    <w:rsid w:val="002B166D"/>
    <w:rPr>
      <w:rFonts w:cs="Times New Roman"/>
    </w:rPr>
  </w:style>
  <w:style w:type="character" w:customStyle="1" w:styleId="ft1293">
    <w:name w:val="ft1293"/>
    <w:basedOn w:val="a3"/>
    <w:uiPriority w:val="99"/>
    <w:qFormat/>
    <w:rsid w:val="002B166D"/>
    <w:rPr>
      <w:rFonts w:cs="Times New Roman"/>
    </w:rPr>
  </w:style>
  <w:style w:type="character" w:customStyle="1" w:styleId="ft1308">
    <w:name w:val="ft1308"/>
    <w:basedOn w:val="a3"/>
    <w:uiPriority w:val="99"/>
    <w:qFormat/>
    <w:rsid w:val="002B166D"/>
    <w:rPr>
      <w:rFonts w:cs="Times New Roman"/>
    </w:rPr>
  </w:style>
  <w:style w:type="character" w:customStyle="1" w:styleId="ft1366">
    <w:name w:val="ft1366"/>
    <w:basedOn w:val="a3"/>
    <w:uiPriority w:val="99"/>
    <w:qFormat/>
    <w:rsid w:val="002B166D"/>
    <w:rPr>
      <w:rFonts w:cs="Times New Roman"/>
    </w:rPr>
  </w:style>
  <w:style w:type="character" w:customStyle="1" w:styleId="ft1377">
    <w:name w:val="ft1377"/>
    <w:basedOn w:val="a3"/>
    <w:uiPriority w:val="99"/>
    <w:qFormat/>
    <w:rsid w:val="002B166D"/>
    <w:rPr>
      <w:rFonts w:cs="Times New Roman"/>
    </w:rPr>
  </w:style>
  <w:style w:type="character" w:customStyle="1" w:styleId="ft1380">
    <w:name w:val="ft1380"/>
    <w:basedOn w:val="a3"/>
    <w:uiPriority w:val="99"/>
    <w:qFormat/>
    <w:rsid w:val="002B166D"/>
    <w:rPr>
      <w:rFonts w:cs="Times New Roman"/>
    </w:rPr>
  </w:style>
  <w:style w:type="character" w:customStyle="1" w:styleId="ft1389">
    <w:name w:val="ft1389"/>
    <w:basedOn w:val="a3"/>
    <w:uiPriority w:val="99"/>
    <w:qFormat/>
    <w:rsid w:val="002B166D"/>
    <w:rPr>
      <w:rFonts w:cs="Times New Roman"/>
    </w:rPr>
  </w:style>
  <w:style w:type="character" w:customStyle="1" w:styleId="ft1393">
    <w:name w:val="ft1393"/>
    <w:basedOn w:val="a3"/>
    <w:uiPriority w:val="99"/>
    <w:qFormat/>
    <w:rsid w:val="002B166D"/>
    <w:rPr>
      <w:rFonts w:cs="Times New Roman"/>
    </w:rPr>
  </w:style>
  <w:style w:type="character" w:customStyle="1" w:styleId="ft1400">
    <w:name w:val="ft1400"/>
    <w:basedOn w:val="a3"/>
    <w:uiPriority w:val="99"/>
    <w:qFormat/>
    <w:rsid w:val="002B166D"/>
    <w:rPr>
      <w:rFonts w:cs="Times New Roman"/>
    </w:rPr>
  </w:style>
  <w:style w:type="character" w:customStyle="1" w:styleId="ft1407">
    <w:name w:val="ft1407"/>
    <w:basedOn w:val="a3"/>
    <w:uiPriority w:val="99"/>
    <w:qFormat/>
    <w:rsid w:val="002B166D"/>
    <w:rPr>
      <w:rFonts w:cs="Times New Roman"/>
    </w:rPr>
  </w:style>
  <w:style w:type="character" w:customStyle="1" w:styleId="ft1410">
    <w:name w:val="ft1410"/>
    <w:basedOn w:val="a3"/>
    <w:uiPriority w:val="99"/>
    <w:qFormat/>
    <w:rsid w:val="002B166D"/>
    <w:rPr>
      <w:rFonts w:cs="Times New Roman"/>
    </w:rPr>
  </w:style>
  <w:style w:type="character" w:customStyle="1" w:styleId="ft1427">
    <w:name w:val="ft1427"/>
    <w:basedOn w:val="a3"/>
    <w:uiPriority w:val="99"/>
    <w:qFormat/>
    <w:rsid w:val="002B166D"/>
    <w:rPr>
      <w:rFonts w:cs="Times New Roman"/>
    </w:rPr>
  </w:style>
  <w:style w:type="character" w:customStyle="1" w:styleId="ft1478">
    <w:name w:val="ft1478"/>
    <w:basedOn w:val="a3"/>
    <w:uiPriority w:val="99"/>
    <w:qFormat/>
    <w:rsid w:val="002B166D"/>
    <w:rPr>
      <w:rFonts w:cs="Times New Roman"/>
    </w:rPr>
  </w:style>
  <w:style w:type="character" w:customStyle="1" w:styleId="ft1533">
    <w:name w:val="ft1533"/>
    <w:basedOn w:val="a3"/>
    <w:uiPriority w:val="99"/>
    <w:qFormat/>
    <w:rsid w:val="002B166D"/>
    <w:rPr>
      <w:rFonts w:cs="Times New Roman"/>
    </w:rPr>
  </w:style>
  <w:style w:type="character" w:customStyle="1" w:styleId="ft1586">
    <w:name w:val="ft1586"/>
    <w:basedOn w:val="a3"/>
    <w:uiPriority w:val="99"/>
    <w:qFormat/>
    <w:rsid w:val="002B166D"/>
    <w:rPr>
      <w:rFonts w:cs="Times New Roman"/>
    </w:rPr>
  </w:style>
  <w:style w:type="character" w:customStyle="1" w:styleId="ft1627">
    <w:name w:val="ft1627"/>
    <w:basedOn w:val="a3"/>
    <w:uiPriority w:val="99"/>
    <w:qFormat/>
    <w:rsid w:val="002B166D"/>
    <w:rPr>
      <w:rFonts w:cs="Times New Roman"/>
    </w:rPr>
  </w:style>
  <w:style w:type="character" w:customStyle="1" w:styleId="ft1634">
    <w:name w:val="ft1634"/>
    <w:basedOn w:val="a3"/>
    <w:uiPriority w:val="99"/>
    <w:qFormat/>
    <w:rsid w:val="002B166D"/>
    <w:rPr>
      <w:rFonts w:cs="Times New Roman"/>
    </w:rPr>
  </w:style>
  <w:style w:type="character" w:customStyle="1" w:styleId="ft1638">
    <w:name w:val="ft1638"/>
    <w:basedOn w:val="a3"/>
    <w:uiPriority w:val="99"/>
    <w:qFormat/>
    <w:rsid w:val="002B166D"/>
    <w:rPr>
      <w:rFonts w:cs="Times New Roman"/>
    </w:rPr>
  </w:style>
  <w:style w:type="character" w:customStyle="1" w:styleId="ft1643">
    <w:name w:val="ft1643"/>
    <w:basedOn w:val="a3"/>
    <w:uiPriority w:val="99"/>
    <w:qFormat/>
    <w:rsid w:val="002B166D"/>
    <w:rPr>
      <w:rFonts w:cs="Times New Roman"/>
    </w:rPr>
  </w:style>
  <w:style w:type="character" w:customStyle="1" w:styleId="ft1659">
    <w:name w:val="ft1659"/>
    <w:basedOn w:val="a3"/>
    <w:uiPriority w:val="99"/>
    <w:qFormat/>
    <w:rsid w:val="002B166D"/>
    <w:rPr>
      <w:rFonts w:cs="Times New Roman"/>
    </w:rPr>
  </w:style>
  <w:style w:type="character" w:customStyle="1" w:styleId="ft1665">
    <w:name w:val="ft1665"/>
    <w:basedOn w:val="a3"/>
    <w:uiPriority w:val="99"/>
    <w:qFormat/>
    <w:rsid w:val="002B166D"/>
    <w:rPr>
      <w:rFonts w:cs="Times New Roman"/>
    </w:rPr>
  </w:style>
  <w:style w:type="character" w:customStyle="1" w:styleId="ft1711">
    <w:name w:val="ft1711"/>
    <w:basedOn w:val="a3"/>
    <w:uiPriority w:val="99"/>
    <w:qFormat/>
    <w:rsid w:val="002B166D"/>
    <w:rPr>
      <w:rFonts w:cs="Times New Roman"/>
    </w:rPr>
  </w:style>
  <w:style w:type="character" w:customStyle="1" w:styleId="ft1757">
    <w:name w:val="ft1757"/>
    <w:basedOn w:val="a3"/>
    <w:uiPriority w:val="99"/>
    <w:qFormat/>
    <w:rsid w:val="002B166D"/>
    <w:rPr>
      <w:rFonts w:cs="Times New Roman"/>
    </w:rPr>
  </w:style>
  <w:style w:type="character" w:customStyle="1" w:styleId="ft1804">
    <w:name w:val="ft1804"/>
    <w:basedOn w:val="a3"/>
    <w:uiPriority w:val="99"/>
    <w:qFormat/>
    <w:rsid w:val="002B166D"/>
    <w:rPr>
      <w:rFonts w:cs="Times New Roman"/>
    </w:rPr>
  </w:style>
  <w:style w:type="character" w:customStyle="1" w:styleId="ft1855">
    <w:name w:val="ft1855"/>
    <w:basedOn w:val="a3"/>
    <w:uiPriority w:val="99"/>
    <w:qFormat/>
    <w:rsid w:val="002B166D"/>
    <w:rPr>
      <w:rFonts w:cs="Times New Roman"/>
    </w:rPr>
  </w:style>
  <w:style w:type="character" w:customStyle="1" w:styleId="ft1883">
    <w:name w:val="ft1883"/>
    <w:basedOn w:val="a3"/>
    <w:uiPriority w:val="99"/>
    <w:qFormat/>
    <w:rsid w:val="002B166D"/>
    <w:rPr>
      <w:rFonts w:cs="Times New Roman"/>
    </w:rPr>
  </w:style>
  <w:style w:type="character" w:customStyle="1" w:styleId="ft1937">
    <w:name w:val="ft1937"/>
    <w:basedOn w:val="a3"/>
    <w:uiPriority w:val="99"/>
    <w:qFormat/>
    <w:rsid w:val="002B166D"/>
    <w:rPr>
      <w:rFonts w:cs="Times New Roman"/>
    </w:rPr>
  </w:style>
  <w:style w:type="character" w:customStyle="1" w:styleId="ft1983">
    <w:name w:val="ft1983"/>
    <w:basedOn w:val="a3"/>
    <w:uiPriority w:val="99"/>
    <w:qFormat/>
    <w:rsid w:val="002B166D"/>
    <w:rPr>
      <w:rFonts w:cs="Times New Roman"/>
    </w:rPr>
  </w:style>
  <w:style w:type="character" w:customStyle="1" w:styleId="ft2028">
    <w:name w:val="ft2028"/>
    <w:basedOn w:val="a3"/>
    <w:uiPriority w:val="99"/>
    <w:qFormat/>
    <w:rsid w:val="002B166D"/>
    <w:rPr>
      <w:rFonts w:cs="Times New Roman"/>
    </w:rPr>
  </w:style>
  <w:style w:type="character" w:customStyle="1" w:styleId="ft2049">
    <w:name w:val="ft2049"/>
    <w:basedOn w:val="a3"/>
    <w:uiPriority w:val="99"/>
    <w:qFormat/>
    <w:rsid w:val="002B166D"/>
    <w:rPr>
      <w:rFonts w:cs="Times New Roman"/>
    </w:rPr>
  </w:style>
  <w:style w:type="character" w:customStyle="1" w:styleId="ft2096">
    <w:name w:val="ft2096"/>
    <w:basedOn w:val="a3"/>
    <w:uiPriority w:val="99"/>
    <w:qFormat/>
    <w:rsid w:val="002B166D"/>
    <w:rPr>
      <w:rFonts w:cs="Times New Roman"/>
    </w:rPr>
  </w:style>
  <w:style w:type="character" w:customStyle="1" w:styleId="ft2144">
    <w:name w:val="ft2144"/>
    <w:basedOn w:val="a3"/>
    <w:uiPriority w:val="99"/>
    <w:qFormat/>
    <w:rsid w:val="002B166D"/>
    <w:rPr>
      <w:rFonts w:cs="Times New Roman"/>
    </w:rPr>
  </w:style>
  <w:style w:type="character" w:customStyle="1" w:styleId="ft2234">
    <w:name w:val="ft2234"/>
    <w:basedOn w:val="a3"/>
    <w:uiPriority w:val="99"/>
    <w:qFormat/>
    <w:rsid w:val="002B166D"/>
    <w:rPr>
      <w:rFonts w:cs="Times New Roman"/>
    </w:rPr>
  </w:style>
  <w:style w:type="character" w:customStyle="1" w:styleId="ft2289">
    <w:name w:val="ft2289"/>
    <w:basedOn w:val="a3"/>
    <w:uiPriority w:val="99"/>
    <w:qFormat/>
    <w:rsid w:val="002B166D"/>
    <w:rPr>
      <w:rFonts w:cs="Times New Roman"/>
    </w:rPr>
  </w:style>
  <w:style w:type="character" w:customStyle="1" w:styleId="ft1884">
    <w:name w:val="ft1884"/>
    <w:basedOn w:val="a3"/>
    <w:uiPriority w:val="99"/>
    <w:qFormat/>
    <w:rsid w:val="002B166D"/>
    <w:rPr>
      <w:rFonts w:cs="Times New Roman"/>
    </w:rPr>
  </w:style>
  <w:style w:type="character" w:customStyle="1" w:styleId="ft2343">
    <w:name w:val="ft2343"/>
    <w:basedOn w:val="a3"/>
    <w:uiPriority w:val="99"/>
    <w:qFormat/>
    <w:rsid w:val="002B166D"/>
    <w:rPr>
      <w:rFonts w:cs="Times New Roman"/>
    </w:rPr>
  </w:style>
  <w:style w:type="character" w:customStyle="1" w:styleId="ft2392">
    <w:name w:val="ft2392"/>
    <w:basedOn w:val="a3"/>
    <w:uiPriority w:val="99"/>
    <w:qFormat/>
    <w:rsid w:val="002B166D"/>
    <w:rPr>
      <w:rFonts w:cs="Times New Roman"/>
    </w:rPr>
  </w:style>
  <w:style w:type="character" w:customStyle="1" w:styleId="ft2439">
    <w:name w:val="ft2439"/>
    <w:basedOn w:val="a3"/>
    <w:uiPriority w:val="99"/>
    <w:qFormat/>
    <w:rsid w:val="002B166D"/>
    <w:rPr>
      <w:rFonts w:cs="Times New Roman"/>
    </w:rPr>
  </w:style>
  <w:style w:type="character" w:customStyle="1" w:styleId="ft2489">
    <w:name w:val="ft2489"/>
    <w:basedOn w:val="a3"/>
    <w:uiPriority w:val="99"/>
    <w:qFormat/>
    <w:rsid w:val="002B166D"/>
    <w:rPr>
      <w:rFonts w:cs="Times New Roman"/>
    </w:rPr>
  </w:style>
  <w:style w:type="character" w:customStyle="1" w:styleId="ft2500">
    <w:name w:val="ft2500"/>
    <w:basedOn w:val="a3"/>
    <w:uiPriority w:val="99"/>
    <w:qFormat/>
    <w:rsid w:val="002B166D"/>
    <w:rPr>
      <w:rFonts w:cs="Times New Roman"/>
    </w:rPr>
  </w:style>
  <w:style w:type="character" w:customStyle="1" w:styleId="ft2555">
    <w:name w:val="ft2555"/>
    <w:basedOn w:val="a3"/>
    <w:uiPriority w:val="99"/>
    <w:qFormat/>
    <w:rsid w:val="002B166D"/>
    <w:rPr>
      <w:rFonts w:cs="Times New Roman"/>
    </w:rPr>
  </w:style>
  <w:style w:type="character" w:customStyle="1" w:styleId="ft2562">
    <w:name w:val="ft2562"/>
    <w:basedOn w:val="a3"/>
    <w:uiPriority w:val="99"/>
    <w:qFormat/>
    <w:rsid w:val="002B166D"/>
    <w:rPr>
      <w:rFonts w:cs="Times New Roman"/>
    </w:rPr>
  </w:style>
  <w:style w:type="character" w:customStyle="1" w:styleId="ft2569">
    <w:name w:val="ft2569"/>
    <w:basedOn w:val="a3"/>
    <w:uiPriority w:val="99"/>
    <w:qFormat/>
    <w:rsid w:val="002B166D"/>
    <w:rPr>
      <w:rFonts w:cs="Times New Roman"/>
    </w:rPr>
  </w:style>
  <w:style w:type="character" w:customStyle="1" w:styleId="ft2572">
    <w:name w:val="ft2572"/>
    <w:basedOn w:val="a3"/>
    <w:uiPriority w:val="99"/>
    <w:qFormat/>
    <w:rsid w:val="002B166D"/>
    <w:rPr>
      <w:rFonts w:cs="Times New Roman"/>
    </w:rPr>
  </w:style>
  <w:style w:type="character" w:customStyle="1" w:styleId="ft2581">
    <w:name w:val="ft2581"/>
    <w:basedOn w:val="a3"/>
    <w:uiPriority w:val="99"/>
    <w:qFormat/>
    <w:rsid w:val="002B166D"/>
    <w:rPr>
      <w:rFonts w:cs="Times New Roman"/>
    </w:rPr>
  </w:style>
  <w:style w:type="character" w:customStyle="1" w:styleId="ft2590">
    <w:name w:val="ft2590"/>
    <w:basedOn w:val="a3"/>
    <w:uiPriority w:val="99"/>
    <w:qFormat/>
    <w:rsid w:val="002B166D"/>
    <w:rPr>
      <w:rFonts w:cs="Times New Roman"/>
    </w:rPr>
  </w:style>
  <w:style w:type="character" w:customStyle="1" w:styleId="ft2624">
    <w:name w:val="ft2624"/>
    <w:basedOn w:val="a3"/>
    <w:uiPriority w:val="99"/>
    <w:qFormat/>
    <w:rsid w:val="002B166D"/>
    <w:rPr>
      <w:rFonts w:cs="Times New Roman"/>
    </w:rPr>
  </w:style>
  <w:style w:type="character" w:customStyle="1" w:styleId="ft2669">
    <w:name w:val="ft2669"/>
    <w:basedOn w:val="a3"/>
    <w:uiPriority w:val="99"/>
    <w:qFormat/>
    <w:rsid w:val="002B166D"/>
    <w:rPr>
      <w:rFonts w:cs="Times New Roman"/>
    </w:rPr>
  </w:style>
  <w:style w:type="character" w:customStyle="1" w:styleId="ft2679">
    <w:name w:val="ft2679"/>
    <w:basedOn w:val="a3"/>
    <w:uiPriority w:val="99"/>
    <w:qFormat/>
    <w:rsid w:val="002B166D"/>
    <w:rPr>
      <w:rFonts w:cs="Times New Roman"/>
    </w:rPr>
  </w:style>
  <w:style w:type="character" w:customStyle="1" w:styleId="ft2716">
    <w:name w:val="ft2716"/>
    <w:basedOn w:val="a3"/>
    <w:uiPriority w:val="99"/>
    <w:qFormat/>
    <w:rsid w:val="002B166D"/>
    <w:rPr>
      <w:rFonts w:cs="Times New Roman"/>
    </w:rPr>
  </w:style>
  <w:style w:type="character" w:customStyle="1" w:styleId="ft2726">
    <w:name w:val="ft2726"/>
    <w:basedOn w:val="a3"/>
    <w:uiPriority w:val="99"/>
    <w:qFormat/>
    <w:rsid w:val="002B166D"/>
    <w:rPr>
      <w:rFonts w:cs="Times New Roman"/>
    </w:rPr>
  </w:style>
  <w:style w:type="character" w:customStyle="1" w:styleId="ft2773">
    <w:name w:val="ft2773"/>
    <w:basedOn w:val="a3"/>
    <w:uiPriority w:val="99"/>
    <w:qFormat/>
    <w:rsid w:val="002B166D"/>
    <w:rPr>
      <w:rFonts w:cs="Times New Roman"/>
    </w:rPr>
  </w:style>
  <w:style w:type="character" w:customStyle="1" w:styleId="ft2782">
    <w:name w:val="ft2782"/>
    <w:basedOn w:val="a3"/>
    <w:uiPriority w:val="99"/>
    <w:qFormat/>
    <w:rsid w:val="002B166D"/>
    <w:rPr>
      <w:rFonts w:cs="Times New Roman"/>
    </w:rPr>
  </w:style>
  <w:style w:type="character" w:customStyle="1" w:styleId="ft2828">
    <w:name w:val="ft2828"/>
    <w:basedOn w:val="a3"/>
    <w:uiPriority w:val="99"/>
    <w:qFormat/>
    <w:rsid w:val="002B166D"/>
    <w:rPr>
      <w:rFonts w:cs="Times New Roman"/>
    </w:rPr>
  </w:style>
  <w:style w:type="character" w:customStyle="1" w:styleId="ft2877">
    <w:name w:val="ft2877"/>
    <w:basedOn w:val="a3"/>
    <w:uiPriority w:val="99"/>
    <w:qFormat/>
    <w:rsid w:val="002B166D"/>
    <w:rPr>
      <w:rFonts w:cs="Times New Roman"/>
    </w:rPr>
  </w:style>
  <w:style w:type="character" w:customStyle="1" w:styleId="ft2921">
    <w:name w:val="ft2921"/>
    <w:basedOn w:val="a3"/>
    <w:uiPriority w:val="99"/>
    <w:qFormat/>
    <w:rsid w:val="002B166D"/>
    <w:rPr>
      <w:rFonts w:cs="Times New Roman"/>
    </w:rPr>
  </w:style>
  <w:style w:type="character" w:customStyle="1" w:styleId="ft2927">
    <w:name w:val="ft2927"/>
    <w:basedOn w:val="a3"/>
    <w:uiPriority w:val="99"/>
    <w:qFormat/>
    <w:rsid w:val="002B166D"/>
    <w:rPr>
      <w:rFonts w:cs="Times New Roman"/>
    </w:rPr>
  </w:style>
  <w:style w:type="character" w:customStyle="1" w:styleId="ft2935">
    <w:name w:val="ft2935"/>
    <w:basedOn w:val="a3"/>
    <w:uiPriority w:val="99"/>
    <w:qFormat/>
    <w:rsid w:val="002B166D"/>
    <w:rPr>
      <w:rFonts w:cs="Times New Roman"/>
    </w:rPr>
  </w:style>
  <w:style w:type="character" w:customStyle="1" w:styleId="ft2943">
    <w:name w:val="ft2943"/>
    <w:basedOn w:val="a3"/>
    <w:uiPriority w:val="99"/>
    <w:qFormat/>
    <w:rsid w:val="002B166D"/>
    <w:rPr>
      <w:rFonts w:cs="Times New Roman"/>
    </w:rPr>
  </w:style>
  <w:style w:type="character" w:customStyle="1" w:styleId="ft2952">
    <w:name w:val="ft2952"/>
    <w:basedOn w:val="a3"/>
    <w:uiPriority w:val="99"/>
    <w:qFormat/>
    <w:rsid w:val="002B166D"/>
    <w:rPr>
      <w:rFonts w:cs="Times New Roman"/>
    </w:rPr>
  </w:style>
  <w:style w:type="character" w:customStyle="1" w:styleId="ft2954">
    <w:name w:val="ft2954"/>
    <w:basedOn w:val="a3"/>
    <w:uiPriority w:val="99"/>
    <w:qFormat/>
    <w:rsid w:val="002B166D"/>
    <w:rPr>
      <w:rFonts w:cs="Times New Roman"/>
    </w:rPr>
  </w:style>
  <w:style w:type="character" w:customStyle="1" w:styleId="ft2955">
    <w:name w:val="ft2955"/>
    <w:basedOn w:val="a3"/>
    <w:uiPriority w:val="99"/>
    <w:qFormat/>
    <w:rsid w:val="002B166D"/>
    <w:rPr>
      <w:rFonts w:cs="Times New Roman"/>
    </w:rPr>
  </w:style>
  <w:style w:type="character" w:customStyle="1" w:styleId="ft2962">
    <w:name w:val="ft2962"/>
    <w:basedOn w:val="a3"/>
    <w:uiPriority w:val="99"/>
    <w:qFormat/>
    <w:rsid w:val="002B166D"/>
    <w:rPr>
      <w:rFonts w:cs="Times New Roman"/>
    </w:rPr>
  </w:style>
  <w:style w:type="character" w:customStyle="1" w:styleId="ft2968">
    <w:name w:val="ft2968"/>
    <w:basedOn w:val="a3"/>
    <w:uiPriority w:val="99"/>
    <w:qFormat/>
    <w:rsid w:val="002B166D"/>
    <w:rPr>
      <w:rFonts w:cs="Times New Roman"/>
    </w:rPr>
  </w:style>
  <w:style w:type="character" w:customStyle="1" w:styleId="ft2973">
    <w:name w:val="ft2973"/>
    <w:basedOn w:val="a3"/>
    <w:uiPriority w:val="99"/>
    <w:qFormat/>
    <w:rsid w:val="002B166D"/>
    <w:rPr>
      <w:rFonts w:cs="Times New Roman"/>
    </w:rPr>
  </w:style>
  <w:style w:type="character" w:customStyle="1" w:styleId="ft2974">
    <w:name w:val="ft2974"/>
    <w:basedOn w:val="a3"/>
    <w:uiPriority w:val="99"/>
    <w:qFormat/>
    <w:rsid w:val="002B166D"/>
    <w:rPr>
      <w:rFonts w:cs="Times New Roman"/>
    </w:rPr>
  </w:style>
  <w:style w:type="character" w:customStyle="1" w:styleId="ft2976">
    <w:name w:val="ft2976"/>
    <w:basedOn w:val="a3"/>
    <w:uiPriority w:val="99"/>
    <w:qFormat/>
    <w:rsid w:val="002B166D"/>
    <w:rPr>
      <w:rFonts w:cs="Times New Roman"/>
    </w:rPr>
  </w:style>
  <w:style w:type="character" w:customStyle="1" w:styleId="ft2985">
    <w:name w:val="ft2985"/>
    <w:basedOn w:val="a3"/>
    <w:uiPriority w:val="99"/>
    <w:qFormat/>
    <w:rsid w:val="002B166D"/>
    <w:rPr>
      <w:rFonts w:cs="Times New Roman"/>
    </w:rPr>
  </w:style>
  <w:style w:type="character" w:customStyle="1" w:styleId="ft3002">
    <w:name w:val="ft3002"/>
    <w:basedOn w:val="a3"/>
    <w:uiPriority w:val="99"/>
    <w:qFormat/>
    <w:rsid w:val="002B166D"/>
    <w:rPr>
      <w:rFonts w:cs="Times New Roman"/>
    </w:rPr>
  </w:style>
  <w:style w:type="character" w:customStyle="1" w:styleId="ft3037">
    <w:name w:val="ft3037"/>
    <w:basedOn w:val="a3"/>
    <w:uiPriority w:val="99"/>
    <w:qFormat/>
    <w:rsid w:val="002B166D"/>
    <w:rPr>
      <w:rFonts w:cs="Times New Roman"/>
    </w:rPr>
  </w:style>
  <w:style w:type="character" w:customStyle="1" w:styleId="ft3084">
    <w:name w:val="ft3084"/>
    <w:basedOn w:val="a3"/>
    <w:uiPriority w:val="99"/>
    <w:qFormat/>
    <w:rsid w:val="002B166D"/>
    <w:rPr>
      <w:rFonts w:cs="Times New Roman"/>
    </w:rPr>
  </w:style>
  <w:style w:type="character" w:customStyle="1" w:styleId="ft3127">
    <w:name w:val="ft3127"/>
    <w:basedOn w:val="a3"/>
    <w:uiPriority w:val="99"/>
    <w:qFormat/>
    <w:rsid w:val="002B166D"/>
    <w:rPr>
      <w:rFonts w:cs="Times New Roman"/>
    </w:rPr>
  </w:style>
  <w:style w:type="character" w:customStyle="1" w:styleId="ft3156">
    <w:name w:val="ft3156"/>
    <w:basedOn w:val="a3"/>
    <w:uiPriority w:val="99"/>
    <w:qFormat/>
    <w:rsid w:val="002B166D"/>
    <w:rPr>
      <w:rFonts w:cs="Times New Roman"/>
    </w:rPr>
  </w:style>
  <w:style w:type="character" w:customStyle="1" w:styleId="ft3206">
    <w:name w:val="ft3206"/>
    <w:basedOn w:val="a3"/>
    <w:uiPriority w:val="99"/>
    <w:qFormat/>
    <w:rsid w:val="002B166D"/>
    <w:rPr>
      <w:rFonts w:cs="Times New Roman"/>
    </w:rPr>
  </w:style>
  <w:style w:type="character" w:customStyle="1" w:styleId="ft3264">
    <w:name w:val="ft3264"/>
    <w:basedOn w:val="a3"/>
    <w:uiPriority w:val="99"/>
    <w:qFormat/>
    <w:rsid w:val="002B166D"/>
    <w:rPr>
      <w:rFonts w:cs="Times New Roman"/>
    </w:rPr>
  </w:style>
  <w:style w:type="character" w:customStyle="1" w:styleId="ft3315">
    <w:name w:val="ft3315"/>
    <w:basedOn w:val="a3"/>
    <w:uiPriority w:val="99"/>
    <w:qFormat/>
    <w:rsid w:val="002B166D"/>
    <w:rPr>
      <w:rFonts w:cs="Times New Roman"/>
    </w:rPr>
  </w:style>
  <w:style w:type="character" w:customStyle="1" w:styleId="ft3373">
    <w:name w:val="ft3373"/>
    <w:basedOn w:val="a3"/>
    <w:uiPriority w:val="99"/>
    <w:qFormat/>
    <w:rsid w:val="002B166D"/>
    <w:rPr>
      <w:rFonts w:cs="Times New Roman"/>
    </w:rPr>
  </w:style>
  <w:style w:type="character" w:customStyle="1" w:styleId="ft3432">
    <w:name w:val="ft3432"/>
    <w:basedOn w:val="a3"/>
    <w:uiPriority w:val="99"/>
    <w:qFormat/>
    <w:rsid w:val="002B166D"/>
    <w:rPr>
      <w:rFonts w:cs="Times New Roman"/>
    </w:rPr>
  </w:style>
  <w:style w:type="character" w:customStyle="1" w:styleId="ft3489">
    <w:name w:val="ft3489"/>
    <w:basedOn w:val="a3"/>
    <w:uiPriority w:val="99"/>
    <w:qFormat/>
    <w:rsid w:val="002B166D"/>
    <w:rPr>
      <w:rFonts w:cs="Times New Roman"/>
    </w:rPr>
  </w:style>
  <w:style w:type="character" w:customStyle="1" w:styleId="ft3546">
    <w:name w:val="ft3546"/>
    <w:basedOn w:val="a3"/>
    <w:uiPriority w:val="99"/>
    <w:qFormat/>
    <w:rsid w:val="002B166D"/>
    <w:rPr>
      <w:rFonts w:cs="Times New Roman"/>
    </w:rPr>
  </w:style>
  <w:style w:type="character" w:customStyle="1" w:styleId="ft3608">
    <w:name w:val="ft3608"/>
    <w:basedOn w:val="a3"/>
    <w:uiPriority w:val="99"/>
    <w:qFormat/>
    <w:rsid w:val="002B166D"/>
    <w:rPr>
      <w:rFonts w:cs="Times New Roman"/>
    </w:rPr>
  </w:style>
  <w:style w:type="character" w:customStyle="1" w:styleId="ft3651">
    <w:name w:val="ft3651"/>
    <w:basedOn w:val="a3"/>
    <w:uiPriority w:val="99"/>
    <w:qFormat/>
    <w:rsid w:val="002B166D"/>
    <w:rPr>
      <w:rFonts w:cs="Times New Roman"/>
    </w:rPr>
  </w:style>
  <w:style w:type="paragraph" w:customStyle="1" w:styleId="c4c8c7c24">
    <w:name w:val="c4 c8 c7 c24"/>
    <w:basedOn w:val="a2"/>
    <w:uiPriority w:val="99"/>
    <w:qFormat/>
    <w:rsid w:val="002B166D"/>
    <w:pPr>
      <w:widowControl/>
      <w:snapToGrid/>
      <w:spacing w:before="90" w:after="90"/>
    </w:pPr>
    <w:rPr>
      <w:rFonts w:eastAsia="Times New Roman"/>
      <w:szCs w:val="24"/>
    </w:rPr>
  </w:style>
  <w:style w:type="character" w:customStyle="1" w:styleId="c5">
    <w:name w:val="c5"/>
    <w:basedOn w:val="a3"/>
    <w:uiPriority w:val="99"/>
    <w:qFormat/>
    <w:rsid w:val="002B166D"/>
    <w:rPr>
      <w:rFonts w:cs="Times New Roman"/>
    </w:rPr>
  </w:style>
  <w:style w:type="character" w:customStyle="1" w:styleId="1142">
    <w:name w:val="Знак Знак114"/>
    <w:uiPriority w:val="99"/>
    <w:locked/>
    <w:rsid w:val="002B166D"/>
    <w:rPr>
      <w:rFonts w:ascii="Arial" w:hAnsi="Arial"/>
      <w:b/>
      <w:color w:val="000000"/>
      <w:sz w:val="26"/>
      <w:lang w:val="ru-RU" w:eastAsia="ru-RU"/>
    </w:rPr>
  </w:style>
  <w:style w:type="paragraph" w:customStyle="1" w:styleId="1122">
    <w:name w:val="Стиль Заголовок 1 + 12 пт"/>
    <w:basedOn w:val="10"/>
    <w:uiPriority w:val="99"/>
    <w:qFormat/>
    <w:rsid w:val="002B166D"/>
    <w:pPr>
      <w:widowControl w:val="0"/>
      <w:tabs>
        <w:tab w:val="clear" w:pos="567"/>
        <w:tab w:val="clear" w:pos="680"/>
        <w:tab w:val="clear" w:pos="1106"/>
        <w:tab w:val="clear" w:pos="1729"/>
        <w:tab w:val="clear" w:pos="7002"/>
      </w:tabs>
      <w:suppressAutoHyphens/>
      <w:spacing w:line="312" w:lineRule="auto"/>
      <w:ind w:firstLine="454"/>
      <w:jc w:val="left"/>
    </w:pPr>
    <w:rPr>
      <w:rFonts w:ascii="Times New Roman ??????????" w:hAnsi="Times New Roman ??????????"/>
      <w:b/>
      <w:bCs/>
      <w:caps/>
      <w:sz w:val="24"/>
    </w:rPr>
  </w:style>
  <w:style w:type="character" w:customStyle="1" w:styleId="ft9267">
    <w:name w:val="ft9267"/>
    <w:uiPriority w:val="99"/>
    <w:qFormat/>
    <w:rsid w:val="002B166D"/>
  </w:style>
  <w:style w:type="character" w:customStyle="1" w:styleId="ft9274">
    <w:name w:val="ft9274"/>
    <w:uiPriority w:val="99"/>
    <w:qFormat/>
    <w:rsid w:val="002B166D"/>
  </w:style>
  <w:style w:type="character" w:customStyle="1" w:styleId="ft9282">
    <w:name w:val="ft9282"/>
    <w:uiPriority w:val="99"/>
    <w:qFormat/>
    <w:rsid w:val="002B166D"/>
  </w:style>
  <w:style w:type="character" w:customStyle="1" w:styleId="ft9284">
    <w:name w:val="ft9284"/>
    <w:uiPriority w:val="99"/>
    <w:qFormat/>
    <w:rsid w:val="002B166D"/>
  </w:style>
  <w:style w:type="character" w:customStyle="1" w:styleId="ft9287">
    <w:name w:val="ft9287"/>
    <w:uiPriority w:val="99"/>
    <w:qFormat/>
    <w:rsid w:val="002B166D"/>
  </w:style>
  <w:style w:type="character" w:customStyle="1" w:styleId="ft9293">
    <w:name w:val="ft9293"/>
    <w:uiPriority w:val="99"/>
    <w:qFormat/>
    <w:rsid w:val="002B166D"/>
  </w:style>
  <w:style w:type="character" w:customStyle="1" w:styleId="ft9299">
    <w:name w:val="ft9299"/>
    <w:uiPriority w:val="99"/>
    <w:qFormat/>
    <w:rsid w:val="002B166D"/>
  </w:style>
  <w:style w:type="character" w:customStyle="1" w:styleId="ft9306">
    <w:name w:val="ft9306"/>
    <w:uiPriority w:val="99"/>
    <w:qFormat/>
    <w:rsid w:val="002B166D"/>
  </w:style>
  <w:style w:type="character" w:customStyle="1" w:styleId="ft8849">
    <w:name w:val="ft8849"/>
    <w:uiPriority w:val="99"/>
    <w:qFormat/>
    <w:rsid w:val="002B166D"/>
  </w:style>
  <w:style w:type="character" w:customStyle="1" w:styleId="ft9312">
    <w:name w:val="ft9312"/>
    <w:uiPriority w:val="99"/>
    <w:qFormat/>
    <w:rsid w:val="002B166D"/>
  </w:style>
  <w:style w:type="character" w:customStyle="1" w:styleId="ft9316">
    <w:name w:val="ft9316"/>
    <w:uiPriority w:val="99"/>
    <w:qFormat/>
    <w:rsid w:val="002B166D"/>
  </w:style>
  <w:style w:type="character" w:customStyle="1" w:styleId="ft9324">
    <w:name w:val="ft9324"/>
    <w:uiPriority w:val="99"/>
    <w:qFormat/>
    <w:rsid w:val="002B166D"/>
  </w:style>
  <w:style w:type="character" w:customStyle="1" w:styleId="ft9330">
    <w:name w:val="ft9330"/>
    <w:uiPriority w:val="99"/>
    <w:qFormat/>
    <w:rsid w:val="002B166D"/>
  </w:style>
  <w:style w:type="character" w:customStyle="1" w:styleId="18100">
    <w:name w:val="Знак Знак1810"/>
    <w:uiPriority w:val="99"/>
    <w:rsid w:val="002B166D"/>
    <w:rPr>
      <w:rFonts w:eastAsia="SimSun"/>
      <w:b/>
      <w:caps/>
      <w:sz w:val="24"/>
      <w:lang w:val="ru-RU" w:eastAsia="ru-RU"/>
    </w:rPr>
  </w:style>
  <w:style w:type="paragraph" w:customStyle="1" w:styleId="1fffffb">
    <w:name w:val="1 уровень Знак"/>
    <w:basedOn w:val="a2"/>
    <w:link w:val="1fffffc"/>
    <w:uiPriority w:val="99"/>
    <w:qFormat/>
    <w:rsid w:val="002B166D"/>
    <w:pPr>
      <w:keepNext/>
      <w:shd w:val="clear" w:color="auto" w:fill="FFFFFF"/>
      <w:autoSpaceDE w:val="0"/>
      <w:autoSpaceDN w:val="0"/>
      <w:adjustRightInd w:val="0"/>
      <w:snapToGrid/>
      <w:spacing w:before="520" w:after="260" w:line="312" w:lineRule="auto"/>
      <w:jc w:val="center"/>
      <w:outlineLvl w:val="0"/>
    </w:pPr>
    <w:rPr>
      <w:b/>
      <w:color w:val="000000"/>
    </w:rPr>
  </w:style>
  <w:style w:type="character" w:customStyle="1" w:styleId="1fffffc">
    <w:name w:val="1 уровень Знак Знак"/>
    <w:link w:val="1fffffb"/>
    <w:uiPriority w:val="99"/>
    <w:qFormat/>
    <w:locked/>
    <w:rsid w:val="002B166D"/>
    <w:rPr>
      <w:rFonts w:ascii="Times New Roman" w:eastAsia="Calibri" w:hAnsi="Times New Roman" w:cs="Times New Roman"/>
      <w:b/>
      <w:color w:val="000000"/>
      <w:sz w:val="24"/>
      <w:szCs w:val="20"/>
      <w:shd w:val="clear" w:color="auto" w:fill="FFFFFF"/>
      <w:lang w:eastAsia="ru-RU"/>
    </w:rPr>
  </w:style>
  <w:style w:type="character" w:customStyle="1" w:styleId="WW8Num36z0">
    <w:name w:val="WW8Num36z0"/>
    <w:uiPriority w:val="99"/>
    <w:qFormat/>
    <w:rsid w:val="002B166D"/>
    <w:rPr>
      <w:rFonts w:ascii="Wingdings" w:hAnsi="Wingdings"/>
    </w:rPr>
  </w:style>
  <w:style w:type="character" w:customStyle="1" w:styleId="WW8Num39z0">
    <w:name w:val="WW8Num39z0"/>
    <w:uiPriority w:val="99"/>
    <w:qFormat/>
    <w:rsid w:val="002B166D"/>
    <w:rPr>
      <w:rFonts w:ascii="Wingdings" w:hAnsi="Wingdings"/>
    </w:rPr>
  </w:style>
  <w:style w:type="character" w:customStyle="1" w:styleId="WW8Num42z0">
    <w:name w:val="WW8Num42z0"/>
    <w:uiPriority w:val="99"/>
    <w:qFormat/>
    <w:rsid w:val="002B166D"/>
    <w:rPr>
      <w:rFonts w:ascii="Wingdings" w:hAnsi="Wingdings"/>
    </w:rPr>
  </w:style>
  <w:style w:type="character" w:customStyle="1" w:styleId="WW8Num44z0">
    <w:name w:val="WW8Num44z0"/>
    <w:uiPriority w:val="99"/>
    <w:qFormat/>
    <w:rsid w:val="002B166D"/>
    <w:rPr>
      <w:rFonts w:ascii="Wingdings" w:hAnsi="Wingdings"/>
    </w:rPr>
  </w:style>
  <w:style w:type="character" w:customStyle="1" w:styleId="WW8Num44z1">
    <w:name w:val="WW8Num44z1"/>
    <w:uiPriority w:val="99"/>
    <w:qFormat/>
    <w:rsid w:val="002B166D"/>
    <w:rPr>
      <w:rFonts w:ascii="Courier New" w:hAnsi="Courier New"/>
    </w:rPr>
  </w:style>
  <w:style w:type="character" w:customStyle="1" w:styleId="WW8Num44z3">
    <w:name w:val="WW8Num44z3"/>
    <w:uiPriority w:val="99"/>
    <w:qFormat/>
    <w:rsid w:val="002B166D"/>
    <w:rPr>
      <w:rFonts w:ascii="Symbol" w:hAnsi="Symbol"/>
    </w:rPr>
  </w:style>
  <w:style w:type="character" w:customStyle="1" w:styleId="WW8Num47z0">
    <w:name w:val="WW8Num47z0"/>
    <w:uiPriority w:val="99"/>
    <w:qFormat/>
    <w:rsid w:val="002B166D"/>
    <w:rPr>
      <w:rFonts w:ascii="Wingdings" w:hAnsi="Wingdings"/>
    </w:rPr>
  </w:style>
  <w:style w:type="character" w:customStyle="1" w:styleId="WW8Num47z1">
    <w:name w:val="WW8Num47z1"/>
    <w:uiPriority w:val="99"/>
    <w:qFormat/>
    <w:rsid w:val="002B166D"/>
    <w:rPr>
      <w:rFonts w:ascii="Courier New" w:hAnsi="Courier New"/>
    </w:rPr>
  </w:style>
  <w:style w:type="character" w:customStyle="1" w:styleId="WW8Num47z3">
    <w:name w:val="WW8Num47z3"/>
    <w:uiPriority w:val="99"/>
    <w:qFormat/>
    <w:rsid w:val="002B166D"/>
    <w:rPr>
      <w:rFonts w:ascii="Symbol" w:hAnsi="Symbol"/>
    </w:rPr>
  </w:style>
  <w:style w:type="character" w:customStyle="1" w:styleId="WW8Num50z0">
    <w:name w:val="WW8Num50z0"/>
    <w:uiPriority w:val="99"/>
    <w:qFormat/>
    <w:rsid w:val="002B166D"/>
    <w:rPr>
      <w:rFonts w:ascii="Wingdings" w:hAnsi="Wingdings"/>
    </w:rPr>
  </w:style>
  <w:style w:type="character" w:customStyle="1" w:styleId="WW8Num51z0">
    <w:name w:val="WW8Num51z0"/>
    <w:uiPriority w:val="99"/>
    <w:qFormat/>
    <w:rsid w:val="002B166D"/>
    <w:rPr>
      <w:rFonts w:ascii="Wingdings" w:hAnsi="Wingdings"/>
    </w:rPr>
  </w:style>
  <w:style w:type="character" w:customStyle="1" w:styleId="WW8Num52z0">
    <w:name w:val="WW8Num52z0"/>
    <w:uiPriority w:val="99"/>
    <w:qFormat/>
    <w:rsid w:val="002B166D"/>
    <w:rPr>
      <w:rFonts w:ascii="Symbol" w:hAnsi="Symbol"/>
    </w:rPr>
  </w:style>
  <w:style w:type="character" w:customStyle="1" w:styleId="WW8Num53z0">
    <w:name w:val="WW8Num53z0"/>
    <w:uiPriority w:val="99"/>
    <w:qFormat/>
    <w:rsid w:val="002B166D"/>
    <w:rPr>
      <w:rFonts w:ascii="Wingdings" w:hAnsi="Wingdings"/>
    </w:rPr>
  </w:style>
  <w:style w:type="character" w:customStyle="1" w:styleId="WW8Num53z1">
    <w:name w:val="WW8Num53z1"/>
    <w:uiPriority w:val="99"/>
    <w:qFormat/>
    <w:rsid w:val="002B166D"/>
    <w:rPr>
      <w:rFonts w:ascii="Courier New" w:hAnsi="Courier New"/>
    </w:rPr>
  </w:style>
  <w:style w:type="character" w:customStyle="1" w:styleId="WW8Num53z3">
    <w:name w:val="WW8Num53z3"/>
    <w:uiPriority w:val="99"/>
    <w:qFormat/>
    <w:rsid w:val="002B166D"/>
    <w:rPr>
      <w:rFonts w:ascii="Symbol" w:hAnsi="Symbol"/>
    </w:rPr>
  </w:style>
  <w:style w:type="character" w:customStyle="1" w:styleId="WW8Num55z0">
    <w:name w:val="WW8Num55z0"/>
    <w:uiPriority w:val="99"/>
    <w:qFormat/>
    <w:rsid w:val="002B166D"/>
    <w:rPr>
      <w:rFonts w:ascii="Symbol" w:hAnsi="Symbol"/>
    </w:rPr>
  </w:style>
  <w:style w:type="character" w:customStyle="1" w:styleId="WW8Num56z0">
    <w:name w:val="WW8Num56z0"/>
    <w:uiPriority w:val="99"/>
    <w:qFormat/>
    <w:rsid w:val="002B166D"/>
    <w:rPr>
      <w:rFonts w:ascii="Symbol" w:hAnsi="Symbol"/>
    </w:rPr>
  </w:style>
  <w:style w:type="character" w:customStyle="1" w:styleId="WW8Num59z0">
    <w:name w:val="WW8Num59z0"/>
    <w:uiPriority w:val="99"/>
    <w:qFormat/>
    <w:rsid w:val="002B166D"/>
    <w:rPr>
      <w:rFonts w:ascii="Symbol" w:hAnsi="Symbol"/>
    </w:rPr>
  </w:style>
  <w:style w:type="character" w:customStyle="1" w:styleId="WW8Num63z0">
    <w:name w:val="WW8Num63z0"/>
    <w:uiPriority w:val="99"/>
    <w:qFormat/>
    <w:rsid w:val="002B166D"/>
    <w:rPr>
      <w:rFonts w:ascii="Symbol" w:hAnsi="Symbol"/>
    </w:rPr>
  </w:style>
  <w:style w:type="character" w:customStyle="1" w:styleId="WW8Num66z0">
    <w:name w:val="WW8Num66z0"/>
    <w:uiPriority w:val="99"/>
    <w:qFormat/>
    <w:rsid w:val="002B166D"/>
    <w:rPr>
      <w:rFonts w:ascii="Symbol" w:hAnsi="Symbol"/>
    </w:rPr>
  </w:style>
  <w:style w:type="character" w:customStyle="1" w:styleId="WW8Num69z1">
    <w:name w:val="WW8Num69z1"/>
    <w:uiPriority w:val="99"/>
    <w:qFormat/>
    <w:rsid w:val="002B166D"/>
    <w:rPr>
      <w:rFonts w:ascii="Wingdings" w:hAnsi="Wingdings"/>
    </w:rPr>
  </w:style>
  <w:style w:type="character" w:customStyle="1" w:styleId="WW8Num72z0">
    <w:name w:val="WW8Num72z0"/>
    <w:uiPriority w:val="99"/>
    <w:qFormat/>
    <w:rsid w:val="002B166D"/>
    <w:rPr>
      <w:rFonts w:ascii="Symbol" w:hAnsi="Symbol"/>
    </w:rPr>
  </w:style>
  <w:style w:type="character" w:customStyle="1" w:styleId="WW8Num72z1">
    <w:name w:val="WW8Num72z1"/>
    <w:uiPriority w:val="99"/>
    <w:qFormat/>
    <w:rsid w:val="002B166D"/>
    <w:rPr>
      <w:rFonts w:ascii="Courier New" w:hAnsi="Courier New"/>
    </w:rPr>
  </w:style>
  <w:style w:type="character" w:customStyle="1" w:styleId="WW8Num72z2">
    <w:name w:val="WW8Num72z2"/>
    <w:uiPriority w:val="99"/>
    <w:qFormat/>
    <w:rsid w:val="002B166D"/>
    <w:rPr>
      <w:rFonts w:ascii="Wingdings" w:hAnsi="Wingdings"/>
    </w:rPr>
  </w:style>
  <w:style w:type="character" w:customStyle="1" w:styleId="WW8Num74z0">
    <w:name w:val="WW8Num74z0"/>
    <w:uiPriority w:val="99"/>
    <w:qFormat/>
    <w:rsid w:val="002B166D"/>
    <w:rPr>
      <w:rFonts w:ascii="Symbol" w:hAnsi="Symbol"/>
    </w:rPr>
  </w:style>
  <w:style w:type="character" w:customStyle="1" w:styleId="WW8Num75z0">
    <w:name w:val="WW8Num75z0"/>
    <w:uiPriority w:val="99"/>
    <w:qFormat/>
    <w:rsid w:val="002B166D"/>
    <w:rPr>
      <w:rFonts w:ascii="Wingdings" w:hAnsi="Wingdings"/>
    </w:rPr>
  </w:style>
  <w:style w:type="character" w:customStyle="1" w:styleId="WW8Num75z1">
    <w:name w:val="WW8Num75z1"/>
    <w:uiPriority w:val="99"/>
    <w:qFormat/>
    <w:rsid w:val="002B166D"/>
    <w:rPr>
      <w:rFonts w:ascii="Courier New" w:hAnsi="Courier New"/>
    </w:rPr>
  </w:style>
  <w:style w:type="character" w:customStyle="1" w:styleId="WW8Num75z3">
    <w:name w:val="WW8Num75z3"/>
    <w:uiPriority w:val="99"/>
    <w:qFormat/>
    <w:rsid w:val="002B166D"/>
    <w:rPr>
      <w:rFonts w:ascii="Symbol" w:hAnsi="Symbol"/>
    </w:rPr>
  </w:style>
  <w:style w:type="character" w:customStyle="1" w:styleId="WW8Num77z0">
    <w:name w:val="WW8Num77z0"/>
    <w:uiPriority w:val="99"/>
    <w:qFormat/>
    <w:rsid w:val="002B166D"/>
    <w:rPr>
      <w:rFonts w:ascii="Symbol" w:hAnsi="Symbol"/>
    </w:rPr>
  </w:style>
  <w:style w:type="character" w:customStyle="1" w:styleId="WW8Num78z0">
    <w:name w:val="WW8Num78z0"/>
    <w:uiPriority w:val="99"/>
    <w:qFormat/>
    <w:rsid w:val="002B166D"/>
    <w:rPr>
      <w:rFonts w:ascii="Wingdings" w:hAnsi="Wingdings"/>
    </w:rPr>
  </w:style>
  <w:style w:type="character" w:customStyle="1" w:styleId="WW8Num78z1">
    <w:name w:val="WW8Num78z1"/>
    <w:uiPriority w:val="99"/>
    <w:qFormat/>
    <w:rsid w:val="002B166D"/>
    <w:rPr>
      <w:rFonts w:ascii="Courier New" w:hAnsi="Courier New"/>
    </w:rPr>
  </w:style>
  <w:style w:type="character" w:customStyle="1" w:styleId="WW8Num78z3">
    <w:name w:val="WW8Num78z3"/>
    <w:uiPriority w:val="99"/>
    <w:qFormat/>
    <w:rsid w:val="002B166D"/>
    <w:rPr>
      <w:rFonts w:ascii="Symbol" w:hAnsi="Symbol"/>
    </w:rPr>
  </w:style>
  <w:style w:type="character" w:customStyle="1" w:styleId="WW8Num79z0">
    <w:name w:val="WW8Num79z0"/>
    <w:uiPriority w:val="99"/>
    <w:qFormat/>
    <w:rsid w:val="002B166D"/>
    <w:rPr>
      <w:rFonts w:ascii="Symbol" w:hAnsi="Symbol"/>
    </w:rPr>
  </w:style>
  <w:style w:type="character" w:customStyle="1" w:styleId="WW8Num86z0">
    <w:name w:val="WW8Num86z0"/>
    <w:uiPriority w:val="99"/>
    <w:qFormat/>
    <w:rsid w:val="002B166D"/>
    <w:rPr>
      <w:rFonts w:ascii="Wingdings" w:hAnsi="Wingdings"/>
    </w:rPr>
  </w:style>
  <w:style w:type="character" w:customStyle="1" w:styleId="WW8Num86z1">
    <w:name w:val="WW8Num86z1"/>
    <w:uiPriority w:val="99"/>
    <w:qFormat/>
    <w:rsid w:val="002B166D"/>
    <w:rPr>
      <w:rFonts w:ascii="Courier New" w:hAnsi="Courier New"/>
    </w:rPr>
  </w:style>
  <w:style w:type="character" w:customStyle="1" w:styleId="WW8Num86z3">
    <w:name w:val="WW8Num86z3"/>
    <w:uiPriority w:val="99"/>
    <w:qFormat/>
    <w:rsid w:val="002B166D"/>
    <w:rPr>
      <w:rFonts w:ascii="Symbol" w:hAnsi="Symbol"/>
    </w:rPr>
  </w:style>
  <w:style w:type="character" w:customStyle="1" w:styleId="WW8Num87z0">
    <w:name w:val="WW8Num87z0"/>
    <w:uiPriority w:val="99"/>
    <w:qFormat/>
    <w:rsid w:val="002B166D"/>
    <w:rPr>
      <w:rFonts w:ascii="Symbol" w:hAnsi="Symbol"/>
    </w:rPr>
  </w:style>
  <w:style w:type="character" w:customStyle="1" w:styleId="WW8Num89z0">
    <w:name w:val="WW8Num89z0"/>
    <w:uiPriority w:val="99"/>
    <w:qFormat/>
    <w:rsid w:val="002B166D"/>
    <w:rPr>
      <w:rFonts w:ascii="Symbol" w:hAnsi="Symbol"/>
    </w:rPr>
  </w:style>
  <w:style w:type="character" w:customStyle="1" w:styleId="WW8Num90z0">
    <w:name w:val="WW8Num90z0"/>
    <w:uiPriority w:val="99"/>
    <w:qFormat/>
    <w:rsid w:val="002B166D"/>
    <w:rPr>
      <w:rFonts w:ascii="Symbol" w:hAnsi="Symbol"/>
    </w:rPr>
  </w:style>
  <w:style w:type="character" w:customStyle="1" w:styleId="WW8Num92z0">
    <w:name w:val="WW8Num92z0"/>
    <w:uiPriority w:val="99"/>
    <w:qFormat/>
    <w:rsid w:val="002B166D"/>
    <w:rPr>
      <w:rFonts w:ascii="Symbol" w:hAnsi="Symbol"/>
    </w:rPr>
  </w:style>
  <w:style w:type="character" w:customStyle="1" w:styleId="WW8Num93z0">
    <w:name w:val="WW8Num93z0"/>
    <w:uiPriority w:val="99"/>
    <w:qFormat/>
    <w:rsid w:val="002B166D"/>
    <w:rPr>
      <w:rFonts w:ascii="Wingdings" w:hAnsi="Wingdings"/>
    </w:rPr>
  </w:style>
  <w:style w:type="character" w:customStyle="1" w:styleId="WW8Num93z1">
    <w:name w:val="WW8Num93z1"/>
    <w:uiPriority w:val="99"/>
    <w:qFormat/>
    <w:rsid w:val="002B166D"/>
    <w:rPr>
      <w:rFonts w:ascii="Courier New" w:hAnsi="Courier New"/>
    </w:rPr>
  </w:style>
  <w:style w:type="character" w:customStyle="1" w:styleId="WW8Num93z3">
    <w:name w:val="WW8Num93z3"/>
    <w:uiPriority w:val="99"/>
    <w:qFormat/>
    <w:rsid w:val="002B166D"/>
    <w:rPr>
      <w:rFonts w:ascii="Symbol" w:hAnsi="Symbol"/>
    </w:rPr>
  </w:style>
  <w:style w:type="character" w:customStyle="1" w:styleId="WW8Num94z0">
    <w:name w:val="WW8Num94z0"/>
    <w:uiPriority w:val="99"/>
    <w:qFormat/>
    <w:rsid w:val="002B166D"/>
    <w:rPr>
      <w:rFonts w:ascii="Symbol" w:hAnsi="Symbol"/>
    </w:rPr>
  </w:style>
  <w:style w:type="character" w:customStyle="1" w:styleId="WW8Num97z0">
    <w:name w:val="WW8Num97z0"/>
    <w:uiPriority w:val="99"/>
    <w:qFormat/>
    <w:rsid w:val="002B166D"/>
    <w:rPr>
      <w:rFonts w:ascii="Symbol" w:hAnsi="Symbol"/>
    </w:rPr>
  </w:style>
  <w:style w:type="character" w:customStyle="1" w:styleId="WW8Num99z0">
    <w:name w:val="WW8Num99z0"/>
    <w:uiPriority w:val="99"/>
    <w:qFormat/>
    <w:rsid w:val="002B166D"/>
    <w:rPr>
      <w:rFonts w:ascii="Symbol" w:hAnsi="Symbol"/>
    </w:rPr>
  </w:style>
  <w:style w:type="character" w:customStyle="1" w:styleId="WW8Num101z0">
    <w:name w:val="WW8Num101z0"/>
    <w:uiPriority w:val="99"/>
    <w:qFormat/>
    <w:rsid w:val="002B166D"/>
    <w:rPr>
      <w:rFonts w:ascii="Symbol" w:hAnsi="Symbol"/>
    </w:rPr>
  </w:style>
  <w:style w:type="character" w:customStyle="1" w:styleId="WW8Num104z0">
    <w:name w:val="WW8Num104z0"/>
    <w:uiPriority w:val="99"/>
    <w:qFormat/>
    <w:rsid w:val="002B166D"/>
    <w:rPr>
      <w:rFonts w:ascii="Symbol" w:hAnsi="Symbol"/>
    </w:rPr>
  </w:style>
  <w:style w:type="character" w:customStyle="1" w:styleId="WW8Num107z0">
    <w:name w:val="WW8Num107z0"/>
    <w:uiPriority w:val="99"/>
    <w:qFormat/>
    <w:rsid w:val="002B166D"/>
    <w:rPr>
      <w:rFonts w:ascii="Symbol" w:hAnsi="Symbol"/>
    </w:rPr>
  </w:style>
  <w:style w:type="character" w:customStyle="1" w:styleId="WW8Num109z0">
    <w:name w:val="WW8Num109z0"/>
    <w:uiPriority w:val="99"/>
    <w:qFormat/>
    <w:rsid w:val="002B166D"/>
    <w:rPr>
      <w:rFonts w:ascii="Symbol" w:hAnsi="Symbol"/>
    </w:rPr>
  </w:style>
  <w:style w:type="character" w:customStyle="1" w:styleId="WW8Num112z1">
    <w:name w:val="WW8Num112z1"/>
    <w:uiPriority w:val="99"/>
    <w:qFormat/>
    <w:rsid w:val="002B166D"/>
    <w:rPr>
      <w:color w:val="000000"/>
    </w:rPr>
  </w:style>
  <w:style w:type="character" w:customStyle="1" w:styleId="WW8Num114z0">
    <w:name w:val="WW8Num114z0"/>
    <w:uiPriority w:val="99"/>
    <w:qFormat/>
    <w:rsid w:val="002B166D"/>
    <w:rPr>
      <w:rFonts w:ascii="Symbol" w:hAnsi="Symbol"/>
    </w:rPr>
  </w:style>
  <w:style w:type="character" w:customStyle="1" w:styleId="WW8Num117z0">
    <w:name w:val="WW8Num117z0"/>
    <w:uiPriority w:val="99"/>
    <w:qFormat/>
    <w:rsid w:val="002B166D"/>
    <w:rPr>
      <w:rFonts w:ascii="Symbol" w:hAnsi="Symbol"/>
    </w:rPr>
  </w:style>
  <w:style w:type="character" w:customStyle="1" w:styleId="WW8Num118z0">
    <w:name w:val="WW8Num118z0"/>
    <w:uiPriority w:val="99"/>
    <w:qFormat/>
    <w:rsid w:val="002B166D"/>
    <w:rPr>
      <w:rFonts w:ascii="Wingdings" w:hAnsi="Wingdings"/>
    </w:rPr>
  </w:style>
  <w:style w:type="character" w:customStyle="1" w:styleId="WW8Num118z1">
    <w:name w:val="WW8Num118z1"/>
    <w:uiPriority w:val="99"/>
    <w:qFormat/>
    <w:rsid w:val="002B166D"/>
    <w:rPr>
      <w:rFonts w:ascii="Courier New" w:hAnsi="Courier New"/>
    </w:rPr>
  </w:style>
  <w:style w:type="character" w:customStyle="1" w:styleId="WW8Num118z3">
    <w:name w:val="WW8Num118z3"/>
    <w:uiPriority w:val="99"/>
    <w:qFormat/>
    <w:rsid w:val="002B166D"/>
    <w:rPr>
      <w:rFonts w:ascii="Symbol" w:hAnsi="Symbol"/>
    </w:rPr>
  </w:style>
  <w:style w:type="character" w:customStyle="1" w:styleId="WW8Num120z0">
    <w:name w:val="WW8Num120z0"/>
    <w:uiPriority w:val="99"/>
    <w:qFormat/>
    <w:rsid w:val="002B166D"/>
    <w:rPr>
      <w:rFonts w:ascii="Symbol" w:hAnsi="Symbol"/>
    </w:rPr>
  </w:style>
  <w:style w:type="character" w:customStyle="1" w:styleId="WW8Num121z0">
    <w:name w:val="WW8Num121z0"/>
    <w:uiPriority w:val="99"/>
    <w:qFormat/>
    <w:rsid w:val="002B166D"/>
    <w:rPr>
      <w:rFonts w:ascii="Symbol" w:hAnsi="Symbol"/>
    </w:rPr>
  </w:style>
  <w:style w:type="character" w:customStyle="1" w:styleId="WW8Num124z0">
    <w:name w:val="WW8Num124z0"/>
    <w:uiPriority w:val="99"/>
    <w:qFormat/>
    <w:rsid w:val="002B166D"/>
    <w:rPr>
      <w:rFonts w:ascii="Symbol" w:hAnsi="Symbol"/>
    </w:rPr>
  </w:style>
  <w:style w:type="character" w:customStyle="1" w:styleId="WW8Num125z0">
    <w:name w:val="WW8Num125z0"/>
    <w:uiPriority w:val="99"/>
    <w:qFormat/>
    <w:rsid w:val="002B166D"/>
    <w:rPr>
      <w:rFonts w:ascii="Wingdings" w:hAnsi="Wingdings"/>
    </w:rPr>
  </w:style>
  <w:style w:type="character" w:customStyle="1" w:styleId="WW8Num125z1">
    <w:name w:val="WW8Num125z1"/>
    <w:uiPriority w:val="99"/>
    <w:qFormat/>
    <w:rsid w:val="002B166D"/>
    <w:rPr>
      <w:rFonts w:ascii="Courier New" w:hAnsi="Courier New"/>
    </w:rPr>
  </w:style>
  <w:style w:type="character" w:customStyle="1" w:styleId="WW8Num125z3">
    <w:name w:val="WW8Num125z3"/>
    <w:uiPriority w:val="99"/>
    <w:qFormat/>
    <w:rsid w:val="002B166D"/>
    <w:rPr>
      <w:rFonts w:ascii="Symbol" w:hAnsi="Symbol"/>
    </w:rPr>
  </w:style>
  <w:style w:type="character" w:customStyle="1" w:styleId="WW8Num126z0">
    <w:name w:val="WW8Num126z0"/>
    <w:uiPriority w:val="99"/>
    <w:qFormat/>
    <w:rsid w:val="002B166D"/>
    <w:rPr>
      <w:rFonts w:ascii="Symbol" w:hAnsi="Symbol"/>
    </w:rPr>
  </w:style>
  <w:style w:type="character" w:customStyle="1" w:styleId="WW8Num127z0">
    <w:name w:val="WW8Num127z0"/>
    <w:uiPriority w:val="99"/>
    <w:qFormat/>
    <w:rsid w:val="002B166D"/>
    <w:rPr>
      <w:rFonts w:ascii="Symbol" w:hAnsi="Symbol"/>
    </w:rPr>
  </w:style>
  <w:style w:type="character" w:customStyle="1" w:styleId="WW8Num130z0">
    <w:name w:val="WW8Num130z0"/>
    <w:uiPriority w:val="99"/>
    <w:qFormat/>
    <w:rsid w:val="002B166D"/>
    <w:rPr>
      <w:rFonts w:ascii="Symbol" w:hAnsi="Symbol"/>
    </w:rPr>
  </w:style>
  <w:style w:type="character" w:customStyle="1" w:styleId="WW8Num131z0">
    <w:name w:val="WW8Num131z0"/>
    <w:uiPriority w:val="99"/>
    <w:qFormat/>
    <w:rsid w:val="002B166D"/>
    <w:rPr>
      <w:rFonts w:ascii="Symbol" w:hAnsi="Symbol"/>
    </w:rPr>
  </w:style>
  <w:style w:type="character" w:customStyle="1" w:styleId="WW8Num132z0">
    <w:name w:val="WW8Num132z0"/>
    <w:uiPriority w:val="99"/>
    <w:qFormat/>
    <w:rsid w:val="002B166D"/>
    <w:rPr>
      <w:rFonts w:ascii="Symbol" w:hAnsi="Symbol"/>
    </w:rPr>
  </w:style>
  <w:style w:type="character" w:customStyle="1" w:styleId="WW8Num134z0">
    <w:name w:val="WW8Num134z0"/>
    <w:uiPriority w:val="99"/>
    <w:qFormat/>
    <w:rsid w:val="002B166D"/>
    <w:rPr>
      <w:rFonts w:ascii="Wingdings" w:hAnsi="Wingdings"/>
    </w:rPr>
  </w:style>
  <w:style w:type="character" w:customStyle="1" w:styleId="WW8Num136z0">
    <w:name w:val="WW8Num136z0"/>
    <w:uiPriority w:val="99"/>
    <w:qFormat/>
    <w:rsid w:val="002B166D"/>
    <w:rPr>
      <w:rFonts w:ascii="Symbol" w:hAnsi="Symbol"/>
    </w:rPr>
  </w:style>
  <w:style w:type="character" w:customStyle="1" w:styleId="WW8Num139z0">
    <w:name w:val="WW8Num139z0"/>
    <w:uiPriority w:val="99"/>
    <w:qFormat/>
    <w:rsid w:val="002B166D"/>
    <w:rPr>
      <w:rFonts w:ascii="Symbol" w:hAnsi="Symbol"/>
    </w:rPr>
  </w:style>
  <w:style w:type="character" w:customStyle="1" w:styleId="WW8Num143z0">
    <w:name w:val="WW8Num143z0"/>
    <w:uiPriority w:val="99"/>
    <w:qFormat/>
    <w:rsid w:val="002B166D"/>
    <w:rPr>
      <w:rFonts w:ascii="Symbol" w:hAnsi="Symbol"/>
    </w:rPr>
  </w:style>
  <w:style w:type="character" w:customStyle="1" w:styleId="WW8Num144z0">
    <w:name w:val="WW8Num144z0"/>
    <w:uiPriority w:val="99"/>
    <w:qFormat/>
    <w:rsid w:val="002B166D"/>
    <w:rPr>
      <w:rFonts w:ascii="Symbol" w:hAnsi="Symbol"/>
    </w:rPr>
  </w:style>
  <w:style w:type="character" w:customStyle="1" w:styleId="WW8Num145z0">
    <w:name w:val="WW8Num145z0"/>
    <w:uiPriority w:val="99"/>
    <w:qFormat/>
    <w:rsid w:val="002B166D"/>
    <w:rPr>
      <w:rFonts w:ascii="Symbol" w:hAnsi="Symbol"/>
    </w:rPr>
  </w:style>
  <w:style w:type="character" w:customStyle="1" w:styleId="WW8Num146z0">
    <w:name w:val="WW8Num146z0"/>
    <w:uiPriority w:val="99"/>
    <w:qFormat/>
    <w:rsid w:val="002B166D"/>
    <w:rPr>
      <w:rFonts w:ascii="Symbol" w:hAnsi="Symbol"/>
    </w:rPr>
  </w:style>
  <w:style w:type="character" w:customStyle="1" w:styleId="WW8Num147z0">
    <w:name w:val="WW8Num147z0"/>
    <w:uiPriority w:val="99"/>
    <w:qFormat/>
    <w:rsid w:val="002B166D"/>
    <w:rPr>
      <w:rFonts w:ascii="Wingdings" w:hAnsi="Wingdings"/>
    </w:rPr>
  </w:style>
  <w:style w:type="character" w:customStyle="1" w:styleId="WW8Num147z1">
    <w:name w:val="WW8Num147z1"/>
    <w:uiPriority w:val="99"/>
    <w:qFormat/>
    <w:rsid w:val="002B166D"/>
    <w:rPr>
      <w:rFonts w:ascii="Courier New" w:hAnsi="Courier New"/>
    </w:rPr>
  </w:style>
  <w:style w:type="character" w:customStyle="1" w:styleId="WW8Num147z3">
    <w:name w:val="WW8Num147z3"/>
    <w:uiPriority w:val="99"/>
    <w:qFormat/>
    <w:rsid w:val="002B166D"/>
    <w:rPr>
      <w:rFonts w:ascii="Symbol" w:hAnsi="Symbol"/>
    </w:rPr>
  </w:style>
  <w:style w:type="character" w:customStyle="1" w:styleId="WW8Num150z0">
    <w:name w:val="WW8Num150z0"/>
    <w:uiPriority w:val="99"/>
    <w:qFormat/>
    <w:rsid w:val="002B166D"/>
    <w:rPr>
      <w:rFonts w:ascii="Symbol" w:hAnsi="Symbol"/>
    </w:rPr>
  </w:style>
  <w:style w:type="character" w:customStyle="1" w:styleId="WW8Num157z0">
    <w:name w:val="WW8Num157z0"/>
    <w:uiPriority w:val="99"/>
    <w:qFormat/>
    <w:rsid w:val="002B166D"/>
    <w:rPr>
      <w:rFonts w:ascii="Symbol" w:hAnsi="Symbol"/>
    </w:rPr>
  </w:style>
  <w:style w:type="character" w:customStyle="1" w:styleId="WW8Num159z0">
    <w:name w:val="WW8Num159z0"/>
    <w:uiPriority w:val="99"/>
    <w:qFormat/>
    <w:rsid w:val="002B166D"/>
    <w:rPr>
      <w:rFonts w:ascii="Symbol" w:hAnsi="Symbol"/>
    </w:rPr>
  </w:style>
  <w:style w:type="character" w:customStyle="1" w:styleId="WW8Num160z0">
    <w:name w:val="WW8Num160z0"/>
    <w:uiPriority w:val="99"/>
    <w:qFormat/>
    <w:rsid w:val="002B166D"/>
    <w:rPr>
      <w:rFonts w:ascii="Symbol" w:hAnsi="Symbol"/>
    </w:rPr>
  </w:style>
  <w:style w:type="character" w:customStyle="1" w:styleId="WW8Num162z0">
    <w:name w:val="WW8Num162z0"/>
    <w:uiPriority w:val="99"/>
    <w:qFormat/>
    <w:rsid w:val="002B166D"/>
    <w:rPr>
      <w:rFonts w:ascii="Symbol" w:hAnsi="Symbol"/>
    </w:rPr>
  </w:style>
  <w:style w:type="character" w:customStyle="1" w:styleId="WW8Num163z0">
    <w:name w:val="WW8Num163z0"/>
    <w:uiPriority w:val="99"/>
    <w:qFormat/>
    <w:rsid w:val="002B166D"/>
    <w:rPr>
      <w:rFonts w:ascii="Symbol" w:hAnsi="Symbol"/>
    </w:rPr>
  </w:style>
  <w:style w:type="character" w:customStyle="1" w:styleId="WW8Num164z0">
    <w:name w:val="WW8Num164z0"/>
    <w:uiPriority w:val="99"/>
    <w:qFormat/>
    <w:rsid w:val="002B166D"/>
    <w:rPr>
      <w:rFonts w:ascii="Wingdings" w:hAnsi="Wingdings"/>
    </w:rPr>
  </w:style>
  <w:style w:type="character" w:customStyle="1" w:styleId="WW8Num164z1">
    <w:name w:val="WW8Num164z1"/>
    <w:uiPriority w:val="99"/>
    <w:qFormat/>
    <w:rsid w:val="002B166D"/>
    <w:rPr>
      <w:rFonts w:ascii="Courier New" w:hAnsi="Courier New"/>
    </w:rPr>
  </w:style>
  <w:style w:type="character" w:customStyle="1" w:styleId="WW8Num164z3">
    <w:name w:val="WW8Num164z3"/>
    <w:uiPriority w:val="99"/>
    <w:qFormat/>
    <w:rsid w:val="002B166D"/>
    <w:rPr>
      <w:rFonts w:ascii="Symbol" w:hAnsi="Symbol"/>
    </w:rPr>
  </w:style>
  <w:style w:type="character" w:customStyle="1" w:styleId="WW8Num168z0">
    <w:name w:val="WW8Num168z0"/>
    <w:uiPriority w:val="99"/>
    <w:qFormat/>
    <w:rsid w:val="002B166D"/>
    <w:rPr>
      <w:rFonts w:ascii="Symbol" w:hAnsi="Symbol"/>
    </w:rPr>
  </w:style>
  <w:style w:type="character" w:customStyle="1" w:styleId="WW8Num169z0">
    <w:name w:val="WW8Num169z0"/>
    <w:uiPriority w:val="99"/>
    <w:qFormat/>
    <w:rsid w:val="002B166D"/>
    <w:rPr>
      <w:rFonts w:ascii="Symbol" w:hAnsi="Symbol"/>
    </w:rPr>
  </w:style>
  <w:style w:type="character" w:customStyle="1" w:styleId="WW8Num170z0">
    <w:name w:val="WW8Num170z0"/>
    <w:uiPriority w:val="99"/>
    <w:qFormat/>
    <w:rsid w:val="002B166D"/>
    <w:rPr>
      <w:rFonts w:ascii="Symbol" w:hAnsi="Symbol"/>
    </w:rPr>
  </w:style>
  <w:style w:type="character" w:customStyle="1" w:styleId="WW8Num174z0">
    <w:name w:val="WW8Num174z0"/>
    <w:uiPriority w:val="99"/>
    <w:qFormat/>
    <w:rsid w:val="002B166D"/>
    <w:rPr>
      <w:rFonts w:ascii="Symbol" w:hAnsi="Symbol"/>
    </w:rPr>
  </w:style>
  <w:style w:type="character" w:customStyle="1" w:styleId="WW8Num177z0">
    <w:name w:val="WW8Num177z0"/>
    <w:uiPriority w:val="99"/>
    <w:qFormat/>
    <w:rsid w:val="002B166D"/>
    <w:rPr>
      <w:rFonts w:ascii="Symbol" w:hAnsi="Symbol"/>
    </w:rPr>
  </w:style>
  <w:style w:type="character" w:customStyle="1" w:styleId="WW8Num178z0">
    <w:name w:val="WW8Num178z0"/>
    <w:uiPriority w:val="99"/>
    <w:qFormat/>
    <w:rsid w:val="002B166D"/>
    <w:rPr>
      <w:rFonts w:ascii="Symbol" w:hAnsi="Symbol"/>
    </w:rPr>
  </w:style>
  <w:style w:type="character" w:customStyle="1" w:styleId="WW8Num182z0">
    <w:name w:val="WW8Num182z0"/>
    <w:uiPriority w:val="99"/>
    <w:qFormat/>
    <w:rsid w:val="002B166D"/>
    <w:rPr>
      <w:rFonts w:ascii="Symbol" w:hAnsi="Symbol"/>
    </w:rPr>
  </w:style>
  <w:style w:type="character" w:customStyle="1" w:styleId="WW8Num37z0">
    <w:name w:val="WW8Num37z0"/>
    <w:uiPriority w:val="99"/>
    <w:qFormat/>
    <w:rsid w:val="002B166D"/>
    <w:rPr>
      <w:rFonts w:ascii="Wingdings" w:hAnsi="Wingdings"/>
    </w:rPr>
  </w:style>
  <w:style w:type="character" w:customStyle="1" w:styleId="WW8Num38z0">
    <w:name w:val="WW8Num38z0"/>
    <w:uiPriority w:val="99"/>
    <w:qFormat/>
    <w:rsid w:val="002B166D"/>
    <w:rPr>
      <w:rFonts w:ascii="Wingdings" w:hAnsi="Wingdings"/>
    </w:rPr>
  </w:style>
  <w:style w:type="character" w:customStyle="1" w:styleId="WW8Num40z0">
    <w:name w:val="WW8Num40z0"/>
    <w:uiPriority w:val="99"/>
    <w:qFormat/>
    <w:rsid w:val="002B166D"/>
    <w:rPr>
      <w:rFonts w:ascii="Wingdings" w:hAnsi="Wingdings"/>
    </w:rPr>
  </w:style>
  <w:style w:type="character" w:customStyle="1" w:styleId="WW8Num41z0">
    <w:name w:val="WW8Num41z0"/>
    <w:uiPriority w:val="99"/>
    <w:qFormat/>
    <w:rsid w:val="002B166D"/>
    <w:rPr>
      <w:rFonts w:ascii="Wingdings" w:hAnsi="Wingdings"/>
    </w:rPr>
  </w:style>
  <w:style w:type="character" w:customStyle="1" w:styleId="WW8Num43z0">
    <w:name w:val="WW8Num43z0"/>
    <w:uiPriority w:val="99"/>
    <w:qFormat/>
    <w:rsid w:val="002B166D"/>
    <w:rPr>
      <w:rFonts w:ascii="Wingdings" w:hAnsi="Wingdings"/>
    </w:rPr>
  </w:style>
  <w:style w:type="character" w:customStyle="1" w:styleId="WW8Num20z1">
    <w:name w:val="WW8Num20z1"/>
    <w:uiPriority w:val="99"/>
    <w:qFormat/>
    <w:rsid w:val="002B166D"/>
    <w:rPr>
      <w:rFonts w:ascii="Courier New" w:hAnsi="Courier New"/>
    </w:rPr>
  </w:style>
  <w:style w:type="character" w:customStyle="1" w:styleId="WW8Num20z3">
    <w:name w:val="WW8Num20z3"/>
    <w:uiPriority w:val="99"/>
    <w:qFormat/>
    <w:rsid w:val="002B166D"/>
    <w:rPr>
      <w:rFonts w:ascii="Symbol" w:hAnsi="Symbol"/>
    </w:rPr>
  </w:style>
  <w:style w:type="character" w:customStyle="1" w:styleId="WW8Num26z3">
    <w:name w:val="WW8Num26z3"/>
    <w:uiPriority w:val="99"/>
    <w:qFormat/>
    <w:rsid w:val="002B166D"/>
    <w:rPr>
      <w:rFonts w:ascii="Symbol" w:hAnsi="Symbol"/>
    </w:rPr>
  </w:style>
  <w:style w:type="character" w:customStyle="1" w:styleId="WW8Num33z0">
    <w:name w:val="WW8Num33z0"/>
    <w:uiPriority w:val="99"/>
    <w:qFormat/>
    <w:rsid w:val="002B166D"/>
    <w:rPr>
      <w:rFonts w:ascii="Wingdings" w:hAnsi="Wingdings"/>
    </w:rPr>
  </w:style>
  <w:style w:type="character" w:customStyle="1" w:styleId="WW8Num33z3">
    <w:name w:val="WW8Num33z3"/>
    <w:uiPriority w:val="99"/>
    <w:qFormat/>
    <w:rsid w:val="002B166D"/>
    <w:rPr>
      <w:rFonts w:ascii="Symbol" w:hAnsi="Symbol"/>
    </w:rPr>
  </w:style>
  <w:style w:type="character" w:customStyle="1" w:styleId="WW8Num33z4">
    <w:name w:val="WW8Num33z4"/>
    <w:uiPriority w:val="99"/>
    <w:qFormat/>
    <w:rsid w:val="002B166D"/>
    <w:rPr>
      <w:rFonts w:ascii="Courier New" w:hAnsi="Courier New"/>
    </w:rPr>
  </w:style>
  <w:style w:type="character" w:customStyle="1" w:styleId="WW8Num34z0">
    <w:name w:val="WW8Num34z0"/>
    <w:uiPriority w:val="99"/>
    <w:qFormat/>
    <w:rsid w:val="002B166D"/>
    <w:rPr>
      <w:rFonts w:ascii="Wingdings" w:hAnsi="Wingdings"/>
    </w:rPr>
  </w:style>
  <w:style w:type="character" w:customStyle="1" w:styleId="WW8Num34z1">
    <w:name w:val="WW8Num34z1"/>
    <w:uiPriority w:val="99"/>
    <w:qFormat/>
    <w:rsid w:val="002B166D"/>
    <w:rPr>
      <w:rFonts w:ascii="Courier New" w:hAnsi="Courier New"/>
    </w:rPr>
  </w:style>
  <w:style w:type="character" w:customStyle="1" w:styleId="WW8Num34z3">
    <w:name w:val="WW8Num34z3"/>
    <w:uiPriority w:val="99"/>
    <w:qFormat/>
    <w:rsid w:val="002B166D"/>
    <w:rPr>
      <w:rFonts w:ascii="Symbol" w:hAnsi="Symbol"/>
    </w:rPr>
  </w:style>
  <w:style w:type="character" w:customStyle="1" w:styleId="WW8Num35z0">
    <w:name w:val="WW8Num35z0"/>
    <w:uiPriority w:val="99"/>
    <w:qFormat/>
    <w:rsid w:val="002B166D"/>
    <w:rPr>
      <w:rFonts w:ascii="Wingdings" w:hAnsi="Wingdings"/>
    </w:rPr>
  </w:style>
  <w:style w:type="character" w:customStyle="1" w:styleId="WW8Num35z1">
    <w:name w:val="WW8Num35z1"/>
    <w:uiPriority w:val="99"/>
    <w:qFormat/>
    <w:rsid w:val="002B166D"/>
    <w:rPr>
      <w:rFonts w:ascii="Courier New" w:hAnsi="Courier New"/>
    </w:rPr>
  </w:style>
  <w:style w:type="character" w:customStyle="1" w:styleId="WW8Num35z3">
    <w:name w:val="WW8Num35z3"/>
    <w:uiPriority w:val="99"/>
    <w:qFormat/>
    <w:rsid w:val="002B166D"/>
    <w:rPr>
      <w:rFonts w:ascii="Symbol" w:hAnsi="Symbol"/>
    </w:rPr>
  </w:style>
  <w:style w:type="character" w:customStyle="1" w:styleId="WW8Num36z1">
    <w:name w:val="WW8Num36z1"/>
    <w:uiPriority w:val="99"/>
    <w:qFormat/>
    <w:rsid w:val="002B166D"/>
    <w:rPr>
      <w:rFonts w:ascii="Courier New" w:hAnsi="Courier New"/>
    </w:rPr>
  </w:style>
  <w:style w:type="character" w:customStyle="1" w:styleId="WW8Num36z3">
    <w:name w:val="WW8Num36z3"/>
    <w:uiPriority w:val="99"/>
    <w:qFormat/>
    <w:rsid w:val="002B166D"/>
    <w:rPr>
      <w:rFonts w:ascii="Symbol" w:hAnsi="Symbol"/>
    </w:rPr>
  </w:style>
  <w:style w:type="character" w:customStyle="1" w:styleId="WW8Num37z1">
    <w:name w:val="WW8Num37z1"/>
    <w:uiPriority w:val="99"/>
    <w:qFormat/>
    <w:rsid w:val="002B166D"/>
    <w:rPr>
      <w:rFonts w:ascii="Courier New" w:hAnsi="Courier New"/>
    </w:rPr>
  </w:style>
  <w:style w:type="character" w:customStyle="1" w:styleId="WW8Num37z3">
    <w:name w:val="WW8Num37z3"/>
    <w:uiPriority w:val="99"/>
    <w:qFormat/>
    <w:rsid w:val="002B166D"/>
    <w:rPr>
      <w:rFonts w:ascii="Symbol" w:hAnsi="Symbol"/>
    </w:rPr>
  </w:style>
  <w:style w:type="character" w:customStyle="1" w:styleId="WW8Num39z1">
    <w:name w:val="WW8Num39z1"/>
    <w:uiPriority w:val="99"/>
    <w:qFormat/>
    <w:rsid w:val="002B166D"/>
    <w:rPr>
      <w:rFonts w:ascii="Times New Roman" w:hAnsi="Times New Roman"/>
    </w:rPr>
  </w:style>
  <w:style w:type="character" w:customStyle="1" w:styleId="WW8Num39z3">
    <w:name w:val="WW8Num39z3"/>
    <w:uiPriority w:val="99"/>
    <w:qFormat/>
    <w:rsid w:val="002B166D"/>
    <w:rPr>
      <w:rFonts w:ascii="Symbol" w:hAnsi="Symbol"/>
    </w:rPr>
  </w:style>
  <w:style w:type="character" w:customStyle="1" w:styleId="WW8Num39z4">
    <w:name w:val="WW8Num39z4"/>
    <w:uiPriority w:val="99"/>
    <w:qFormat/>
    <w:rsid w:val="002B166D"/>
    <w:rPr>
      <w:rFonts w:ascii="Courier New" w:hAnsi="Courier New"/>
    </w:rPr>
  </w:style>
  <w:style w:type="character" w:customStyle="1" w:styleId="WW8Num42z1">
    <w:name w:val="WW8Num42z1"/>
    <w:uiPriority w:val="99"/>
    <w:qFormat/>
    <w:rsid w:val="002B166D"/>
    <w:rPr>
      <w:rFonts w:ascii="Courier New" w:hAnsi="Courier New"/>
    </w:rPr>
  </w:style>
  <w:style w:type="character" w:customStyle="1" w:styleId="WW8Num42z3">
    <w:name w:val="WW8Num42z3"/>
    <w:uiPriority w:val="99"/>
    <w:qFormat/>
    <w:rsid w:val="002B166D"/>
    <w:rPr>
      <w:rFonts w:ascii="Symbol" w:hAnsi="Symbol"/>
    </w:rPr>
  </w:style>
  <w:style w:type="character" w:customStyle="1" w:styleId="WW8Num45z0">
    <w:name w:val="WW8Num45z0"/>
    <w:uiPriority w:val="99"/>
    <w:qFormat/>
    <w:rsid w:val="002B166D"/>
    <w:rPr>
      <w:rFonts w:ascii="Wingdings" w:hAnsi="Wingdings"/>
    </w:rPr>
  </w:style>
  <w:style w:type="character" w:customStyle="1" w:styleId="WW8Num45z1">
    <w:name w:val="WW8Num45z1"/>
    <w:uiPriority w:val="99"/>
    <w:qFormat/>
    <w:rsid w:val="002B166D"/>
    <w:rPr>
      <w:rFonts w:ascii="Courier New" w:hAnsi="Courier New"/>
    </w:rPr>
  </w:style>
  <w:style w:type="character" w:customStyle="1" w:styleId="WW8Num45z3">
    <w:name w:val="WW8Num45z3"/>
    <w:uiPriority w:val="99"/>
    <w:qFormat/>
    <w:rsid w:val="002B166D"/>
    <w:rPr>
      <w:rFonts w:ascii="Symbol" w:hAnsi="Symbol"/>
    </w:rPr>
  </w:style>
  <w:style w:type="character" w:customStyle="1" w:styleId="WW8Num46z0">
    <w:name w:val="WW8Num46z0"/>
    <w:uiPriority w:val="99"/>
    <w:qFormat/>
    <w:rsid w:val="002B166D"/>
    <w:rPr>
      <w:rFonts w:ascii="Wingdings" w:hAnsi="Wingdings"/>
    </w:rPr>
  </w:style>
  <w:style w:type="character" w:customStyle="1" w:styleId="WW8Num46z1">
    <w:name w:val="WW8Num46z1"/>
    <w:uiPriority w:val="99"/>
    <w:qFormat/>
    <w:rsid w:val="002B166D"/>
    <w:rPr>
      <w:rFonts w:ascii="Courier New" w:hAnsi="Courier New"/>
    </w:rPr>
  </w:style>
  <w:style w:type="character" w:customStyle="1" w:styleId="WW8Num46z3">
    <w:name w:val="WW8Num46z3"/>
    <w:uiPriority w:val="99"/>
    <w:qFormat/>
    <w:rsid w:val="002B166D"/>
    <w:rPr>
      <w:rFonts w:ascii="Symbol" w:hAnsi="Symbol"/>
    </w:rPr>
  </w:style>
  <w:style w:type="character" w:customStyle="1" w:styleId="WW8Num48z0">
    <w:name w:val="WW8Num48z0"/>
    <w:uiPriority w:val="99"/>
    <w:qFormat/>
    <w:rsid w:val="002B166D"/>
    <w:rPr>
      <w:rFonts w:ascii="Wingdings" w:hAnsi="Wingdings"/>
    </w:rPr>
  </w:style>
  <w:style w:type="character" w:customStyle="1" w:styleId="WW8Num48z1">
    <w:name w:val="WW8Num48z1"/>
    <w:uiPriority w:val="99"/>
    <w:qFormat/>
    <w:rsid w:val="002B166D"/>
    <w:rPr>
      <w:rFonts w:ascii="Courier New" w:hAnsi="Courier New"/>
    </w:rPr>
  </w:style>
  <w:style w:type="character" w:customStyle="1" w:styleId="WW8Num48z3">
    <w:name w:val="WW8Num48z3"/>
    <w:uiPriority w:val="99"/>
    <w:qFormat/>
    <w:rsid w:val="002B166D"/>
    <w:rPr>
      <w:rFonts w:ascii="Symbol" w:hAnsi="Symbol"/>
    </w:rPr>
  </w:style>
  <w:style w:type="character" w:customStyle="1" w:styleId="WW8Num49z0">
    <w:name w:val="WW8Num49z0"/>
    <w:uiPriority w:val="99"/>
    <w:qFormat/>
    <w:rsid w:val="002B166D"/>
    <w:rPr>
      <w:rFonts w:ascii="Wingdings" w:hAnsi="Wingdings"/>
    </w:rPr>
  </w:style>
  <w:style w:type="character" w:customStyle="1" w:styleId="WW8Num49z1">
    <w:name w:val="WW8Num49z1"/>
    <w:uiPriority w:val="99"/>
    <w:qFormat/>
    <w:rsid w:val="002B166D"/>
    <w:rPr>
      <w:rFonts w:ascii="Courier New" w:hAnsi="Courier New"/>
    </w:rPr>
  </w:style>
  <w:style w:type="character" w:customStyle="1" w:styleId="WW8Num49z3">
    <w:name w:val="WW8Num49z3"/>
    <w:uiPriority w:val="99"/>
    <w:qFormat/>
    <w:rsid w:val="002B166D"/>
    <w:rPr>
      <w:rFonts w:ascii="Symbol" w:hAnsi="Symbol"/>
    </w:rPr>
  </w:style>
  <w:style w:type="character" w:customStyle="1" w:styleId="WW8Num50z1">
    <w:name w:val="WW8Num50z1"/>
    <w:uiPriority w:val="99"/>
    <w:qFormat/>
    <w:rsid w:val="002B166D"/>
    <w:rPr>
      <w:rFonts w:ascii="Courier New" w:hAnsi="Courier New"/>
    </w:rPr>
  </w:style>
  <w:style w:type="character" w:customStyle="1" w:styleId="WW8Num50z3">
    <w:name w:val="WW8Num50z3"/>
    <w:uiPriority w:val="99"/>
    <w:qFormat/>
    <w:rsid w:val="002B166D"/>
    <w:rPr>
      <w:rFonts w:ascii="Symbol" w:hAnsi="Symbol"/>
    </w:rPr>
  </w:style>
  <w:style w:type="character" w:customStyle="1" w:styleId="WW8Num51z1">
    <w:name w:val="WW8Num51z1"/>
    <w:uiPriority w:val="99"/>
    <w:qFormat/>
    <w:rsid w:val="002B166D"/>
    <w:rPr>
      <w:rFonts w:ascii="Courier New" w:hAnsi="Courier New"/>
    </w:rPr>
  </w:style>
  <w:style w:type="character" w:customStyle="1" w:styleId="WW8Num51z3">
    <w:name w:val="WW8Num51z3"/>
    <w:uiPriority w:val="99"/>
    <w:qFormat/>
    <w:rsid w:val="002B166D"/>
    <w:rPr>
      <w:rFonts w:ascii="Symbol" w:hAnsi="Symbol"/>
    </w:rPr>
  </w:style>
  <w:style w:type="character" w:customStyle="1" w:styleId="WW-">
    <w:name w:val="WW-Основной шрифт абзаца"/>
    <w:uiPriority w:val="99"/>
    <w:qFormat/>
    <w:rsid w:val="002B166D"/>
  </w:style>
  <w:style w:type="character" w:customStyle="1" w:styleId="FontStyle1600">
    <w:name w:val="Font Style160"/>
    <w:uiPriority w:val="99"/>
    <w:qFormat/>
    <w:rsid w:val="002B166D"/>
    <w:rPr>
      <w:rFonts w:ascii="Bookman Old Style" w:hAnsi="Bookman Old Style"/>
      <w:sz w:val="18"/>
    </w:rPr>
  </w:style>
  <w:style w:type="character" w:customStyle="1" w:styleId="FontStyle116">
    <w:name w:val="Font Style116"/>
    <w:uiPriority w:val="99"/>
    <w:qFormat/>
    <w:rsid w:val="002B166D"/>
    <w:rPr>
      <w:rFonts w:ascii="Bookman Old Style" w:hAnsi="Bookman Old Style"/>
      <w:sz w:val="18"/>
    </w:rPr>
  </w:style>
  <w:style w:type="character" w:customStyle="1" w:styleId="FontStyle131">
    <w:name w:val="Font Style131"/>
    <w:uiPriority w:val="99"/>
    <w:qFormat/>
    <w:rsid w:val="002B166D"/>
    <w:rPr>
      <w:rFonts w:ascii="Arial" w:hAnsi="Arial"/>
      <w:b/>
      <w:sz w:val="16"/>
    </w:rPr>
  </w:style>
  <w:style w:type="character" w:customStyle="1" w:styleId="FontStyle221">
    <w:name w:val="Font Style221"/>
    <w:uiPriority w:val="99"/>
    <w:qFormat/>
    <w:rsid w:val="002B166D"/>
    <w:rPr>
      <w:rFonts w:ascii="Times New Roman" w:hAnsi="Times New Roman"/>
      <w:sz w:val="20"/>
    </w:rPr>
  </w:style>
  <w:style w:type="paragraph" w:customStyle="1" w:styleId="3ffc">
    <w:name w:val="Заголовок оглавления3"/>
    <w:basedOn w:val="10"/>
    <w:next w:val="a2"/>
    <w:uiPriority w:val="99"/>
    <w:qFormat/>
    <w:rsid w:val="002B166D"/>
    <w:pPr>
      <w:keepNext/>
      <w:keepLines/>
      <w:tabs>
        <w:tab w:val="clear" w:pos="567"/>
        <w:tab w:val="clear" w:pos="680"/>
        <w:tab w:val="clear" w:pos="1106"/>
        <w:tab w:val="clear" w:pos="1729"/>
        <w:tab w:val="clear" w:pos="7002"/>
      </w:tabs>
      <w:suppressAutoHyphens/>
      <w:autoSpaceDE/>
      <w:autoSpaceDN/>
      <w:adjustRightInd/>
      <w:spacing w:before="480" w:line="276" w:lineRule="auto"/>
      <w:jc w:val="left"/>
    </w:pPr>
    <w:rPr>
      <w:rFonts w:ascii="Cambria" w:hAnsi="Cambria" w:cs="Calibri"/>
      <w:b/>
      <w:bCs/>
      <w:color w:val="365F91"/>
      <w:kern w:val="1"/>
      <w:sz w:val="28"/>
      <w:szCs w:val="28"/>
      <w:lang w:eastAsia="ar-SA"/>
    </w:rPr>
  </w:style>
  <w:style w:type="paragraph" w:customStyle="1" w:styleId="10e">
    <w:name w:val="Оглавление 10"/>
    <w:basedOn w:val="aff3"/>
    <w:uiPriority w:val="99"/>
    <w:qFormat/>
    <w:rsid w:val="002B166D"/>
    <w:pPr>
      <w:tabs>
        <w:tab w:val="right" w:leader="dot" w:pos="9637"/>
      </w:tabs>
      <w:spacing w:after="200" w:line="276" w:lineRule="auto"/>
      <w:ind w:left="2547"/>
    </w:pPr>
    <w:rPr>
      <w:rFonts w:ascii="Calibri" w:hAnsi="Calibri"/>
      <w:sz w:val="22"/>
      <w:szCs w:val="22"/>
    </w:rPr>
  </w:style>
  <w:style w:type="paragraph" w:customStyle="1" w:styleId="affffffffff3">
    <w:name w:val="Рисунок"/>
    <w:basedOn w:val="affb"/>
    <w:uiPriority w:val="99"/>
    <w:qFormat/>
    <w:rsid w:val="002B166D"/>
    <w:pPr>
      <w:suppressLineNumbers/>
      <w:suppressAutoHyphens/>
      <w:spacing w:before="120" w:after="120" w:line="276" w:lineRule="auto"/>
      <w:jc w:val="left"/>
    </w:pPr>
    <w:rPr>
      <w:rFonts w:ascii="Calibri" w:hAnsi="Calibri" w:cs="Tahoma"/>
      <w:i/>
      <w:iCs/>
      <w:sz w:val="24"/>
      <w:lang w:val="ru-RU" w:eastAsia="ar-SA"/>
    </w:rPr>
  </w:style>
  <w:style w:type="paragraph" w:customStyle="1" w:styleId="summary">
    <w:name w:val="summary"/>
    <w:basedOn w:val="a2"/>
    <w:uiPriority w:val="99"/>
    <w:qFormat/>
    <w:rsid w:val="002B166D"/>
    <w:pPr>
      <w:widowControl/>
      <w:snapToGrid/>
      <w:spacing w:beforeAutospacing="1" w:afterAutospacing="1"/>
    </w:pPr>
    <w:rPr>
      <w:rFonts w:eastAsia="Times New Roman"/>
      <w:szCs w:val="24"/>
    </w:rPr>
  </w:style>
  <w:style w:type="character" w:customStyle="1" w:styleId="31c">
    <w:name w:val="Основной текст + Полужирный31"/>
    <w:uiPriority w:val="99"/>
    <w:qFormat/>
    <w:rsid w:val="002B166D"/>
    <w:rPr>
      <w:rFonts w:ascii="Microsoft Sans Serif" w:hAnsi="Microsoft Sans Serif"/>
      <w:b/>
      <w:spacing w:val="10"/>
      <w:sz w:val="26"/>
    </w:rPr>
  </w:style>
  <w:style w:type="character" w:customStyle="1" w:styleId="303">
    <w:name w:val="Основной текст + Полужирный30"/>
    <w:uiPriority w:val="99"/>
    <w:qFormat/>
    <w:rsid w:val="002B166D"/>
    <w:rPr>
      <w:rFonts w:ascii="Microsoft Sans Serif" w:hAnsi="Microsoft Sans Serif"/>
      <w:b/>
      <w:spacing w:val="10"/>
      <w:sz w:val="26"/>
    </w:rPr>
  </w:style>
  <w:style w:type="character" w:customStyle="1" w:styleId="291">
    <w:name w:val="Основной текст + Полужирный29"/>
    <w:uiPriority w:val="99"/>
    <w:qFormat/>
    <w:rsid w:val="002B166D"/>
    <w:rPr>
      <w:rFonts w:ascii="Microsoft Sans Serif" w:hAnsi="Microsoft Sans Serif"/>
      <w:b/>
      <w:spacing w:val="10"/>
      <w:sz w:val="26"/>
    </w:rPr>
  </w:style>
  <w:style w:type="character" w:customStyle="1" w:styleId="282">
    <w:name w:val="Основной текст + Полужирный28"/>
    <w:uiPriority w:val="99"/>
    <w:qFormat/>
    <w:rsid w:val="002B166D"/>
    <w:rPr>
      <w:rFonts w:ascii="Microsoft Sans Serif" w:hAnsi="Microsoft Sans Serif"/>
      <w:b/>
      <w:spacing w:val="10"/>
      <w:sz w:val="26"/>
    </w:rPr>
  </w:style>
  <w:style w:type="character" w:customStyle="1" w:styleId="274">
    <w:name w:val="Основной текст + Полужирный27"/>
    <w:uiPriority w:val="99"/>
    <w:rsid w:val="002B166D"/>
    <w:rPr>
      <w:rFonts w:ascii="Microsoft Sans Serif" w:hAnsi="Microsoft Sans Serif"/>
      <w:b/>
      <w:spacing w:val="10"/>
      <w:sz w:val="26"/>
    </w:rPr>
  </w:style>
  <w:style w:type="character" w:customStyle="1" w:styleId="12pt21">
    <w:name w:val="Основной текст + 12 pt21"/>
    <w:uiPriority w:val="99"/>
    <w:qFormat/>
    <w:rsid w:val="002B166D"/>
    <w:rPr>
      <w:rFonts w:ascii="Microsoft Sans Serif" w:hAnsi="Microsoft Sans Serif"/>
      <w:i/>
      <w:spacing w:val="30"/>
      <w:sz w:val="24"/>
    </w:rPr>
  </w:style>
  <w:style w:type="character" w:customStyle="1" w:styleId="12pt20">
    <w:name w:val="Основной текст + 12 pt20"/>
    <w:uiPriority w:val="99"/>
    <w:qFormat/>
    <w:rsid w:val="002B166D"/>
    <w:rPr>
      <w:rFonts w:ascii="Microsoft Sans Serif" w:hAnsi="Microsoft Sans Serif"/>
      <w:i/>
      <w:spacing w:val="30"/>
      <w:sz w:val="24"/>
    </w:rPr>
  </w:style>
  <w:style w:type="character" w:customStyle="1" w:styleId="12pt19">
    <w:name w:val="Основной текст + 12 pt19"/>
    <w:uiPriority w:val="99"/>
    <w:qFormat/>
    <w:rsid w:val="002B166D"/>
    <w:rPr>
      <w:rFonts w:ascii="Microsoft Sans Serif" w:hAnsi="Microsoft Sans Serif"/>
      <w:i/>
      <w:spacing w:val="30"/>
      <w:sz w:val="24"/>
    </w:rPr>
  </w:style>
  <w:style w:type="character" w:customStyle="1" w:styleId="6f3">
    <w:name w:val="Заголовок №6_"/>
    <w:link w:val="6f4"/>
    <w:uiPriority w:val="99"/>
    <w:qFormat/>
    <w:locked/>
    <w:rsid w:val="002B166D"/>
    <w:rPr>
      <w:rFonts w:ascii="Microsoft Sans Serif" w:hAnsi="Microsoft Sans Serif"/>
      <w:b/>
      <w:spacing w:val="10"/>
      <w:sz w:val="26"/>
      <w:shd w:val="clear" w:color="auto" w:fill="FFFFFF"/>
    </w:rPr>
  </w:style>
  <w:style w:type="paragraph" w:customStyle="1" w:styleId="6f4">
    <w:name w:val="Заголовок №6"/>
    <w:basedOn w:val="a2"/>
    <w:link w:val="6f3"/>
    <w:uiPriority w:val="99"/>
    <w:qFormat/>
    <w:rsid w:val="002B166D"/>
    <w:pPr>
      <w:widowControl/>
      <w:shd w:val="clear" w:color="auto" w:fill="FFFFFF"/>
      <w:snapToGrid/>
      <w:spacing w:before="1200" w:after="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2B166D"/>
    <w:pPr>
      <w:widowControl/>
      <w:shd w:val="clear" w:color="auto" w:fill="FFFFFF"/>
      <w:snapToGrid/>
      <w:spacing w:before="0" w:after="0" w:line="293" w:lineRule="exact"/>
      <w:jc w:val="right"/>
    </w:pPr>
    <w:rPr>
      <w:sz w:val="22"/>
      <w:szCs w:val="22"/>
    </w:rPr>
  </w:style>
  <w:style w:type="character" w:customStyle="1" w:styleId="12pt18">
    <w:name w:val="Основной текст + 12 pt18"/>
    <w:uiPriority w:val="99"/>
    <w:qFormat/>
    <w:rsid w:val="002B166D"/>
    <w:rPr>
      <w:rFonts w:ascii="Microsoft Sans Serif" w:hAnsi="Microsoft Sans Serif"/>
      <w:i/>
      <w:spacing w:val="30"/>
      <w:sz w:val="24"/>
    </w:rPr>
  </w:style>
  <w:style w:type="character" w:customStyle="1" w:styleId="12pt17">
    <w:name w:val="Основной текст + 12 pt17"/>
    <w:uiPriority w:val="99"/>
    <w:qFormat/>
    <w:rsid w:val="002B166D"/>
    <w:rPr>
      <w:rFonts w:ascii="Microsoft Sans Serif" w:hAnsi="Microsoft Sans Serif"/>
      <w:i/>
      <w:spacing w:val="30"/>
      <w:sz w:val="24"/>
    </w:rPr>
  </w:style>
  <w:style w:type="character" w:customStyle="1" w:styleId="265">
    <w:name w:val="Основной текст + Полужирный26"/>
    <w:uiPriority w:val="99"/>
    <w:qFormat/>
    <w:rsid w:val="002B166D"/>
    <w:rPr>
      <w:rFonts w:ascii="Microsoft Sans Serif" w:hAnsi="Microsoft Sans Serif"/>
      <w:b/>
      <w:spacing w:val="10"/>
      <w:sz w:val="26"/>
    </w:rPr>
  </w:style>
  <w:style w:type="character" w:customStyle="1" w:styleId="25c">
    <w:name w:val="Основной текст + Полужирный25"/>
    <w:uiPriority w:val="99"/>
    <w:qFormat/>
    <w:rsid w:val="002B166D"/>
    <w:rPr>
      <w:rFonts w:ascii="Microsoft Sans Serif" w:hAnsi="Microsoft Sans Serif"/>
      <w:b/>
      <w:spacing w:val="10"/>
      <w:sz w:val="26"/>
    </w:rPr>
  </w:style>
  <w:style w:type="character" w:customStyle="1" w:styleId="247">
    <w:name w:val="Основной текст + Полужирный24"/>
    <w:uiPriority w:val="99"/>
    <w:qFormat/>
    <w:rsid w:val="002B166D"/>
    <w:rPr>
      <w:rFonts w:ascii="Microsoft Sans Serif" w:hAnsi="Microsoft Sans Serif"/>
      <w:b/>
      <w:spacing w:val="10"/>
      <w:sz w:val="26"/>
    </w:rPr>
  </w:style>
  <w:style w:type="character" w:customStyle="1" w:styleId="12pt16">
    <w:name w:val="Основной текст + 12 pt16"/>
    <w:uiPriority w:val="99"/>
    <w:qFormat/>
    <w:rsid w:val="002B166D"/>
    <w:rPr>
      <w:rFonts w:ascii="Microsoft Sans Serif" w:hAnsi="Microsoft Sans Serif"/>
      <w:i/>
      <w:spacing w:val="30"/>
      <w:sz w:val="24"/>
    </w:rPr>
  </w:style>
  <w:style w:type="character" w:customStyle="1" w:styleId="23d">
    <w:name w:val="Основной текст + Полужирный23"/>
    <w:uiPriority w:val="99"/>
    <w:qFormat/>
    <w:rsid w:val="002B166D"/>
    <w:rPr>
      <w:rFonts w:ascii="Microsoft Sans Serif" w:hAnsi="Microsoft Sans Serif"/>
      <w:b/>
      <w:spacing w:val="10"/>
      <w:sz w:val="26"/>
    </w:rPr>
  </w:style>
  <w:style w:type="character" w:customStyle="1" w:styleId="22e">
    <w:name w:val="Основной текст + Полужирный22"/>
    <w:uiPriority w:val="99"/>
    <w:qFormat/>
    <w:rsid w:val="002B166D"/>
    <w:rPr>
      <w:rFonts w:ascii="Microsoft Sans Serif" w:hAnsi="Microsoft Sans Serif"/>
      <w:b/>
      <w:spacing w:val="10"/>
      <w:sz w:val="26"/>
    </w:rPr>
  </w:style>
  <w:style w:type="character" w:customStyle="1" w:styleId="21f4">
    <w:name w:val="Основной текст + Полужирный21"/>
    <w:uiPriority w:val="99"/>
    <w:qFormat/>
    <w:rsid w:val="002B166D"/>
    <w:rPr>
      <w:rFonts w:ascii="Microsoft Sans Serif" w:hAnsi="Microsoft Sans Serif"/>
      <w:b/>
      <w:spacing w:val="10"/>
      <w:sz w:val="26"/>
    </w:rPr>
  </w:style>
  <w:style w:type="character" w:customStyle="1" w:styleId="20a">
    <w:name w:val="Основной текст + Полужирный20"/>
    <w:uiPriority w:val="99"/>
    <w:qFormat/>
    <w:rsid w:val="002B166D"/>
    <w:rPr>
      <w:rFonts w:ascii="Microsoft Sans Serif" w:hAnsi="Microsoft Sans Serif"/>
      <w:b/>
      <w:spacing w:val="10"/>
      <w:sz w:val="26"/>
    </w:rPr>
  </w:style>
  <w:style w:type="character" w:customStyle="1" w:styleId="4pt">
    <w:name w:val="Основной текст + Интервал 4 pt"/>
    <w:uiPriority w:val="99"/>
    <w:qFormat/>
    <w:rsid w:val="002B166D"/>
    <w:rPr>
      <w:rFonts w:ascii="Microsoft Sans Serif" w:hAnsi="Microsoft Sans Serif"/>
      <w:spacing w:val="80"/>
      <w:sz w:val="26"/>
    </w:rPr>
  </w:style>
  <w:style w:type="character" w:customStyle="1" w:styleId="19a">
    <w:name w:val="Основной текст + Полужирный19"/>
    <w:uiPriority w:val="99"/>
    <w:qFormat/>
    <w:rsid w:val="002B166D"/>
    <w:rPr>
      <w:rFonts w:ascii="Microsoft Sans Serif" w:hAnsi="Microsoft Sans Serif"/>
      <w:b/>
      <w:spacing w:val="10"/>
      <w:sz w:val="26"/>
    </w:rPr>
  </w:style>
  <w:style w:type="character" w:customStyle="1" w:styleId="189">
    <w:name w:val="Основной текст + Полужирный18"/>
    <w:uiPriority w:val="99"/>
    <w:qFormat/>
    <w:rsid w:val="002B166D"/>
    <w:rPr>
      <w:rFonts w:ascii="Microsoft Sans Serif" w:hAnsi="Microsoft Sans Serif"/>
      <w:b/>
      <w:spacing w:val="10"/>
      <w:sz w:val="26"/>
    </w:rPr>
  </w:style>
  <w:style w:type="character" w:customStyle="1" w:styleId="17a">
    <w:name w:val="Основной текст + Полужирный17"/>
    <w:uiPriority w:val="99"/>
    <w:qFormat/>
    <w:rsid w:val="002B166D"/>
    <w:rPr>
      <w:rFonts w:ascii="Microsoft Sans Serif" w:hAnsi="Microsoft Sans Serif"/>
      <w:b/>
      <w:spacing w:val="10"/>
      <w:sz w:val="26"/>
    </w:rPr>
  </w:style>
  <w:style w:type="character" w:customStyle="1" w:styleId="12pt14">
    <w:name w:val="Основной текст + 12 pt14"/>
    <w:uiPriority w:val="99"/>
    <w:qFormat/>
    <w:rsid w:val="002B166D"/>
    <w:rPr>
      <w:rFonts w:ascii="Microsoft Sans Serif" w:hAnsi="Microsoft Sans Serif"/>
      <w:i/>
      <w:spacing w:val="30"/>
      <w:sz w:val="24"/>
    </w:rPr>
  </w:style>
  <w:style w:type="character" w:customStyle="1" w:styleId="16a">
    <w:name w:val="Основной текст + Полужирный16"/>
    <w:uiPriority w:val="99"/>
    <w:qFormat/>
    <w:rsid w:val="002B166D"/>
    <w:rPr>
      <w:rFonts w:ascii="Microsoft Sans Serif" w:hAnsi="Microsoft Sans Serif"/>
      <w:b/>
      <w:spacing w:val="10"/>
      <w:sz w:val="26"/>
    </w:rPr>
  </w:style>
  <w:style w:type="character" w:customStyle="1" w:styleId="17b">
    <w:name w:val="Основной текст (17)_"/>
    <w:link w:val="17c"/>
    <w:uiPriority w:val="99"/>
    <w:qFormat/>
    <w:locked/>
    <w:rsid w:val="002B166D"/>
    <w:rPr>
      <w:i/>
      <w:spacing w:val="20"/>
      <w:sz w:val="26"/>
      <w:shd w:val="clear" w:color="auto" w:fill="FFFFFF"/>
      <w:lang w:val="en-US"/>
    </w:rPr>
  </w:style>
  <w:style w:type="paragraph" w:customStyle="1" w:styleId="17c">
    <w:name w:val="Основной текст (17)"/>
    <w:basedOn w:val="a2"/>
    <w:link w:val="17b"/>
    <w:uiPriority w:val="99"/>
    <w:qFormat/>
    <w:rsid w:val="002B166D"/>
    <w:pPr>
      <w:widowControl/>
      <w:shd w:val="clear" w:color="auto" w:fill="FFFFFF"/>
      <w:snapToGrid/>
      <w:spacing w:before="60" w:after="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2B166D"/>
    <w:rPr>
      <w:rFonts w:ascii="Microsoft Sans Serif" w:eastAsia="SimSun" w:hAnsi="Microsoft Sans Serif"/>
      <w:spacing w:val="130"/>
      <w:sz w:val="27"/>
      <w:u w:val="none"/>
      <w:lang w:val="ru-RU" w:eastAsia="zh-CN"/>
    </w:rPr>
  </w:style>
  <w:style w:type="paragraph" w:customStyle="1" w:styleId="1fffffd">
    <w:name w:val="Подпись к таблице1"/>
    <w:basedOn w:val="a2"/>
    <w:uiPriority w:val="99"/>
    <w:qFormat/>
    <w:rsid w:val="002B166D"/>
    <w:pPr>
      <w:widowControl/>
      <w:shd w:val="clear" w:color="auto" w:fill="FFFFFF"/>
      <w:snapToGrid/>
      <w:spacing w:before="0" w:after="0" w:line="240" w:lineRule="atLeast"/>
    </w:pPr>
    <w:rPr>
      <w:rFonts w:ascii="Microsoft Sans Serif" w:eastAsia="Times New Roman" w:hAnsi="Microsoft Sans Serif"/>
      <w:spacing w:val="10"/>
      <w:sz w:val="26"/>
      <w:szCs w:val="26"/>
      <w:shd w:val="clear" w:color="auto" w:fill="FFFFFF"/>
    </w:rPr>
  </w:style>
  <w:style w:type="character" w:customStyle="1" w:styleId="12pt13">
    <w:name w:val="Основной текст + 12 pt13"/>
    <w:uiPriority w:val="99"/>
    <w:qFormat/>
    <w:rsid w:val="002B166D"/>
    <w:rPr>
      <w:rFonts w:ascii="Microsoft Sans Serif" w:hAnsi="Microsoft Sans Serif"/>
      <w:i/>
      <w:spacing w:val="30"/>
      <w:sz w:val="24"/>
    </w:rPr>
  </w:style>
  <w:style w:type="character" w:customStyle="1" w:styleId="12pt12">
    <w:name w:val="Основной текст + 12 pt12"/>
    <w:uiPriority w:val="99"/>
    <w:qFormat/>
    <w:rsid w:val="002B166D"/>
    <w:rPr>
      <w:rFonts w:ascii="Microsoft Sans Serif" w:hAnsi="Microsoft Sans Serif"/>
      <w:i/>
      <w:spacing w:val="30"/>
      <w:sz w:val="24"/>
    </w:rPr>
  </w:style>
  <w:style w:type="character" w:customStyle="1" w:styleId="15a">
    <w:name w:val="Основной текст + Полужирный15"/>
    <w:uiPriority w:val="99"/>
    <w:qFormat/>
    <w:rsid w:val="002B166D"/>
    <w:rPr>
      <w:rFonts w:ascii="Microsoft Sans Serif" w:hAnsi="Microsoft Sans Serif"/>
      <w:b/>
      <w:spacing w:val="10"/>
      <w:sz w:val="26"/>
    </w:rPr>
  </w:style>
  <w:style w:type="character" w:customStyle="1" w:styleId="2ffff0">
    <w:name w:val="Основной текст + Полужирный2"/>
    <w:uiPriority w:val="99"/>
    <w:qFormat/>
    <w:rsid w:val="002B166D"/>
    <w:rPr>
      <w:rFonts w:ascii="Microsoft Sans Serif" w:hAnsi="Microsoft Sans Serif"/>
      <w:b/>
      <w:spacing w:val="10"/>
      <w:sz w:val="26"/>
    </w:rPr>
  </w:style>
  <w:style w:type="character" w:customStyle="1" w:styleId="12pt5">
    <w:name w:val="Основной текст + 12 pt5"/>
    <w:uiPriority w:val="99"/>
    <w:qFormat/>
    <w:rsid w:val="002B166D"/>
    <w:rPr>
      <w:rFonts w:ascii="Microsoft Sans Serif" w:hAnsi="Microsoft Sans Serif"/>
      <w:i/>
      <w:spacing w:val="30"/>
      <w:sz w:val="24"/>
    </w:rPr>
  </w:style>
  <w:style w:type="character" w:customStyle="1" w:styleId="affffffffff4">
    <w:name w:val="Подпись к картинке_"/>
    <w:link w:val="affffffffff5"/>
    <w:uiPriority w:val="99"/>
    <w:qFormat/>
    <w:locked/>
    <w:rsid w:val="002B166D"/>
    <w:rPr>
      <w:rFonts w:ascii="Microsoft Sans Serif" w:hAnsi="Microsoft Sans Serif"/>
      <w:b/>
      <w:spacing w:val="10"/>
      <w:sz w:val="26"/>
      <w:shd w:val="clear" w:color="auto" w:fill="FFFFFF"/>
    </w:rPr>
  </w:style>
  <w:style w:type="paragraph" w:customStyle="1" w:styleId="affffffffff5">
    <w:name w:val="Подпись к картинке"/>
    <w:basedOn w:val="a2"/>
    <w:link w:val="affffffffff4"/>
    <w:uiPriority w:val="99"/>
    <w:qFormat/>
    <w:rsid w:val="002B166D"/>
    <w:pPr>
      <w:widowControl/>
      <w:shd w:val="clear" w:color="auto" w:fill="FFFFFF"/>
      <w:snapToGrid/>
      <w:spacing w:before="0" w:after="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uiPriority w:val="99"/>
    <w:qFormat/>
    <w:rsid w:val="002B166D"/>
    <w:rPr>
      <w:rFonts w:ascii="Microsoft Sans Serif" w:hAnsi="Microsoft Sans Serif"/>
      <w:i/>
      <w:spacing w:val="30"/>
      <w:sz w:val="24"/>
    </w:rPr>
  </w:style>
  <w:style w:type="character" w:customStyle="1" w:styleId="affffffffff6">
    <w:name w:val="Колонтитул_"/>
    <w:link w:val="affffffffff7"/>
    <w:uiPriority w:val="99"/>
    <w:qFormat/>
    <w:locked/>
    <w:rsid w:val="002B166D"/>
    <w:rPr>
      <w:shd w:val="clear" w:color="auto" w:fill="FFFFFF"/>
    </w:rPr>
  </w:style>
  <w:style w:type="paragraph" w:customStyle="1" w:styleId="affffffffff7">
    <w:name w:val="Колонтитул"/>
    <w:basedOn w:val="a2"/>
    <w:link w:val="affffffffff6"/>
    <w:uiPriority w:val="99"/>
    <w:qFormat/>
    <w:rsid w:val="002B166D"/>
    <w:pPr>
      <w:widowControl/>
      <w:shd w:val="clear" w:color="auto" w:fill="FFFFFF"/>
      <w:snapToGrid/>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uiPriority w:val="99"/>
    <w:qFormat/>
    <w:rsid w:val="002B166D"/>
    <w:rPr>
      <w:rFonts w:ascii="Microsoft Sans Serif" w:hAnsi="Microsoft Sans Serif"/>
      <w:spacing w:val="20"/>
      <w:sz w:val="22"/>
      <w:shd w:val="clear" w:color="auto" w:fill="FFFFFF"/>
    </w:rPr>
  </w:style>
  <w:style w:type="character" w:customStyle="1" w:styleId="12pt2">
    <w:name w:val="Основной текст + 12 pt2"/>
    <w:uiPriority w:val="99"/>
    <w:qFormat/>
    <w:rsid w:val="002B166D"/>
    <w:rPr>
      <w:rFonts w:ascii="Microsoft Sans Serif" w:hAnsi="Microsoft Sans Serif"/>
      <w:i/>
      <w:spacing w:val="30"/>
      <w:sz w:val="24"/>
    </w:rPr>
  </w:style>
  <w:style w:type="character" w:customStyle="1" w:styleId="12pt1">
    <w:name w:val="Основной текст + 12 pt1"/>
    <w:uiPriority w:val="99"/>
    <w:qFormat/>
    <w:rsid w:val="002B166D"/>
    <w:rPr>
      <w:rFonts w:ascii="Microsoft Sans Serif" w:hAnsi="Microsoft Sans Serif"/>
      <w:i/>
      <w:spacing w:val="30"/>
      <w:sz w:val="24"/>
    </w:rPr>
  </w:style>
  <w:style w:type="paragraph" w:customStyle="1" w:styleId="msonospacing0">
    <w:name w:val="msonospacing"/>
    <w:basedOn w:val="a2"/>
    <w:uiPriority w:val="99"/>
    <w:qFormat/>
    <w:rsid w:val="002B166D"/>
    <w:pPr>
      <w:widowControl/>
      <w:snapToGrid/>
      <w:spacing w:beforeAutospacing="1" w:afterAutospacing="1"/>
    </w:pPr>
    <w:rPr>
      <w:rFonts w:eastAsia="Times New Roman"/>
      <w:szCs w:val="24"/>
    </w:rPr>
  </w:style>
  <w:style w:type="paragraph" w:customStyle="1" w:styleId="affffffffff8">
    <w:name w:val="Стиль Обычный (веб)"/>
    <w:basedOn w:val="afff1"/>
    <w:uiPriority w:val="99"/>
    <w:qFormat/>
    <w:rsid w:val="002B166D"/>
    <w:pPr>
      <w:spacing w:beforeAutospacing="1" w:afterAutospacing="1" w:line="233" w:lineRule="auto"/>
      <w:jc w:val="both"/>
    </w:pPr>
  </w:style>
  <w:style w:type="character" w:customStyle="1" w:styleId="2ffff1">
    <w:name w:val="Основной текст (2) + Полужирный"/>
    <w:uiPriority w:val="99"/>
    <w:qFormat/>
    <w:rsid w:val="002B166D"/>
    <w:rPr>
      <w:rFonts w:ascii="Times New Roman" w:hAnsi="Times New Roman"/>
      <w:b/>
      <w:sz w:val="19"/>
      <w:shd w:val="clear" w:color="auto" w:fill="FFFFFF"/>
    </w:rPr>
  </w:style>
  <w:style w:type="paragraph" w:customStyle="1" w:styleId="pic">
    <w:name w:val="pic"/>
    <w:basedOn w:val="a2"/>
    <w:uiPriority w:val="99"/>
    <w:qFormat/>
    <w:rsid w:val="002B166D"/>
    <w:pPr>
      <w:widowControl/>
      <w:snapToGrid/>
      <w:spacing w:before="0" w:after="0"/>
      <w:ind w:firstLine="480"/>
    </w:pPr>
    <w:rPr>
      <w:rFonts w:eastAsia="Times New Roman"/>
      <w:szCs w:val="24"/>
    </w:rPr>
  </w:style>
  <w:style w:type="paragraph" w:customStyle="1" w:styleId="wysiwyg-text-align-center">
    <w:name w:val="wysiwyg-text-align-center"/>
    <w:basedOn w:val="a2"/>
    <w:uiPriority w:val="99"/>
    <w:qFormat/>
    <w:rsid w:val="002B166D"/>
    <w:pPr>
      <w:widowControl/>
      <w:snapToGrid/>
      <w:spacing w:beforeAutospacing="1" w:afterAutospacing="1"/>
    </w:pPr>
    <w:rPr>
      <w:rFonts w:eastAsia="Times New Roman"/>
      <w:szCs w:val="24"/>
    </w:rPr>
  </w:style>
  <w:style w:type="paragraph" w:customStyle="1" w:styleId="wysiwyg-text-align-right">
    <w:name w:val="wysiwyg-text-align-right"/>
    <w:basedOn w:val="a2"/>
    <w:uiPriority w:val="99"/>
    <w:qFormat/>
    <w:rsid w:val="002B166D"/>
    <w:pPr>
      <w:widowControl/>
      <w:snapToGrid/>
      <w:spacing w:beforeAutospacing="1" w:afterAutospacing="1"/>
    </w:pPr>
    <w:rPr>
      <w:rFonts w:eastAsia="Times New Roman"/>
      <w:szCs w:val="24"/>
    </w:rPr>
  </w:style>
  <w:style w:type="character" w:customStyle="1" w:styleId="keyword2">
    <w:name w:val="keyword2"/>
    <w:basedOn w:val="a3"/>
    <w:uiPriority w:val="99"/>
    <w:qFormat/>
    <w:rsid w:val="002B166D"/>
    <w:rPr>
      <w:rFonts w:cs="Times New Roman"/>
    </w:rPr>
  </w:style>
  <w:style w:type="character" w:customStyle="1" w:styleId="c8">
    <w:name w:val="c8"/>
    <w:basedOn w:val="a3"/>
    <w:uiPriority w:val="99"/>
    <w:qFormat/>
    <w:rsid w:val="002B166D"/>
    <w:rPr>
      <w:rFonts w:cs="Times New Roman"/>
    </w:rPr>
  </w:style>
  <w:style w:type="character" w:customStyle="1" w:styleId="FontStyle805">
    <w:name w:val="Font Style805"/>
    <w:uiPriority w:val="99"/>
    <w:qFormat/>
    <w:rsid w:val="002B166D"/>
    <w:rPr>
      <w:rFonts w:ascii="Arial Narrow" w:hAnsi="Arial Narrow"/>
      <w:i/>
      <w:sz w:val="12"/>
    </w:rPr>
  </w:style>
  <w:style w:type="character" w:customStyle="1" w:styleId="FontStyle97">
    <w:name w:val="Font Style97"/>
    <w:uiPriority w:val="99"/>
    <w:qFormat/>
    <w:rsid w:val="002B166D"/>
    <w:rPr>
      <w:rFonts w:ascii="Times New Roman" w:hAnsi="Times New Roman"/>
      <w:sz w:val="24"/>
    </w:rPr>
  </w:style>
  <w:style w:type="character" w:customStyle="1" w:styleId="FontStyle764">
    <w:name w:val="Font Style764"/>
    <w:uiPriority w:val="99"/>
    <w:qFormat/>
    <w:rsid w:val="002B166D"/>
    <w:rPr>
      <w:rFonts w:ascii="Times New Roman" w:hAnsi="Times New Roman"/>
      <w:b/>
      <w:i/>
      <w:sz w:val="20"/>
    </w:rPr>
  </w:style>
  <w:style w:type="paragraph" w:customStyle="1" w:styleId="11ff2">
    <w:name w:val="Загол11"/>
    <w:basedOn w:val="10f"/>
    <w:uiPriority w:val="99"/>
    <w:qFormat/>
    <w:rsid w:val="002B166D"/>
    <w:rPr>
      <w:sz w:val="22"/>
      <w:szCs w:val="22"/>
    </w:rPr>
  </w:style>
  <w:style w:type="paragraph" w:customStyle="1" w:styleId="10f">
    <w:name w:val="Загол10"/>
    <w:basedOn w:val="9b"/>
    <w:uiPriority w:val="99"/>
    <w:qFormat/>
    <w:rsid w:val="002B166D"/>
    <w:rPr>
      <w:caps/>
      <w:color w:val="auto"/>
      <w:sz w:val="20"/>
      <w:szCs w:val="20"/>
    </w:rPr>
  </w:style>
  <w:style w:type="paragraph" w:customStyle="1" w:styleId="9b">
    <w:name w:val="Загол9"/>
    <w:uiPriority w:val="99"/>
    <w:qFormat/>
    <w:rsid w:val="002B166D"/>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
    <w:name w:val="Абзац списка12"/>
    <w:basedOn w:val="a2"/>
    <w:uiPriority w:val="99"/>
    <w:qFormat/>
    <w:rsid w:val="002B166D"/>
    <w:pPr>
      <w:widowControl/>
      <w:snapToGrid/>
      <w:spacing w:before="0" w:after="0"/>
      <w:ind w:left="720"/>
      <w:contextualSpacing/>
    </w:pPr>
    <w:rPr>
      <w:szCs w:val="22"/>
    </w:rPr>
  </w:style>
  <w:style w:type="paragraph" w:customStyle="1" w:styleId="13c">
    <w:name w:val="Обычный13"/>
    <w:uiPriority w:val="99"/>
    <w:qFormat/>
    <w:rsid w:val="002B166D"/>
    <w:pPr>
      <w:widowControl w:val="0"/>
      <w:spacing w:after="0" w:line="259" w:lineRule="auto"/>
      <w:ind w:firstLine="460"/>
      <w:jc w:val="both"/>
    </w:pPr>
    <w:rPr>
      <w:rFonts w:ascii="Times New Roman" w:eastAsia="Calibri" w:hAnsi="Times New Roman" w:cs="Times New Roman"/>
      <w:sz w:val="18"/>
      <w:szCs w:val="20"/>
      <w:lang w:eastAsia="ru-RU"/>
    </w:rPr>
  </w:style>
  <w:style w:type="paragraph" w:customStyle="1" w:styleId="12f0">
    <w:name w:val="Основной текст12"/>
    <w:basedOn w:val="a2"/>
    <w:uiPriority w:val="99"/>
    <w:qFormat/>
    <w:rsid w:val="002B166D"/>
    <w:pPr>
      <w:widowControl/>
      <w:shd w:val="clear" w:color="auto" w:fill="FFFFFF"/>
      <w:snapToGrid/>
      <w:spacing w:before="180" w:after="0" w:line="235" w:lineRule="exact"/>
      <w:jc w:val="both"/>
    </w:pPr>
    <w:rPr>
      <w:rFonts w:ascii="Arial" w:eastAsia="Times New Roman" w:hAnsi="Arial"/>
      <w:sz w:val="19"/>
    </w:rPr>
  </w:style>
  <w:style w:type="paragraph" w:customStyle="1" w:styleId="2124">
    <w:name w:val="Заголовок 212"/>
    <w:basedOn w:val="a2"/>
    <w:next w:val="a2"/>
    <w:uiPriority w:val="99"/>
    <w:qFormat/>
    <w:rsid w:val="002B166D"/>
    <w:pPr>
      <w:keepNext/>
      <w:snapToGrid/>
      <w:spacing w:before="0" w:after="0"/>
      <w:jc w:val="center"/>
    </w:pPr>
    <w:rPr>
      <w:b/>
      <w:sz w:val="26"/>
    </w:rPr>
  </w:style>
  <w:style w:type="paragraph" w:customStyle="1" w:styleId="22f">
    <w:name w:val="Текст22"/>
    <w:basedOn w:val="a2"/>
    <w:uiPriority w:val="99"/>
    <w:qFormat/>
    <w:rsid w:val="002B166D"/>
    <w:pPr>
      <w:widowControl/>
      <w:snapToGrid/>
      <w:spacing w:before="0" w:after="0"/>
    </w:pPr>
    <w:rPr>
      <w:rFonts w:ascii="Courier New" w:hAnsi="Courier New"/>
      <w:sz w:val="20"/>
    </w:rPr>
  </w:style>
  <w:style w:type="paragraph" w:customStyle="1" w:styleId="11ff3">
    <w:name w:val="Верхний колонтитул11"/>
    <w:basedOn w:val="a2"/>
    <w:uiPriority w:val="99"/>
    <w:qFormat/>
    <w:rsid w:val="002B166D"/>
    <w:pPr>
      <w:widowControl/>
      <w:tabs>
        <w:tab w:val="center" w:pos="4153"/>
        <w:tab w:val="right" w:pos="8306"/>
      </w:tabs>
      <w:snapToGrid/>
      <w:spacing w:before="0" w:after="0"/>
    </w:pPr>
    <w:rPr>
      <w:rFonts w:ascii="Arial" w:hAnsi="Arial"/>
    </w:rPr>
  </w:style>
  <w:style w:type="paragraph" w:customStyle="1" w:styleId="3114">
    <w:name w:val="Заголовок 311"/>
    <w:basedOn w:val="13c"/>
    <w:next w:val="13c"/>
    <w:uiPriority w:val="99"/>
    <w:qFormat/>
    <w:rsid w:val="002B166D"/>
    <w:pPr>
      <w:keepNext/>
      <w:widowControl/>
      <w:tabs>
        <w:tab w:val="left" w:pos="3330"/>
      </w:tabs>
      <w:spacing w:line="240" w:lineRule="auto"/>
      <w:ind w:firstLine="0"/>
      <w:jc w:val="left"/>
      <w:outlineLvl w:val="2"/>
    </w:pPr>
    <w:rPr>
      <w:sz w:val="24"/>
    </w:rPr>
  </w:style>
  <w:style w:type="paragraph" w:customStyle="1" w:styleId="4121">
    <w:name w:val="Заголовок 412"/>
    <w:basedOn w:val="13c"/>
    <w:next w:val="13c"/>
    <w:uiPriority w:val="99"/>
    <w:qFormat/>
    <w:rsid w:val="002B166D"/>
    <w:pPr>
      <w:keepNext/>
      <w:widowControl/>
      <w:spacing w:line="240" w:lineRule="auto"/>
      <w:ind w:firstLine="0"/>
      <w:jc w:val="left"/>
    </w:pPr>
    <w:rPr>
      <w:rFonts w:eastAsia="Times New Roman"/>
      <w:sz w:val="24"/>
    </w:rPr>
  </w:style>
  <w:style w:type="paragraph" w:customStyle="1" w:styleId="11ff4">
    <w:name w:val="Без интервала11"/>
    <w:uiPriority w:val="99"/>
    <w:qFormat/>
    <w:rsid w:val="002B166D"/>
    <w:pPr>
      <w:spacing w:after="0" w:line="240" w:lineRule="auto"/>
    </w:pPr>
    <w:rPr>
      <w:rFonts w:ascii="Times New Roman" w:eastAsia="Times New Roman" w:hAnsi="Times New Roman" w:cs="Times New Roman"/>
      <w:sz w:val="24"/>
      <w:szCs w:val="24"/>
      <w:lang w:eastAsia="ru-RU"/>
    </w:rPr>
  </w:style>
  <w:style w:type="paragraph" w:customStyle="1" w:styleId="2211">
    <w:name w:val="Основной текст 221"/>
    <w:basedOn w:val="a2"/>
    <w:uiPriority w:val="99"/>
    <w:qFormat/>
    <w:rsid w:val="002B166D"/>
    <w:pPr>
      <w:widowControl/>
      <w:overflowPunct w:val="0"/>
      <w:autoSpaceDE w:val="0"/>
      <w:autoSpaceDN w:val="0"/>
      <w:adjustRightInd w:val="0"/>
      <w:snapToGrid/>
      <w:spacing w:before="0" w:after="0"/>
      <w:ind w:firstLine="851"/>
      <w:jc w:val="both"/>
    </w:pPr>
    <w:rPr>
      <w:sz w:val="28"/>
    </w:rPr>
  </w:style>
  <w:style w:type="paragraph" w:customStyle="1" w:styleId="3210">
    <w:name w:val="Основной текст 321"/>
    <w:basedOn w:val="2ff1"/>
    <w:uiPriority w:val="99"/>
    <w:qFormat/>
    <w:rsid w:val="002B166D"/>
    <w:pPr>
      <w:widowControl/>
      <w:spacing w:line="240" w:lineRule="auto"/>
      <w:ind w:firstLine="0"/>
    </w:pPr>
    <w:rPr>
      <w:rFonts w:eastAsia="Calibri"/>
      <w:i/>
      <w:sz w:val="26"/>
    </w:rPr>
  </w:style>
  <w:style w:type="paragraph" w:customStyle="1" w:styleId="21f5">
    <w:name w:val="Цитата21"/>
    <w:basedOn w:val="a2"/>
    <w:uiPriority w:val="99"/>
    <w:qFormat/>
    <w:rsid w:val="002B166D"/>
    <w:pPr>
      <w:widowControl/>
      <w:shd w:val="clear" w:color="auto" w:fill="FFFFFF"/>
      <w:snapToGrid/>
      <w:spacing w:before="230" w:after="0" w:line="360" w:lineRule="auto"/>
      <w:ind w:left="1750" w:right="1152" w:hanging="384"/>
      <w:jc w:val="center"/>
    </w:pPr>
    <w:rPr>
      <w:b/>
      <w:color w:val="000000"/>
      <w:spacing w:val="-5"/>
      <w:sz w:val="28"/>
    </w:rPr>
  </w:style>
  <w:style w:type="paragraph" w:customStyle="1" w:styleId="HTML11b">
    <w:name w:val="Стандартный HTML11"/>
    <w:basedOn w:val="a2"/>
    <w:uiPriority w:val="99"/>
    <w:qFormat/>
    <w:rsid w:val="002B16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paragraph" w:customStyle="1" w:styleId="msonormal0">
    <w:name w:val="msonormal"/>
    <w:basedOn w:val="a2"/>
    <w:uiPriority w:val="99"/>
    <w:qFormat/>
    <w:rsid w:val="002B166D"/>
    <w:pPr>
      <w:widowControl/>
      <w:snapToGrid/>
      <w:spacing w:beforeAutospacing="1" w:afterAutospacing="1"/>
    </w:pPr>
    <w:rPr>
      <w:szCs w:val="24"/>
    </w:rPr>
  </w:style>
  <w:style w:type="paragraph" w:customStyle="1" w:styleId="p22">
    <w:name w:val="p22"/>
    <w:basedOn w:val="a2"/>
    <w:uiPriority w:val="99"/>
    <w:qFormat/>
    <w:rsid w:val="002B166D"/>
    <w:pPr>
      <w:widowControl/>
      <w:snapToGrid/>
      <w:spacing w:beforeAutospacing="1" w:afterAutospacing="1"/>
    </w:pPr>
    <w:rPr>
      <w:szCs w:val="24"/>
    </w:rPr>
  </w:style>
  <w:style w:type="paragraph" w:customStyle="1" w:styleId="SP">
    <w:name w:val="SP"/>
    <w:uiPriority w:val="99"/>
    <w:qFormat/>
    <w:rsid w:val="002B166D"/>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0"/>
    <w:uiPriority w:val="99"/>
    <w:qFormat/>
    <w:rsid w:val="002B166D"/>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kern w:val="32"/>
      <w:sz w:val="24"/>
    </w:rPr>
  </w:style>
  <w:style w:type="paragraph" w:customStyle="1" w:styleId="21220">
    <w:name w:val="Стиль Заголовок 2 + 12 пт2"/>
    <w:basedOn w:val="20"/>
    <w:uiPriority w:val="99"/>
    <w:qFormat/>
    <w:rsid w:val="002B166D"/>
    <w:pPr>
      <w:keepNext/>
      <w:tabs>
        <w:tab w:val="clear" w:pos="567"/>
        <w:tab w:val="clear" w:pos="680"/>
        <w:tab w:val="clear" w:pos="1106"/>
        <w:tab w:val="clear" w:pos="1729"/>
        <w:tab w:val="clear" w:pos="7002"/>
      </w:tabs>
      <w:autoSpaceDE/>
      <w:autoSpaceDN/>
      <w:adjustRightInd/>
      <w:spacing w:before="240" w:after="60"/>
      <w:jc w:val="left"/>
    </w:pPr>
    <w:rPr>
      <w:rFonts w:ascii="Arial" w:hAnsi="Arial" w:cs="Arial"/>
      <w:b/>
      <w:kern w:val="32"/>
      <w:sz w:val="24"/>
    </w:rPr>
  </w:style>
  <w:style w:type="paragraph" w:customStyle="1" w:styleId="3ffd">
    <w:name w:val="3"/>
    <w:basedOn w:val="a2"/>
    <w:next w:val="affb"/>
    <w:uiPriority w:val="99"/>
    <w:qFormat/>
    <w:rsid w:val="002B166D"/>
    <w:pPr>
      <w:widowControl/>
      <w:snapToGrid/>
      <w:spacing w:before="0" w:after="0"/>
      <w:jc w:val="center"/>
    </w:pPr>
    <w:rPr>
      <w:rFonts w:eastAsia="Times New Roman"/>
      <w:sz w:val="28"/>
      <w:szCs w:val="24"/>
      <w:lang w:val="en-US"/>
    </w:rPr>
  </w:style>
  <w:style w:type="character" w:customStyle="1" w:styleId="11ff5">
    <w:name w:val="Основной шрифт абзаца11"/>
    <w:uiPriority w:val="99"/>
    <w:qFormat/>
    <w:rsid w:val="002B166D"/>
  </w:style>
  <w:style w:type="character" w:customStyle="1" w:styleId="11ff6">
    <w:name w:val="Слабое выделение11"/>
    <w:uiPriority w:val="99"/>
    <w:qFormat/>
    <w:rsid w:val="002B166D"/>
    <w:rPr>
      <w:i/>
      <w:color w:val="808080"/>
    </w:rPr>
  </w:style>
  <w:style w:type="character" w:customStyle="1" w:styleId="11ff7">
    <w:name w:val="Сильное выделение11"/>
    <w:uiPriority w:val="99"/>
    <w:qFormat/>
    <w:rsid w:val="002B166D"/>
    <w:rPr>
      <w:b/>
    </w:rPr>
  </w:style>
  <w:style w:type="character" w:customStyle="1" w:styleId="mathjax1">
    <w:name w:val="mathjax1"/>
    <w:uiPriority w:val="99"/>
    <w:qFormat/>
    <w:rsid w:val="002B166D"/>
    <w:rPr>
      <w:spacing w:val="0"/>
      <w:sz w:val="24"/>
    </w:rPr>
  </w:style>
  <w:style w:type="character" w:customStyle="1" w:styleId="2ffff2">
    <w:name w:val="Заголовок 2 Знак Знак"/>
    <w:uiPriority w:val="99"/>
    <w:qFormat/>
    <w:locked/>
    <w:rsid w:val="002B166D"/>
    <w:rPr>
      <w:rFonts w:ascii="Arial" w:hAnsi="Arial"/>
      <w:b/>
      <w:sz w:val="28"/>
      <w:lang w:val="ru-RU" w:eastAsia="en-US"/>
    </w:rPr>
  </w:style>
  <w:style w:type="character" w:customStyle="1" w:styleId="2ffff3">
    <w:name w:val="Основной текст (2)"/>
    <w:uiPriority w:val="99"/>
    <w:qFormat/>
    <w:rsid w:val="002B166D"/>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2B166D"/>
    <w:rPr>
      <w:i/>
      <w:color w:val="000000"/>
      <w:sz w:val="20"/>
    </w:rPr>
  </w:style>
  <w:style w:type="character" w:customStyle="1" w:styleId="3100">
    <w:name w:val="Знак Знак310"/>
    <w:uiPriority w:val="99"/>
    <w:qFormat/>
    <w:locked/>
    <w:rsid w:val="002B166D"/>
    <w:rPr>
      <w:rFonts w:ascii="Tahoma" w:hAnsi="Tahoma"/>
      <w:sz w:val="16"/>
      <w:lang w:val="ru-RU" w:eastAsia="ru-RU"/>
    </w:rPr>
  </w:style>
  <w:style w:type="character" w:customStyle="1" w:styleId="3520">
    <w:name w:val="Знак Знак352"/>
    <w:uiPriority w:val="99"/>
    <w:qFormat/>
    <w:locked/>
    <w:rsid w:val="002B166D"/>
    <w:rPr>
      <w:sz w:val="24"/>
      <w:lang w:val="ru-RU" w:eastAsia="ru-RU"/>
    </w:rPr>
  </w:style>
  <w:style w:type="character" w:customStyle="1" w:styleId="4011">
    <w:name w:val="Знак Знак401"/>
    <w:uiPriority w:val="99"/>
    <w:qFormat/>
    <w:locked/>
    <w:rsid w:val="002B166D"/>
    <w:rPr>
      <w:b/>
      <w:sz w:val="27"/>
      <w:lang w:val="ru-RU" w:eastAsia="ru-RU"/>
    </w:rPr>
  </w:style>
  <w:style w:type="character" w:customStyle="1" w:styleId="3910">
    <w:name w:val="Знак Знак391"/>
    <w:uiPriority w:val="99"/>
    <w:qFormat/>
    <w:locked/>
    <w:rsid w:val="002B166D"/>
    <w:rPr>
      <w:b/>
      <w:sz w:val="28"/>
      <w:lang w:val="ru-RU" w:eastAsia="ru-RU"/>
    </w:rPr>
  </w:style>
  <w:style w:type="character" w:customStyle="1" w:styleId="3810">
    <w:name w:val="Знак Знак381"/>
    <w:uiPriority w:val="99"/>
    <w:qFormat/>
    <w:locked/>
    <w:rsid w:val="002B166D"/>
    <w:rPr>
      <w:b/>
      <w:i/>
      <w:sz w:val="26"/>
      <w:lang w:val="ru-RU" w:eastAsia="ru-RU"/>
    </w:rPr>
  </w:style>
  <w:style w:type="character" w:customStyle="1" w:styleId="3710">
    <w:name w:val="Знак Знак371"/>
    <w:uiPriority w:val="99"/>
    <w:qFormat/>
    <w:locked/>
    <w:rsid w:val="002B166D"/>
    <w:rPr>
      <w:sz w:val="24"/>
      <w:lang w:val="ru-RU" w:eastAsia="ru-RU"/>
    </w:rPr>
  </w:style>
  <w:style w:type="character" w:customStyle="1" w:styleId="3610">
    <w:name w:val="Знак Знак361"/>
    <w:uiPriority w:val="99"/>
    <w:qFormat/>
    <w:locked/>
    <w:rsid w:val="002B166D"/>
    <w:rPr>
      <w:sz w:val="24"/>
      <w:lang w:val="ru-RU" w:eastAsia="ru-RU"/>
    </w:rPr>
  </w:style>
  <w:style w:type="character" w:customStyle="1" w:styleId="3510">
    <w:name w:val="Знак Знак351"/>
    <w:uiPriority w:val="99"/>
    <w:qFormat/>
    <w:locked/>
    <w:rsid w:val="002B166D"/>
    <w:rPr>
      <w:i/>
      <w:sz w:val="24"/>
      <w:lang w:val="ru-RU" w:eastAsia="ru-RU"/>
    </w:rPr>
  </w:style>
  <w:style w:type="character" w:customStyle="1" w:styleId="3410">
    <w:name w:val="Знак Знак341"/>
    <w:uiPriority w:val="99"/>
    <w:qFormat/>
    <w:locked/>
    <w:rsid w:val="002B166D"/>
    <w:rPr>
      <w:rFonts w:ascii="Arial" w:hAnsi="Arial"/>
      <w:sz w:val="22"/>
      <w:lang w:val="ru-RU" w:eastAsia="ru-RU"/>
    </w:rPr>
  </w:style>
  <w:style w:type="character" w:customStyle="1" w:styleId="3310">
    <w:name w:val="Знак Знак331"/>
    <w:uiPriority w:val="99"/>
    <w:qFormat/>
    <w:locked/>
    <w:rsid w:val="002B166D"/>
    <w:rPr>
      <w:rFonts w:ascii="Courier New" w:hAnsi="Courier New"/>
      <w:lang w:val="ru-RU" w:eastAsia="ru-RU"/>
    </w:rPr>
  </w:style>
  <w:style w:type="character" w:customStyle="1" w:styleId="3211">
    <w:name w:val="Знак Знак321"/>
    <w:uiPriority w:val="99"/>
    <w:qFormat/>
    <w:locked/>
    <w:rsid w:val="002B166D"/>
    <w:rPr>
      <w:lang w:val="ru-RU" w:eastAsia="ru-RU"/>
    </w:rPr>
  </w:style>
  <w:style w:type="character" w:customStyle="1" w:styleId="3115">
    <w:name w:val="Знак Знак311"/>
    <w:uiPriority w:val="99"/>
    <w:qFormat/>
    <w:locked/>
    <w:rsid w:val="002B166D"/>
    <w:rPr>
      <w:sz w:val="24"/>
      <w:lang w:val="ru-RU" w:eastAsia="ru-RU"/>
    </w:rPr>
  </w:style>
  <w:style w:type="character" w:customStyle="1" w:styleId="2910">
    <w:name w:val="Знак Знак291"/>
    <w:uiPriority w:val="99"/>
    <w:qFormat/>
    <w:locked/>
    <w:rsid w:val="002B166D"/>
    <w:rPr>
      <w:sz w:val="16"/>
      <w:lang w:val="ru-RU" w:eastAsia="ru-RU"/>
    </w:rPr>
  </w:style>
  <w:style w:type="character" w:customStyle="1" w:styleId="2810">
    <w:name w:val="Знак Знак281"/>
    <w:uiPriority w:val="99"/>
    <w:qFormat/>
    <w:locked/>
    <w:rsid w:val="002B166D"/>
    <w:rPr>
      <w:sz w:val="16"/>
      <w:lang w:val="ru-RU" w:eastAsia="ru-RU"/>
    </w:rPr>
  </w:style>
  <w:style w:type="character" w:customStyle="1" w:styleId="2710">
    <w:name w:val="Знак Знак271"/>
    <w:uiPriority w:val="99"/>
    <w:qFormat/>
    <w:locked/>
    <w:rsid w:val="002B166D"/>
    <w:rPr>
      <w:rFonts w:ascii="Courier New" w:hAnsi="Courier New"/>
      <w:lang w:val="ru-RU" w:eastAsia="ru-RU"/>
    </w:rPr>
  </w:style>
  <w:style w:type="character" w:customStyle="1" w:styleId="1320">
    <w:name w:val="Знак Знак132"/>
    <w:uiPriority w:val="99"/>
    <w:qFormat/>
    <w:locked/>
    <w:rsid w:val="002B166D"/>
    <w:rPr>
      <w:lang w:val="ru-RU" w:eastAsia="ar-SA" w:bidi="ar-SA"/>
    </w:rPr>
  </w:style>
  <w:style w:type="character" w:customStyle="1" w:styleId="1221">
    <w:name w:val="Знак Знак122"/>
    <w:uiPriority w:val="99"/>
    <w:qFormat/>
    <w:locked/>
    <w:rsid w:val="002B166D"/>
    <w:rPr>
      <w:sz w:val="28"/>
      <w:lang w:val="ru-RU" w:eastAsia="ru-RU"/>
    </w:rPr>
  </w:style>
  <w:style w:type="character" w:customStyle="1" w:styleId="1123">
    <w:name w:val="Знак Знак112"/>
    <w:uiPriority w:val="99"/>
    <w:qFormat/>
    <w:locked/>
    <w:rsid w:val="002B166D"/>
    <w:rPr>
      <w:sz w:val="28"/>
      <w:lang w:val="ru-RU" w:eastAsia="ru-RU"/>
    </w:rPr>
  </w:style>
  <w:style w:type="character" w:customStyle="1" w:styleId="922">
    <w:name w:val="Знак Знак92"/>
    <w:uiPriority w:val="99"/>
    <w:qFormat/>
    <w:locked/>
    <w:rsid w:val="002B166D"/>
    <w:rPr>
      <w:rFonts w:ascii="Tahoma" w:hAnsi="Tahoma"/>
      <w:lang w:val="ru-RU" w:eastAsia="ru-RU"/>
    </w:rPr>
  </w:style>
  <w:style w:type="character" w:customStyle="1" w:styleId="4020">
    <w:name w:val="Знак Знак402"/>
    <w:uiPriority w:val="99"/>
    <w:qFormat/>
    <w:locked/>
    <w:rsid w:val="002B166D"/>
    <w:rPr>
      <w:rFonts w:ascii="Arial" w:hAnsi="Arial"/>
      <w:b/>
      <w:i/>
      <w:sz w:val="28"/>
      <w:lang w:val="ru-RU" w:eastAsia="zh-CN"/>
    </w:rPr>
  </w:style>
  <w:style w:type="character" w:customStyle="1" w:styleId="392">
    <w:name w:val="Знак Знак392"/>
    <w:uiPriority w:val="99"/>
    <w:qFormat/>
    <w:locked/>
    <w:rsid w:val="002B166D"/>
    <w:rPr>
      <w:b/>
      <w:sz w:val="27"/>
      <w:lang w:val="ru-RU" w:eastAsia="zh-CN"/>
    </w:rPr>
  </w:style>
  <w:style w:type="character" w:customStyle="1" w:styleId="382">
    <w:name w:val="Знак Знак382"/>
    <w:uiPriority w:val="99"/>
    <w:qFormat/>
    <w:locked/>
    <w:rsid w:val="002B166D"/>
    <w:rPr>
      <w:b/>
      <w:sz w:val="28"/>
      <w:lang w:val="ru-RU" w:eastAsia="ru-RU"/>
    </w:rPr>
  </w:style>
  <w:style w:type="character" w:customStyle="1" w:styleId="3720">
    <w:name w:val="Знак Знак372"/>
    <w:uiPriority w:val="99"/>
    <w:qFormat/>
    <w:locked/>
    <w:rsid w:val="002B166D"/>
    <w:rPr>
      <w:b/>
      <w:i/>
      <w:sz w:val="26"/>
      <w:lang w:val="ru-RU" w:eastAsia="zh-CN"/>
    </w:rPr>
  </w:style>
  <w:style w:type="character" w:customStyle="1" w:styleId="3620">
    <w:name w:val="Знак Знак362"/>
    <w:uiPriority w:val="99"/>
    <w:qFormat/>
    <w:locked/>
    <w:rsid w:val="002B166D"/>
    <w:rPr>
      <w:sz w:val="24"/>
      <w:lang w:val="ru-RU" w:eastAsia="ru-RU"/>
    </w:rPr>
  </w:style>
  <w:style w:type="character" w:customStyle="1" w:styleId="3120">
    <w:name w:val="Знак Знак312"/>
    <w:uiPriority w:val="99"/>
    <w:qFormat/>
    <w:locked/>
    <w:rsid w:val="002B166D"/>
    <w:rPr>
      <w:rFonts w:ascii="Courier New" w:hAnsi="Courier New"/>
      <w:lang w:val="ru-RU" w:eastAsia="ru-RU"/>
    </w:rPr>
  </w:style>
  <w:style w:type="character" w:customStyle="1" w:styleId="3420">
    <w:name w:val="Знак Знак342"/>
    <w:uiPriority w:val="99"/>
    <w:qFormat/>
    <w:locked/>
    <w:rsid w:val="002B166D"/>
    <w:rPr>
      <w:rFonts w:ascii="Calibri" w:hAnsi="Calibri"/>
      <w:i/>
      <w:sz w:val="24"/>
      <w:lang w:val="ru-RU" w:eastAsia="zh-CN"/>
    </w:rPr>
  </w:style>
  <w:style w:type="character" w:customStyle="1" w:styleId="3220">
    <w:name w:val="Знак Знак322"/>
    <w:uiPriority w:val="99"/>
    <w:qFormat/>
    <w:locked/>
    <w:rsid w:val="002B166D"/>
    <w:rPr>
      <w:rFonts w:ascii="Arial" w:hAnsi="Arial"/>
      <w:sz w:val="22"/>
      <w:lang w:val="ru-RU" w:eastAsia="ru-RU"/>
    </w:rPr>
  </w:style>
  <w:style w:type="character" w:customStyle="1" w:styleId="3010">
    <w:name w:val="Знак Знак301"/>
    <w:uiPriority w:val="99"/>
    <w:qFormat/>
    <w:locked/>
    <w:rsid w:val="002B166D"/>
    <w:rPr>
      <w:lang w:val="ru-RU" w:eastAsia="ru-RU"/>
    </w:rPr>
  </w:style>
  <w:style w:type="character" w:customStyle="1" w:styleId="292">
    <w:name w:val="Знак Знак292"/>
    <w:uiPriority w:val="99"/>
    <w:qFormat/>
    <w:locked/>
    <w:rsid w:val="002B166D"/>
    <w:rPr>
      <w:sz w:val="24"/>
      <w:lang w:val="ru-RU" w:eastAsia="zh-CN"/>
    </w:rPr>
  </w:style>
  <w:style w:type="character" w:customStyle="1" w:styleId="2820">
    <w:name w:val="Знак Знак282"/>
    <w:uiPriority w:val="99"/>
    <w:qFormat/>
    <w:locked/>
    <w:rsid w:val="002B166D"/>
    <w:rPr>
      <w:sz w:val="24"/>
      <w:lang w:val="ru-RU" w:eastAsia="ru-RU"/>
    </w:rPr>
  </w:style>
  <w:style w:type="character" w:customStyle="1" w:styleId="2720">
    <w:name w:val="Знак Знак272"/>
    <w:uiPriority w:val="99"/>
    <w:qFormat/>
    <w:locked/>
    <w:rsid w:val="002B166D"/>
    <w:rPr>
      <w:sz w:val="16"/>
      <w:lang w:val="ru-RU" w:eastAsia="ru-RU"/>
    </w:rPr>
  </w:style>
  <w:style w:type="character" w:customStyle="1" w:styleId="2125">
    <w:name w:val="Знак Знак212"/>
    <w:uiPriority w:val="99"/>
    <w:qFormat/>
    <w:locked/>
    <w:rsid w:val="002B166D"/>
    <w:rPr>
      <w:rFonts w:ascii="Tahoma" w:hAnsi="Tahoma"/>
      <w:lang w:val="ru-RU" w:eastAsia="ru-RU"/>
    </w:rPr>
  </w:style>
  <w:style w:type="character" w:customStyle="1" w:styleId="2620">
    <w:name w:val="Знак Знак262"/>
    <w:uiPriority w:val="99"/>
    <w:qFormat/>
    <w:rsid w:val="002B166D"/>
    <w:rPr>
      <w:rFonts w:ascii="Cambria" w:hAnsi="Cambria"/>
      <w:b/>
      <w:sz w:val="26"/>
    </w:rPr>
  </w:style>
  <w:style w:type="character" w:customStyle="1" w:styleId="2420">
    <w:name w:val="Знак Знак242"/>
    <w:uiPriority w:val="99"/>
    <w:qFormat/>
    <w:rsid w:val="002B166D"/>
    <w:rPr>
      <w:rFonts w:ascii="Times New Roman" w:hAnsi="Times New Roman"/>
      <w:b/>
      <w:i/>
      <w:sz w:val="26"/>
    </w:rPr>
  </w:style>
  <w:style w:type="character" w:customStyle="1" w:styleId="2320">
    <w:name w:val="Знак Знак232"/>
    <w:uiPriority w:val="99"/>
    <w:qFormat/>
    <w:rsid w:val="002B166D"/>
    <w:rPr>
      <w:rFonts w:ascii="Times New Roman" w:hAnsi="Times New Roman"/>
      <w:b/>
      <w:sz w:val="22"/>
    </w:rPr>
  </w:style>
  <w:style w:type="character" w:customStyle="1" w:styleId="3130">
    <w:name w:val="Знак Знак313"/>
    <w:uiPriority w:val="99"/>
    <w:qFormat/>
    <w:locked/>
    <w:rsid w:val="002B166D"/>
    <w:rPr>
      <w:rFonts w:ascii="PragmaticaCTT" w:hAnsi="PragmaticaCTT"/>
      <w:b/>
      <w:sz w:val="24"/>
      <w:lang w:val="ru-RU" w:eastAsia="ru-RU"/>
    </w:rPr>
  </w:style>
  <w:style w:type="character" w:customStyle="1" w:styleId="2015">
    <w:name w:val="Знак Знак2015"/>
    <w:uiPriority w:val="99"/>
    <w:rsid w:val="002B166D"/>
    <w:rPr>
      <w:rFonts w:ascii="Arial" w:hAnsi="Arial"/>
      <w:sz w:val="22"/>
    </w:rPr>
  </w:style>
  <w:style w:type="character" w:customStyle="1" w:styleId="font55">
    <w:name w:val="font55"/>
    <w:basedOn w:val="a3"/>
    <w:uiPriority w:val="99"/>
    <w:rsid w:val="002B166D"/>
    <w:rPr>
      <w:rFonts w:cs="Times New Roman"/>
    </w:rPr>
  </w:style>
  <w:style w:type="character" w:customStyle="1" w:styleId="WW8Num24z4">
    <w:name w:val="WW8Num24z4"/>
    <w:uiPriority w:val="99"/>
    <w:rsid w:val="002B166D"/>
  </w:style>
  <w:style w:type="character" w:customStyle="1" w:styleId="WW8Num24z5">
    <w:name w:val="WW8Num24z5"/>
    <w:uiPriority w:val="99"/>
    <w:rsid w:val="002B166D"/>
  </w:style>
  <w:style w:type="character" w:customStyle="1" w:styleId="WW8Num24z6">
    <w:name w:val="WW8Num24z6"/>
    <w:uiPriority w:val="99"/>
    <w:rsid w:val="002B166D"/>
  </w:style>
  <w:style w:type="character" w:customStyle="1" w:styleId="WW8Num24z7">
    <w:name w:val="WW8Num24z7"/>
    <w:uiPriority w:val="99"/>
    <w:rsid w:val="002B166D"/>
  </w:style>
  <w:style w:type="character" w:customStyle="1" w:styleId="WW8Num24z8">
    <w:name w:val="WW8Num24z8"/>
    <w:uiPriority w:val="99"/>
    <w:rsid w:val="002B166D"/>
  </w:style>
  <w:style w:type="character" w:customStyle="1" w:styleId="WW8Num25z4">
    <w:name w:val="WW8Num25z4"/>
    <w:uiPriority w:val="99"/>
    <w:rsid w:val="002B166D"/>
  </w:style>
  <w:style w:type="character" w:customStyle="1" w:styleId="WW8Num25z5">
    <w:name w:val="WW8Num25z5"/>
    <w:uiPriority w:val="99"/>
    <w:rsid w:val="002B166D"/>
  </w:style>
  <w:style w:type="character" w:customStyle="1" w:styleId="WW8Num25z6">
    <w:name w:val="WW8Num25z6"/>
    <w:uiPriority w:val="99"/>
    <w:rsid w:val="002B166D"/>
  </w:style>
  <w:style w:type="character" w:customStyle="1" w:styleId="WW8Num25z7">
    <w:name w:val="WW8Num25z7"/>
    <w:uiPriority w:val="99"/>
    <w:rsid w:val="002B166D"/>
  </w:style>
  <w:style w:type="character" w:customStyle="1" w:styleId="WW8Num25z8">
    <w:name w:val="WW8Num25z8"/>
    <w:uiPriority w:val="99"/>
    <w:rsid w:val="002B166D"/>
  </w:style>
  <w:style w:type="character" w:customStyle="1" w:styleId="WW8Num30z2">
    <w:name w:val="WW8Num30z2"/>
    <w:uiPriority w:val="99"/>
    <w:rsid w:val="002B166D"/>
  </w:style>
  <w:style w:type="character" w:customStyle="1" w:styleId="WW8Num30z4">
    <w:name w:val="WW8Num30z4"/>
    <w:uiPriority w:val="99"/>
    <w:rsid w:val="002B166D"/>
  </w:style>
  <w:style w:type="character" w:customStyle="1" w:styleId="WW8Num30z5">
    <w:name w:val="WW8Num30z5"/>
    <w:uiPriority w:val="99"/>
    <w:rsid w:val="002B166D"/>
  </w:style>
  <w:style w:type="character" w:customStyle="1" w:styleId="WW8Num30z6">
    <w:name w:val="WW8Num30z6"/>
    <w:uiPriority w:val="99"/>
    <w:rsid w:val="002B166D"/>
  </w:style>
  <w:style w:type="character" w:customStyle="1" w:styleId="WW8Num30z7">
    <w:name w:val="WW8Num30z7"/>
    <w:uiPriority w:val="99"/>
    <w:rsid w:val="002B166D"/>
  </w:style>
  <w:style w:type="character" w:customStyle="1" w:styleId="WW8Num30z8">
    <w:name w:val="WW8Num30z8"/>
    <w:uiPriority w:val="99"/>
    <w:rsid w:val="002B166D"/>
  </w:style>
  <w:style w:type="character" w:customStyle="1" w:styleId="WW8Num32z4">
    <w:name w:val="WW8Num32z4"/>
    <w:uiPriority w:val="99"/>
    <w:rsid w:val="002B166D"/>
  </w:style>
  <w:style w:type="character" w:customStyle="1" w:styleId="WW8Num32z5">
    <w:name w:val="WW8Num32z5"/>
    <w:uiPriority w:val="99"/>
    <w:rsid w:val="002B166D"/>
  </w:style>
  <w:style w:type="character" w:customStyle="1" w:styleId="WW8Num32z6">
    <w:name w:val="WW8Num32z6"/>
    <w:uiPriority w:val="99"/>
    <w:rsid w:val="002B166D"/>
  </w:style>
  <w:style w:type="character" w:customStyle="1" w:styleId="WW8Num32z7">
    <w:name w:val="WW8Num32z7"/>
    <w:uiPriority w:val="99"/>
    <w:rsid w:val="002B166D"/>
  </w:style>
  <w:style w:type="character" w:customStyle="1" w:styleId="WW8Num32z8">
    <w:name w:val="WW8Num32z8"/>
    <w:uiPriority w:val="99"/>
    <w:rsid w:val="002B166D"/>
  </w:style>
  <w:style w:type="character" w:customStyle="1" w:styleId="WW8Num33z1">
    <w:name w:val="WW8Num33z1"/>
    <w:uiPriority w:val="99"/>
    <w:rsid w:val="002B166D"/>
  </w:style>
  <w:style w:type="character" w:customStyle="1" w:styleId="WW8Num33z2">
    <w:name w:val="WW8Num33z2"/>
    <w:uiPriority w:val="99"/>
    <w:rsid w:val="002B166D"/>
  </w:style>
  <w:style w:type="character" w:customStyle="1" w:styleId="WW8Num33z5">
    <w:name w:val="WW8Num33z5"/>
    <w:uiPriority w:val="99"/>
    <w:rsid w:val="002B166D"/>
  </w:style>
  <w:style w:type="character" w:customStyle="1" w:styleId="WW8Num33z6">
    <w:name w:val="WW8Num33z6"/>
    <w:uiPriority w:val="99"/>
    <w:rsid w:val="002B166D"/>
  </w:style>
  <w:style w:type="character" w:customStyle="1" w:styleId="WW8Num33z7">
    <w:name w:val="WW8Num33z7"/>
    <w:uiPriority w:val="99"/>
    <w:rsid w:val="002B166D"/>
  </w:style>
  <w:style w:type="character" w:customStyle="1" w:styleId="WW8Num33z8">
    <w:name w:val="WW8Num33z8"/>
    <w:uiPriority w:val="99"/>
    <w:rsid w:val="002B166D"/>
  </w:style>
  <w:style w:type="character" w:customStyle="1" w:styleId="WW8Num35z2">
    <w:name w:val="WW8Num35z2"/>
    <w:uiPriority w:val="99"/>
    <w:rsid w:val="002B166D"/>
  </w:style>
  <w:style w:type="character" w:customStyle="1" w:styleId="WW8Num35z4">
    <w:name w:val="WW8Num35z4"/>
    <w:uiPriority w:val="99"/>
    <w:rsid w:val="002B166D"/>
  </w:style>
  <w:style w:type="character" w:customStyle="1" w:styleId="WW8Num35z5">
    <w:name w:val="WW8Num35z5"/>
    <w:uiPriority w:val="99"/>
    <w:rsid w:val="002B166D"/>
  </w:style>
  <w:style w:type="character" w:customStyle="1" w:styleId="WW8Num35z6">
    <w:name w:val="WW8Num35z6"/>
    <w:uiPriority w:val="99"/>
    <w:rsid w:val="002B166D"/>
  </w:style>
  <w:style w:type="character" w:customStyle="1" w:styleId="WW8Num35z7">
    <w:name w:val="WW8Num35z7"/>
    <w:uiPriority w:val="99"/>
    <w:rsid w:val="002B166D"/>
  </w:style>
  <w:style w:type="character" w:customStyle="1" w:styleId="WW8Num35z8">
    <w:name w:val="WW8Num35z8"/>
    <w:uiPriority w:val="99"/>
    <w:rsid w:val="002B166D"/>
  </w:style>
  <w:style w:type="character" w:customStyle="1" w:styleId="WW8Num37z2">
    <w:name w:val="WW8Num37z2"/>
    <w:uiPriority w:val="99"/>
    <w:rsid w:val="002B166D"/>
  </w:style>
  <w:style w:type="character" w:customStyle="1" w:styleId="WW8Num37z4">
    <w:name w:val="WW8Num37z4"/>
    <w:uiPriority w:val="99"/>
    <w:rsid w:val="002B166D"/>
  </w:style>
  <w:style w:type="character" w:customStyle="1" w:styleId="WW8Num37z5">
    <w:name w:val="WW8Num37z5"/>
    <w:uiPriority w:val="99"/>
    <w:qFormat/>
    <w:rsid w:val="002B166D"/>
  </w:style>
  <w:style w:type="character" w:customStyle="1" w:styleId="WW8Num37z6">
    <w:name w:val="WW8Num37z6"/>
    <w:uiPriority w:val="99"/>
    <w:rsid w:val="002B166D"/>
  </w:style>
  <w:style w:type="character" w:customStyle="1" w:styleId="WW8Num37z7">
    <w:name w:val="WW8Num37z7"/>
    <w:uiPriority w:val="99"/>
    <w:rsid w:val="002B166D"/>
  </w:style>
  <w:style w:type="character" w:customStyle="1" w:styleId="WW8Num37z8">
    <w:name w:val="WW8Num37z8"/>
    <w:uiPriority w:val="99"/>
    <w:rsid w:val="002B166D"/>
  </w:style>
  <w:style w:type="character" w:customStyle="1" w:styleId="WW8Num38z1">
    <w:name w:val="WW8Num38z1"/>
    <w:uiPriority w:val="99"/>
    <w:rsid w:val="002B166D"/>
  </w:style>
  <w:style w:type="character" w:customStyle="1" w:styleId="WW8Num38z2">
    <w:name w:val="WW8Num38z2"/>
    <w:uiPriority w:val="99"/>
    <w:rsid w:val="002B166D"/>
  </w:style>
  <w:style w:type="character" w:customStyle="1" w:styleId="WW8Num38z3">
    <w:name w:val="WW8Num38z3"/>
    <w:uiPriority w:val="99"/>
    <w:rsid w:val="002B166D"/>
  </w:style>
  <w:style w:type="character" w:customStyle="1" w:styleId="WW8Num38z4">
    <w:name w:val="WW8Num38z4"/>
    <w:uiPriority w:val="99"/>
    <w:rsid w:val="002B166D"/>
  </w:style>
  <w:style w:type="character" w:customStyle="1" w:styleId="WW8Num38z5">
    <w:name w:val="WW8Num38z5"/>
    <w:uiPriority w:val="99"/>
    <w:rsid w:val="002B166D"/>
  </w:style>
  <w:style w:type="character" w:customStyle="1" w:styleId="WW8Num38z6">
    <w:name w:val="WW8Num38z6"/>
    <w:uiPriority w:val="99"/>
    <w:rsid w:val="002B166D"/>
  </w:style>
  <w:style w:type="character" w:customStyle="1" w:styleId="WW8Num38z7">
    <w:name w:val="WW8Num38z7"/>
    <w:uiPriority w:val="99"/>
    <w:rsid w:val="002B166D"/>
  </w:style>
  <w:style w:type="character" w:customStyle="1" w:styleId="WW8Num38z8">
    <w:name w:val="WW8Num38z8"/>
    <w:uiPriority w:val="99"/>
    <w:rsid w:val="002B166D"/>
  </w:style>
  <w:style w:type="character" w:customStyle="1" w:styleId="WW8Num40z1">
    <w:name w:val="WW8Num40z1"/>
    <w:uiPriority w:val="99"/>
    <w:rsid w:val="002B166D"/>
    <w:rPr>
      <w:rFonts w:ascii="Courier New" w:hAnsi="Courier New"/>
    </w:rPr>
  </w:style>
  <w:style w:type="character" w:customStyle="1" w:styleId="WW8Num40z2">
    <w:name w:val="WW8Num40z2"/>
    <w:uiPriority w:val="99"/>
    <w:rsid w:val="002B166D"/>
    <w:rPr>
      <w:rFonts w:ascii="Wingdings" w:hAnsi="Wingdings"/>
    </w:rPr>
  </w:style>
  <w:style w:type="character" w:customStyle="1" w:styleId="WW8Num41z1">
    <w:name w:val="WW8Num41z1"/>
    <w:uiPriority w:val="99"/>
    <w:rsid w:val="002B166D"/>
  </w:style>
  <w:style w:type="character" w:customStyle="1" w:styleId="WW8Num41z2">
    <w:name w:val="WW8Num41z2"/>
    <w:uiPriority w:val="99"/>
    <w:rsid w:val="002B166D"/>
  </w:style>
  <w:style w:type="character" w:customStyle="1" w:styleId="WW8Num41z3">
    <w:name w:val="WW8Num41z3"/>
    <w:uiPriority w:val="99"/>
    <w:rsid w:val="002B166D"/>
  </w:style>
  <w:style w:type="character" w:customStyle="1" w:styleId="WW8Num41z4">
    <w:name w:val="WW8Num41z4"/>
    <w:uiPriority w:val="99"/>
    <w:rsid w:val="002B166D"/>
  </w:style>
  <w:style w:type="character" w:customStyle="1" w:styleId="WW8Num41z5">
    <w:name w:val="WW8Num41z5"/>
    <w:uiPriority w:val="99"/>
    <w:rsid w:val="002B166D"/>
  </w:style>
  <w:style w:type="character" w:customStyle="1" w:styleId="WW8Num41z6">
    <w:name w:val="WW8Num41z6"/>
    <w:uiPriority w:val="99"/>
    <w:rsid w:val="002B166D"/>
  </w:style>
  <w:style w:type="character" w:customStyle="1" w:styleId="WW8Num41z7">
    <w:name w:val="WW8Num41z7"/>
    <w:uiPriority w:val="99"/>
    <w:rsid w:val="002B166D"/>
  </w:style>
  <w:style w:type="character" w:customStyle="1" w:styleId="WW8Num41z8">
    <w:name w:val="WW8Num41z8"/>
    <w:uiPriority w:val="99"/>
    <w:rsid w:val="002B166D"/>
  </w:style>
  <w:style w:type="character" w:customStyle="1" w:styleId="WW8Num43z1">
    <w:name w:val="WW8Num43z1"/>
    <w:uiPriority w:val="99"/>
    <w:rsid w:val="002B166D"/>
  </w:style>
  <w:style w:type="character" w:customStyle="1" w:styleId="WW8Num43z2">
    <w:name w:val="WW8Num43z2"/>
    <w:uiPriority w:val="99"/>
    <w:rsid w:val="002B166D"/>
  </w:style>
  <w:style w:type="character" w:customStyle="1" w:styleId="WW8Num43z3">
    <w:name w:val="WW8Num43z3"/>
    <w:uiPriority w:val="99"/>
    <w:rsid w:val="002B166D"/>
  </w:style>
  <w:style w:type="character" w:customStyle="1" w:styleId="WW8Num43z4">
    <w:name w:val="WW8Num43z4"/>
    <w:uiPriority w:val="99"/>
    <w:rsid w:val="002B166D"/>
  </w:style>
  <w:style w:type="character" w:customStyle="1" w:styleId="WW8Num43z5">
    <w:name w:val="WW8Num43z5"/>
    <w:uiPriority w:val="99"/>
    <w:rsid w:val="002B166D"/>
  </w:style>
  <w:style w:type="character" w:customStyle="1" w:styleId="WW8Num43z6">
    <w:name w:val="WW8Num43z6"/>
    <w:uiPriority w:val="99"/>
    <w:rsid w:val="002B166D"/>
  </w:style>
  <w:style w:type="character" w:customStyle="1" w:styleId="WW8Num43z7">
    <w:name w:val="WW8Num43z7"/>
    <w:uiPriority w:val="99"/>
    <w:rsid w:val="002B166D"/>
  </w:style>
  <w:style w:type="character" w:customStyle="1" w:styleId="WW8Num43z8">
    <w:name w:val="WW8Num43z8"/>
    <w:uiPriority w:val="99"/>
    <w:rsid w:val="002B166D"/>
  </w:style>
  <w:style w:type="character" w:customStyle="1" w:styleId="WW8Num44z2">
    <w:name w:val="WW8Num44z2"/>
    <w:uiPriority w:val="99"/>
    <w:rsid w:val="002B166D"/>
    <w:rPr>
      <w:rFonts w:ascii="Wingdings" w:hAnsi="Wingdings"/>
    </w:rPr>
  </w:style>
  <w:style w:type="character" w:customStyle="1" w:styleId="WW8Num46z2">
    <w:name w:val="WW8Num46z2"/>
    <w:uiPriority w:val="99"/>
    <w:rsid w:val="002B166D"/>
    <w:rPr>
      <w:rFonts w:ascii="Wingdings" w:hAnsi="Wingdings"/>
    </w:rPr>
  </w:style>
  <w:style w:type="character" w:customStyle="1" w:styleId="WW8Num47z2">
    <w:name w:val="WW8Num47z2"/>
    <w:uiPriority w:val="99"/>
    <w:rsid w:val="002B166D"/>
    <w:rPr>
      <w:rFonts w:ascii="Wingdings" w:hAnsi="Wingdings"/>
    </w:rPr>
  </w:style>
  <w:style w:type="character" w:customStyle="1" w:styleId="WW8NumSt31z0">
    <w:name w:val="WW8NumSt31z0"/>
    <w:uiPriority w:val="99"/>
    <w:rsid w:val="002B166D"/>
    <w:rPr>
      <w:rFonts w:ascii="Times New Roman" w:hAnsi="Times New Roman"/>
      <w:sz w:val="20"/>
    </w:rPr>
  </w:style>
  <w:style w:type="character" w:customStyle="1" w:styleId="FootnoteCharacters">
    <w:name w:val="Footnote Characters"/>
    <w:uiPriority w:val="99"/>
    <w:rsid w:val="002B166D"/>
    <w:rPr>
      <w:vertAlign w:val="superscript"/>
    </w:rPr>
  </w:style>
  <w:style w:type="character" w:customStyle="1" w:styleId="1fffffe">
    <w:name w:val="Знак примечания1"/>
    <w:uiPriority w:val="99"/>
    <w:rsid w:val="002B166D"/>
    <w:rPr>
      <w:sz w:val="16"/>
    </w:rPr>
  </w:style>
  <w:style w:type="character" w:customStyle="1" w:styleId="EndnoteCharacters">
    <w:name w:val="Endnote Characters"/>
    <w:uiPriority w:val="99"/>
    <w:rsid w:val="002B166D"/>
    <w:rPr>
      <w:vertAlign w:val="superscript"/>
    </w:rPr>
  </w:style>
  <w:style w:type="paragraph" w:customStyle="1" w:styleId="LO-Normal1">
    <w:name w:val="LO-Normal1"/>
    <w:uiPriority w:val="99"/>
    <w:qFormat/>
    <w:rsid w:val="002B166D"/>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4">
    <w:name w:val="Схема документа2"/>
    <w:basedOn w:val="a2"/>
    <w:uiPriority w:val="99"/>
    <w:qFormat/>
    <w:rsid w:val="002B166D"/>
    <w:pPr>
      <w:widowControl/>
      <w:shd w:val="clear" w:color="auto" w:fill="000080"/>
      <w:suppressAutoHyphens/>
      <w:snapToGrid/>
      <w:spacing w:before="0" w:after="0"/>
    </w:pPr>
    <w:rPr>
      <w:rFonts w:ascii="Tahoma" w:eastAsia="Times New Roman" w:hAnsi="Tahoma" w:cs="Tahoma"/>
      <w:szCs w:val="24"/>
      <w:lang w:eastAsia="zh-CN"/>
    </w:rPr>
  </w:style>
  <w:style w:type="paragraph" w:customStyle="1" w:styleId="22f0">
    <w:name w:val="Список 22"/>
    <w:basedOn w:val="a2"/>
    <w:uiPriority w:val="99"/>
    <w:qFormat/>
    <w:rsid w:val="002B166D"/>
    <w:pPr>
      <w:widowControl/>
      <w:suppressAutoHyphens/>
      <w:snapToGrid/>
      <w:spacing w:before="0" w:after="0"/>
      <w:ind w:left="566" w:hanging="283"/>
    </w:pPr>
    <w:rPr>
      <w:rFonts w:eastAsia="Times New Roman"/>
      <w:szCs w:val="24"/>
      <w:lang w:eastAsia="zh-CN"/>
    </w:rPr>
  </w:style>
  <w:style w:type="paragraph" w:customStyle="1" w:styleId="31d">
    <w:name w:val="Список 31"/>
    <w:basedOn w:val="a2"/>
    <w:uiPriority w:val="99"/>
    <w:qFormat/>
    <w:rsid w:val="002B166D"/>
    <w:pPr>
      <w:widowControl/>
      <w:suppressAutoHyphens/>
      <w:snapToGrid/>
      <w:spacing w:before="0" w:after="0"/>
      <w:ind w:left="849" w:hanging="283"/>
    </w:pPr>
    <w:rPr>
      <w:rFonts w:eastAsia="Times New Roman"/>
      <w:szCs w:val="24"/>
      <w:lang w:eastAsia="zh-CN"/>
    </w:rPr>
  </w:style>
  <w:style w:type="paragraph" w:customStyle="1" w:styleId="1ffffff">
    <w:name w:val="Обычный отступ1"/>
    <w:basedOn w:val="a2"/>
    <w:uiPriority w:val="99"/>
    <w:qFormat/>
    <w:rsid w:val="002B166D"/>
    <w:pPr>
      <w:widowControl/>
      <w:suppressAutoHyphens/>
      <w:snapToGrid/>
      <w:spacing w:before="0" w:after="0"/>
      <w:ind w:firstLine="720"/>
      <w:jc w:val="both"/>
    </w:pPr>
    <w:rPr>
      <w:rFonts w:eastAsia="Times New Roman"/>
      <w:sz w:val="28"/>
      <w:lang w:eastAsia="zh-CN"/>
    </w:rPr>
  </w:style>
  <w:style w:type="paragraph" w:customStyle="1" w:styleId="2">
    <w:name w:val="Нумерованный список2"/>
    <w:basedOn w:val="a2"/>
    <w:uiPriority w:val="99"/>
    <w:qFormat/>
    <w:rsid w:val="002B166D"/>
    <w:pPr>
      <w:keepNext/>
      <w:widowControl/>
      <w:numPr>
        <w:numId w:val="9"/>
      </w:numPr>
      <w:suppressAutoHyphens/>
      <w:snapToGrid/>
      <w:spacing w:before="0" w:after="0"/>
      <w:jc w:val="both"/>
    </w:pPr>
    <w:rPr>
      <w:rFonts w:eastAsia="Times New Roman"/>
      <w:b/>
      <w:szCs w:val="24"/>
      <w:lang w:val="en-US" w:eastAsia="zh-CN"/>
    </w:rPr>
  </w:style>
  <w:style w:type="paragraph" w:customStyle="1" w:styleId="1ffffff0">
    <w:name w:val="Красная строка1"/>
    <w:basedOn w:val="aff1"/>
    <w:uiPriority w:val="99"/>
    <w:qFormat/>
    <w:rsid w:val="002B166D"/>
    <w:pPr>
      <w:suppressAutoHyphens/>
      <w:spacing w:after="120" w:line="240" w:lineRule="auto"/>
      <w:ind w:firstLine="210"/>
    </w:pPr>
    <w:rPr>
      <w:szCs w:val="24"/>
      <w:lang w:eastAsia="zh-CN"/>
    </w:rPr>
  </w:style>
  <w:style w:type="paragraph" w:customStyle="1" w:styleId="21">
    <w:name w:val="Нумерованный список 21"/>
    <w:basedOn w:val="a2"/>
    <w:uiPriority w:val="99"/>
    <w:qFormat/>
    <w:rsid w:val="002B166D"/>
    <w:pPr>
      <w:widowControl/>
      <w:numPr>
        <w:numId w:val="10"/>
      </w:numPr>
      <w:suppressAutoHyphens/>
      <w:snapToGrid/>
      <w:spacing w:before="0" w:after="0"/>
    </w:pPr>
    <w:rPr>
      <w:rFonts w:eastAsia="Times New Roman"/>
      <w:szCs w:val="24"/>
      <w:lang w:eastAsia="zh-CN"/>
    </w:rPr>
  </w:style>
  <w:style w:type="paragraph" w:customStyle="1" w:styleId="42a">
    <w:name w:val="Список 42"/>
    <w:basedOn w:val="a2"/>
    <w:uiPriority w:val="99"/>
    <w:qFormat/>
    <w:rsid w:val="002B166D"/>
    <w:pPr>
      <w:widowControl/>
      <w:suppressAutoHyphens/>
      <w:snapToGrid/>
      <w:spacing w:before="0" w:after="0"/>
      <w:ind w:left="1132" w:hanging="283"/>
    </w:pPr>
    <w:rPr>
      <w:rFonts w:eastAsia="Times New Roman"/>
      <w:szCs w:val="24"/>
      <w:lang w:eastAsia="zh-CN"/>
    </w:rPr>
  </w:style>
  <w:style w:type="paragraph" w:customStyle="1" w:styleId="22f1">
    <w:name w:val="Маркированный список 22"/>
    <w:basedOn w:val="a2"/>
    <w:uiPriority w:val="99"/>
    <w:qFormat/>
    <w:rsid w:val="002B166D"/>
    <w:pPr>
      <w:widowControl/>
      <w:tabs>
        <w:tab w:val="left" w:pos="720"/>
        <w:tab w:val="left" w:pos="851"/>
      </w:tabs>
      <w:suppressAutoHyphens/>
      <w:snapToGrid/>
      <w:spacing w:before="0" w:after="0"/>
      <w:ind w:left="851" w:hanging="363"/>
    </w:pPr>
    <w:rPr>
      <w:rFonts w:eastAsia="Times New Roman"/>
      <w:szCs w:val="24"/>
      <w:lang w:eastAsia="zh-CN"/>
    </w:rPr>
  </w:style>
  <w:style w:type="paragraph" w:customStyle="1" w:styleId="31e">
    <w:name w:val="Маркированный список 31"/>
    <w:basedOn w:val="a2"/>
    <w:uiPriority w:val="99"/>
    <w:qFormat/>
    <w:rsid w:val="002B166D"/>
    <w:pPr>
      <w:widowControl/>
      <w:tabs>
        <w:tab w:val="left" w:pos="708"/>
      </w:tabs>
      <w:suppressAutoHyphens/>
      <w:snapToGrid/>
      <w:spacing w:before="0" w:after="0"/>
      <w:jc w:val="both"/>
    </w:pPr>
    <w:rPr>
      <w:rFonts w:eastAsia="Times New Roman"/>
      <w:bCs/>
      <w:iCs/>
      <w:sz w:val="28"/>
      <w:szCs w:val="28"/>
      <w:lang w:eastAsia="zh-CN"/>
    </w:rPr>
  </w:style>
  <w:style w:type="paragraph" w:customStyle="1" w:styleId="2ffff5">
    <w:name w:val="Текст примечания2"/>
    <w:basedOn w:val="a2"/>
    <w:uiPriority w:val="99"/>
    <w:qFormat/>
    <w:rsid w:val="002B166D"/>
    <w:pPr>
      <w:widowControl/>
      <w:suppressAutoHyphens/>
      <w:snapToGrid/>
      <w:spacing w:before="0" w:after="0"/>
    </w:pPr>
    <w:rPr>
      <w:rFonts w:eastAsia="Times New Roman"/>
      <w:sz w:val="20"/>
      <w:lang w:eastAsia="zh-CN"/>
    </w:rPr>
  </w:style>
  <w:style w:type="paragraph" w:customStyle="1" w:styleId="2ffff6">
    <w:name w:val="Название объекта2"/>
    <w:basedOn w:val="a2"/>
    <w:next w:val="a2"/>
    <w:uiPriority w:val="99"/>
    <w:qFormat/>
    <w:rsid w:val="002B166D"/>
    <w:pPr>
      <w:shd w:val="clear" w:color="auto" w:fill="FFFFFF"/>
      <w:suppressAutoHyphens/>
      <w:autoSpaceDE w:val="0"/>
      <w:snapToGrid/>
      <w:spacing w:before="0" w:after="0"/>
      <w:ind w:firstLine="284"/>
      <w:jc w:val="right"/>
    </w:pPr>
    <w:rPr>
      <w:rFonts w:eastAsia="Times New Roman"/>
      <w:i/>
      <w:iCs/>
      <w:color w:val="000000"/>
      <w:lang w:eastAsia="zh-CN"/>
    </w:rPr>
  </w:style>
  <w:style w:type="paragraph" w:customStyle="1" w:styleId="WW-Heading3">
    <w:name w:val="WW-Heading 3"/>
    <w:uiPriority w:val="99"/>
    <w:qFormat/>
    <w:rsid w:val="002B166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2B166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2B166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2B166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2B166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2B166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2B166D"/>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1">
    <w:name w:val="Маркированный список1"/>
    <w:basedOn w:val="a2"/>
    <w:uiPriority w:val="99"/>
    <w:qFormat/>
    <w:rsid w:val="002B166D"/>
    <w:pPr>
      <w:widowControl/>
      <w:tabs>
        <w:tab w:val="left" w:pos="360"/>
      </w:tabs>
      <w:suppressAutoHyphens/>
      <w:snapToGrid/>
      <w:spacing w:before="0" w:after="0"/>
      <w:ind w:left="360" w:hanging="360"/>
    </w:pPr>
    <w:rPr>
      <w:rFonts w:eastAsia="Times New Roman"/>
      <w:sz w:val="20"/>
      <w:lang w:val="en-US" w:eastAsia="zh-CN"/>
    </w:rPr>
  </w:style>
  <w:style w:type="paragraph" w:customStyle="1" w:styleId="22f2">
    <w:name w:val="Красная строка 22"/>
    <w:basedOn w:val="aff8"/>
    <w:uiPriority w:val="99"/>
    <w:qFormat/>
    <w:rsid w:val="002B166D"/>
    <w:pPr>
      <w:widowControl/>
      <w:suppressAutoHyphens/>
      <w:snapToGrid/>
      <w:spacing w:before="0"/>
      <w:ind w:firstLine="210"/>
    </w:pPr>
    <w:rPr>
      <w:rFonts w:cs="PragmaticaCTT"/>
      <w:szCs w:val="24"/>
      <w:lang w:eastAsia="zh-CN"/>
    </w:rPr>
  </w:style>
  <w:style w:type="paragraph" w:customStyle="1" w:styleId="WW-Heading">
    <w:name w:val="WW-Heading"/>
    <w:uiPriority w:val="99"/>
    <w:qFormat/>
    <w:rsid w:val="002B166D"/>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2"/>
    <w:uiPriority w:val="99"/>
    <w:qFormat/>
    <w:rsid w:val="002B166D"/>
    <w:pPr>
      <w:widowControl/>
      <w:suppressAutoHyphens/>
      <w:snapToGrid/>
      <w:spacing w:before="280" w:after="280"/>
    </w:pPr>
    <w:rPr>
      <w:rFonts w:eastAsia="Times New Roman"/>
      <w:szCs w:val="24"/>
      <w:lang w:eastAsia="zh-CN"/>
    </w:rPr>
  </w:style>
  <w:style w:type="paragraph" w:customStyle="1" w:styleId="1ffffff2">
    <w:name w:val="Текст макроса1"/>
    <w:uiPriority w:val="99"/>
    <w:qFormat/>
    <w:rsid w:val="002B166D"/>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2"/>
    <w:uiPriority w:val="99"/>
    <w:qFormat/>
    <w:rsid w:val="002B166D"/>
    <w:pPr>
      <w:widowControl/>
      <w:suppressAutoHyphens/>
      <w:snapToGrid/>
      <w:spacing w:before="0" w:after="0"/>
      <w:ind w:left="720" w:hanging="360"/>
    </w:pPr>
    <w:rPr>
      <w:rFonts w:eastAsia="Times New Roman"/>
      <w:szCs w:val="24"/>
      <w:lang w:eastAsia="zh-CN"/>
    </w:rPr>
  </w:style>
  <w:style w:type="paragraph" w:customStyle="1" w:styleId="WW-TextBody">
    <w:name w:val="WW-Text Body"/>
    <w:basedOn w:val="a2"/>
    <w:uiPriority w:val="99"/>
    <w:qFormat/>
    <w:rsid w:val="002B166D"/>
    <w:pPr>
      <w:widowControl/>
      <w:suppressAutoHyphens/>
      <w:snapToGrid/>
      <w:spacing w:before="0" w:after="120"/>
    </w:pPr>
    <w:rPr>
      <w:rFonts w:eastAsia="Times New Roman"/>
      <w:szCs w:val="24"/>
      <w:lang w:val="en-US" w:eastAsia="zh-CN"/>
    </w:rPr>
  </w:style>
  <w:style w:type="paragraph" w:customStyle="1" w:styleId="WW-Heading4">
    <w:name w:val="WW-Heading 4"/>
    <w:basedOn w:val="a2"/>
    <w:next w:val="a2"/>
    <w:uiPriority w:val="99"/>
    <w:qFormat/>
    <w:rsid w:val="002B166D"/>
    <w:pPr>
      <w:keepNext/>
      <w:widowControl/>
      <w:tabs>
        <w:tab w:val="left" w:pos="864"/>
      </w:tabs>
      <w:suppressAutoHyphens/>
      <w:snapToGrid/>
      <w:spacing w:before="240" w:after="60"/>
      <w:ind w:left="864" w:hanging="864"/>
    </w:pPr>
    <w:rPr>
      <w:rFonts w:eastAsia="Times New Roman"/>
      <w:b/>
      <w:bCs/>
      <w:sz w:val="28"/>
      <w:szCs w:val="28"/>
      <w:lang w:eastAsia="zh-CN"/>
    </w:rPr>
  </w:style>
  <w:style w:type="paragraph" w:customStyle="1" w:styleId="WW-Heading8">
    <w:name w:val="WW-Heading 8"/>
    <w:basedOn w:val="a2"/>
    <w:next w:val="a2"/>
    <w:uiPriority w:val="99"/>
    <w:qFormat/>
    <w:rsid w:val="002B166D"/>
    <w:pPr>
      <w:widowControl/>
      <w:tabs>
        <w:tab w:val="left" w:pos="1440"/>
      </w:tabs>
      <w:suppressAutoHyphens/>
      <w:snapToGrid/>
      <w:spacing w:before="240" w:after="60"/>
      <w:ind w:left="1440" w:hanging="1440"/>
    </w:pPr>
    <w:rPr>
      <w:rFonts w:eastAsia="Times New Roman"/>
      <w:i/>
      <w:iCs/>
      <w:szCs w:val="24"/>
      <w:lang w:eastAsia="zh-CN"/>
    </w:rPr>
  </w:style>
  <w:style w:type="paragraph" w:customStyle="1" w:styleId="21f6">
    <w:name w:val="Продолжение списка 21"/>
    <w:basedOn w:val="a2"/>
    <w:uiPriority w:val="99"/>
    <w:qFormat/>
    <w:rsid w:val="002B166D"/>
    <w:pPr>
      <w:widowControl/>
      <w:suppressAutoHyphens/>
      <w:snapToGrid/>
      <w:spacing w:before="0" w:after="120"/>
      <w:ind w:left="566"/>
    </w:pPr>
    <w:rPr>
      <w:rFonts w:eastAsia="Times New Roman"/>
      <w:sz w:val="20"/>
      <w:lang w:eastAsia="zh-CN"/>
    </w:rPr>
  </w:style>
  <w:style w:type="paragraph" w:customStyle="1" w:styleId="31f">
    <w:name w:val="Нумерованный список 31"/>
    <w:basedOn w:val="a2"/>
    <w:uiPriority w:val="99"/>
    <w:qFormat/>
    <w:rsid w:val="002B166D"/>
    <w:pPr>
      <w:widowControl/>
      <w:tabs>
        <w:tab w:val="left" w:pos="360"/>
      </w:tabs>
      <w:suppressAutoHyphens/>
      <w:snapToGrid/>
      <w:spacing w:before="0" w:after="0"/>
      <w:ind w:left="360" w:hanging="360"/>
    </w:pPr>
    <w:rPr>
      <w:rFonts w:eastAsia="Times New Roman"/>
      <w:szCs w:val="24"/>
      <w:lang w:eastAsia="zh-CN"/>
    </w:rPr>
  </w:style>
  <w:style w:type="paragraph" w:customStyle="1" w:styleId="TableContents">
    <w:name w:val="Table Contents"/>
    <w:basedOn w:val="a2"/>
    <w:qFormat/>
    <w:rsid w:val="002B166D"/>
    <w:pPr>
      <w:widowControl/>
      <w:suppressLineNumbers/>
      <w:suppressAutoHyphens/>
      <w:snapToGrid/>
      <w:spacing w:before="0" w:after="0"/>
    </w:pPr>
    <w:rPr>
      <w:rFonts w:eastAsia="Times New Roman"/>
      <w:szCs w:val="24"/>
      <w:lang w:eastAsia="zh-CN"/>
    </w:rPr>
  </w:style>
  <w:style w:type="paragraph" w:customStyle="1" w:styleId="TableHeading">
    <w:name w:val="Table Heading"/>
    <w:basedOn w:val="TableContents"/>
    <w:uiPriority w:val="99"/>
    <w:qFormat/>
    <w:rsid w:val="002B166D"/>
    <w:pPr>
      <w:jc w:val="center"/>
    </w:pPr>
    <w:rPr>
      <w:b/>
      <w:bCs/>
    </w:rPr>
  </w:style>
  <w:style w:type="character" w:customStyle="1" w:styleId="InternetLink">
    <w:name w:val="Internet Link"/>
    <w:uiPriority w:val="99"/>
    <w:rsid w:val="002B166D"/>
    <w:rPr>
      <w:color w:val="0000FF"/>
      <w:u w:val="single"/>
    </w:rPr>
  </w:style>
  <w:style w:type="character" w:customStyle="1" w:styleId="23e">
    <w:name w:val="Основной текст с отступом 2 Знак3"/>
    <w:uiPriority w:val="99"/>
    <w:qFormat/>
    <w:rsid w:val="002B166D"/>
    <w:rPr>
      <w:rFonts w:ascii="Microsoft Sans Serif" w:hAnsi="Microsoft Sans Serif"/>
      <w:b/>
      <w:spacing w:val="10"/>
      <w:sz w:val="26"/>
    </w:rPr>
  </w:style>
  <w:style w:type="character" w:customStyle="1" w:styleId="34a">
    <w:name w:val="Основной текст с отступом 3 Знак4"/>
    <w:uiPriority w:val="99"/>
    <w:qFormat/>
    <w:locked/>
    <w:rsid w:val="002B166D"/>
    <w:rPr>
      <w:rFonts w:ascii="Times New Roman" w:hAnsi="Times New Roman"/>
      <w:sz w:val="24"/>
      <w:lang w:val="en-US"/>
    </w:rPr>
  </w:style>
  <w:style w:type="character" w:customStyle="1" w:styleId="326">
    <w:name w:val="Основной текст 3 Знак2"/>
    <w:uiPriority w:val="99"/>
    <w:qFormat/>
    <w:locked/>
    <w:rsid w:val="002B166D"/>
    <w:rPr>
      <w:rFonts w:ascii="Garamond" w:hAnsi="Garamond"/>
      <w:sz w:val="24"/>
      <w:shd w:val="clear" w:color="auto" w:fill="FFFFFF"/>
    </w:rPr>
  </w:style>
  <w:style w:type="character" w:customStyle="1" w:styleId="ListLabel7">
    <w:name w:val="ListLabel 7"/>
    <w:uiPriority w:val="99"/>
    <w:qFormat/>
    <w:rsid w:val="002B166D"/>
  </w:style>
  <w:style w:type="character" w:customStyle="1" w:styleId="ListLabel8">
    <w:name w:val="ListLabel 8"/>
    <w:uiPriority w:val="99"/>
    <w:qFormat/>
    <w:rsid w:val="002B166D"/>
  </w:style>
  <w:style w:type="character" w:customStyle="1" w:styleId="ListLabel9">
    <w:name w:val="ListLabel 9"/>
    <w:uiPriority w:val="99"/>
    <w:qFormat/>
    <w:rsid w:val="002B166D"/>
  </w:style>
  <w:style w:type="character" w:customStyle="1" w:styleId="ListLabel10">
    <w:name w:val="ListLabel 10"/>
    <w:uiPriority w:val="99"/>
    <w:qFormat/>
    <w:rsid w:val="002B166D"/>
  </w:style>
  <w:style w:type="character" w:customStyle="1" w:styleId="ListLabel11">
    <w:name w:val="ListLabel 11"/>
    <w:uiPriority w:val="99"/>
    <w:qFormat/>
    <w:rsid w:val="002B166D"/>
  </w:style>
  <w:style w:type="character" w:customStyle="1" w:styleId="ListLabel12">
    <w:name w:val="ListLabel 12"/>
    <w:uiPriority w:val="99"/>
    <w:qFormat/>
    <w:rsid w:val="002B166D"/>
  </w:style>
  <w:style w:type="character" w:customStyle="1" w:styleId="ListLabel13">
    <w:name w:val="ListLabel 13"/>
    <w:uiPriority w:val="99"/>
    <w:qFormat/>
    <w:rsid w:val="002B166D"/>
  </w:style>
  <w:style w:type="character" w:customStyle="1" w:styleId="ListLabel14">
    <w:name w:val="ListLabel 14"/>
    <w:uiPriority w:val="99"/>
    <w:qFormat/>
    <w:rsid w:val="002B166D"/>
  </w:style>
  <w:style w:type="character" w:customStyle="1" w:styleId="ListLabel15">
    <w:name w:val="ListLabel 15"/>
    <w:uiPriority w:val="99"/>
    <w:qFormat/>
    <w:rsid w:val="002B166D"/>
  </w:style>
  <w:style w:type="character" w:customStyle="1" w:styleId="ListLabel16">
    <w:name w:val="ListLabel 16"/>
    <w:uiPriority w:val="99"/>
    <w:qFormat/>
    <w:rsid w:val="002B166D"/>
  </w:style>
  <w:style w:type="character" w:customStyle="1" w:styleId="ListLabel17">
    <w:name w:val="ListLabel 17"/>
    <w:uiPriority w:val="99"/>
    <w:qFormat/>
    <w:rsid w:val="002B166D"/>
  </w:style>
  <w:style w:type="character" w:customStyle="1" w:styleId="ListLabel18">
    <w:name w:val="ListLabel 18"/>
    <w:uiPriority w:val="99"/>
    <w:qFormat/>
    <w:rsid w:val="002B166D"/>
  </w:style>
  <w:style w:type="character" w:customStyle="1" w:styleId="ListLabel19">
    <w:name w:val="ListLabel 19"/>
    <w:uiPriority w:val="99"/>
    <w:qFormat/>
    <w:rsid w:val="002B166D"/>
  </w:style>
  <w:style w:type="character" w:customStyle="1" w:styleId="ListLabel20">
    <w:name w:val="ListLabel 20"/>
    <w:uiPriority w:val="99"/>
    <w:qFormat/>
    <w:rsid w:val="002B166D"/>
  </w:style>
  <w:style w:type="character" w:customStyle="1" w:styleId="ListLabel21">
    <w:name w:val="ListLabel 21"/>
    <w:uiPriority w:val="99"/>
    <w:qFormat/>
    <w:rsid w:val="002B166D"/>
  </w:style>
  <w:style w:type="character" w:customStyle="1" w:styleId="ListLabel22">
    <w:name w:val="ListLabel 22"/>
    <w:uiPriority w:val="99"/>
    <w:qFormat/>
    <w:rsid w:val="002B166D"/>
  </w:style>
  <w:style w:type="character" w:customStyle="1" w:styleId="ListLabel23">
    <w:name w:val="ListLabel 23"/>
    <w:uiPriority w:val="99"/>
    <w:qFormat/>
    <w:rsid w:val="002B166D"/>
  </w:style>
  <w:style w:type="character" w:customStyle="1" w:styleId="ListLabel24">
    <w:name w:val="ListLabel 24"/>
    <w:uiPriority w:val="99"/>
    <w:qFormat/>
    <w:rsid w:val="002B166D"/>
  </w:style>
  <w:style w:type="character" w:customStyle="1" w:styleId="ListLabel25">
    <w:name w:val="ListLabel 25"/>
    <w:uiPriority w:val="99"/>
    <w:qFormat/>
    <w:rsid w:val="002B166D"/>
  </w:style>
  <w:style w:type="character" w:customStyle="1" w:styleId="ListLabel26">
    <w:name w:val="ListLabel 26"/>
    <w:uiPriority w:val="99"/>
    <w:qFormat/>
    <w:rsid w:val="002B166D"/>
  </w:style>
  <w:style w:type="character" w:customStyle="1" w:styleId="ListLabel27">
    <w:name w:val="ListLabel 27"/>
    <w:uiPriority w:val="99"/>
    <w:qFormat/>
    <w:rsid w:val="002B166D"/>
  </w:style>
  <w:style w:type="character" w:customStyle="1" w:styleId="ListLabel28">
    <w:name w:val="ListLabel 28"/>
    <w:uiPriority w:val="99"/>
    <w:qFormat/>
    <w:rsid w:val="002B166D"/>
  </w:style>
  <w:style w:type="character" w:customStyle="1" w:styleId="ListLabel29">
    <w:name w:val="ListLabel 29"/>
    <w:uiPriority w:val="99"/>
    <w:qFormat/>
    <w:rsid w:val="002B166D"/>
  </w:style>
  <w:style w:type="character" w:customStyle="1" w:styleId="ListLabel30">
    <w:name w:val="ListLabel 30"/>
    <w:uiPriority w:val="99"/>
    <w:qFormat/>
    <w:rsid w:val="002B166D"/>
  </w:style>
  <w:style w:type="character" w:customStyle="1" w:styleId="ListLabel31">
    <w:name w:val="ListLabel 31"/>
    <w:uiPriority w:val="99"/>
    <w:qFormat/>
    <w:rsid w:val="002B166D"/>
  </w:style>
  <w:style w:type="character" w:customStyle="1" w:styleId="ListLabel32">
    <w:name w:val="ListLabel 32"/>
    <w:uiPriority w:val="99"/>
    <w:qFormat/>
    <w:rsid w:val="002B166D"/>
  </w:style>
  <w:style w:type="character" w:customStyle="1" w:styleId="ListLabel33">
    <w:name w:val="ListLabel 33"/>
    <w:uiPriority w:val="99"/>
    <w:qFormat/>
    <w:rsid w:val="002B166D"/>
  </w:style>
  <w:style w:type="character" w:customStyle="1" w:styleId="ListLabel34">
    <w:name w:val="ListLabel 34"/>
    <w:uiPriority w:val="99"/>
    <w:qFormat/>
    <w:rsid w:val="002B166D"/>
    <w:rPr>
      <w:color w:val="00000A"/>
    </w:rPr>
  </w:style>
  <w:style w:type="character" w:customStyle="1" w:styleId="ListLabel35">
    <w:name w:val="ListLabel 35"/>
    <w:uiPriority w:val="99"/>
    <w:qFormat/>
    <w:rsid w:val="002B166D"/>
  </w:style>
  <w:style w:type="character" w:customStyle="1" w:styleId="ListLabel36">
    <w:name w:val="ListLabel 36"/>
    <w:uiPriority w:val="99"/>
    <w:qFormat/>
    <w:rsid w:val="002B166D"/>
  </w:style>
  <w:style w:type="character" w:customStyle="1" w:styleId="ListLabel37">
    <w:name w:val="ListLabel 37"/>
    <w:uiPriority w:val="99"/>
    <w:qFormat/>
    <w:rsid w:val="002B166D"/>
  </w:style>
  <w:style w:type="character" w:customStyle="1" w:styleId="ListLabel38">
    <w:name w:val="ListLabel 38"/>
    <w:uiPriority w:val="99"/>
    <w:qFormat/>
    <w:rsid w:val="002B166D"/>
  </w:style>
  <w:style w:type="character" w:customStyle="1" w:styleId="ListLabel39">
    <w:name w:val="ListLabel 39"/>
    <w:uiPriority w:val="99"/>
    <w:qFormat/>
    <w:rsid w:val="002B166D"/>
  </w:style>
  <w:style w:type="character" w:customStyle="1" w:styleId="ListLabel40">
    <w:name w:val="ListLabel 40"/>
    <w:uiPriority w:val="99"/>
    <w:qFormat/>
    <w:rsid w:val="002B166D"/>
  </w:style>
  <w:style w:type="character" w:customStyle="1" w:styleId="ListLabel41">
    <w:name w:val="ListLabel 41"/>
    <w:uiPriority w:val="99"/>
    <w:qFormat/>
    <w:rsid w:val="002B166D"/>
  </w:style>
  <w:style w:type="character" w:customStyle="1" w:styleId="ListLabel42">
    <w:name w:val="ListLabel 42"/>
    <w:uiPriority w:val="99"/>
    <w:qFormat/>
    <w:rsid w:val="002B166D"/>
  </w:style>
  <w:style w:type="character" w:customStyle="1" w:styleId="ListLabel43">
    <w:name w:val="ListLabel 43"/>
    <w:uiPriority w:val="99"/>
    <w:qFormat/>
    <w:rsid w:val="002B166D"/>
  </w:style>
  <w:style w:type="character" w:customStyle="1" w:styleId="ListLabel44">
    <w:name w:val="ListLabel 44"/>
    <w:uiPriority w:val="99"/>
    <w:qFormat/>
    <w:rsid w:val="002B166D"/>
  </w:style>
  <w:style w:type="character" w:customStyle="1" w:styleId="ListLabel45">
    <w:name w:val="ListLabel 45"/>
    <w:uiPriority w:val="99"/>
    <w:qFormat/>
    <w:rsid w:val="002B166D"/>
  </w:style>
  <w:style w:type="character" w:customStyle="1" w:styleId="ListLabel46">
    <w:name w:val="ListLabel 46"/>
    <w:uiPriority w:val="99"/>
    <w:qFormat/>
    <w:rsid w:val="002B166D"/>
  </w:style>
  <w:style w:type="character" w:customStyle="1" w:styleId="ListLabel47">
    <w:name w:val="ListLabel 47"/>
    <w:uiPriority w:val="99"/>
    <w:qFormat/>
    <w:rsid w:val="002B166D"/>
  </w:style>
  <w:style w:type="character" w:customStyle="1" w:styleId="ListLabel48">
    <w:name w:val="ListLabel 48"/>
    <w:uiPriority w:val="99"/>
    <w:qFormat/>
    <w:rsid w:val="002B166D"/>
  </w:style>
  <w:style w:type="character" w:customStyle="1" w:styleId="ListLabel49">
    <w:name w:val="ListLabel 49"/>
    <w:uiPriority w:val="99"/>
    <w:qFormat/>
    <w:rsid w:val="002B166D"/>
  </w:style>
  <w:style w:type="character" w:customStyle="1" w:styleId="ListLabel50">
    <w:name w:val="ListLabel 50"/>
    <w:uiPriority w:val="99"/>
    <w:qFormat/>
    <w:rsid w:val="002B166D"/>
  </w:style>
  <w:style w:type="character" w:customStyle="1" w:styleId="ListLabel51">
    <w:name w:val="ListLabel 51"/>
    <w:uiPriority w:val="99"/>
    <w:qFormat/>
    <w:rsid w:val="002B166D"/>
  </w:style>
  <w:style w:type="character" w:customStyle="1" w:styleId="ListLabel52">
    <w:name w:val="ListLabel 52"/>
    <w:uiPriority w:val="99"/>
    <w:qFormat/>
    <w:rsid w:val="002B166D"/>
  </w:style>
  <w:style w:type="character" w:customStyle="1" w:styleId="ListLabel53">
    <w:name w:val="ListLabel 53"/>
    <w:uiPriority w:val="99"/>
    <w:qFormat/>
    <w:rsid w:val="002B166D"/>
    <w:rPr>
      <w:color w:val="00000A"/>
      <w:position w:val="0"/>
      <w:sz w:val="24"/>
      <w:u w:val="none"/>
      <w:vertAlign w:val="baseline"/>
    </w:rPr>
  </w:style>
  <w:style w:type="character" w:customStyle="1" w:styleId="ListLabel54">
    <w:name w:val="ListLabel 54"/>
    <w:uiPriority w:val="99"/>
    <w:qFormat/>
    <w:rsid w:val="002B166D"/>
    <w:rPr>
      <w:position w:val="0"/>
      <w:sz w:val="20"/>
      <w:u w:val="none"/>
      <w:vertAlign w:val="baseline"/>
    </w:rPr>
  </w:style>
  <w:style w:type="character" w:customStyle="1" w:styleId="ListLabel55">
    <w:name w:val="ListLabel 55"/>
    <w:uiPriority w:val="99"/>
    <w:qFormat/>
    <w:rsid w:val="002B166D"/>
    <w:rPr>
      <w:position w:val="0"/>
      <w:sz w:val="20"/>
      <w:u w:val="none"/>
      <w:vertAlign w:val="baseline"/>
    </w:rPr>
  </w:style>
  <w:style w:type="character" w:customStyle="1" w:styleId="ListLabel56">
    <w:name w:val="ListLabel 56"/>
    <w:uiPriority w:val="99"/>
    <w:qFormat/>
    <w:rsid w:val="002B166D"/>
  </w:style>
  <w:style w:type="character" w:customStyle="1" w:styleId="ListLabel57">
    <w:name w:val="ListLabel 57"/>
    <w:uiPriority w:val="99"/>
    <w:qFormat/>
    <w:rsid w:val="002B166D"/>
  </w:style>
  <w:style w:type="character" w:customStyle="1" w:styleId="ListLabel58">
    <w:name w:val="ListLabel 58"/>
    <w:uiPriority w:val="99"/>
    <w:qFormat/>
    <w:rsid w:val="002B166D"/>
  </w:style>
  <w:style w:type="character" w:customStyle="1" w:styleId="ListLabel59">
    <w:name w:val="ListLabel 59"/>
    <w:uiPriority w:val="99"/>
    <w:qFormat/>
    <w:rsid w:val="002B166D"/>
  </w:style>
  <w:style w:type="character" w:customStyle="1" w:styleId="ListLabel60">
    <w:name w:val="ListLabel 60"/>
    <w:uiPriority w:val="99"/>
    <w:qFormat/>
    <w:rsid w:val="002B166D"/>
  </w:style>
  <w:style w:type="character" w:customStyle="1" w:styleId="ListLabel61">
    <w:name w:val="ListLabel 61"/>
    <w:uiPriority w:val="99"/>
    <w:qFormat/>
    <w:rsid w:val="002B166D"/>
  </w:style>
  <w:style w:type="character" w:customStyle="1" w:styleId="ListLabel62">
    <w:name w:val="ListLabel 62"/>
    <w:uiPriority w:val="99"/>
    <w:qFormat/>
    <w:rsid w:val="002B166D"/>
  </w:style>
  <w:style w:type="character" w:customStyle="1" w:styleId="ListLabel63">
    <w:name w:val="ListLabel 63"/>
    <w:uiPriority w:val="99"/>
    <w:qFormat/>
    <w:rsid w:val="002B166D"/>
    <w:rPr>
      <w:sz w:val="24"/>
    </w:rPr>
  </w:style>
  <w:style w:type="character" w:customStyle="1" w:styleId="ListLabel64">
    <w:name w:val="ListLabel 64"/>
    <w:uiPriority w:val="99"/>
    <w:qFormat/>
    <w:rsid w:val="002B166D"/>
  </w:style>
  <w:style w:type="character" w:customStyle="1" w:styleId="ListLabel65">
    <w:name w:val="ListLabel 65"/>
    <w:uiPriority w:val="99"/>
    <w:qFormat/>
    <w:rsid w:val="002B166D"/>
  </w:style>
  <w:style w:type="character" w:customStyle="1" w:styleId="ListLabel66">
    <w:name w:val="ListLabel 66"/>
    <w:uiPriority w:val="99"/>
    <w:qFormat/>
    <w:rsid w:val="002B166D"/>
  </w:style>
  <w:style w:type="character" w:customStyle="1" w:styleId="ListLabel67">
    <w:name w:val="ListLabel 67"/>
    <w:uiPriority w:val="99"/>
    <w:qFormat/>
    <w:rsid w:val="002B166D"/>
  </w:style>
  <w:style w:type="character" w:customStyle="1" w:styleId="ListLabel68">
    <w:name w:val="ListLabel 68"/>
    <w:uiPriority w:val="99"/>
    <w:qFormat/>
    <w:rsid w:val="002B166D"/>
  </w:style>
  <w:style w:type="character" w:customStyle="1" w:styleId="ListLabel69">
    <w:name w:val="ListLabel 69"/>
    <w:uiPriority w:val="99"/>
    <w:qFormat/>
    <w:rsid w:val="002B166D"/>
  </w:style>
  <w:style w:type="character" w:customStyle="1" w:styleId="ListLabel70">
    <w:name w:val="ListLabel 70"/>
    <w:uiPriority w:val="99"/>
    <w:qFormat/>
    <w:rsid w:val="002B166D"/>
  </w:style>
  <w:style w:type="character" w:customStyle="1" w:styleId="ListLabel71">
    <w:name w:val="ListLabel 71"/>
    <w:uiPriority w:val="99"/>
    <w:qFormat/>
    <w:rsid w:val="002B166D"/>
  </w:style>
  <w:style w:type="character" w:customStyle="1" w:styleId="ListLabel72">
    <w:name w:val="ListLabel 72"/>
    <w:uiPriority w:val="99"/>
    <w:qFormat/>
    <w:rsid w:val="002B166D"/>
  </w:style>
  <w:style w:type="character" w:customStyle="1" w:styleId="ListLabel73">
    <w:name w:val="ListLabel 73"/>
    <w:uiPriority w:val="99"/>
    <w:qFormat/>
    <w:rsid w:val="002B166D"/>
  </w:style>
  <w:style w:type="character" w:customStyle="1" w:styleId="ListLabel74">
    <w:name w:val="ListLabel 74"/>
    <w:uiPriority w:val="99"/>
    <w:qFormat/>
    <w:rsid w:val="002B166D"/>
  </w:style>
  <w:style w:type="character" w:customStyle="1" w:styleId="ListLabel75">
    <w:name w:val="ListLabel 75"/>
    <w:uiPriority w:val="99"/>
    <w:qFormat/>
    <w:rsid w:val="002B166D"/>
  </w:style>
  <w:style w:type="character" w:customStyle="1" w:styleId="ListLabel76">
    <w:name w:val="ListLabel 76"/>
    <w:uiPriority w:val="99"/>
    <w:qFormat/>
    <w:rsid w:val="002B166D"/>
  </w:style>
  <w:style w:type="character" w:customStyle="1" w:styleId="ListLabel77">
    <w:name w:val="ListLabel 77"/>
    <w:uiPriority w:val="99"/>
    <w:qFormat/>
    <w:rsid w:val="002B166D"/>
  </w:style>
  <w:style w:type="character" w:customStyle="1" w:styleId="ListLabel78">
    <w:name w:val="ListLabel 78"/>
    <w:uiPriority w:val="99"/>
    <w:qFormat/>
    <w:rsid w:val="002B166D"/>
    <w:rPr>
      <w:sz w:val="24"/>
    </w:rPr>
  </w:style>
  <w:style w:type="character" w:customStyle="1" w:styleId="ListLabel79">
    <w:name w:val="ListLabel 79"/>
    <w:uiPriority w:val="99"/>
    <w:qFormat/>
    <w:rsid w:val="002B166D"/>
  </w:style>
  <w:style w:type="character" w:customStyle="1" w:styleId="ListLabel80">
    <w:name w:val="ListLabel 80"/>
    <w:uiPriority w:val="99"/>
    <w:qFormat/>
    <w:rsid w:val="002B166D"/>
  </w:style>
  <w:style w:type="character" w:customStyle="1" w:styleId="ListLabel81">
    <w:name w:val="ListLabel 81"/>
    <w:uiPriority w:val="99"/>
    <w:qFormat/>
    <w:rsid w:val="002B166D"/>
  </w:style>
  <w:style w:type="character" w:customStyle="1" w:styleId="ListLabel82">
    <w:name w:val="ListLabel 82"/>
    <w:uiPriority w:val="99"/>
    <w:qFormat/>
    <w:rsid w:val="002B166D"/>
  </w:style>
  <w:style w:type="character" w:customStyle="1" w:styleId="ListLabel83">
    <w:name w:val="ListLabel 83"/>
    <w:uiPriority w:val="99"/>
    <w:qFormat/>
    <w:rsid w:val="002B166D"/>
  </w:style>
  <w:style w:type="character" w:customStyle="1" w:styleId="ListLabel84">
    <w:name w:val="ListLabel 84"/>
    <w:uiPriority w:val="99"/>
    <w:qFormat/>
    <w:rsid w:val="002B166D"/>
  </w:style>
  <w:style w:type="character" w:customStyle="1" w:styleId="ListLabel85">
    <w:name w:val="ListLabel 85"/>
    <w:uiPriority w:val="99"/>
    <w:qFormat/>
    <w:rsid w:val="002B166D"/>
  </w:style>
  <w:style w:type="character" w:customStyle="1" w:styleId="ListLabel86">
    <w:name w:val="ListLabel 86"/>
    <w:uiPriority w:val="99"/>
    <w:qFormat/>
    <w:rsid w:val="002B166D"/>
  </w:style>
  <w:style w:type="character" w:customStyle="1" w:styleId="ListLabel87">
    <w:name w:val="ListLabel 87"/>
    <w:uiPriority w:val="99"/>
    <w:qFormat/>
    <w:rsid w:val="002B166D"/>
  </w:style>
  <w:style w:type="character" w:customStyle="1" w:styleId="ListLabel88">
    <w:name w:val="ListLabel 88"/>
    <w:uiPriority w:val="99"/>
    <w:qFormat/>
    <w:rsid w:val="002B166D"/>
  </w:style>
  <w:style w:type="character" w:customStyle="1" w:styleId="ListLabel89">
    <w:name w:val="ListLabel 89"/>
    <w:uiPriority w:val="99"/>
    <w:qFormat/>
    <w:rsid w:val="002B166D"/>
  </w:style>
  <w:style w:type="character" w:customStyle="1" w:styleId="ListLabel90">
    <w:name w:val="ListLabel 90"/>
    <w:uiPriority w:val="99"/>
    <w:qFormat/>
    <w:rsid w:val="002B166D"/>
  </w:style>
  <w:style w:type="character" w:customStyle="1" w:styleId="ListLabel91">
    <w:name w:val="ListLabel 91"/>
    <w:uiPriority w:val="99"/>
    <w:qFormat/>
    <w:rsid w:val="002B166D"/>
  </w:style>
  <w:style w:type="character" w:customStyle="1" w:styleId="ListLabel92">
    <w:name w:val="ListLabel 92"/>
    <w:uiPriority w:val="99"/>
    <w:qFormat/>
    <w:rsid w:val="002B166D"/>
  </w:style>
  <w:style w:type="character" w:customStyle="1" w:styleId="ListLabel93">
    <w:name w:val="ListLabel 93"/>
    <w:uiPriority w:val="99"/>
    <w:qFormat/>
    <w:rsid w:val="002B166D"/>
  </w:style>
  <w:style w:type="character" w:customStyle="1" w:styleId="ListLabel94">
    <w:name w:val="ListLabel 94"/>
    <w:uiPriority w:val="99"/>
    <w:qFormat/>
    <w:rsid w:val="002B166D"/>
  </w:style>
  <w:style w:type="character" w:customStyle="1" w:styleId="ListLabel95">
    <w:name w:val="ListLabel 95"/>
    <w:uiPriority w:val="99"/>
    <w:qFormat/>
    <w:rsid w:val="002B166D"/>
  </w:style>
  <w:style w:type="character" w:customStyle="1" w:styleId="ListLabel96">
    <w:name w:val="ListLabel 96"/>
    <w:uiPriority w:val="99"/>
    <w:qFormat/>
    <w:rsid w:val="002B166D"/>
    <w:rPr>
      <w:sz w:val="24"/>
    </w:rPr>
  </w:style>
  <w:style w:type="character" w:customStyle="1" w:styleId="ListLabel97">
    <w:name w:val="ListLabel 97"/>
    <w:uiPriority w:val="99"/>
    <w:qFormat/>
    <w:rsid w:val="002B166D"/>
  </w:style>
  <w:style w:type="character" w:customStyle="1" w:styleId="ListLabel98">
    <w:name w:val="ListLabel 98"/>
    <w:uiPriority w:val="99"/>
    <w:qFormat/>
    <w:rsid w:val="002B166D"/>
  </w:style>
  <w:style w:type="character" w:customStyle="1" w:styleId="ListLabel99">
    <w:name w:val="ListLabel 99"/>
    <w:uiPriority w:val="99"/>
    <w:qFormat/>
    <w:rsid w:val="002B166D"/>
  </w:style>
  <w:style w:type="character" w:customStyle="1" w:styleId="ListLabel100">
    <w:name w:val="ListLabel 100"/>
    <w:uiPriority w:val="99"/>
    <w:qFormat/>
    <w:rsid w:val="002B166D"/>
  </w:style>
  <w:style w:type="character" w:customStyle="1" w:styleId="ListLabel101">
    <w:name w:val="ListLabel 101"/>
    <w:uiPriority w:val="99"/>
    <w:qFormat/>
    <w:rsid w:val="002B166D"/>
  </w:style>
  <w:style w:type="character" w:customStyle="1" w:styleId="ListLabel102">
    <w:name w:val="ListLabel 102"/>
    <w:uiPriority w:val="99"/>
    <w:qFormat/>
    <w:rsid w:val="002B166D"/>
  </w:style>
  <w:style w:type="character" w:customStyle="1" w:styleId="ListLabel103">
    <w:name w:val="ListLabel 103"/>
    <w:uiPriority w:val="99"/>
    <w:qFormat/>
    <w:rsid w:val="002B166D"/>
  </w:style>
  <w:style w:type="character" w:customStyle="1" w:styleId="ListLabel104">
    <w:name w:val="ListLabel 104"/>
    <w:uiPriority w:val="99"/>
    <w:qFormat/>
    <w:rsid w:val="002B166D"/>
  </w:style>
  <w:style w:type="character" w:customStyle="1" w:styleId="ListLabel105">
    <w:name w:val="ListLabel 105"/>
    <w:uiPriority w:val="99"/>
    <w:qFormat/>
    <w:rsid w:val="002B166D"/>
  </w:style>
  <w:style w:type="character" w:customStyle="1" w:styleId="ListLabel106">
    <w:name w:val="ListLabel 106"/>
    <w:uiPriority w:val="99"/>
    <w:qFormat/>
    <w:rsid w:val="002B166D"/>
  </w:style>
  <w:style w:type="character" w:customStyle="1" w:styleId="ListLabel107">
    <w:name w:val="ListLabel 107"/>
    <w:uiPriority w:val="99"/>
    <w:qFormat/>
    <w:rsid w:val="002B166D"/>
  </w:style>
  <w:style w:type="character" w:customStyle="1" w:styleId="ListLabel108">
    <w:name w:val="ListLabel 108"/>
    <w:uiPriority w:val="99"/>
    <w:qFormat/>
    <w:rsid w:val="002B166D"/>
  </w:style>
  <w:style w:type="character" w:customStyle="1" w:styleId="ListLabel109">
    <w:name w:val="ListLabel 109"/>
    <w:uiPriority w:val="99"/>
    <w:qFormat/>
    <w:rsid w:val="002B166D"/>
  </w:style>
  <w:style w:type="character" w:customStyle="1" w:styleId="ListLabel110">
    <w:name w:val="ListLabel 110"/>
    <w:uiPriority w:val="99"/>
    <w:qFormat/>
    <w:rsid w:val="002B166D"/>
  </w:style>
  <w:style w:type="character" w:customStyle="1" w:styleId="ListLabel111">
    <w:name w:val="ListLabel 111"/>
    <w:uiPriority w:val="99"/>
    <w:qFormat/>
    <w:rsid w:val="002B166D"/>
  </w:style>
  <w:style w:type="character" w:customStyle="1" w:styleId="ListLabel112">
    <w:name w:val="ListLabel 112"/>
    <w:uiPriority w:val="99"/>
    <w:qFormat/>
    <w:rsid w:val="002B166D"/>
  </w:style>
  <w:style w:type="character" w:customStyle="1" w:styleId="ListLabel113">
    <w:name w:val="ListLabel 113"/>
    <w:uiPriority w:val="99"/>
    <w:qFormat/>
    <w:rsid w:val="002B166D"/>
  </w:style>
  <w:style w:type="character" w:customStyle="1" w:styleId="ListLabel114">
    <w:name w:val="ListLabel 114"/>
    <w:uiPriority w:val="99"/>
    <w:qFormat/>
    <w:rsid w:val="002B166D"/>
    <w:rPr>
      <w:sz w:val="24"/>
    </w:rPr>
  </w:style>
  <w:style w:type="character" w:customStyle="1" w:styleId="ListLabel115">
    <w:name w:val="ListLabel 115"/>
    <w:uiPriority w:val="99"/>
    <w:qFormat/>
    <w:rsid w:val="002B166D"/>
  </w:style>
  <w:style w:type="character" w:customStyle="1" w:styleId="ListLabel116">
    <w:name w:val="ListLabel 116"/>
    <w:uiPriority w:val="99"/>
    <w:qFormat/>
    <w:rsid w:val="002B166D"/>
  </w:style>
  <w:style w:type="character" w:customStyle="1" w:styleId="ListLabel117">
    <w:name w:val="ListLabel 117"/>
    <w:uiPriority w:val="99"/>
    <w:qFormat/>
    <w:rsid w:val="002B166D"/>
  </w:style>
  <w:style w:type="character" w:customStyle="1" w:styleId="ListLabel118">
    <w:name w:val="ListLabel 118"/>
    <w:uiPriority w:val="99"/>
    <w:qFormat/>
    <w:rsid w:val="002B166D"/>
  </w:style>
  <w:style w:type="character" w:customStyle="1" w:styleId="ListLabel119">
    <w:name w:val="ListLabel 119"/>
    <w:uiPriority w:val="99"/>
    <w:qFormat/>
    <w:rsid w:val="002B166D"/>
  </w:style>
  <w:style w:type="character" w:customStyle="1" w:styleId="ListLabel120">
    <w:name w:val="ListLabel 120"/>
    <w:uiPriority w:val="99"/>
    <w:qFormat/>
    <w:rsid w:val="002B166D"/>
  </w:style>
  <w:style w:type="character" w:customStyle="1" w:styleId="ListLabel121">
    <w:name w:val="ListLabel 121"/>
    <w:uiPriority w:val="99"/>
    <w:qFormat/>
    <w:rsid w:val="002B166D"/>
  </w:style>
  <w:style w:type="character" w:customStyle="1" w:styleId="ListLabel122">
    <w:name w:val="ListLabel 122"/>
    <w:uiPriority w:val="99"/>
    <w:qFormat/>
    <w:rsid w:val="002B166D"/>
  </w:style>
  <w:style w:type="character" w:customStyle="1" w:styleId="ListLabel123">
    <w:name w:val="ListLabel 123"/>
    <w:uiPriority w:val="99"/>
    <w:qFormat/>
    <w:rsid w:val="002B166D"/>
  </w:style>
  <w:style w:type="character" w:customStyle="1" w:styleId="ListLabel124">
    <w:name w:val="ListLabel 124"/>
    <w:uiPriority w:val="99"/>
    <w:qFormat/>
    <w:rsid w:val="002B166D"/>
  </w:style>
  <w:style w:type="character" w:customStyle="1" w:styleId="ListLabel125">
    <w:name w:val="ListLabel 125"/>
    <w:uiPriority w:val="99"/>
    <w:qFormat/>
    <w:rsid w:val="002B166D"/>
  </w:style>
  <w:style w:type="character" w:customStyle="1" w:styleId="ListLabel126">
    <w:name w:val="ListLabel 126"/>
    <w:uiPriority w:val="99"/>
    <w:qFormat/>
    <w:rsid w:val="002B166D"/>
  </w:style>
  <w:style w:type="character" w:customStyle="1" w:styleId="ListLabel127">
    <w:name w:val="ListLabel 127"/>
    <w:uiPriority w:val="99"/>
    <w:qFormat/>
    <w:rsid w:val="002B166D"/>
  </w:style>
  <w:style w:type="character" w:customStyle="1" w:styleId="ListLabel128">
    <w:name w:val="ListLabel 128"/>
    <w:uiPriority w:val="99"/>
    <w:qFormat/>
    <w:rsid w:val="002B166D"/>
  </w:style>
  <w:style w:type="character" w:customStyle="1" w:styleId="ListLabel129">
    <w:name w:val="ListLabel 129"/>
    <w:uiPriority w:val="99"/>
    <w:qFormat/>
    <w:rsid w:val="002B166D"/>
  </w:style>
  <w:style w:type="character" w:customStyle="1" w:styleId="ListLabel130">
    <w:name w:val="ListLabel 130"/>
    <w:uiPriority w:val="99"/>
    <w:qFormat/>
    <w:rsid w:val="002B166D"/>
  </w:style>
  <w:style w:type="character" w:customStyle="1" w:styleId="ListLabel131">
    <w:name w:val="ListLabel 131"/>
    <w:uiPriority w:val="99"/>
    <w:qFormat/>
    <w:rsid w:val="002B166D"/>
  </w:style>
  <w:style w:type="character" w:customStyle="1" w:styleId="ListLabel132">
    <w:name w:val="ListLabel 132"/>
    <w:uiPriority w:val="99"/>
    <w:qFormat/>
    <w:rsid w:val="002B166D"/>
  </w:style>
  <w:style w:type="character" w:customStyle="1" w:styleId="ListLabel133">
    <w:name w:val="ListLabel 133"/>
    <w:uiPriority w:val="99"/>
    <w:qFormat/>
    <w:rsid w:val="002B166D"/>
  </w:style>
  <w:style w:type="character" w:customStyle="1" w:styleId="ListLabel134">
    <w:name w:val="ListLabel 134"/>
    <w:uiPriority w:val="99"/>
    <w:qFormat/>
    <w:rsid w:val="002B166D"/>
  </w:style>
  <w:style w:type="character" w:customStyle="1" w:styleId="ListLabel135">
    <w:name w:val="ListLabel 135"/>
    <w:uiPriority w:val="99"/>
    <w:qFormat/>
    <w:rsid w:val="002B166D"/>
  </w:style>
  <w:style w:type="character" w:customStyle="1" w:styleId="ListLabel136">
    <w:name w:val="ListLabel 136"/>
    <w:uiPriority w:val="99"/>
    <w:qFormat/>
    <w:rsid w:val="002B166D"/>
  </w:style>
  <w:style w:type="character" w:customStyle="1" w:styleId="ListLabel137">
    <w:name w:val="ListLabel 137"/>
    <w:uiPriority w:val="99"/>
    <w:qFormat/>
    <w:rsid w:val="002B166D"/>
  </w:style>
  <w:style w:type="character" w:customStyle="1" w:styleId="ListLabel138">
    <w:name w:val="ListLabel 138"/>
    <w:uiPriority w:val="99"/>
    <w:qFormat/>
    <w:rsid w:val="002B166D"/>
  </w:style>
  <w:style w:type="character" w:customStyle="1" w:styleId="ListLabel139">
    <w:name w:val="ListLabel 139"/>
    <w:uiPriority w:val="99"/>
    <w:qFormat/>
    <w:rsid w:val="002B166D"/>
  </w:style>
  <w:style w:type="character" w:customStyle="1" w:styleId="ListLabel140">
    <w:name w:val="ListLabel 140"/>
    <w:uiPriority w:val="99"/>
    <w:qFormat/>
    <w:rsid w:val="002B166D"/>
  </w:style>
  <w:style w:type="character" w:customStyle="1" w:styleId="ListLabel141">
    <w:name w:val="ListLabel 141"/>
    <w:uiPriority w:val="99"/>
    <w:qFormat/>
    <w:rsid w:val="002B166D"/>
  </w:style>
  <w:style w:type="character" w:customStyle="1" w:styleId="ListLabel142">
    <w:name w:val="ListLabel 142"/>
    <w:uiPriority w:val="99"/>
    <w:qFormat/>
    <w:rsid w:val="002B166D"/>
  </w:style>
  <w:style w:type="character" w:customStyle="1" w:styleId="ListLabel143">
    <w:name w:val="ListLabel 143"/>
    <w:uiPriority w:val="99"/>
    <w:qFormat/>
    <w:rsid w:val="002B166D"/>
  </w:style>
  <w:style w:type="character" w:customStyle="1" w:styleId="ListLabel144">
    <w:name w:val="ListLabel 144"/>
    <w:uiPriority w:val="99"/>
    <w:qFormat/>
    <w:rsid w:val="002B166D"/>
  </w:style>
  <w:style w:type="character" w:customStyle="1" w:styleId="ListLabel145">
    <w:name w:val="ListLabel 145"/>
    <w:uiPriority w:val="99"/>
    <w:qFormat/>
    <w:rsid w:val="002B166D"/>
  </w:style>
  <w:style w:type="character" w:customStyle="1" w:styleId="ListLabel146">
    <w:name w:val="ListLabel 146"/>
    <w:uiPriority w:val="99"/>
    <w:qFormat/>
    <w:rsid w:val="002B166D"/>
  </w:style>
  <w:style w:type="character" w:customStyle="1" w:styleId="ListLabel147">
    <w:name w:val="ListLabel 147"/>
    <w:uiPriority w:val="99"/>
    <w:qFormat/>
    <w:rsid w:val="002B166D"/>
  </w:style>
  <w:style w:type="character" w:customStyle="1" w:styleId="ListLabel148">
    <w:name w:val="ListLabel 148"/>
    <w:uiPriority w:val="99"/>
    <w:qFormat/>
    <w:rsid w:val="002B166D"/>
  </w:style>
  <w:style w:type="character" w:customStyle="1" w:styleId="ListLabel149">
    <w:name w:val="ListLabel 149"/>
    <w:uiPriority w:val="99"/>
    <w:qFormat/>
    <w:rsid w:val="002B166D"/>
  </w:style>
  <w:style w:type="character" w:customStyle="1" w:styleId="ListLabel150">
    <w:name w:val="ListLabel 150"/>
    <w:uiPriority w:val="99"/>
    <w:qFormat/>
    <w:rsid w:val="002B166D"/>
    <w:rPr>
      <w:sz w:val="24"/>
    </w:rPr>
  </w:style>
  <w:style w:type="character" w:customStyle="1" w:styleId="ListLabel151">
    <w:name w:val="ListLabel 151"/>
    <w:uiPriority w:val="99"/>
    <w:qFormat/>
    <w:rsid w:val="002B166D"/>
  </w:style>
  <w:style w:type="character" w:customStyle="1" w:styleId="ListLabel152">
    <w:name w:val="ListLabel 152"/>
    <w:uiPriority w:val="99"/>
    <w:qFormat/>
    <w:rsid w:val="002B166D"/>
  </w:style>
  <w:style w:type="character" w:customStyle="1" w:styleId="ListLabel153">
    <w:name w:val="ListLabel 153"/>
    <w:uiPriority w:val="99"/>
    <w:qFormat/>
    <w:rsid w:val="002B166D"/>
  </w:style>
  <w:style w:type="character" w:customStyle="1" w:styleId="ListLabel154">
    <w:name w:val="ListLabel 154"/>
    <w:uiPriority w:val="99"/>
    <w:qFormat/>
    <w:rsid w:val="002B166D"/>
  </w:style>
  <w:style w:type="character" w:customStyle="1" w:styleId="ListLabel155">
    <w:name w:val="ListLabel 155"/>
    <w:uiPriority w:val="99"/>
    <w:qFormat/>
    <w:rsid w:val="002B166D"/>
  </w:style>
  <w:style w:type="character" w:customStyle="1" w:styleId="ListLabel156">
    <w:name w:val="ListLabel 156"/>
    <w:uiPriority w:val="99"/>
    <w:qFormat/>
    <w:rsid w:val="002B166D"/>
  </w:style>
  <w:style w:type="character" w:customStyle="1" w:styleId="ListLabel157">
    <w:name w:val="ListLabel 157"/>
    <w:uiPriority w:val="99"/>
    <w:qFormat/>
    <w:rsid w:val="002B166D"/>
  </w:style>
  <w:style w:type="character" w:customStyle="1" w:styleId="ListLabel158">
    <w:name w:val="ListLabel 158"/>
    <w:uiPriority w:val="99"/>
    <w:qFormat/>
    <w:rsid w:val="002B166D"/>
  </w:style>
  <w:style w:type="character" w:customStyle="1" w:styleId="ListLabel159">
    <w:name w:val="ListLabel 159"/>
    <w:uiPriority w:val="99"/>
    <w:qFormat/>
    <w:rsid w:val="002B166D"/>
    <w:rPr>
      <w:sz w:val="24"/>
    </w:rPr>
  </w:style>
  <w:style w:type="character" w:customStyle="1" w:styleId="ListLabel160">
    <w:name w:val="ListLabel 160"/>
    <w:uiPriority w:val="99"/>
    <w:qFormat/>
    <w:rsid w:val="002B166D"/>
  </w:style>
  <w:style w:type="character" w:customStyle="1" w:styleId="ListLabel161">
    <w:name w:val="ListLabel 161"/>
    <w:uiPriority w:val="99"/>
    <w:qFormat/>
    <w:rsid w:val="002B166D"/>
  </w:style>
  <w:style w:type="character" w:customStyle="1" w:styleId="ListLabel162">
    <w:name w:val="ListLabel 162"/>
    <w:uiPriority w:val="99"/>
    <w:qFormat/>
    <w:rsid w:val="002B166D"/>
  </w:style>
  <w:style w:type="character" w:customStyle="1" w:styleId="ListLabel163">
    <w:name w:val="ListLabel 163"/>
    <w:uiPriority w:val="99"/>
    <w:qFormat/>
    <w:rsid w:val="002B166D"/>
  </w:style>
  <w:style w:type="character" w:customStyle="1" w:styleId="ListLabel164">
    <w:name w:val="ListLabel 164"/>
    <w:uiPriority w:val="99"/>
    <w:qFormat/>
    <w:rsid w:val="002B166D"/>
  </w:style>
  <w:style w:type="character" w:customStyle="1" w:styleId="ListLabel165">
    <w:name w:val="ListLabel 165"/>
    <w:uiPriority w:val="99"/>
    <w:qFormat/>
    <w:rsid w:val="002B166D"/>
  </w:style>
  <w:style w:type="character" w:customStyle="1" w:styleId="ListLabel166">
    <w:name w:val="ListLabel 166"/>
    <w:uiPriority w:val="99"/>
    <w:qFormat/>
    <w:rsid w:val="002B166D"/>
  </w:style>
  <w:style w:type="character" w:customStyle="1" w:styleId="ListLabel167">
    <w:name w:val="ListLabel 167"/>
    <w:uiPriority w:val="99"/>
    <w:qFormat/>
    <w:rsid w:val="002B166D"/>
  </w:style>
  <w:style w:type="character" w:customStyle="1" w:styleId="ListLabel168">
    <w:name w:val="ListLabel 168"/>
    <w:uiPriority w:val="99"/>
    <w:qFormat/>
    <w:rsid w:val="002B166D"/>
    <w:rPr>
      <w:sz w:val="24"/>
    </w:rPr>
  </w:style>
  <w:style w:type="character" w:customStyle="1" w:styleId="ListLabel169">
    <w:name w:val="ListLabel 169"/>
    <w:uiPriority w:val="99"/>
    <w:qFormat/>
    <w:rsid w:val="002B166D"/>
  </w:style>
  <w:style w:type="character" w:customStyle="1" w:styleId="ListLabel170">
    <w:name w:val="ListLabel 170"/>
    <w:uiPriority w:val="99"/>
    <w:qFormat/>
    <w:rsid w:val="002B166D"/>
  </w:style>
  <w:style w:type="character" w:customStyle="1" w:styleId="ListLabel171">
    <w:name w:val="ListLabel 171"/>
    <w:uiPriority w:val="99"/>
    <w:qFormat/>
    <w:rsid w:val="002B166D"/>
  </w:style>
  <w:style w:type="character" w:customStyle="1" w:styleId="ListLabel172">
    <w:name w:val="ListLabel 172"/>
    <w:uiPriority w:val="99"/>
    <w:qFormat/>
    <w:rsid w:val="002B166D"/>
  </w:style>
  <w:style w:type="character" w:customStyle="1" w:styleId="ListLabel173">
    <w:name w:val="ListLabel 173"/>
    <w:uiPriority w:val="99"/>
    <w:qFormat/>
    <w:rsid w:val="002B166D"/>
  </w:style>
  <w:style w:type="character" w:customStyle="1" w:styleId="ListLabel174">
    <w:name w:val="ListLabel 174"/>
    <w:uiPriority w:val="99"/>
    <w:qFormat/>
    <w:rsid w:val="002B166D"/>
  </w:style>
  <w:style w:type="character" w:customStyle="1" w:styleId="ListLabel175">
    <w:name w:val="ListLabel 175"/>
    <w:uiPriority w:val="99"/>
    <w:qFormat/>
    <w:rsid w:val="002B166D"/>
  </w:style>
  <w:style w:type="character" w:customStyle="1" w:styleId="ListLabel176">
    <w:name w:val="ListLabel 176"/>
    <w:uiPriority w:val="99"/>
    <w:qFormat/>
    <w:rsid w:val="002B166D"/>
  </w:style>
  <w:style w:type="character" w:customStyle="1" w:styleId="ListLabel177">
    <w:name w:val="ListLabel 177"/>
    <w:uiPriority w:val="99"/>
    <w:qFormat/>
    <w:rsid w:val="002B166D"/>
  </w:style>
  <w:style w:type="character" w:customStyle="1" w:styleId="ListLabel178">
    <w:name w:val="ListLabel 178"/>
    <w:uiPriority w:val="99"/>
    <w:qFormat/>
    <w:rsid w:val="002B166D"/>
  </w:style>
  <w:style w:type="character" w:customStyle="1" w:styleId="ListLabel179">
    <w:name w:val="ListLabel 179"/>
    <w:uiPriority w:val="99"/>
    <w:qFormat/>
    <w:rsid w:val="002B166D"/>
  </w:style>
  <w:style w:type="character" w:customStyle="1" w:styleId="ListLabel180">
    <w:name w:val="ListLabel 180"/>
    <w:uiPriority w:val="99"/>
    <w:qFormat/>
    <w:rsid w:val="002B166D"/>
  </w:style>
  <w:style w:type="character" w:customStyle="1" w:styleId="ListLabel181">
    <w:name w:val="ListLabel 181"/>
    <w:uiPriority w:val="99"/>
    <w:qFormat/>
    <w:rsid w:val="002B166D"/>
  </w:style>
  <w:style w:type="character" w:customStyle="1" w:styleId="ListLabel182">
    <w:name w:val="ListLabel 182"/>
    <w:uiPriority w:val="99"/>
    <w:qFormat/>
    <w:rsid w:val="002B166D"/>
  </w:style>
  <w:style w:type="character" w:customStyle="1" w:styleId="ListLabel183">
    <w:name w:val="ListLabel 183"/>
    <w:uiPriority w:val="99"/>
    <w:qFormat/>
    <w:rsid w:val="002B166D"/>
  </w:style>
  <w:style w:type="character" w:customStyle="1" w:styleId="ListLabel184">
    <w:name w:val="ListLabel 184"/>
    <w:uiPriority w:val="99"/>
    <w:qFormat/>
    <w:rsid w:val="002B166D"/>
  </w:style>
  <w:style w:type="character" w:customStyle="1" w:styleId="ListLabel185">
    <w:name w:val="ListLabel 185"/>
    <w:uiPriority w:val="99"/>
    <w:qFormat/>
    <w:rsid w:val="002B166D"/>
  </w:style>
  <w:style w:type="character" w:customStyle="1" w:styleId="ListLabel186">
    <w:name w:val="ListLabel 186"/>
    <w:uiPriority w:val="99"/>
    <w:qFormat/>
    <w:rsid w:val="002B166D"/>
    <w:rPr>
      <w:sz w:val="20"/>
    </w:rPr>
  </w:style>
  <w:style w:type="character" w:customStyle="1" w:styleId="ListLabel187">
    <w:name w:val="ListLabel 187"/>
    <w:uiPriority w:val="99"/>
    <w:qFormat/>
    <w:rsid w:val="002B166D"/>
  </w:style>
  <w:style w:type="character" w:customStyle="1" w:styleId="ListLabel188">
    <w:name w:val="ListLabel 188"/>
    <w:uiPriority w:val="99"/>
    <w:qFormat/>
    <w:rsid w:val="002B166D"/>
  </w:style>
  <w:style w:type="character" w:customStyle="1" w:styleId="ListLabel189">
    <w:name w:val="ListLabel 189"/>
    <w:uiPriority w:val="99"/>
    <w:qFormat/>
    <w:rsid w:val="002B166D"/>
  </w:style>
  <w:style w:type="character" w:customStyle="1" w:styleId="ListLabel190">
    <w:name w:val="ListLabel 190"/>
    <w:uiPriority w:val="99"/>
    <w:qFormat/>
    <w:rsid w:val="002B166D"/>
  </w:style>
  <w:style w:type="character" w:customStyle="1" w:styleId="ListLabel191">
    <w:name w:val="ListLabel 191"/>
    <w:uiPriority w:val="99"/>
    <w:qFormat/>
    <w:rsid w:val="002B166D"/>
  </w:style>
  <w:style w:type="character" w:customStyle="1" w:styleId="ListLabel192">
    <w:name w:val="ListLabel 192"/>
    <w:uiPriority w:val="99"/>
    <w:qFormat/>
    <w:rsid w:val="002B166D"/>
  </w:style>
  <w:style w:type="character" w:customStyle="1" w:styleId="ListLabel193">
    <w:name w:val="ListLabel 193"/>
    <w:uiPriority w:val="99"/>
    <w:qFormat/>
    <w:rsid w:val="002B166D"/>
  </w:style>
  <w:style w:type="character" w:customStyle="1" w:styleId="ListLabel194">
    <w:name w:val="ListLabel 194"/>
    <w:uiPriority w:val="99"/>
    <w:qFormat/>
    <w:rsid w:val="002B166D"/>
  </w:style>
  <w:style w:type="character" w:customStyle="1" w:styleId="ListLabel195">
    <w:name w:val="ListLabel 195"/>
    <w:uiPriority w:val="99"/>
    <w:qFormat/>
    <w:rsid w:val="002B166D"/>
    <w:rPr>
      <w:sz w:val="20"/>
    </w:rPr>
  </w:style>
  <w:style w:type="character" w:customStyle="1" w:styleId="ListLabel196">
    <w:name w:val="ListLabel 196"/>
    <w:uiPriority w:val="99"/>
    <w:qFormat/>
    <w:rsid w:val="002B166D"/>
  </w:style>
  <w:style w:type="character" w:customStyle="1" w:styleId="ListLabel197">
    <w:name w:val="ListLabel 197"/>
    <w:uiPriority w:val="99"/>
    <w:qFormat/>
    <w:rsid w:val="002B166D"/>
  </w:style>
  <w:style w:type="character" w:customStyle="1" w:styleId="ListLabel198">
    <w:name w:val="ListLabel 198"/>
    <w:uiPriority w:val="99"/>
    <w:qFormat/>
    <w:rsid w:val="002B166D"/>
  </w:style>
  <w:style w:type="character" w:customStyle="1" w:styleId="ListLabel199">
    <w:name w:val="ListLabel 199"/>
    <w:uiPriority w:val="99"/>
    <w:qFormat/>
    <w:rsid w:val="002B166D"/>
  </w:style>
  <w:style w:type="character" w:customStyle="1" w:styleId="ListLabel200">
    <w:name w:val="ListLabel 200"/>
    <w:uiPriority w:val="99"/>
    <w:qFormat/>
    <w:rsid w:val="002B166D"/>
  </w:style>
  <w:style w:type="character" w:customStyle="1" w:styleId="ListLabel201">
    <w:name w:val="ListLabel 201"/>
    <w:uiPriority w:val="99"/>
    <w:qFormat/>
    <w:rsid w:val="002B166D"/>
  </w:style>
  <w:style w:type="character" w:customStyle="1" w:styleId="ListLabel202">
    <w:name w:val="ListLabel 202"/>
    <w:uiPriority w:val="99"/>
    <w:qFormat/>
    <w:rsid w:val="002B166D"/>
  </w:style>
  <w:style w:type="character" w:customStyle="1" w:styleId="ListLabel203">
    <w:name w:val="ListLabel 203"/>
    <w:uiPriority w:val="99"/>
    <w:qFormat/>
    <w:rsid w:val="002B166D"/>
  </w:style>
  <w:style w:type="character" w:customStyle="1" w:styleId="ListLabel204">
    <w:name w:val="ListLabel 204"/>
    <w:uiPriority w:val="99"/>
    <w:qFormat/>
    <w:rsid w:val="002B166D"/>
  </w:style>
  <w:style w:type="character" w:customStyle="1" w:styleId="ListLabel205">
    <w:name w:val="ListLabel 205"/>
    <w:uiPriority w:val="99"/>
    <w:qFormat/>
    <w:rsid w:val="002B166D"/>
  </w:style>
  <w:style w:type="character" w:customStyle="1" w:styleId="ListLabel206">
    <w:name w:val="ListLabel 206"/>
    <w:uiPriority w:val="99"/>
    <w:qFormat/>
    <w:rsid w:val="002B166D"/>
  </w:style>
  <w:style w:type="character" w:customStyle="1" w:styleId="ListLabel207">
    <w:name w:val="ListLabel 207"/>
    <w:uiPriority w:val="99"/>
    <w:qFormat/>
    <w:rsid w:val="002B166D"/>
  </w:style>
  <w:style w:type="character" w:customStyle="1" w:styleId="ListLabel208">
    <w:name w:val="ListLabel 208"/>
    <w:uiPriority w:val="99"/>
    <w:qFormat/>
    <w:rsid w:val="002B166D"/>
  </w:style>
  <w:style w:type="character" w:customStyle="1" w:styleId="ListLabel209">
    <w:name w:val="ListLabel 209"/>
    <w:uiPriority w:val="99"/>
    <w:qFormat/>
    <w:rsid w:val="002B166D"/>
  </w:style>
  <w:style w:type="character" w:customStyle="1" w:styleId="ListLabel210">
    <w:name w:val="ListLabel 210"/>
    <w:uiPriority w:val="99"/>
    <w:qFormat/>
    <w:rsid w:val="002B166D"/>
  </w:style>
  <w:style w:type="character" w:customStyle="1" w:styleId="ListLabel211">
    <w:name w:val="ListLabel 211"/>
    <w:uiPriority w:val="99"/>
    <w:qFormat/>
    <w:rsid w:val="002B166D"/>
  </w:style>
  <w:style w:type="character" w:customStyle="1" w:styleId="ListLabel212">
    <w:name w:val="ListLabel 212"/>
    <w:uiPriority w:val="99"/>
    <w:qFormat/>
    <w:rsid w:val="002B166D"/>
  </w:style>
  <w:style w:type="character" w:customStyle="1" w:styleId="ListLabel213">
    <w:name w:val="ListLabel 213"/>
    <w:uiPriority w:val="99"/>
    <w:qFormat/>
    <w:rsid w:val="002B166D"/>
  </w:style>
  <w:style w:type="character" w:customStyle="1" w:styleId="ListLabel214">
    <w:name w:val="ListLabel 214"/>
    <w:uiPriority w:val="99"/>
    <w:qFormat/>
    <w:rsid w:val="002B166D"/>
  </w:style>
  <w:style w:type="character" w:customStyle="1" w:styleId="ListLabel215">
    <w:name w:val="ListLabel 215"/>
    <w:uiPriority w:val="99"/>
    <w:qFormat/>
    <w:rsid w:val="002B166D"/>
  </w:style>
  <w:style w:type="character" w:customStyle="1" w:styleId="ListLabel216">
    <w:name w:val="ListLabel 216"/>
    <w:uiPriority w:val="99"/>
    <w:qFormat/>
    <w:rsid w:val="002B166D"/>
  </w:style>
  <w:style w:type="character" w:customStyle="1" w:styleId="ListLabel217">
    <w:name w:val="ListLabel 217"/>
    <w:uiPriority w:val="99"/>
    <w:qFormat/>
    <w:rsid w:val="002B166D"/>
  </w:style>
  <w:style w:type="character" w:customStyle="1" w:styleId="ListLabel218">
    <w:name w:val="ListLabel 218"/>
    <w:uiPriority w:val="99"/>
    <w:qFormat/>
    <w:rsid w:val="002B166D"/>
  </w:style>
  <w:style w:type="character" w:customStyle="1" w:styleId="ListLabel219">
    <w:name w:val="ListLabel 219"/>
    <w:uiPriority w:val="99"/>
    <w:qFormat/>
    <w:rsid w:val="002B166D"/>
  </w:style>
  <w:style w:type="character" w:customStyle="1" w:styleId="ListLabel220">
    <w:name w:val="ListLabel 220"/>
    <w:uiPriority w:val="99"/>
    <w:qFormat/>
    <w:rsid w:val="002B166D"/>
  </w:style>
  <w:style w:type="character" w:customStyle="1" w:styleId="ListLabel221">
    <w:name w:val="ListLabel 221"/>
    <w:uiPriority w:val="99"/>
    <w:qFormat/>
    <w:rsid w:val="002B166D"/>
  </w:style>
  <w:style w:type="character" w:customStyle="1" w:styleId="ListLabel222">
    <w:name w:val="ListLabel 222"/>
    <w:uiPriority w:val="99"/>
    <w:qFormat/>
    <w:rsid w:val="002B166D"/>
  </w:style>
  <w:style w:type="character" w:customStyle="1" w:styleId="ListLabel223">
    <w:name w:val="ListLabel 223"/>
    <w:uiPriority w:val="99"/>
    <w:qFormat/>
    <w:rsid w:val="002B166D"/>
  </w:style>
  <w:style w:type="character" w:customStyle="1" w:styleId="ListLabel224">
    <w:name w:val="ListLabel 224"/>
    <w:uiPriority w:val="99"/>
    <w:qFormat/>
    <w:rsid w:val="002B166D"/>
  </w:style>
  <w:style w:type="character" w:customStyle="1" w:styleId="ListLabel225">
    <w:name w:val="ListLabel 225"/>
    <w:uiPriority w:val="99"/>
    <w:qFormat/>
    <w:rsid w:val="002B166D"/>
  </w:style>
  <w:style w:type="character" w:customStyle="1" w:styleId="ListLabel226">
    <w:name w:val="ListLabel 226"/>
    <w:uiPriority w:val="99"/>
    <w:qFormat/>
    <w:rsid w:val="002B166D"/>
    <w:rPr>
      <w:b/>
      <w:sz w:val="20"/>
    </w:rPr>
  </w:style>
  <w:style w:type="character" w:customStyle="1" w:styleId="ListLabel227">
    <w:name w:val="ListLabel 227"/>
    <w:uiPriority w:val="99"/>
    <w:qFormat/>
    <w:rsid w:val="002B166D"/>
  </w:style>
  <w:style w:type="character" w:customStyle="1" w:styleId="ListLabel228">
    <w:name w:val="ListLabel 228"/>
    <w:uiPriority w:val="99"/>
    <w:qFormat/>
    <w:rsid w:val="002B166D"/>
  </w:style>
  <w:style w:type="character" w:customStyle="1" w:styleId="ListLabel229">
    <w:name w:val="ListLabel 229"/>
    <w:uiPriority w:val="99"/>
    <w:qFormat/>
    <w:rsid w:val="002B166D"/>
  </w:style>
  <w:style w:type="character" w:customStyle="1" w:styleId="ListLabel230">
    <w:name w:val="ListLabel 230"/>
    <w:uiPriority w:val="99"/>
    <w:qFormat/>
    <w:rsid w:val="002B166D"/>
  </w:style>
  <w:style w:type="character" w:customStyle="1" w:styleId="ListLabel231">
    <w:name w:val="ListLabel 231"/>
    <w:uiPriority w:val="99"/>
    <w:qFormat/>
    <w:rsid w:val="002B166D"/>
  </w:style>
  <w:style w:type="character" w:customStyle="1" w:styleId="ListLabel232">
    <w:name w:val="ListLabel 232"/>
    <w:uiPriority w:val="99"/>
    <w:qFormat/>
    <w:rsid w:val="002B166D"/>
  </w:style>
  <w:style w:type="character" w:customStyle="1" w:styleId="ListLabel233">
    <w:name w:val="ListLabel 233"/>
    <w:uiPriority w:val="99"/>
    <w:qFormat/>
    <w:rsid w:val="002B166D"/>
  </w:style>
  <w:style w:type="character" w:customStyle="1" w:styleId="ListLabel234">
    <w:name w:val="ListLabel 234"/>
    <w:uiPriority w:val="99"/>
    <w:qFormat/>
    <w:rsid w:val="002B166D"/>
  </w:style>
  <w:style w:type="character" w:customStyle="1" w:styleId="ListLabel235">
    <w:name w:val="ListLabel 235"/>
    <w:uiPriority w:val="99"/>
    <w:qFormat/>
    <w:rsid w:val="002B166D"/>
    <w:rPr>
      <w:sz w:val="20"/>
    </w:rPr>
  </w:style>
  <w:style w:type="character" w:customStyle="1" w:styleId="ListLabel236">
    <w:name w:val="ListLabel 236"/>
    <w:uiPriority w:val="99"/>
    <w:qFormat/>
    <w:rsid w:val="002B166D"/>
  </w:style>
  <w:style w:type="character" w:customStyle="1" w:styleId="ListLabel237">
    <w:name w:val="ListLabel 237"/>
    <w:uiPriority w:val="99"/>
    <w:qFormat/>
    <w:rsid w:val="002B166D"/>
  </w:style>
  <w:style w:type="character" w:customStyle="1" w:styleId="ListLabel238">
    <w:name w:val="ListLabel 238"/>
    <w:uiPriority w:val="99"/>
    <w:qFormat/>
    <w:rsid w:val="002B166D"/>
  </w:style>
  <w:style w:type="character" w:customStyle="1" w:styleId="ListLabel239">
    <w:name w:val="ListLabel 239"/>
    <w:uiPriority w:val="99"/>
    <w:qFormat/>
    <w:rsid w:val="002B166D"/>
  </w:style>
  <w:style w:type="character" w:customStyle="1" w:styleId="ListLabel240">
    <w:name w:val="ListLabel 240"/>
    <w:uiPriority w:val="99"/>
    <w:qFormat/>
    <w:rsid w:val="002B166D"/>
  </w:style>
  <w:style w:type="character" w:customStyle="1" w:styleId="ListLabel241">
    <w:name w:val="ListLabel 241"/>
    <w:uiPriority w:val="99"/>
    <w:qFormat/>
    <w:rsid w:val="002B166D"/>
  </w:style>
  <w:style w:type="character" w:customStyle="1" w:styleId="ListLabel242">
    <w:name w:val="ListLabel 242"/>
    <w:uiPriority w:val="99"/>
    <w:qFormat/>
    <w:rsid w:val="002B166D"/>
  </w:style>
  <w:style w:type="character" w:customStyle="1" w:styleId="ListLabel243">
    <w:name w:val="ListLabel 243"/>
    <w:uiPriority w:val="99"/>
    <w:qFormat/>
    <w:rsid w:val="002B166D"/>
  </w:style>
  <w:style w:type="character" w:customStyle="1" w:styleId="ListLabel244">
    <w:name w:val="ListLabel 244"/>
    <w:uiPriority w:val="99"/>
    <w:qFormat/>
    <w:rsid w:val="002B166D"/>
    <w:rPr>
      <w:sz w:val="20"/>
    </w:rPr>
  </w:style>
  <w:style w:type="character" w:customStyle="1" w:styleId="ListLabel245">
    <w:name w:val="ListLabel 245"/>
    <w:uiPriority w:val="99"/>
    <w:qFormat/>
    <w:rsid w:val="002B166D"/>
  </w:style>
  <w:style w:type="character" w:customStyle="1" w:styleId="ListLabel246">
    <w:name w:val="ListLabel 246"/>
    <w:uiPriority w:val="99"/>
    <w:qFormat/>
    <w:rsid w:val="002B166D"/>
  </w:style>
  <w:style w:type="character" w:customStyle="1" w:styleId="ListLabel247">
    <w:name w:val="ListLabel 247"/>
    <w:uiPriority w:val="99"/>
    <w:qFormat/>
    <w:rsid w:val="002B166D"/>
  </w:style>
  <w:style w:type="character" w:customStyle="1" w:styleId="ListLabel248">
    <w:name w:val="ListLabel 248"/>
    <w:uiPriority w:val="99"/>
    <w:qFormat/>
    <w:rsid w:val="002B166D"/>
  </w:style>
  <w:style w:type="character" w:customStyle="1" w:styleId="ListLabel249">
    <w:name w:val="ListLabel 249"/>
    <w:uiPriority w:val="99"/>
    <w:qFormat/>
    <w:rsid w:val="002B166D"/>
  </w:style>
  <w:style w:type="character" w:customStyle="1" w:styleId="ListLabel250">
    <w:name w:val="ListLabel 250"/>
    <w:uiPriority w:val="99"/>
    <w:qFormat/>
    <w:rsid w:val="002B166D"/>
  </w:style>
  <w:style w:type="character" w:customStyle="1" w:styleId="ListLabel251">
    <w:name w:val="ListLabel 251"/>
    <w:uiPriority w:val="99"/>
    <w:qFormat/>
    <w:rsid w:val="002B166D"/>
  </w:style>
  <w:style w:type="character" w:customStyle="1" w:styleId="ListLabel252">
    <w:name w:val="ListLabel 252"/>
    <w:uiPriority w:val="99"/>
    <w:qFormat/>
    <w:rsid w:val="002B166D"/>
  </w:style>
  <w:style w:type="character" w:customStyle="1" w:styleId="ListLabel253">
    <w:name w:val="ListLabel 253"/>
    <w:uiPriority w:val="99"/>
    <w:qFormat/>
    <w:rsid w:val="002B166D"/>
    <w:rPr>
      <w:sz w:val="20"/>
    </w:rPr>
  </w:style>
  <w:style w:type="character" w:customStyle="1" w:styleId="ListLabel254">
    <w:name w:val="ListLabel 254"/>
    <w:uiPriority w:val="99"/>
    <w:qFormat/>
    <w:rsid w:val="002B166D"/>
  </w:style>
  <w:style w:type="character" w:customStyle="1" w:styleId="ListLabel255">
    <w:name w:val="ListLabel 255"/>
    <w:uiPriority w:val="99"/>
    <w:qFormat/>
    <w:rsid w:val="002B166D"/>
  </w:style>
  <w:style w:type="character" w:customStyle="1" w:styleId="ListLabel256">
    <w:name w:val="ListLabel 256"/>
    <w:uiPriority w:val="99"/>
    <w:qFormat/>
    <w:rsid w:val="002B166D"/>
  </w:style>
  <w:style w:type="character" w:customStyle="1" w:styleId="ListLabel257">
    <w:name w:val="ListLabel 257"/>
    <w:uiPriority w:val="99"/>
    <w:qFormat/>
    <w:rsid w:val="002B166D"/>
  </w:style>
  <w:style w:type="character" w:customStyle="1" w:styleId="ListLabel258">
    <w:name w:val="ListLabel 258"/>
    <w:uiPriority w:val="99"/>
    <w:qFormat/>
    <w:rsid w:val="002B166D"/>
  </w:style>
  <w:style w:type="character" w:customStyle="1" w:styleId="ListLabel259">
    <w:name w:val="ListLabel 259"/>
    <w:uiPriority w:val="99"/>
    <w:qFormat/>
    <w:rsid w:val="002B166D"/>
  </w:style>
  <w:style w:type="character" w:customStyle="1" w:styleId="ListLabel260">
    <w:name w:val="ListLabel 260"/>
    <w:uiPriority w:val="99"/>
    <w:qFormat/>
    <w:rsid w:val="002B166D"/>
  </w:style>
  <w:style w:type="character" w:customStyle="1" w:styleId="ListLabel261">
    <w:name w:val="ListLabel 261"/>
    <w:uiPriority w:val="99"/>
    <w:qFormat/>
    <w:rsid w:val="002B166D"/>
  </w:style>
  <w:style w:type="character" w:customStyle="1" w:styleId="ListLabel262">
    <w:name w:val="ListLabel 262"/>
    <w:uiPriority w:val="99"/>
    <w:qFormat/>
    <w:rsid w:val="002B166D"/>
    <w:rPr>
      <w:sz w:val="20"/>
    </w:rPr>
  </w:style>
  <w:style w:type="character" w:customStyle="1" w:styleId="ListLabel263">
    <w:name w:val="ListLabel 263"/>
    <w:uiPriority w:val="99"/>
    <w:qFormat/>
    <w:rsid w:val="002B166D"/>
  </w:style>
  <w:style w:type="character" w:customStyle="1" w:styleId="ListLabel264">
    <w:name w:val="ListLabel 264"/>
    <w:uiPriority w:val="99"/>
    <w:qFormat/>
    <w:rsid w:val="002B166D"/>
  </w:style>
  <w:style w:type="character" w:customStyle="1" w:styleId="ListLabel265">
    <w:name w:val="ListLabel 265"/>
    <w:uiPriority w:val="99"/>
    <w:qFormat/>
    <w:rsid w:val="002B166D"/>
  </w:style>
  <w:style w:type="character" w:customStyle="1" w:styleId="ListLabel266">
    <w:name w:val="ListLabel 266"/>
    <w:uiPriority w:val="99"/>
    <w:qFormat/>
    <w:rsid w:val="002B166D"/>
  </w:style>
  <w:style w:type="character" w:customStyle="1" w:styleId="ListLabel267">
    <w:name w:val="ListLabel 267"/>
    <w:uiPriority w:val="99"/>
    <w:qFormat/>
    <w:rsid w:val="002B166D"/>
  </w:style>
  <w:style w:type="character" w:customStyle="1" w:styleId="ListLabel268">
    <w:name w:val="ListLabel 268"/>
    <w:uiPriority w:val="99"/>
    <w:qFormat/>
    <w:rsid w:val="002B166D"/>
  </w:style>
  <w:style w:type="character" w:customStyle="1" w:styleId="ListLabel269">
    <w:name w:val="ListLabel 269"/>
    <w:uiPriority w:val="99"/>
    <w:qFormat/>
    <w:rsid w:val="002B166D"/>
  </w:style>
  <w:style w:type="character" w:customStyle="1" w:styleId="ListLabel270">
    <w:name w:val="ListLabel 270"/>
    <w:uiPriority w:val="99"/>
    <w:qFormat/>
    <w:rsid w:val="002B166D"/>
  </w:style>
  <w:style w:type="character" w:customStyle="1" w:styleId="ListLabel271">
    <w:name w:val="ListLabel 271"/>
    <w:uiPriority w:val="99"/>
    <w:qFormat/>
    <w:rsid w:val="002B166D"/>
    <w:rPr>
      <w:sz w:val="20"/>
    </w:rPr>
  </w:style>
  <w:style w:type="character" w:customStyle="1" w:styleId="ListLabel272">
    <w:name w:val="ListLabel 272"/>
    <w:uiPriority w:val="99"/>
    <w:qFormat/>
    <w:rsid w:val="002B166D"/>
  </w:style>
  <w:style w:type="character" w:customStyle="1" w:styleId="ListLabel273">
    <w:name w:val="ListLabel 273"/>
    <w:uiPriority w:val="99"/>
    <w:qFormat/>
    <w:rsid w:val="002B166D"/>
  </w:style>
  <w:style w:type="character" w:customStyle="1" w:styleId="ListLabel274">
    <w:name w:val="ListLabel 274"/>
    <w:uiPriority w:val="99"/>
    <w:qFormat/>
    <w:rsid w:val="002B166D"/>
  </w:style>
  <w:style w:type="character" w:customStyle="1" w:styleId="ListLabel275">
    <w:name w:val="ListLabel 275"/>
    <w:uiPriority w:val="99"/>
    <w:qFormat/>
    <w:rsid w:val="002B166D"/>
  </w:style>
  <w:style w:type="character" w:customStyle="1" w:styleId="ListLabel276">
    <w:name w:val="ListLabel 276"/>
    <w:uiPriority w:val="99"/>
    <w:qFormat/>
    <w:rsid w:val="002B166D"/>
  </w:style>
  <w:style w:type="character" w:customStyle="1" w:styleId="ListLabel277">
    <w:name w:val="ListLabel 277"/>
    <w:uiPriority w:val="99"/>
    <w:qFormat/>
    <w:rsid w:val="002B166D"/>
  </w:style>
  <w:style w:type="character" w:customStyle="1" w:styleId="ListLabel278">
    <w:name w:val="ListLabel 278"/>
    <w:uiPriority w:val="99"/>
    <w:qFormat/>
    <w:rsid w:val="002B166D"/>
  </w:style>
  <w:style w:type="character" w:customStyle="1" w:styleId="ListLabel279">
    <w:name w:val="ListLabel 279"/>
    <w:uiPriority w:val="99"/>
    <w:qFormat/>
    <w:rsid w:val="002B166D"/>
  </w:style>
  <w:style w:type="character" w:customStyle="1" w:styleId="ListLabel280">
    <w:name w:val="ListLabel 280"/>
    <w:uiPriority w:val="99"/>
    <w:qFormat/>
    <w:rsid w:val="002B166D"/>
    <w:rPr>
      <w:sz w:val="20"/>
    </w:rPr>
  </w:style>
  <w:style w:type="character" w:customStyle="1" w:styleId="ListLabel281">
    <w:name w:val="ListLabel 281"/>
    <w:uiPriority w:val="99"/>
    <w:qFormat/>
    <w:rsid w:val="002B166D"/>
  </w:style>
  <w:style w:type="character" w:customStyle="1" w:styleId="ListLabel282">
    <w:name w:val="ListLabel 282"/>
    <w:uiPriority w:val="99"/>
    <w:qFormat/>
    <w:rsid w:val="002B166D"/>
  </w:style>
  <w:style w:type="character" w:customStyle="1" w:styleId="ListLabel283">
    <w:name w:val="ListLabel 283"/>
    <w:uiPriority w:val="99"/>
    <w:qFormat/>
    <w:rsid w:val="002B166D"/>
  </w:style>
  <w:style w:type="character" w:customStyle="1" w:styleId="ListLabel284">
    <w:name w:val="ListLabel 284"/>
    <w:uiPriority w:val="99"/>
    <w:qFormat/>
    <w:rsid w:val="002B166D"/>
  </w:style>
  <w:style w:type="character" w:customStyle="1" w:styleId="ListLabel285">
    <w:name w:val="ListLabel 285"/>
    <w:uiPriority w:val="99"/>
    <w:qFormat/>
    <w:rsid w:val="002B166D"/>
  </w:style>
  <w:style w:type="character" w:customStyle="1" w:styleId="ListLabel286">
    <w:name w:val="ListLabel 286"/>
    <w:uiPriority w:val="99"/>
    <w:qFormat/>
    <w:rsid w:val="002B166D"/>
  </w:style>
  <w:style w:type="character" w:customStyle="1" w:styleId="ListLabel287">
    <w:name w:val="ListLabel 287"/>
    <w:uiPriority w:val="99"/>
    <w:qFormat/>
    <w:rsid w:val="002B166D"/>
  </w:style>
  <w:style w:type="character" w:customStyle="1" w:styleId="ListLabel288">
    <w:name w:val="ListLabel 288"/>
    <w:uiPriority w:val="99"/>
    <w:qFormat/>
    <w:rsid w:val="002B166D"/>
  </w:style>
  <w:style w:type="character" w:customStyle="1" w:styleId="ListLabel289">
    <w:name w:val="ListLabel 289"/>
    <w:uiPriority w:val="99"/>
    <w:qFormat/>
    <w:rsid w:val="002B166D"/>
    <w:rPr>
      <w:b/>
      <w:color w:val="00000A"/>
      <w:sz w:val="20"/>
    </w:rPr>
  </w:style>
  <w:style w:type="character" w:customStyle="1" w:styleId="ListLabel290">
    <w:name w:val="ListLabel 290"/>
    <w:uiPriority w:val="99"/>
    <w:qFormat/>
    <w:rsid w:val="002B166D"/>
  </w:style>
  <w:style w:type="character" w:customStyle="1" w:styleId="ListLabel291">
    <w:name w:val="ListLabel 291"/>
    <w:uiPriority w:val="99"/>
    <w:qFormat/>
    <w:rsid w:val="002B166D"/>
  </w:style>
  <w:style w:type="character" w:customStyle="1" w:styleId="ListLabel292">
    <w:name w:val="ListLabel 292"/>
    <w:uiPriority w:val="99"/>
    <w:qFormat/>
    <w:rsid w:val="002B166D"/>
  </w:style>
  <w:style w:type="character" w:customStyle="1" w:styleId="ListLabel293">
    <w:name w:val="ListLabel 293"/>
    <w:uiPriority w:val="99"/>
    <w:qFormat/>
    <w:rsid w:val="002B166D"/>
  </w:style>
  <w:style w:type="character" w:customStyle="1" w:styleId="ListLabel294">
    <w:name w:val="ListLabel 294"/>
    <w:uiPriority w:val="99"/>
    <w:qFormat/>
    <w:rsid w:val="002B166D"/>
  </w:style>
  <w:style w:type="character" w:customStyle="1" w:styleId="ListLabel295">
    <w:name w:val="ListLabel 295"/>
    <w:uiPriority w:val="99"/>
    <w:qFormat/>
    <w:rsid w:val="002B166D"/>
  </w:style>
  <w:style w:type="character" w:customStyle="1" w:styleId="ListLabel296">
    <w:name w:val="ListLabel 296"/>
    <w:uiPriority w:val="99"/>
    <w:qFormat/>
    <w:rsid w:val="002B166D"/>
  </w:style>
  <w:style w:type="character" w:customStyle="1" w:styleId="ListLabel297">
    <w:name w:val="ListLabel 297"/>
    <w:uiPriority w:val="99"/>
    <w:qFormat/>
    <w:rsid w:val="002B166D"/>
  </w:style>
  <w:style w:type="character" w:customStyle="1" w:styleId="ListLabel298">
    <w:name w:val="ListLabel 298"/>
    <w:uiPriority w:val="99"/>
    <w:qFormat/>
    <w:rsid w:val="002B166D"/>
    <w:rPr>
      <w:b/>
      <w:color w:val="00000A"/>
      <w:sz w:val="20"/>
    </w:rPr>
  </w:style>
  <w:style w:type="character" w:customStyle="1" w:styleId="Bullets">
    <w:name w:val="Bullets"/>
    <w:uiPriority w:val="99"/>
    <w:qFormat/>
    <w:rsid w:val="002B166D"/>
    <w:rPr>
      <w:rFonts w:ascii="OpenSymbol" w:hAnsi="OpenSymbol"/>
    </w:rPr>
  </w:style>
  <w:style w:type="character" w:customStyle="1" w:styleId="StrongEmphasis">
    <w:name w:val="Strong Emphasis"/>
    <w:uiPriority w:val="99"/>
    <w:qFormat/>
    <w:rsid w:val="002B166D"/>
    <w:rPr>
      <w:b/>
    </w:rPr>
  </w:style>
  <w:style w:type="character" w:customStyle="1" w:styleId="ListLabel299">
    <w:name w:val="ListLabel 299"/>
    <w:uiPriority w:val="99"/>
    <w:qFormat/>
    <w:rsid w:val="002B166D"/>
    <w:rPr>
      <w:sz w:val="20"/>
    </w:rPr>
  </w:style>
  <w:style w:type="character" w:customStyle="1" w:styleId="ListLabel300">
    <w:name w:val="ListLabel 300"/>
    <w:uiPriority w:val="99"/>
    <w:qFormat/>
    <w:rsid w:val="002B166D"/>
  </w:style>
  <w:style w:type="character" w:customStyle="1" w:styleId="ListLabel301">
    <w:name w:val="ListLabel 301"/>
    <w:uiPriority w:val="99"/>
    <w:qFormat/>
    <w:rsid w:val="002B166D"/>
  </w:style>
  <w:style w:type="character" w:customStyle="1" w:styleId="ListLabel302">
    <w:name w:val="ListLabel 302"/>
    <w:uiPriority w:val="99"/>
    <w:qFormat/>
    <w:rsid w:val="002B166D"/>
  </w:style>
  <w:style w:type="character" w:customStyle="1" w:styleId="ListLabel303">
    <w:name w:val="ListLabel 303"/>
    <w:uiPriority w:val="99"/>
    <w:qFormat/>
    <w:rsid w:val="002B166D"/>
  </w:style>
  <w:style w:type="character" w:customStyle="1" w:styleId="ListLabel304">
    <w:name w:val="ListLabel 304"/>
    <w:uiPriority w:val="99"/>
    <w:qFormat/>
    <w:rsid w:val="002B166D"/>
  </w:style>
  <w:style w:type="character" w:customStyle="1" w:styleId="ListLabel305">
    <w:name w:val="ListLabel 305"/>
    <w:uiPriority w:val="99"/>
    <w:qFormat/>
    <w:rsid w:val="002B166D"/>
  </w:style>
  <w:style w:type="character" w:customStyle="1" w:styleId="ListLabel306">
    <w:name w:val="ListLabel 306"/>
    <w:uiPriority w:val="99"/>
    <w:qFormat/>
    <w:rsid w:val="002B166D"/>
  </w:style>
  <w:style w:type="character" w:customStyle="1" w:styleId="ListLabel307">
    <w:name w:val="ListLabel 307"/>
    <w:uiPriority w:val="99"/>
    <w:qFormat/>
    <w:rsid w:val="002B166D"/>
  </w:style>
  <w:style w:type="character" w:customStyle="1" w:styleId="ListLabel308">
    <w:name w:val="ListLabel 308"/>
    <w:uiPriority w:val="99"/>
    <w:qFormat/>
    <w:rsid w:val="002B166D"/>
    <w:rPr>
      <w:sz w:val="20"/>
    </w:rPr>
  </w:style>
  <w:style w:type="character" w:customStyle="1" w:styleId="ListLabel309">
    <w:name w:val="ListLabel 309"/>
    <w:uiPriority w:val="99"/>
    <w:qFormat/>
    <w:rsid w:val="002B166D"/>
    <w:rPr>
      <w:sz w:val="20"/>
    </w:rPr>
  </w:style>
  <w:style w:type="character" w:customStyle="1" w:styleId="ListLabel310">
    <w:name w:val="ListLabel 310"/>
    <w:uiPriority w:val="99"/>
    <w:qFormat/>
    <w:rsid w:val="002B166D"/>
  </w:style>
  <w:style w:type="character" w:customStyle="1" w:styleId="ListLabel311">
    <w:name w:val="ListLabel 311"/>
    <w:uiPriority w:val="99"/>
    <w:qFormat/>
    <w:rsid w:val="002B166D"/>
  </w:style>
  <w:style w:type="character" w:customStyle="1" w:styleId="ListLabel312">
    <w:name w:val="ListLabel 312"/>
    <w:uiPriority w:val="99"/>
    <w:qFormat/>
    <w:rsid w:val="002B166D"/>
  </w:style>
  <w:style w:type="character" w:customStyle="1" w:styleId="ListLabel313">
    <w:name w:val="ListLabel 313"/>
    <w:uiPriority w:val="99"/>
    <w:qFormat/>
    <w:rsid w:val="002B166D"/>
  </w:style>
  <w:style w:type="character" w:customStyle="1" w:styleId="ListLabel314">
    <w:name w:val="ListLabel 314"/>
    <w:uiPriority w:val="99"/>
    <w:qFormat/>
    <w:rsid w:val="002B166D"/>
  </w:style>
  <w:style w:type="character" w:customStyle="1" w:styleId="ListLabel315">
    <w:name w:val="ListLabel 315"/>
    <w:uiPriority w:val="99"/>
    <w:qFormat/>
    <w:rsid w:val="002B166D"/>
  </w:style>
  <w:style w:type="character" w:customStyle="1" w:styleId="ListLabel316">
    <w:name w:val="ListLabel 316"/>
    <w:uiPriority w:val="99"/>
    <w:qFormat/>
    <w:rsid w:val="002B166D"/>
  </w:style>
  <w:style w:type="character" w:customStyle="1" w:styleId="ListLabel317">
    <w:name w:val="ListLabel 317"/>
    <w:uiPriority w:val="99"/>
    <w:qFormat/>
    <w:rsid w:val="002B166D"/>
  </w:style>
  <w:style w:type="character" w:customStyle="1" w:styleId="ListLabel318">
    <w:name w:val="ListLabel 318"/>
    <w:uiPriority w:val="99"/>
    <w:qFormat/>
    <w:rsid w:val="002B166D"/>
    <w:rPr>
      <w:sz w:val="20"/>
    </w:rPr>
  </w:style>
  <w:style w:type="character" w:customStyle="1" w:styleId="ListLabel319">
    <w:name w:val="ListLabel 319"/>
    <w:uiPriority w:val="99"/>
    <w:qFormat/>
    <w:rsid w:val="002B166D"/>
  </w:style>
  <w:style w:type="character" w:customStyle="1" w:styleId="ListLabel320">
    <w:name w:val="ListLabel 320"/>
    <w:uiPriority w:val="99"/>
    <w:qFormat/>
    <w:rsid w:val="002B166D"/>
  </w:style>
  <w:style w:type="character" w:customStyle="1" w:styleId="ListLabel321">
    <w:name w:val="ListLabel 321"/>
    <w:uiPriority w:val="99"/>
    <w:qFormat/>
    <w:rsid w:val="002B166D"/>
  </w:style>
  <w:style w:type="character" w:customStyle="1" w:styleId="ListLabel322">
    <w:name w:val="ListLabel 322"/>
    <w:uiPriority w:val="99"/>
    <w:qFormat/>
    <w:rsid w:val="002B166D"/>
  </w:style>
  <w:style w:type="character" w:customStyle="1" w:styleId="ListLabel323">
    <w:name w:val="ListLabel 323"/>
    <w:uiPriority w:val="99"/>
    <w:qFormat/>
    <w:rsid w:val="002B166D"/>
  </w:style>
  <w:style w:type="character" w:customStyle="1" w:styleId="ListLabel324">
    <w:name w:val="ListLabel 324"/>
    <w:uiPriority w:val="99"/>
    <w:qFormat/>
    <w:rsid w:val="002B166D"/>
  </w:style>
  <w:style w:type="character" w:customStyle="1" w:styleId="ListLabel325">
    <w:name w:val="ListLabel 325"/>
    <w:uiPriority w:val="99"/>
    <w:qFormat/>
    <w:rsid w:val="002B166D"/>
  </w:style>
  <w:style w:type="character" w:customStyle="1" w:styleId="ListLabel326">
    <w:name w:val="ListLabel 326"/>
    <w:uiPriority w:val="99"/>
    <w:qFormat/>
    <w:rsid w:val="002B166D"/>
  </w:style>
  <w:style w:type="character" w:customStyle="1" w:styleId="ListLabel327">
    <w:name w:val="ListLabel 327"/>
    <w:uiPriority w:val="99"/>
    <w:qFormat/>
    <w:rsid w:val="002B166D"/>
    <w:rPr>
      <w:b/>
      <w:sz w:val="20"/>
    </w:rPr>
  </w:style>
  <w:style w:type="character" w:customStyle="1" w:styleId="ListLabel328">
    <w:name w:val="ListLabel 328"/>
    <w:uiPriority w:val="99"/>
    <w:qFormat/>
    <w:rsid w:val="002B166D"/>
  </w:style>
  <w:style w:type="character" w:customStyle="1" w:styleId="ListLabel329">
    <w:name w:val="ListLabel 329"/>
    <w:uiPriority w:val="99"/>
    <w:qFormat/>
    <w:rsid w:val="002B166D"/>
  </w:style>
  <w:style w:type="character" w:customStyle="1" w:styleId="ListLabel330">
    <w:name w:val="ListLabel 330"/>
    <w:uiPriority w:val="99"/>
    <w:qFormat/>
    <w:rsid w:val="002B166D"/>
  </w:style>
  <w:style w:type="character" w:customStyle="1" w:styleId="ListLabel331">
    <w:name w:val="ListLabel 331"/>
    <w:uiPriority w:val="99"/>
    <w:qFormat/>
    <w:rsid w:val="002B166D"/>
  </w:style>
  <w:style w:type="character" w:customStyle="1" w:styleId="ListLabel332">
    <w:name w:val="ListLabel 332"/>
    <w:uiPriority w:val="99"/>
    <w:qFormat/>
    <w:rsid w:val="002B166D"/>
  </w:style>
  <w:style w:type="character" w:customStyle="1" w:styleId="ListLabel333">
    <w:name w:val="ListLabel 333"/>
    <w:uiPriority w:val="99"/>
    <w:qFormat/>
    <w:rsid w:val="002B166D"/>
  </w:style>
  <w:style w:type="character" w:customStyle="1" w:styleId="ListLabel334">
    <w:name w:val="ListLabel 334"/>
    <w:uiPriority w:val="99"/>
    <w:qFormat/>
    <w:rsid w:val="002B166D"/>
  </w:style>
  <w:style w:type="character" w:customStyle="1" w:styleId="ListLabel335">
    <w:name w:val="ListLabel 335"/>
    <w:uiPriority w:val="99"/>
    <w:qFormat/>
    <w:rsid w:val="002B166D"/>
  </w:style>
  <w:style w:type="character" w:customStyle="1" w:styleId="ListLabel336">
    <w:name w:val="ListLabel 336"/>
    <w:uiPriority w:val="99"/>
    <w:qFormat/>
    <w:rsid w:val="002B166D"/>
    <w:rPr>
      <w:sz w:val="20"/>
    </w:rPr>
  </w:style>
  <w:style w:type="character" w:customStyle="1" w:styleId="ListLabel337">
    <w:name w:val="ListLabel 337"/>
    <w:uiPriority w:val="99"/>
    <w:qFormat/>
    <w:rsid w:val="002B166D"/>
  </w:style>
  <w:style w:type="character" w:customStyle="1" w:styleId="ListLabel338">
    <w:name w:val="ListLabel 338"/>
    <w:uiPriority w:val="99"/>
    <w:qFormat/>
    <w:rsid w:val="002B166D"/>
  </w:style>
  <w:style w:type="character" w:customStyle="1" w:styleId="ListLabel339">
    <w:name w:val="ListLabel 339"/>
    <w:uiPriority w:val="99"/>
    <w:qFormat/>
    <w:rsid w:val="002B166D"/>
  </w:style>
  <w:style w:type="character" w:customStyle="1" w:styleId="ListLabel340">
    <w:name w:val="ListLabel 340"/>
    <w:uiPriority w:val="99"/>
    <w:qFormat/>
    <w:rsid w:val="002B166D"/>
  </w:style>
  <w:style w:type="character" w:customStyle="1" w:styleId="ListLabel341">
    <w:name w:val="ListLabel 341"/>
    <w:uiPriority w:val="99"/>
    <w:qFormat/>
    <w:rsid w:val="002B166D"/>
  </w:style>
  <w:style w:type="character" w:customStyle="1" w:styleId="ListLabel342">
    <w:name w:val="ListLabel 342"/>
    <w:uiPriority w:val="99"/>
    <w:qFormat/>
    <w:rsid w:val="002B166D"/>
  </w:style>
  <w:style w:type="character" w:customStyle="1" w:styleId="ListLabel343">
    <w:name w:val="ListLabel 343"/>
    <w:uiPriority w:val="99"/>
    <w:qFormat/>
    <w:rsid w:val="002B166D"/>
  </w:style>
  <w:style w:type="character" w:customStyle="1" w:styleId="ListLabel344">
    <w:name w:val="ListLabel 344"/>
    <w:uiPriority w:val="99"/>
    <w:qFormat/>
    <w:rsid w:val="002B166D"/>
  </w:style>
  <w:style w:type="character" w:customStyle="1" w:styleId="ListLabel345">
    <w:name w:val="ListLabel 345"/>
    <w:uiPriority w:val="99"/>
    <w:qFormat/>
    <w:rsid w:val="002B166D"/>
    <w:rPr>
      <w:sz w:val="20"/>
    </w:rPr>
  </w:style>
  <w:style w:type="character" w:customStyle="1" w:styleId="ListLabel346">
    <w:name w:val="ListLabel 346"/>
    <w:uiPriority w:val="99"/>
    <w:qFormat/>
    <w:rsid w:val="002B166D"/>
  </w:style>
  <w:style w:type="character" w:customStyle="1" w:styleId="ListLabel347">
    <w:name w:val="ListLabel 347"/>
    <w:uiPriority w:val="99"/>
    <w:qFormat/>
    <w:rsid w:val="002B166D"/>
  </w:style>
  <w:style w:type="character" w:customStyle="1" w:styleId="ListLabel348">
    <w:name w:val="ListLabel 348"/>
    <w:uiPriority w:val="99"/>
    <w:qFormat/>
    <w:rsid w:val="002B166D"/>
  </w:style>
  <w:style w:type="character" w:customStyle="1" w:styleId="ListLabel349">
    <w:name w:val="ListLabel 349"/>
    <w:uiPriority w:val="99"/>
    <w:qFormat/>
    <w:rsid w:val="002B166D"/>
  </w:style>
  <w:style w:type="character" w:customStyle="1" w:styleId="ListLabel350">
    <w:name w:val="ListLabel 350"/>
    <w:uiPriority w:val="99"/>
    <w:qFormat/>
    <w:rsid w:val="002B166D"/>
  </w:style>
  <w:style w:type="character" w:customStyle="1" w:styleId="ListLabel351">
    <w:name w:val="ListLabel 351"/>
    <w:uiPriority w:val="99"/>
    <w:qFormat/>
    <w:rsid w:val="002B166D"/>
  </w:style>
  <w:style w:type="character" w:customStyle="1" w:styleId="ListLabel352">
    <w:name w:val="ListLabel 352"/>
    <w:uiPriority w:val="99"/>
    <w:qFormat/>
    <w:rsid w:val="002B166D"/>
  </w:style>
  <w:style w:type="character" w:customStyle="1" w:styleId="ListLabel353">
    <w:name w:val="ListLabel 353"/>
    <w:uiPriority w:val="99"/>
    <w:qFormat/>
    <w:rsid w:val="002B166D"/>
  </w:style>
  <w:style w:type="character" w:customStyle="1" w:styleId="ListLabel354">
    <w:name w:val="ListLabel 354"/>
    <w:uiPriority w:val="99"/>
    <w:qFormat/>
    <w:rsid w:val="002B166D"/>
    <w:rPr>
      <w:sz w:val="20"/>
    </w:rPr>
  </w:style>
  <w:style w:type="character" w:customStyle="1" w:styleId="ListLabel355">
    <w:name w:val="ListLabel 355"/>
    <w:uiPriority w:val="99"/>
    <w:qFormat/>
    <w:rsid w:val="002B166D"/>
  </w:style>
  <w:style w:type="character" w:customStyle="1" w:styleId="ListLabel356">
    <w:name w:val="ListLabel 356"/>
    <w:uiPriority w:val="99"/>
    <w:qFormat/>
    <w:rsid w:val="002B166D"/>
  </w:style>
  <w:style w:type="character" w:customStyle="1" w:styleId="ListLabel357">
    <w:name w:val="ListLabel 357"/>
    <w:uiPriority w:val="99"/>
    <w:qFormat/>
    <w:rsid w:val="002B166D"/>
  </w:style>
  <w:style w:type="character" w:customStyle="1" w:styleId="ListLabel358">
    <w:name w:val="ListLabel 358"/>
    <w:uiPriority w:val="99"/>
    <w:qFormat/>
    <w:rsid w:val="002B166D"/>
  </w:style>
  <w:style w:type="character" w:customStyle="1" w:styleId="ListLabel359">
    <w:name w:val="ListLabel 359"/>
    <w:uiPriority w:val="99"/>
    <w:qFormat/>
    <w:rsid w:val="002B166D"/>
  </w:style>
  <w:style w:type="character" w:customStyle="1" w:styleId="ListLabel360">
    <w:name w:val="ListLabel 360"/>
    <w:uiPriority w:val="99"/>
    <w:qFormat/>
    <w:rsid w:val="002B166D"/>
  </w:style>
  <w:style w:type="character" w:customStyle="1" w:styleId="ListLabel361">
    <w:name w:val="ListLabel 361"/>
    <w:uiPriority w:val="99"/>
    <w:qFormat/>
    <w:rsid w:val="002B166D"/>
  </w:style>
  <w:style w:type="character" w:customStyle="1" w:styleId="ListLabel362">
    <w:name w:val="ListLabel 362"/>
    <w:uiPriority w:val="99"/>
    <w:qFormat/>
    <w:rsid w:val="002B166D"/>
  </w:style>
  <w:style w:type="character" w:customStyle="1" w:styleId="ListLabel363">
    <w:name w:val="ListLabel 363"/>
    <w:uiPriority w:val="99"/>
    <w:qFormat/>
    <w:rsid w:val="002B166D"/>
    <w:rPr>
      <w:sz w:val="20"/>
    </w:rPr>
  </w:style>
  <w:style w:type="character" w:customStyle="1" w:styleId="ListLabel364">
    <w:name w:val="ListLabel 364"/>
    <w:uiPriority w:val="99"/>
    <w:qFormat/>
    <w:rsid w:val="002B166D"/>
  </w:style>
  <w:style w:type="character" w:customStyle="1" w:styleId="ListLabel365">
    <w:name w:val="ListLabel 365"/>
    <w:uiPriority w:val="99"/>
    <w:qFormat/>
    <w:rsid w:val="002B166D"/>
  </w:style>
  <w:style w:type="character" w:customStyle="1" w:styleId="ListLabel366">
    <w:name w:val="ListLabel 366"/>
    <w:uiPriority w:val="99"/>
    <w:qFormat/>
    <w:rsid w:val="002B166D"/>
  </w:style>
  <w:style w:type="character" w:customStyle="1" w:styleId="ListLabel367">
    <w:name w:val="ListLabel 367"/>
    <w:uiPriority w:val="99"/>
    <w:qFormat/>
    <w:rsid w:val="002B166D"/>
  </w:style>
  <w:style w:type="character" w:customStyle="1" w:styleId="ListLabel368">
    <w:name w:val="ListLabel 368"/>
    <w:uiPriority w:val="99"/>
    <w:qFormat/>
    <w:rsid w:val="002B166D"/>
  </w:style>
  <w:style w:type="character" w:customStyle="1" w:styleId="ListLabel369">
    <w:name w:val="ListLabel 369"/>
    <w:uiPriority w:val="99"/>
    <w:qFormat/>
    <w:rsid w:val="002B166D"/>
  </w:style>
  <w:style w:type="character" w:customStyle="1" w:styleId="ListLabel370">
    <w:name w:val="ListLabel 370"/>
    <w:uiPriority w:val="99"/>
    <w:qFormat/>
    <w:rsid w:val="002B166D"/>
  </w:style>
  <w:style w:type="character" w:customStyle="1" w:styleId="ListLabel371">
    <w:name w:val="ListLabel 371"/>
    <w:uiPriority w:val="99"/>
    <w:qFormat/>
    <w:rsid w:val="002B166D"/>
  </w:style>
  <w:style w:type="character" w:customStyle="1" w:styleId="ListLabel372">
    <w:name w:val="ListLabel 372"/>
    <w:uiPriority w:val="99"/>
    <w:qFormat/>
    <w:rsid w:val="002B166D"/>
    <w:rPr>
      <w:sz w:val="20"/>
    </w:rPr>
  </w:style>
  <w:style w:type="character" w:customStyle="1" w:styleId="ListLabel373">
    <w:name w:val="ListLabel 373"/>
    <w:uiPriority w:val="99"/>
    <w:qFormat/>
    <w:rsid w:val="002B166D"/>
  </w:style>
  <w:style w:type="character" w:customStyle="1" w:styleId="ListLabel374">
    <w:name w:val="ListLabel 374"/>
    <w:uiPriority w:val="99"/>
    <w:qFormat/>
    <w:rsid w:val="002B166D"/>
  </w:style>
  <w:style w:type="character" w:customStyle="1" w:styleId="ListLabel375">
    <w:name w:val="ListLabel 375"/>
    <w:uiPriority w:val="99"/>
    <w:qFormat/>
    <w:rsid w:val="002B166D"/>
  </w:style>
  <w:style w:type="character" w:customStyle="1" w:styleId="ListLabel376">
    <w:name w:val="ListLabel 376"/>
    <w:uiPriority w:val="99"/>
    <w:qFormat/>
    <w:rsid w:val="002B166D"/>
  </w:style>
  <w:style w:type="character" w:customStyle="1" w:styleId="ListLabel377">
    <w:name w:val="ListLabel 377"/>
    <w:uiPriority w:val="99"/>
    <w:qFormat/>
    <w:rsid w:val="002B166D"/>
  </w:style>
  <w:style w:type="character" w:customStyle="1" w:styleId="ListLabel378">
    <w:name w:val="ListLabel 378"/>
    <w:uiPriority w:val="99"/>
    <w:qFormat/>
    <w:rsid w:val="002B166D"/>
  </w:style>
  <w:style w:type="character" w:customStyle="1" w:styleId="ListLabel379">
    <w:name w:val="ListLabel 379"/>
    <w:uiPriority w:val="99"/>
    <w:qFormat/>
    <w:rsid w:val="002B166D"/>
  </w:style>
  <w:style w:type="character" w:customStyle="1" w:styleId="ListLabel380">
    <w:name w:val="ListLabel 380"/>
    <w:uiPriority w:val="99"/>
    <w:qFormat/>
    <w:rsid w:val="002B166D"/>
  </w:style>
  <w:style w:type="character" w:customStyle="1" w:styleId="ListLabel381">
    <w:name w:val="ListLabel 381"/>
    <w:uiPriority w:val="99"/>
    <w:qFormat/>
    <w:rsid w:val="002B166D"/>
    <w:rPr>
      <w:b/>
      <w:color w:val="00000A"/>
      <w:sz w:val="20"/>
    </w:rPr>
  </w:style>
  <w:style w:type="character" w:customStyle="1" w:styleId="ListLabel382">
    <w:name w:val="ListLabel 382"/>
    <w:uiPriority w:val="99"/>
    <w:qFormat/>
    <w:rsid w:val="002B166D"/>
  </w:style>
  <w:style w:type="character" w:customStyle="1" w:styleId="ListLabel383">
    <w:name w:val="ListLabel 383"/>
    <w:uiPriority w:val="99"/>
    <w:qFormat/>
    <w:rsid w:val="002B166D"/>
  </w:style>
  <w:style w:type="character" w:customStyle="1" w:styleId="ListLabel384">
    <w:name w:val="ListLabel 384"/>
    <w:uiPriority w:val="99"/>
    <w:qFormat/>
    <w:rsid w:val="002B166D"/>
  </w:style>
  <w:style w:type="character" w:customStyle="1" w:styleId="ListLabel385">
    <w:name w:val="ListLabel 385"/>
    <w:uiPriority w:val="99"/>
    <w:qFormat/>
    <w:rsid w:val="002B166D"/>
  </w:style>
  <w:style w:type="character" w:customStyle="1" w:styleId="ListLabel386">
    <w:name w:val="ListLabel 386"/>
    <w:uiPriority w:val="99"/>
    <w:qFormat/>
    <w:rsid w:val="002B166D"/>
  </w:style>
  <w:style w:type="character" w:customStyle="1" w:styleId="ListLabel387">
    <w:name w:val="ListLabel 387"/>
    <w:uiPriority w:val="99"/>
    <w:qFormat/>
    <w:rsid w:val="002B166D"/>
  </w:style>
  <w:style w:type="character" w:customStyle="1" w:styleId="ListLabel388">
    <w:name w:val="ListLabel 388"/>
    <w:uiPriority w:val="99"/>
    <w:qFormat/>
    <w:rsid w:val="002B166D"/>
  </w:style>
  <w:style w:type="character" w:customStyle="1" w:styleId="ListLabel389">
    <w:name w:val="ListLabel 389"/>
    <w:uiPriority w:val="99"/>
    <w:qFormat/>
    <w:rsid w:val="002B166D"/>
  </w:style>
  <w:style w:type="character" w:customStyle="1" w:styleId="ListLabel390">
    <w:name w:val="ListLabel 390"/>
    <w:uiPriority w:val="99"/>
    <w:qFormat/>
    <w:rsid w:val="002B166D"/>
    <w:rPr>
      <w:b/>
      <w:color w:val="00000A"/>
      <w:sz w:val="20"/>
    </w:rPr>
  </w:style>
  <w:style w:type="character" w:customStyle="1" w:styleId="ListLabel391">
    <w:name w:val="ListLabel 391"/>
    <w:uiPriority w:val="99"/>
    <w:qFormat/>
    <w:rsid w:val="002B166D"/>
  </w:style>
  <w:style w:type="character" w:customStyle="1" w:styleId="ListLabel392">
    <w:name w:val="ListLabel 392"/>
    <w:uiPriority w:val="99"/>
    <w:qFormat/>
    <w:rsid w:val="002B166D"/>
  </w:style>
  <w:style w:type="character" w:customStyle="1" w:styleId="ListLabel393">
    <w:name w:val="ListLabel 393"/>
    <w:uiPriority w:val="99"/>
    <w:qFormat/>
    <w:rsid w:val="002B166D"/>
  </w:style>
  <w:style w:type="character" w:customStyle="1" w:styleId="ListLabel394">
    <w:name w:val="ListLabel 394"/>
    <w:uiPriority w:val="99"/>
    <w:qFormat/>
    <w:rsid w:val="002B166D"/>
  </w:style>
  <w:style w:type="character" w:customStyle="1" w:styleId="ListLabel395">
    <w:name w:val="ListLabel 395"/>
    <w:uiPriority w:val="99"/>
    <w:qFormat/>
    <w:rsid w:val="002B166D"/>
  </w:style>
  <w:style w:type="character" w:customStyle="1" w:styleId="ListLabel396">
    <w:name w:val="ListLabel 396"/>
    <w:uiPriority w:val="99"/>
    <w:qFormat/>
    <w:rsid w:val="002B166D"/>
  </w:style>
  <w:style w:type="character" w:customStyle="1" w:styleId="ListLabel397">
    <w:name w:val="ListLabel 397"/>
    <w:uiPriority w:val="99"/>
    <w:qFormat/>
    <w:rsid w:val="002B166D"/>
  </w:style>
  <w:style w:type="character" w:customStyle="1" w:styleId="ListLabel398">
    <w:name w:val="ListLabel 398"/>
    <w:uiPriority w:val="99"/>
    <w:qFormat/>
    <w:rsid w:val="002B166D"/>
  </w:style>
  <w:style w:type="paragraph" w:customStyle="1" w:styleId="Caption1">
    <w:name w:val="Caption1"/>
    <w:basedOn w:val="a2"/>
    <w:uiPriority w:val="99"/>
    <w:qFormat/>
    <w:rsid w:val="002B166D"/>
    <w:pPr>
      <w:widowControl/>
      <w:suppressLineNumbers/>
      <w:snapToGrid/>
      <w:spacing w:before="120" w:after="120"/>
    </w:pPr>
    <w:rPr>
      <w:rFonts w:eastAsia="Times New Roman" w:cs="FreeSans"/>
      <w:i/>
      <w:iCs/>
      <w:color w:val="00000A"/>
      <w:szCs w:val="24"/>
    </w:rPr>
  </w:style>
  <w:style w:type="paragraph" w:customStyle="1" w:styleId="Footer1">
    <w:name w:val="Footer1"/>
    <w:basedOn w:val="a2"/>
    <w:uiPriority w:val="99"/>
    <w:qFormat/>
    <w:rsid w:val="002B166D"/>
    <w:pPr>
      <w:widowControl/>
      <w:tabs>
        <w:tab w:val="center" w:pos="4677"/>
        <w:tab w:val="right" w:pos="9355"/>
      </w:tabs>
      <w:snapToGrid/>
      <w:spacing w:before="0" w:after="0"/>
    </w:pPr>
    <w:rPr>
      <w:rFonts w:eastAsia="Times New Roman"/>
      <w:color w:val="00000A"/>
      <w:szCs w:val="24"/>
    </w:rPr>
  </w:style>
  <w:style w:type="paragraph" w:customStyle="1" w:styleId="Header2">
    <w:name w:val="Header2"/>
    <w:basedOn w:val="a2"/>
    <w:uiPriority w:val="99"/>
    <w:qFormat/>
    <w:rsid w:val="002B166D"/>
    <w:pPr>
      <w:widowControl/>
      <w:tabs>
        <w:tab w:val="center" w:pos="4677"/>
        <w:tab w:val="right" w:pos="9355"/>
      </w:tabs>
      <w:snapToGrid/>
      <w:spacing w:before="0" w:after="0"/>
    </w:pPr>
    <w:rPr>
      <w:rFonts w:eastAsia="Times New Roman"/>
      <w:color w:val="00000A"/>
      <w:szCs w:val="24"/>
    </w:rPr>
  </w:style>
  <w:style w:type="paragraph" w:customStyle="1" w:styleId="TOC11">
    <w:name w:val="TOC 11"/>
    <w:basedOn w:val="a2"/>
    <w:uiPriority w:val="99"/>
    <w:qFormat/>
    <w:rsid w:val="002B166D"/>
    <w:pPr>
      <w:widowControl/>
      <w:tabs>
        <w:tab w:val="right" w:leader="dot" w:pos="10195"/>
      </w:tabs>
      <w:snapToGrid/>
      <w:spacing w:before="0" w:after="0"/>
    </w:pPr>
    <w:rPr>
      <w:rFonts w:eastAsia="Times New Roman"/>
      <w:color w:val="00000A"/>
      <w:szCs w:val="24"/>
    </w:rPr>
  </w:style>
  <w:style w:type="paragraph" w:customStyle="1" w:styleId="1ffffff3">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2B166D"/>
    <w:pPr>
      <w:widowControl/>
      <w:tabs>
        <w:tab w:val="left" w:pos="643"/>
      </w:tabs>
      <w:snapToGrid/>
      <w:spacing w:before="0" w:after="160" w:line="240" w:lineRule="exact"/>
    </w:pPr>
    <w:rPr>
      <w:rFonts w:ascii="Verdana" w:eastAsia="Times New Roman" w:hAnsi="Verdana" w:cs="Verdana"/>
      <w:color w:val="00000A"/>
      <w:sz w:val="20"/>
      <w:lang w:val="en-US" w:eastAsia="en-US"/>
    </w:rPr>
  </w:style>
  <w:style w:type="paragraph" w:customStyle="1" w:styleId="TOC21">
    <w:name w:val="TOC 21"/>
    <w:basedOn w:val="a2"/>
    <w:uiPriority w:val="99"/>
    <w:qFormat/>
    <w:rsid w:val="002B166D"/>
    <w:pPr>
      <w:widowControl/>
      <w:snapToGrid/>
      <w:spacing w:before="0" w:after="0"/>
      <w:ind w:left="238"/>
    </w:pPr>
    <w:rPr>
      <w:rFonts w:eastAsia="Times New Roman"/>
      <w:color w:val="00000A"/>
      <w:szCs w:val="24"/>
    </w:rPr>
  </w:style>
  <w:style w:type="paragraph" w:customStyle="1" w:styleId="1ffffff4">
    <w:name w:val="ͮ𬠫1"/>
    <w:uiPriority w:val="99"/>
    <w:qFormat/>
    <w:rsid w:val="002B166D"/>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2"/>
    <w:uiPriority w:val="99"/>
    <w:qFormat/>
    <w:rsid w:val="002B166D"/>
    <w:pPr>
      <w:widowControl/>
      <w:snapToGrid/>
      <w:spacing w:before="0" w:after="0"/>
      <w:ind w:left="480"/>
    </w:pPr>
    <w:rPr>
      <w:rFonts w:eastAsia="Times New Roman"/>
      <w:color w:val="00000A"/>
      <w:szCs w:val="24"/>
    </w:rPr>
  </w:style>
  <w:style w:type="paragraph" w:customStyle="1" w:styleId="TOC41">
    <w:name w:val="TOC 41"/>
    <w:basedOn w:val="a2"/>
    <w:uiPriority w:val="99"/>
    <w:qFormat/>
    <w:rsid w:val="002B166D"/>
    <w:pPr>
      <w:tabs>
        <w:tab w:val="left" w:pos="502"/>
        <w:tab w:val="left" w:pos="3330"/>
      </w:tabs>
      <w:snapToGrid/>
      <w:spacing w:before="0" w:after="0"/>
      <w:ind w:left="502" w:hanging="720"/>
    </w:pPr>
    <w:rPr>
      <w:color w:val="00000A"/>
      <w:szCs w:val="24"/>
    </w:rPr>
  </w:style>
  <w:style w:type="paragraph" w:customStyle="1" w:styleId="TOC51">
    <w:name w:val="TOC 51"/>
    <w:basedOn w:val="a2"/>
    <w:uiPriority w:val="99"/>
    <w:qFormat/>
    <w:rsid w:val="002B166D"/>
    <w:pPr>
      <w:widowControl/>
      <w:snapToGrid/>
      <w:spacing w:before="0" w:line="276" w:lineRule="auto"/>
      <w:ind w:left="880"/>
    </w:pPr>
    <w:rPr>
      <w:rFonts w:ascii="Calibri" w:eastAsia="Times New Roman" w:hAnsi="Calibri"/>
      <w:color w:val="00000A"/>
      <w:sz w:val="22"/>
      <w:szCs w:val="22"/>
    </w:rPr>
  </w:style>
  <w:style w:type="paragraph" w:customStyle="1" w:styleId="TOC61">
    <w:name w:val="TOC 61"/>
    <w:basedOn w:val="a2"/>
    <w:uiPriority w:val="99"/>
    <w:qFormat/>
    <w:rsid w:val="002B166D"/>
    <w:pPr>
      <w:widowControl/>
      <w:snapToGrid/>
      <w:spacing w:before="0" w:line="276" w:lineRule="auto"/>
      <w:ind w:left="1100"/>
    </w:pPr>
    <w:rPr>
      <w:rFonts w:ascii="Calibri" w:eastAsia="Times New Roman" w:hAnsi="Calibri"/>
      <w:color w:val="00000A"/>
      <w:sz w:val="22"/>
      <w:szCs w:val="22"/>
    </w:rPr>
  </w:style>
  <w:style w:type="paragraph" w:customStyle="1" w:styleId="TOC71">
    <w:name w:val="TOC 71"/>
    <w:basedOn w:val="a2"/>
    <w:uiPriority w:val="99"/>
    <w:qFormat/>
    <w:rsid w:val="002B166D"/>
    <w:pPr>
      <w:widowControl/>
      <w:snapToGrid/>
      <w:spacing w:before="0" w:line="276" w:lineRule="auto"/>
      <w:ind w:left="1320"/>
    </w:pPr>
    <w:rPr>
      <w:rFonts w:ascii="Calibri" w:eastAsia="Times New Roman" w:hAnsi="Calibri"/>
      <w:color w:val="00000A"/>
      <w:sz w:val="22"/>
      <w:szCs w:val="22"/>
    </w:rPr>
  </w:style>
  <w:style w:type="paragraph" w:customStyle="1" w:styleId="TOC81">
    <w:name w:val="TOC 81"/>
    <w:basedOn w:val="a2"/>
    <w:uiPriority w:val="99"/>
    <w:qFormat/>
    <w:rsid w:val="002B166D"/>
    <w:pPr>
      <w:widowControl/>
      <w:snapToGrid/>
      <w:spacing w:before="0" w:line="276" w:lineRule="auto"/>
      <w:ind w:left="1540"/>
    </w:pPr>
    <w:rPr>
      <w:rFonts w:ascii="Calibri" w:eastAsia="Times New Roman" w:hAnsi="Calibri"/>
      <w:color w:val="00000A"/>
      <w:sz w:val="22"/>
      <w:szCs w:val="22"/>
    </w:rPr>
  </w:style>
  <w:style w:type="paragraph" w:customStyle="1" w:styleId="TOC91">
    <w:name w:val="TOC 91"/>
    <w:basedOn w:val="a2"/>
    <w:uiPriority w:val="99"/>
    <w:qFormat/>
    <w:rsid w:val="002B166D"/>
    <w:pPr>
      <w:widowControl/>
      <w:snapToGrid/>
      <w:spacing w:before="0" w:line="276" w:lineRule="auto"/>
      <w:ind w:left="1760"/>
    </w:pPr>
    <w:rPr>
      <w:rFonts w:ascii="Calibri" w:eastAsia="Times New Roman" w:hAnsi="Calibri"/>
      <w:color w:val="00000A"/>
      <w:sz w:val="22"/>
      <w:szCs w:val="22"/>
    </w:rPr>
  </w:style>
  <w:style w:type="paragraph" w:customStyle="1" w:styleId="PreformattedText">
    <w:name w:val="Preformatted Text"/>
    <w:basedOn w:val="a2"/>
    <w:uiPriority w:val="99"/>
    <w:qFormat/>
    <w:rsid w:val="002B166D"/>
    <w:pPr>
      <w:widowControl/>
      <w:snapToGrid/>
      <w:spacing w:before="0" w:after="0"/>
    </w:pPr>
    <w:rPr>
      <w:rFonts w:eastAsia="Times New Roman"/>
      <w:color w:val="00000A"/>
      <w:szCs w:val="24"/>
    </w:rPr>
  </w:style>
  <w:style w:type="paragraph" w:customStyle="1" w:styleId="9c">
    <w:name w:val="Стиль9"/>
    <w:uiPriority w:val="99"/>
    <w:qFormat/>
    <w:rsid w:val="002B16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uiPriority w:val="99"/>
    <w:locked/>
    <w:rsid w:val="002B166D"/>
    <w:rPr>
      <w:sz w:val="16"/>
    </w:rPr>
  </w:style>
  <w:style w:type="paragraph" w:customStyle="1" w:styleId="7f1">
    <w:name w:val="Знак7"/>
    <w:basedOn w:val="a2"/>
    <w:uiPriority w:val="99"/>
    <w:qFormat/>
    <w:rsid w:val="002B166D"/>
    <w:pPr>
      <w:widowControl/>
      <w:snapToGrid/>
      <w:spacing w:before="0" w:after="160" w:line="240" w:lineRule="exact"/>
    </w:pPr>
    <w:rPr>
      <w:rFonts w:ascii="Verdana" w:eastAsia="Times New Roman" w:hAnsi="Verdana"/>
      <w:sz w:val="20"/>
      <w:lang w:val="en-US" w:eastAsia="en-US"/>
    </w:rPr>
  </w:style>
  <w:style w:type="character" w:customStyle="1" w:styleId="6230">
    <w:name w:val="Знак Знак623"/>
    <w:uiPriority w:val="99"/>
    <w:rsid w:val="002B166D"/>
    <w:rPr>
      <w:rFonts w:ascii="Cambria" w:hAnsi="Cambria"/>
      <w:b/>
      <w:kern w:val="1"/>
      <w:sz w:val="32"/>
      <w:lang w:val="ru-RU" w:eastAsia="ar-SA" w:bidi="ar-SA"/>
    </w:rPr>
  </w:style>
  <w:style w:type="paragraph" w:customStyle="1" w:styleId="TOCHeading1">
    <w:name w:val="TOC Heading1"/>
    <w:basedOn w:val="10"/>
    <w:next w:val="a2"/>
    <w:uiPriority w:val="99"/>
    <w:qFormat/>
    <w:rsid w:val="002B166D"/>
    <w:pPr>
      <w:keepNext/>
      <w:keepLines/>
      <w:tabs>
        <w:tab w:val="clear" w:pos="567"/>
        <w:tab w:val="clear" w:pos="680"/>
        <w:tab w:val="clear" w:pos="1106"/>
        <w:tab w:val="clear" w:pos="1729"/>
        <w:tab w:val="clear" w:pos="7002"/>
      </w:tabs>
      <w:suppressAutoHyphens/>
      <w:autoSpaceDE/>
      <w:autoSpaceDN/>
      <w:adjustRightInd/>
      <w:spacing w:before="480" w:line="276" w:lineRule="auto"/>
      <w:jc w:val="left"/>
    </w:pPr>
    <w:rPr>
      <w:rFonts w:ascii="Cambria" w:hAnsi="Cambria" w:cs="Calibri"/>
      <w:b/>
      <w:bCs/>
      <w:color w:val="365F91"/>
      <w:kern w:val="1"/>
      <w:sz w:val="28"/>
      <w:szCs w:val="28"/>
      <w:lang w:eastAsia="ar-SA"/>
    </w:rPr>
  </w:style>
  <w:style w:type="character" w:customStyle="1" w:styleId="QuoteChar5">
    <w:name w:val="Quote Char5"/>
    <w:uiPriority w:val="99"/>
    <w:locked/>
    <w:rsid w:val="002B166D"/>
    <w:rPr>
      <w:i/>
      <w:color w:val="000000"/>
      <w:sz w:val="24"/>
    </w:rPr>
  </w:style>
  <w:style w:type="character" w:customStyle="1" w:styleId="IntenseQuoteChar5">
    <w:name w:val="Intense Quote Char5"/>
    <w:uiPriority w:val="99"/>
    <w:locked/>
    <w:rsid w:val="002B166D"/>
    <w:rPr>
      <w:b/>
      <w:i/>
      <w:color w:val="4F81BD"/>
      <w:sz w:val="24"/>
    </w:rPr>
  </w:style>
  <w:style w:type="paragraph" w:customStyle="1" w:styleId="11ff8">
    <w:name w:val="Знак Знак Знак Знак Знак Знак Знак Знак Знак Знак Знак Знак Знак11"/>
    <w:basedOn w:val="a2"/>
    <w:uiPriority w:val="99"/>
    <w:qFormat/>
    <w:rsid w:val="002B166D"/>
    <w:pPr>
      <w:widowControl/>
      <w:snapToGrid/>
      <w:spacing w:before="0" w:after="160" w:line="240" w:lineRule="exact"/>
    </w:pPr>
    <w:rPr>
      <w:rFonts w:ascii="Verdana" w:eastAsia="Times New Roman" w:hAnsi="Verdana"/>
      <w:szCs w:val="24"/>
      <w:lang w:val="en-US" w:eastAsia="en-US"/>
    </w:rPr>
  </w:style>
  <w:style w:type="paragraph" w:customStyle="1" w:styleId="BodyText221">
    <w:name w:val="Body Text 221"/>
    <w:basedOn w:val="a2"/>
    <w:uiPriority w:val="99"/>
    <w:qFormat/>
    <w:rsid w:val="002B166D"/>
    <w:pPr>
      <w:keepNext/>
      <w:tabs>
        <w:tab w:val="left" w:pos="142"/>
        <w:tab w:val="left" w:pos="6946"/>
      </w:tabs>
      <w:autoSpaceDE w:val="0"/>
      <w:autoSpaceDN w:val="0"/>
      <w:snapToGrid/>
      <w:spacing w:before="0" w:after="0"/>
      <w:ind w:left="284" w:firstLine="709"/>
      <w:jc w:val="both"/>
    </w:pPr>
    <w:rPr>
      <w:sz w:val="22"/>
      <w:szCs w:val="22"/>
      <w:lang w:val="en-US"/>
    </w:rPr>
  </w:style>
  <w:style w:type="paragraph" w:customStyle="1" w:styleId="Heading112">
    <w:name w:val="Heading 112"/>
    <w:basedOn w:val="a2"/>
    <w:next w:val="a2"/>
    <w:uiPriority w:val="99"/>
    <w:qFormat/>
    <w:rsid w:val="002B166D"/>
    <w:pPr>
      <w:widowControl/>
      <w:suppressAutoHyphens/>
      <w:snapToGrid/>
      <w:spacing w:before="0" w:after="0"/>
      <w:ind w:firstLine="454"/>
    </w:pPr>
    <w:rPr>
      <w:b/>
      <w:caps/>
      <w:szCs w:val="24"/>
      <w:lang w:eastAsia="zh-CN"/>
    </w:rPr>
  </w:style>
  <w:style w:type="paragraph" w:customStyle="1" w:styleId="Heading212">
    <w:name w:val="Heading 212"/>
    <w:basedOn w:val="a2"/>
    <w:next w:val="a2"/>
    <w:uiPriority w:val="99"/>
    <w:qFormat/>
    <w:rsid w:val="002B166D"/>
    <w:pPr>
      <w:keepNext/>
      <w:widowControl/>
      <w:tabs>
        <w:tab w:val="left" w:pos="576"/>
      </w:tabs>
      <w:suppressAutoHyphens/>
      <w:snapToGrid/>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2B166D"/>
    <w:pPr>
      <w:widowControl/>
      <w:tabs>
        <w:tab w:val="left" w:pos="720"/>
      </w:tabs>
      <w:suppressAutoHyphens/>
      <w:snapToGrid/>
      <w:spacing w:before="280" w:after="280"/>
      <w:ind w:left="720" w:hanging="720"/>
      <w:outlineLvl w:val="2"/>
    </w:pPr>
    <w:rPr>
      <w:b/>
      <w:bCs/>
      <w:sz w:val="27"/>
      <w:szCs w:val="27"/>
      <w:lang w:eastAsia="zh-CN"/>
    </w:rPr>
  </w:style>
  <w:style w:type="paragraph" w:customStyle="1" w:styleId="Heading411">
    <w:name w:val="Heading 411"/>
    <w:basedOn w:val="a2"/>
    <w:next w:val="a2"/>
    <w:uiPriority w:val="99"/>
    <w:qFormat/>
    <w:rsid w:val="002B166D"/>
    <w:pPr>
      <w:keepNext/>
      <w:widowControl/>
      <w:tabs>
        <w:tab w:val="left" w:pos="864"/>
      </w:tabs>
      <w:suppressAutoHyphens/>
      <w:snapToGrid/>
      <w:spacing w:before="240" w:after="60"/>
      <w:ind w:left="864" w:hanging="864"/>
      <w:outlineLvl w:val="3"/>
    </w:pPr>
    <w:rPr>
      <w:b/>
      <w:bCs/>
      <w:sz w:val="28"/>
      <w:szCs w:val="28"/>
      <w:lang w:eastAsia="zh-CN"/>
    </w:rPr>
  </w:style>
  <w:style w:type="paragraph" w:customStyle="1" w:styleId="Heading512">
    <w:name w:val="Heading 512"/>
    <w:basedOn w:val="a2"/>
    <w:next w:val="a2"/>
    <w:uiPriority w:val="99"/>
    <w:qFormat/>
    <w:rsid w:val="002B166D"/>
    <w:pPr>
      <w:widowControl/>
      <w:tabs>
        <w:tab w:val="left" w:pos="1008"/>
      </w:tabs>
      <w:suppressAutoHyphens/>
      <w:snapToGrid/>
      <w:spacing w:before="240" w:after="60"/>
      <w:ind w:left="1008" w:hanging="1008"/>
      <w:outlineLvl w:val="4"/>
    </w:pPr>
    <w:rPr>
      <w:b/>
      <w:bCs/>
      <w:i/>
      <w:iCs/>
      <w:sz w:val="26"/>
      <w:szCs w:val="26"/>
      <w:lang w:eastAsia="zh-CN"/>
    </w:rPr>
  </w:style>
  <w:style w:type="paragraph" w:customStyle="1" w:styleId="Heading612">
    <w:name w:val="Heading 612"/>
    <w:basedOn w:val="a2"/>
    <w:next w:val="a2"/>
    <w:uiPriority w:val="99"/>
    <w:qFormat/>
    <w:rsid w:val="002B166D"/>
    <w:pPr>
      <w:keepNext/>
      <w:widowControl/>
      <w:tabs>
        <w:tab w:val="left" w:pos="1152"/>
      </w:tabs>
      <w:suppressAutoHyphens/>
      <w:snapToGrid/>
      <w:spacing w:before="0" w:after="0"/>
      <w:ind w:left="1152" w:hanging="1152"/>
      <w:jc w:val="both"/>
      <w:outlineLvl w:val="5"/>
    </w:pPr>
    <w:rPr>
      <w:lang w:val="en-US" w:eastAsia="en-US"/>
    </w:rPr>
  </w:style>
  <w:style w:type="paragraph" w:customStyle="1" w:styleId="Heading712">
    <w:name w:val="Heading 712"/>
    <w:basedOn w:val="a2"/>
    <w:next w:val="a2"/>
    <w:uiPriority w:val="99"/>
    <w:qFormat/>
    <w:rsid w:val="002B166D"/>
    <w:pPr>
      <w:widowControl/>
      <w:tabs>
        <w:tab w:val="left" w:pos="1296"/>
      </w:tabs>
      <w:suppressAutoHyphens/>
      <w:snapToGrid/>
      <w:spacing w:before="240" w:after="60"/>
      <w:ind w:left="1296" w:hanging="1296"/>
      <w:outlineLvl w:val="6"/>
    </w:pPr>
    <w:rPr>
      <w:szCs w:val="24"/>
      <w:lang w:eastAsia="zh-CN"/>
    </w:rPr>
  </w:style>
  <w:style w:type="paragraph" w:customStyle="1" w:styleId="Heading912">
    <w:name w:val="Heading 912"/>
    <w:basedOn w:val="a2"/>
    <w:next w:val="a2"/>
    <w:uiPriority w:val="99"/>
    <w:qFormat/>
    <w:rsid w:val="002B166D"/>
    <w:pPr>
      <w:widowControl/>
      <w:tabs>
        <w:tab w:val="left" w:pos="1584"/>
      </w:tabs>
      <w:suppressAutoHyphens/>
      <w:snapToGrid/>
      <w:spacing w:before="240" w:after="60"/>
      <w:ind w:left="1584" w:hanging="1584"/>
      <w:outlineLvl w:val="8"/>
    </w:pPr>
    <w:rPr>
      <w:rFonts w:ascii="Arial" w:hAnsi="Arial" w:cs="Arial"/>
      <w:sz w:val="22"/>
      <w:szCs w:val="22"/>
      <w:lang w:eastAsia="zh-CN"/>
    </w:rPr>
  </w:style>
  <w:style w:type="character" w:customStyle="1" w:styleId="Heading2Char4">
    <w:name w:val="Heading 2 Char4"/>
    <w:uiPriority w:val="99"/>
    <w:locked/>
    <w:rsid w:val="002B166D"/>
    <w:rPr>
      <w:rFonts w:ascii="Cambria" w:hAnsi="Cambria"/>
      <w:b/>
      <w:i/>
      <w:sz w:val="28"/>
    </w:rPr>
  </w:style>
  <w:style w:type="character" w:customStyle="1" w:styleId="7110">
    <w:name w:val="Знак Знак711"/>
    <w:uiPriority w:val="99"/>
    <w:rsid w:val="002B166D"/>
    <w:rPr>
      <w:sz w:val="16"/>
      <w:lang w:val="ru-RU" w:eastAsia="ru-RU"/>
    </w:rPr>
  </w:style>
  <w:style w:type="character" w:customStyle="1" w:styleId="1890">
    <w:name w:val="Знак Знак189"/>
    <w:uiPriority w:val="99"/>
    <w:rsid w:val="002B166D"/>
    <w:rPr>
      <w:rFonts w:ascii="Courier New" w:hAnsi="Courier New"/>
    </w:rPr>
  </w:style>
  <w:style w:type="character" w:customStyle="1" w:styleId="931">
    <w:name w:val="Знак Знак93"/>
    <w:uiPriority w:val="99"/>
    <w:locked/>
    <w:rsid w:val="002B166D"/>
    <w:rPr>
      <w:rFonts w:ascii="Tahoma" w:hAnsi="Tahoma"/>
      <w:lang w:val="ru-RU" w:eastAsia="ru-RU"/>
    </w:rPr>
  </w:style>
  <w:style w:type="character" w:customStyle="1" w:styleId="1330">
    <w:name w:val="Знак Знак133"/>
    <w:uiPriority w:val="99"/>
    <w:locked/>
    <w:rsid w:val="002B166D"/>
    <w:rPr>
      <w:lang w:val="ru-RU" w:eastAsia="ar-SA" w:bidi="ar-SA"/>
    </w:rPr>
  </w:style>
  <w:style w:type="character" w:customStyle="1" w:styleId="1132">
    <w:name w:val="Знак Знак113"/>
    <w:uiPriority w:val="99"/>
    <w:locked/>
    <w:rsid w:val="002B166D"/>
    <w:rPr>
      <w:sz w:val="28"/>
      <w:lang w:val="ru-RU" w:eastAsia="ru-RU"/>
    </w:rPr>
  </w:style>
  <w:style w:type="character" w:customStyle="1" w:styleId="1191">
    <w:name w:val="Знак1 Знак Знак19"/>
    <w:uiPriority w:val="99"/>
    <w:locked/>
    <w:rsid w:val="002B166D"/>
    <w:rPr>
      <w:rFonts w:ascii="Times New Roman" w:hAnsi="Times New Roman"/>
      <w:sz w:val="24"/>
      <w:lang w:eastAsia="ru-RU"/>
    </w:rPr>
  </w:style>
  <w:style w:type="character" w:customStyle="1" w:styleId="690">
    <w:name w:val="Знак6 Знак Знак9"/>
    <w:uiPriority w:val="99"/>
    <w:rsid w:val="002B166D"/>
    <w:rPr>
      <w:sz w:val="24"/>
      <w:lang w:val="ru-RU" w:eastAsia="ru-RU"/>
    </w:rPr>
  </w:style>
  <w:style w:type="character" w:customStyle="1" w:styleId="QuoteChar6">
    <w:name w:val="Quote Char6"/>
    <w:basedOn w:val="a3"/>
    <w:uiPriority w:val="99"/>
    <w:locked/>
    <w:rsid w:val="002B166D"/>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2B166D"/>
    <w:rPr>
      <w:rFonts w:ascii="Times New Roman" w:hAnsi="Times New Roman" w:cs="Times New Roman"/>
      <w:b/>
      <w:bCs/>
      <w:i/>
      <w:iCs/>
      <w:color w:val="4F81BD"/>
      <w:sz w:val="24"/>
      <w:szCs w:val="24"/>
    </w:rPr>
  </w:style>
  <w:style w:type="character" w:customStyle="1" w:styleId="821">
    <w:name w:val="Знак Знак82"/>
    <w:uiPriority w:val="99"/>
    <w:locked/>
    <w:rsid w:val="002B166D"/>
    <w:rPr>
      <w:rFonts w:ascii="Arial" w:hAnsi="Arial"/>
      <w:sz w:val="24"/>
      <w:lang w:val="ru-RU" w:eastAsia="ru-RU"/>
    </w:rPr>
  </w:style>
  <w:style w:type="character" w:customStyle="1" w:styleId="2012">
    <w:name w:val="Знак Знак2012"/>
    <w:uiPriority w:val="99"/>
    <w:rsid w:val="002B166D"/>
    <w:rPr>
      <w:rFonts w:ascii="Arial" w:hAnsi="Arial"/>
      <w:sz w:val="22"/>
    </w:rPr>
  </w:style>
  <w:style w:type="paragraph" w:customStyle="1" w:styleId="1ffffff5">
    <w:name w:val="Заголовок1"/>
    <w:basedOn w:val="a2"/>
    <w:next w:val="aff1"/>
    <w:uiPriority w:val="99"/>
    <w:rsid w:val="002B166D"/>
    <w:pPr>
      <w:keepNext/>
      <w:widowControl/>
      <w:suppressAutoHyphens/>
      <w:snapToGrid/>
      <w:spacing w:before="240" w:after="120"/>
    </w:pPr>
    <w:rPr>
      <w:rFonts w:ascii="Arial" w:eastAsia="Microsoft YaHei" w:hAnsi="Arial" w:cs="Mangal"/>
      <w:sz w:val="28"/>
      <w:szCs w:val="28"/>
      <w:lang w:eastAsia="zh-CN"/>
    </w:rPr>
  </w:style>
  <w:style w:type="character" w:customStyle="1" w:styleId="2014">
    <w:name w:val="Знак Знак2014"/>
    <w:uiPriority w:val="99"/>
    <w:rsid w:val="002B166D"/>
    <w:rPr>
      <w:rFonts w:ascii="Arial" w:hAnsi="Arial"/>
      <w:sz w:val="22"/>
    </w:rPr>
  </w:style>
  <w:style w:type="paragraph" w:customStyle="1" w:styleId="8a">
    <w:name w:val="Абзац списка8"/>
    <w:basedOn w:val="a2"/>
    <w:uiPriority w:val="99"/>
    <w:qFormat/>
    <w:rsid w:val="002B166D"/>
    <w:pPr>
      <w:widowControl/>
      <w:snapToGrid/>
      <w:spacing w:before="0" w:after="200" w:line="276" w:lineRule="auto"/>
      <w:ind w:left="720"/>
    </w:pPr>
    <w:rPr>
      <w:rFonts w:ascii="Calibri" w:eastAsia="Times New Roman" w:hAnsi="Calibri"/>
      <w:sz w:val="22"/>
      <w:szCs w:val="22"/>
      <w:lang w:eastAsia="en-US"/>
    </w:rPr>
  </w:style>
  <w:style w:type="paragraph" w:customStyle="1" w:styleId="14a">
    <w:name w:val="Обычный14"/>
    <w:uiPriority w:val="99"/>
    <w:qFormat/>
    <w:rsid w:val="002B166D"/>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2"/>
    <w:uiPriority w:val="99"/>
    <w:qFormat/>
    <w:rsid w:val="002B166D"/>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84">
    <w:name w:val="Заголовок 38"/>
    <w:basedOn w:val="14a"/>
    <w:next w:val="14a"/>
    <w:uiPriority w:val="99"/>
    <w:qFormat/>
    <w:rsid w:val="002B166D"/>
    <w:pPr>
      <w:keepNext/>
      <w:widowControl/>
      <w:snapToGrid/>
      <w:ind w:left="0" w:firstLine="0"/>
      <w:outlineLvl w:val="2"/>
    </w:pPr>
    <w:rPr>
      <w:sz w:val="24"/>
    </w:rPr>
  </w:style>
  <w:style w:type="paragraph" w:customStyle="1" w:styleId="8b">
    <w:name w:val="Основной текст8"/>
    <w:basedOn w:val="14a"/>
    <w:uiPriority w:val="99"/>
    <w:qFormat/>
    <w:rsid w:val="002B166D"/>
    <w:pPr>
      <w:widowControl/>
      <w:snapToGrid/>
      <w:spacing w:line="360" w:lineRule="auto"/>
      <w:ind w:left="0" w:firstLine="0"/>
    </w:pPr>
    <w:rPr>
      <w:sz w:val="24"/>
    </w:rPr>
  </w:style>
  <w:style w:type="paragraph" w:customStyle="1" w:styleId="276">
    <w:name w:val="Заголовок 27"/>
    <w:basedOn w:val="a2"/>
    <w:next w:val="a2"/>
    <w:uiPriority w:val="99"/>
    <w:qFormat/>
    <w:rsid w:val="002B166D"/>
    <w:pPr>
      <w:keepNext/>
      <w:snapToGrid/>
      <w:spacing w:before="0" w:after="0"/>
      <w:jc w:val="center"/>
    </w:pPr>
    <w:rPr>
      <w:rFonts w:eastAsia="Times New Roman"/>
      <w:b/>
      <w:sz w:val="26"/>
    </w:rPr>
  </w:style>
  <w:style w:type="paragraph" w:customStyle="1" w:styleId="6f5">
    <w:name w:val="Цитата6"/>
    <w:basedOn w:val="a2"/>
    <w:uiPriority w:val="99"/>
    <w:qFormat/>
    <w:rsid w:val="002B166D"/>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7f2">
    <w:name w:val="Текст7"/>
    <w:basedOn w:val="a2"/>
    <w:uiPriority w:val="99"/>
    <w:qFormat/>
    <w:rsid w:val="002B166D"/>
    <w:pPr>
      <w:widowControl/>
      <w:snapToGrid/>
      <w:spacing w:before="0" w:after="0"/>
    </w:pPr>
    <w:rPr>
      <w:rFonts w:ascii="Courier New" w:eastAsia="Times New Roman" w:hAnsi="Courier New"/>
      <w:sz w:val="20"/>
    </w:rPr>
  </w:style>
  <w:style w:type="paragraph" w:customStyle="1" w:styleId="374">
    <w:name w:val="Основной текст 37"/>
    <w:basedOn w:val="14a"/>
    <w:uiPriority w:val="99"/>
    <w:qFormat/>
    <w:rsid w:val="002B166D"/>
    <w:pPr>
      <w:widowControl/>
      <w:tabs>
        <w:tab w:val="left" w:pos="360"/>
      </w:tabs>
      <w:snapToGrid/>
      <w:ind w:left="0" w:firstLine="0"/>
      <w:jc w:val="both"/>
    </w:pPr>
    <w:rPr>
      <w:i/>
      <w:sz w:val="26"/>
    </w:rPr>
  </w:style>
  <w:style w:type="paragraph" w:customStyle="1" w:styleId="266">
    <w:name w:val="Основной текст с отступом 26"/>
    <w:basedOn w:val="a2"/>
    <w:uiPriority w:val="99"/>
    <w:qFormat/>
    <w:rsid w:val="002B166D"/>
    <w:pPr>
      <w:widowControl/>
      <w:overflowPunct w:val="0"/>
      <w:autoSpaceDE w:val="0"/>
      <w:snapToGrid/>
      <w:spacing w:before="0" w:after="0"/>
      <w:ind w:firstLine="567"/>
      <w:jc w:val="both"/>
    </w:pPr>
    <w:rPr>
      <w:rFonts w:eastAsia="Times New Roman"/>
      <w:sz w:val="20"/>
      <w:lang w:eastAsia="ar-SA"/>
    </w:rPr>
  </w:style>
  <w:style w:type="paragraph" w:customStyle="1" w:styleId="375">
    <w:name w:val="Основной текст с отступом 37"/>
    <w:basedOn w:val="a2"/>
    <w:uiPriority w:val="99"/>
    <w:qFormat/>
    <w:rsid w:val="002B166D"/>
    <w:pPr>
      <w:widowControl/>
      <w:snapToGrid/>
      <w:spacing w:before="0" w:after="0" w:line="360" w:lineRule="auto"/>
      <w:ind w:firstLine="709"/>
      <w:jc w:val="both"/>
    </w:pPr>
    <w:rPr>
      <w:rFonts w:eastAsia="Times New Roman"/>
      <w:sz w:val="28"/>
    </w:rPr>
  </w:style>
  <w:style w:type="paragraph" w:customStyle="1" w:styleId="5f6">
    <w:name w:val="Верхний колонтитул5"/>
    <w:basedOn w:val="a2"/>
    <w:uiPriority w:val="99"/>
    <w:qFormat/>
    <w:rsid w:val="002B166D"/>
    <w:pPr>
      <w:widowControl/>
      <w:tabs>
        <w:tab w:val="center" w:pos="4153"/>
        <w:tab w:val="right" w:pos="8306"/>
      </w:tabs>
      <w:snapToGrid/>
      <w:spacing w:before="0" w:after="0"/>
    </w:pPr>
    <w:rPr>
      <w:rFonts w:ascii="Arial" w:eastAsia="Times New Roman" w:hAnsi="Arial"/>
    </w:rPr>
  </w:style>
  <w:style w:type="paragraph" w:customStyle="1" w:styleId="6f6">
    <w:name w:val="Без интервала6"/>
    <w:uiPriority w:val="99"/>
    <w:qFormat/>
    <w:rsid w:val="002B166D"/>
    <w:pPr>
      <w:spacing w:after="0" w:line="240" w:lineRule="auto"/>
    </w:pPr>
    <w:rPr>
      <w:rFonts w:ascii="Times New Roman" w:eastAsia="Times New Roman" w:hAnsi="Times New Roman" w:cs="Times New Roman"/>
      <w:sz w:val="24"/>
      <w:szCs w:val="24"/>
    </w:rPr>
  </w:style>
  <w:style w:type="paragraph" w:customStyle="1" w:styleId="48a">
    <w:name w:val="Заголовок 48"/>
    <w:basedOn w:val="14a"/>
    <w:next w:val="14a"/>
    <w:uiPriority w:val="99"/>
    <w:qFormat/>
    <w:rsid w:val="002B166D"/>
    <w:pPr>
      <w:keepNext/>
      <w:widowControl/>
      <w:snapToGrid/>
      <w:ind w:left="0" w:firstLine="0"/>
    </w:pPr>
    <w:rPr>
      <w:sz w:val="24"/>
    </w:rPr>
  </w:style>
  <w:style w:type="paragraph" w:customStyle="1" w:styleId="664">
    <w:name w:val="Заголовок 66"/>
    <w:uiPriority w:val="99"/>
    <w:qFormat/>
    <w:rsid w:val="002B166D"/>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2"/>
    <w:next w:val="a2"/>
    <w:uiPriority w:val="99"/>
    <w:qFormat/>
    <w:rsid w:val="002B166D"/>
    <w:pPr>
      <w:widowControl/>
      <w:snapToGrid/>
      <w:spacing w:before="0" w:after="0"/>
    </w:pPr>
    <w:rPr>
      <w:rFonts w:ascii="Calibri" w:eastAsia="Times New Roman" w:hAnsi="Calibri"/>
      <w:i/>
      <w:iCs/>
      <w:color w:val="000000"/>
      <w:szCs w:val="24"/>
    </w:rPr>
  </w:style>
  <w:style w:type="paragraph" w:customStyle="1" w:styleId="5f7">
    <w:name w:val="Выделенная цитата5"/>
    <w:basedOn w:val="a2"/>
    <w:next w:val="a2"/>
    <w:uiPriority w:val="99"/>
    <w:qFormat/>
    <w:rsid w:val="002B166D"/>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TML50">
    <w:name w:val="Стандартный HTML5"/>
    <w:basedOn w:val="a2"/>
    <w:uiPriority w:val="99"/>
    <w:qFormat/>
    <w:rsid w:val="002B16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3ffe">
    <w:name w:val="Основной текст с отступом Знак3"/>
    <w:uiPriority w:val="99"/>
    <w:qFormat/>
    <w:rsid w:val="002B166D"/>
    <w:rPr>
      <w:sz w:val="24"/>
    </w:rPr>
  </w:style>
  <w:style w:type="character" w:customStyle="1" w:styleId="6f7">
    <w:name w:val="Слабое выделение6"/>
    <w:uiPriority w:val="99"/>
    <w:rsid w:val="002B166D"/>
    <w:rPr>
      <w:i/>
      <w:color w:val="808080"/>
    </w:rPr>
  </w:style>
  <w:style w:type="character" w:customStyle="1" w:styleId="21f7">
    <w:name w:val="Знак21"/>
    <w:uiPriority w:val="99"/>
    <w:rsid w:val="002B166D"/>
    <w:rPr>
      <w:sz w:val="24"/>
      <w:lang w:val="ru-RU" w:eastAsia="en-US"/>
    </w:rPr>
  </w:style>
  <w:style w:type="character" w:customStyle="1" w:styleId="5f8">
    <w:name w:val="Основной шрифт абзаца5"/>
    <w:uiPriority w:val="99"/>
    <w:rsid w:val="002B166D"/>
  </w:style>
  <w:style w:type="character" w:customStyle="1" w:styleId="5f9">
    <w:name w:val="Замещающий текст5"/>
    <w:uiPriority w:val="99"/>
    <w:rsid w:val="002B166D"/>
    <w:rPr>
      <w:color w:val="808080"/>
    </w:rPr>
  </w:style>
  <w:style w:type="character" w:customStyle="1" w:styleId="6f8">
    <w:name w:val="Сильное выделение6"/>
    <w:uiPriority w:val="99"/>
    <w:rsid w:val="002B166D"/>
    <w:rPr>
      <w:b/>
    </w:rPr>
  </w:style>
  <w:style w:type="character" w:customStyle="1" w:styleId="4fd">
    <w:name w:val="Основной текст с отступом Знак4"/>
    <w:uiPriority w:val="99"/>
    <w:semiHidden/>
    <w:rsid w:val="002B166D"/>
    <w:rPr>
      <w:sz w:val="24"/>
    </w:rPr>
  </w:style>
  <w:style w:type="character" w:customStyle="1" w:styleId="2013">
    <w:name w:val="Знак Знак2013"/>
    <w:uiPriority w:val="99"/>
    <w:rsid w:val="002B166D"/>
    <w:rPr>
      <w:rFonts w:ascii="Arial" w:hAnsi="Arial"/>
      <w:sz w:val="22"/>
    </w:rPr>
  </w:style>
  <w:style w:type="paragraph" w:customStyle="1" w:styleId="9d">
    <w:name w:val="Абзац списка9"/>
    <w:basedOn w:val="a2"/>
    <w:uiPriority w:val="99"/>
    <w:qFormat/>
    <w:rsid w:val="002B166D"/>
    <w:pPr>
      <w:widowControl/>
      <w:snapToGrid/>
      <w:spacing w:before="0" w:after="200" w:line="276" w:lineRule="auto"/>
      <w:ind w:left="720"/>
    </w:pPr>
    <w:rPr>
      <w:rFonts w:ascii="Calibri" w:eastAsia="Times New Roman" w:hAnsi="Calibri"/>
      <w:sz w:val="22"/>
      <w:szCs w:val="22"/>
      <w:lang w:eastAsia="en-US"/>
    </w:rPr>
  </w:style>
  <w:style w:type="paragraph" w:customStyle="1" w:styleId="15b">
    <w:name w:val="Обычный15"/>
    <w:uiPriority w:val="99"/>
    <w:qFormat/>
    <w:rsid w:val="002B166D"/>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4">
    <w:name w:val="Основной текст 28"/>
    <w:basedOn w:val="a2"/>
    <w:uiPriority w:val="99"/>
    <w:qFormat/>
    <w:rsid w:val="002B166D"/>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94">
    <w:name w:val="Заголовок 39"/>
    <w:basedOn w:val="15b"/>
    <w:next w:val="15b"/>
    <w:uiPriority w:val="99"/>
    <w:qFormat/>
    <w:rsid w:val="002B166D"/>
    <w:pPr>
      <w:keepNext/>
      <w:widowControl/>
      <w:snapToGrid/>
      <w:ind w:left="0" w:firstLine="0"/>
      <w:outlineLvl w:val="2"/>
    </w:pPr>
    <w:rPr>
      <w:sz w:val="24"/>
    </w:rPr>
  </w:style>
  <w:style w:type="paragraph" w:customStyle="1" w:styleId="9e">
    <w:name w:val="Основной текст9"/>
    <w:basedOn w:val="15b"/>
    <w:uiPriority w:val="99"/>
    <w:qFormat/>
    <w:rsid w:val="002B166D"/>
    <w:pPr>
      <w:widowControl/>
      <w:snapToGrid/>
      <w:spacing w:line="360" w:lineRule="auto"/>
      <w:ind w:left="0" w:firstLine="0"/>
    </w:pPr>
    <w:rPr>
      <w:sz w:val="24"/>
    </w:rPr>
  </w:style>
  <w:style w:type="paragraph" w:customStyle="1" w:styleId="285">
    <w:name w:val="Заголовок 28"/>
    <w:basedOn w:val="a2"/>
    <w:next w:val="a2"/>
    <w:uiPriority w:val="99"/>
    <w:qFormat/>
    <w:rsid w:val="002B166D"/>
    <w:pPr>
      <w:keepNext/>
      <w:snapToGrid/>
      <w:spacing w:before="0" w:after="0"/>
      <w:jc w:val="center"/>
    </w:pPr>
    <w:rPr>
      <w:rFonts w:eastAsia="Times New Roman"/>
      <w:b/>
      <w:sz w:val="26"/>
    </w:rPr>
  </w:style>
  <w:style w:type="paragraph" w:customStyle="1" w:styleId="7f3">
    <w:name w:val="Цитата7"/>
    <w:basedOn w:val="a2"/>
    <w:uiPriority w:val="99"/>
    <w:qFormat/>
    <w:rsid w:val="002B166D"/>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8c">
    <w:name w:val="Текст8"/>
    <w:basedOn w:val="a2"/>
    <w:uiPriority w:val="99"/>
    <w:qFormat/>
    <w:rsid w:val="002B166D"/>
    <w:pPr>
      <w:widowControl/>
      <w:snapToGrid/>
      <w:spacing w:before="0" w:after="0"/>
    </w:pPr>
    <w:rPr>
      <w:rFonts w:ascii="Courier New" w:eastAsia="Times New Roman" w:hAnsi="Courier New"/>
      <w:sz w:val="20"/>
    </w:rPr>
  </w:style>
  <w:style w:type="paragraph" w:customStyle="1" w:styleId="385">
    <w:name w:val="Основной текст 38"/>
    <w:basedOn w:val="15b"/>
    <w:uiPriority w:val="99"/>
    <w:qFormat/>
    <w:rsid w:val="002B166D"/>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2B166D"/>
    <w:pPr>
      <w:widowControl/>
      <w:overflowPunct w:val="0"/>
      <w:autoSpaceDE w:val="0"/>
      <w:snapToGrid/>
      <w:spacing w:before="0" w:after="0"/>
      <w:ind w:firstLine="567"/>
      <w:jc w:val="both"/>
    </w:pPr>
    <w:rPr>
      <w:rFonts w:eastAsia="Times New Roman"/>
      <w:sz w:val="20"/>
      <w:lang w:eastAsia="ar-SA"/>
    </w:rPr>
  </w:style>
  <w:style w:type="paragraph" w:customStyle="1" w:styleId="386">
    <w:name w:val="Основной текст с отступом 38"/>
    <w:basedOn w:val="a2"/>
    <w:uiPriority w:val="99"/>
    <w:qFormat/>
    <w:rsid w:val="002B166D"/>
    <w:pPr>
      <w:widowControl/>
      <w:snapToGrid/>
      <w:spacing w:before="0" w:after="0" w:line="360" w:lineRule="auto"/>
      <w:ind w:firstLine="709"/>
      <w:jc w:val="both"/>
    </w:pPr>
    <w:rPr>
      <w:rFonts w:eastAsia="Times New Roman"/>
      <w:sz w:val="28"/>
    </w:rPr>
  </w:style>
  <w:style w:type="paragraph" w:customStyle="1" w:styleId="6f9">
    <w:name w:val="Верхний колонтитул6"/>
    <w:basedOn w:val="a2"/>
    <w:uiPriority w:val="99"/>
    <w:qFormat/>
    <w:rsid w:val="002B166D"/>
    <w:pPr>
      <w:widowControl/>
      <w:tabs>
        <w:tab w:val="center" w:pos="4153"/>
        <w:tab w:val="right" w:pos="8306"/>
      </w:tabs>
      <w:snapToGrid/>
      <w:spacing w:before="0" w:after="0"/>
    </w:pPr>
    <w:rPr>
      <w:rFonts w:ascii="Arial" w:eastAsia="Times New Roman" w:hAnsi="Arial"/>
    </w:rPr>
  </w:style>
  <w:style w:type="paragraph" w:customStyle="1" w:styleId="7f4">
    <w:name w:val="Без интервала7"/>
    <w:uiPriority w:val="99"/>
    <w:qFormat/>
    <w:rsid w:val="002B166D"/>
    <w:pPr>
      <w:spacing w:after="0" w:line="240" w:lineRule="auto"/>
    </w:pPr>
    <w:rPr>
      <w:rFonts w:ascii="Times New Roman" w:eastAsia="Times New Roman" w:hAnsi="Times New Roman" w:cs="Times New Roman"/>
      <w:sz w:val="24"/>
      <w:szCs w:val="24"/>
    </w:rPr>
  </w:style>
  <w:style w:type="paragraph" w:customStyle="1" w:styleId="49a">
    <w:name w:val="Заголовок 49"/>
    <w:basedOn w:val="15b"/>
    <w:next w:val="15b"/>
    <w:uiPriority w:val="99"/>
    <w:qFormat/>
    <w:rsid w:val="002B166D"/>
    <w:pPr>
      <w:keepNext/>
      <w:widowControl/>
      <w:snapToGrid/>
      <w:ind w:left="0" w:firstLine="0"/>
    </w:pPr>
    <w:rPr>
      <w:sz w:val="24"/>
    </w:rPr>
  </w:style>
  <w:style w:type="paragraph" w:customStyle="1" w:styleId="674">
    <w:name w:val="Заголовок 67"/>
    <w:uiPriority w:val="99"/>
    <w:qFormat/>
    <w:rsid w:val="002B166D"/>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2"/>
    <w:next w:val="a2"/>
    <w:uiPriority w:val="99"/>
    <w:qFormat/>
    <w:rsid w:val="002B166D"/>
    <w:pPr>
      <w:widowControl/>
      <w:snapToGrid/>
      <w:spacing w:before="0" w:after="0"/>
    </w:pPr>
    <w:rPr>
      <w:rFonts w:ascii="Calibri" w:eastAsia="Times New Roman" w:hAnsi="Calibri"/>
      <w:i/>
      <w:iCs/>
      <w:color w:val="000000"/>
      <w:szCs w:val="24"/>
    </w:rPr>
  </w:style>
  <w:style w:type="paragraph" w:customStyle="1" w:styleId="6fa">
    <w:name w:val="Выделенная цитата6"/>
    <w:basedOn w:val="a2"/>
    <w:next w:val="a2"/>
    <w:uiPriority w:val="99"/>
    <w:qFormat/>
    <w:rsid w:val="002B166D"/>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TML60">
    <w:name w:val="Стандартный HTML6"/>
    <w:basedOn w:val="a2"/>
    <w:uiPriority w:val="99"/>
    <w:qFormat/>
    <w:rsid w:val="002B16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7f5">
    <w:name w:val="Слабое выделение7"/>
    <w:uiPriority w:val="99"/>
    <w:rsid w:val="002B166D"/>
    <w:rPr>
      <w:i/>
      <w:color w:val="808080"/>
    </w:rPr>
  </w:style>
  <w:style w:type="character" w:customStyle="1" w:styleId="6fb">
    <w:name w:val="Основной шрифт абзаца6"/>
    <w:uiPriority w:val="99"/>
    <w:rsid w:val="002B166D"/>
  </w:style>
  <w:style w:type="character" w:customStyle="1" w:styleId="6fc">
    <w:name w:val="Замещающий текст6"/>
    <w:uiPriority w:val="99"/>
    <w:rsid w:val="002B166D"/>
    <w:rPr>
      <w:color w:val="808080"/>
    </w:rPr>
  </w:style>
  <w:style w:type="character" w:customStyle="1" w:styleId="7f6">
    <w:name w:val="Сильное выделение7"/>
    <w:uiPriority w:val="99"/>
    <w:rsid w:val="002B166D"/>
    <w:rPr>
      <w:b/>
    </w:rPr>
  </w:style>
  <w:style w:type="character" w:customStyle="1" w:styleId="b-sharetext">
    <w:name w:val="b-share__text"/>
    <w:basedOn w:val="a3"/>
    <w:uiPriority w:val="99"/>
    <w:rsid w:val="002B166D"/>
    <w:rPr>
      <w:rFonts w:cs="Times New Roman"/>
    </w:rPr>
  </w:style>
  <w:style w:type="character" w:customStyle="1" w:styleId="2017">
    <w:name w:val="Знак Знак2017"/>
    <w:uiPriority w:val="99"/>
    <w:rsid w:val="002B166D"/>
    <w:rPr>
      <w:rFonts w:ascii="Arial" w:hAnsi="Arial"/>
      <w:sz w:val="22"/>
    </w:rPr>
  </w:style>
  <w:style w:type="paragraph" w:customStyle="1" w:styleId="10f0">
    <w:name w:val="Абзац списка10"/>
    <w:basedOn w:val="a2"/>
    <w:uiPriority w:val="99"/>
    <w:qFormat/>
    <w:rsid w:val="002B166D"/>
    <w:pPr>
      <w:widowControl/>
      <w:snapToGrid/>
      <w:spacing w:before="0" w:after="200" w:line="276" w:lineRule="auto"/>
      <w:ind w:left="720"/>
    </w:pPr>
    <w:rPr>
      <w:rFonts w:ascii="Calibri" w:eastAsia="Times New Roman" w:hAnsi="Calibri"/>
      <w:sz w:val="22"/>
      <w:szCs w:val="22"/>
      <w:lang w:eastAsia="en-US"/>
    </w:rPr>
  </w:style>
  <w:style w:type="paragraph" w:customStyle="1" w:styleId="16b">
    <w:name w:val="Обычный16"/>
    <w:uiPriority w:val="99"/>
    <w:qFormat/>
    <w:rsid w:val="002B166D"/>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94">
    <w:name w:val="Основной текст 29"/>
    <w:basedOn w:val="a2"/>
    <w:uiPriority w:val="99"/>
    <w:qFormat/>
    <w:rsid w:val="002B166D"/>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101">
    <w:name w:val="Заголовок 310"/>
    <w:basedOn w:val="16b"/>
    <w:next w:val="16b"/>
    <w:uiPriority w:val="99"/>
    <w:qFormat/>
    <w:rsid w:val="002B166D"/>
    <w:pPr>
      <w:keepNext/>
      <w:widowControl/>
      <w:snapToGrid/>
      <w:ind w:left="0" w:firstLine="0"/>
      <w:outlineLvl w:val="2"/>
    </w:pPr>
    <w:rPr>
      <w:sz w:val="24"/>
    </w:rPr>
  </w:style>
  <w:style w:type="paragraph" w:customStyle="1" w:styleId="10f1">
    <w:name w:val="Основной текст10"/>
    <w:basedOn w:val="16b"/>
    <w:uiPriority w:val="99"/>
    <w:qFormat/>
    <w:rsid w:val="002B166D"/>
    <w:pPr>
      <w:widowControl/>
      <w:snapToGrid/>
      <w:spacing w:line="360" w:lineRule="auto"/>
      <w:ind w:left="0" w:firstLine="0"/>
    </w:pPr>
    <w:rPr>
      <w:sz w:val="24"/>
    </w:rPr>
  </w:style>
  <w:style w:type="paragraph" w:customStyle="1" w:styleId="295">
    <w:name w:val="Заголовок 29"/>
    <w:basedOn w:val="a2"/>
    <w:next w:val="a2"/>
    <w:uiPriority w:val="99"/>
    <w:qFormat/>
    <w:rsid w:val="002B166D"/>
    <w:pPr>
      <w:keepNext/>
      <w:snapToGrid/>
      <w:spacing w:before="0" w:after="0"/>
      <w:jc w:val="center"/>
    </w:pPr>
    <w:rPr>
      <w:rFonts w:eastAsia="Times New Roman"/>
      <w:b/>
      <w:sz w:val="26"/>
    </w:rPr>
  </w:style>
  <w:style w:type="paragraph" w:customStyle="1" w:styleId="8d">
    <w:name w:val="Цитата8"/>
    <w:basedOn w:val="a2"/>
    <w:uiPriority w:val="99"/>
    <w:qFormat/>
    <w:rsid w:val="002B166D"/>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9f">
    <w:name w:val="Текст9"/>
    <w:basedOn w:val="a2"/>
    <w:uiPriority w:val="99"/>
    <w:qFormat/>
    <w:rsid w:val="002B166D"/>
    <w:pPr>
      <w:widowControl/>
      <w:snapToGrid/>
      <w:spacing w:before="0" w:after="0"/>
    </w:pPr>
    <w:rPr>
      <w:rFonts w:ascii="Courier New" w:eastAsia="Times New Roman" w:hAnsi="Courier New"/>
      <w:sz w:val="20"/>
    </w:rPr>
  </w:style>
  <w:style w:type="paragraph" w:customStyle="1" w:styleId="395">
    <w:name w:val="Основной текст 39"/>
    <w:basedOn w:val="16b"/>
    <w:uiPriority w:val="99"/>
    <w:qFormat/>
    <w:rsid w:val="002B166D"/>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2B166D"/>
    <w:pPr>
      <w:widowControl/>
      <w:overflowPunct w:val="0"/>
      <w:autoSpaceDE w:val="0"/>
      <w:snapToGrid/>
      <w:spacing w:before="0" w:after="0"/>
      <w:ind w:firstLine="567"/>
      <w:jc w:val="both"/>
    </w:pPr>
    <w:rPr>
      <w:rFonts w:eastAsia="Times New Roman"/>
      <w:sz w:val="20"/>
      <w:lang w:eastAsia="ar-SA"/>
    </w:rPr>
  </w:style>
  <w:style w:type="paragraph" w:customStyle="1" w:styleId="396">
    <w:name w:val="Основной текст с отступом 39"/>
    <w:basedOn w:val="a2"/>
    <w:uiPriority w:val="99"/>
    <w:qFormat/>
    <w:rsid w:val="002B166D"/>
    <w:pPr>
      <w:widowControl/>
      <w:snapToGrid/>
      <w:spacing w:before="0" w:after="0" w:line="360" w:lineRule="auto"/>
      <w:ind w:firstLine="709"/>
      <w:jc w:val="both"/>
    </w:pPr>
    <w:rPr>
      <w:rFonts w:eastAsia="Times New Roman"/>
      <w:sz w:val="28"/>
    </w:rPr>
  </w:style>
  <w:style w:type="paragraph" w:customStyle="1" w:styleId="7f7">
    <w:name w:val="Верхний колонтитул7"/>
    <w:basedOn w:val="a2"/>
    <w:uiPriority w:val="99"/>
    <w:qFormat/>
    <w:rsid w:val="002B166D"/>
    <w:pPr>
      <w:widowControl/>
      <w:tabs>
        <w:tab w:val="center" w:pos="4153"/>
        <w:tab w:val="right" w:pos="8306"/>
      </w:tabs>
      <w:snapToGrid/>
      <w:spacing w:before="0" w:after="0"/>
    </w:pPr>
    <w:rPr>
      <w:rFonts w:ascii="Arial" w:eastAsia="Times New Roman" w:hAnsi="Arial"/>
    </w:rPr>
  </w:style>
  <w:style w:type="paragraph" w:customStyle="1" w:styleId="8e">
    <w:name w:val="Без интервала8"/>
    <w:uiPriority w:val="99"/>
    <w:qFormat/>
    <w:rsid w:val="002B166D"/>
    <w:pPr>
      <w:spacing w:after="0" w:line="240" w:lineRule="auto"/>
    </w:pPr>
    <w:rPr>
      <w:rFonts w:ascii="Times New Roman" w:eastAsia="Times New Roman" w:hAnsi="Times New Roman" w:cs="Times New Roman"/>
      <w:sz w:val="24"/>
      <w:szCs w:val="24"/>
    </w:rPr>
  </w:style>
  <w:style w:type="paragraph" w:customStyle="1" w:styleId="4101">
    <w:name w:val="Заголовок 410"/>
    <w:basedOn w:val="16b"/>
    <w:next w:val="16b"/>
    <w:uiPriority w:val="99"/>
    <w:qFormat/>
    <w:rsid w:val="002B166D"/>
    <w:pPr>
      <w:keepNext/>
      <w:widowControl/>
      <w:snapToGrid/>
      <w:ind w:left="0" w:firstLine="0"/>
    </w:pPr>
    <w:rPr>
      <w:sz w:val="24"/>
    </w:rPr>
  </w:style>
  <w:style w:type="paragraph" w:customStyle="1" w:styleId="684">
    <w:name w:val="Заголовок 68"/>
    <w:uiPriority w:val="99"/>
    <w:qFormat/>
    <w:rsid w:val="002B166D"/>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78">
    <w:name w:val="Цитата 27"/>
    <w:basedOn w:val="a2"/>
    <w:next w:val="a2"/>
    <w:uiPriority w:val="99"/>
    <w:qFormat/>
    <w:rsid w:val="002B166D"/>
    <w:pPr>
      <w:widowControl/>
      <w:snapToGrid/>
      <w:spacing w:before="0" w:after="0"/>
    </w:pPr>
    <w:rPr>
      <w:rFonts w:ascii="Calibri" w:eastAsia="Times New Roman" w:hAnsi="Calibri"/>
      <w:i/>
      <w:iCs/>
      <w:color w:val="000000"/>
      <w:szCs w:val="24"/>
    </w:rPr>
  </w:style>
  <w:style w:type="paragraph" w:customStyle="1" w:styleId="7f8">
    <w:name w:val="Выделенная цитата7"/>
    <w:basedOn w:val="a2"/>
    <w:next w:val="a2"/>
    <w:uiPriority w:val="99"/>
    <w:qFormat/>
    <w:rsid w:val="002B166D"/>
    <w:pPr>
      <w:widowControl/>
      <w:pBdr>
        <w:bottom w:val="single" w:sz="4" w:space="4" w:color="4F81BD"/>
      </w:pBdr>
      <w:snapToGrid/>
      <w:spacing w:before="200" w:after="280"/>
      <w:ind w:left="936" w:right="936"/>
    </w:pPr>
    <w:rPr>
      <w:rFonts w:ascii="Calibri" w:eastAsia="Times New Roman" w:hAnsi="Calibri"/>
      <w:b/>
      <w:bCs/>
      <w:i/>
      <w:iCs/>
      <w:color w:val="4F81BD"/>
      <w:szCs w:val="24"/>
    </w:rPr>
  </w:style>
  <w:style w:type="paragraph" w:customStyle="1" w:styleId="Heading33">
    <w:name w:val="Heading 33"/>
    <w:uiPriority w:val="99"/>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93">
    <w:name w:val="Heading 93"/>
    <w:uiPriority w:val="99"/>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4">
    <w:name w:val="Heading 14"/>
    <w:uiPriority w:val="99"/>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3">
    <w:name w:val="Heading 63"/>
    <w:uiPriority w:val="99"/>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3">
    <w:name w:val="Heading 73"/>
    <w:uiPriority w:val="99"/>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3">
    <w:name w:val="Heading 23"/>
    <w:uiPriority w:val="99"/>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3">
    <w:name w:val="Heading 53"/>
    <w:uiPriority w:val="99"/>
    <w:rsid w:val="002B166D"/>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TML70">
    <w:name w:val="Стандартный HTML7"/>
    <w:basedOn w:val="a2"/>
    <w:uiPriority w:val="99"/>
    <w:qFormat/>
    <w:rsid w:val="002B16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8f">
    <w:name w:val="Слабое выделение8"/>
    <w:uiPriority w:val="99"/>
    <w:rsid w:val="002B166D"/>
    <w:rPr>
      <w:i/>
      <w:color w:val="808080"/>
    </w:rPr>
  </w:style>
  <w:style w:type="character" w:customStyle="1" w:styleId="7f9">
    <w:name w:val="Основной шрифт абзаца7"/>
    <w:uiPriority w:val="99"/>
    <w:rsid w:val="002B166D"/>
  </w:style>
  <w:style w:type="character" w:customStyle="1" w:styleId="7fa">
    <w:name w:val="Замещающий текст7"/>
    <w:uiPriority w:val="99"/>
    <w:rsid w:val="002B166D"/>
    <w:rPr>
      <w:color w:val="808080"/>
    </w:rPr>
  </w:style>
  <w:style w:type="character" w:customStyle="1" w:styleId="8f0">
    <w:name w:val="Сильное выделение8"/>
    <w:uiPriority w:val="99"/>
    <w:rsid w:val="002B166D"/>
    <w:rPr>
      <w:b/>
    </w:rPr>
  </w:style>
  <w:style w:type="paragraph" w:customStyle="1" w:styleId="Heading43">
    <w:name w:val="Heading 43"/>
    <w:basedOn w:val="a2"/>
    <w:next w:val="a2"/>
    <w:uiPriority w:val="99"/>
    <w:rsid w:val="002B166D"/>
    <w:pPr>
      <w:keepNext/>
      <w:widowControl/>
      <w:tabs>
        <w:tab w:val="left" w:pos="864"/>
      </w:tabs>
      <w:suppressAutoHyphens/>
      <w:snapToGrid/>
      <w:spacing w:before="240" w:after="60"/>
      <w:ind w:left="864" w:hanging="864"/>
      <w:outlineLvl w:val="3"/>
    </w:pPr>
    <w:rPr>
      <w:rFonts w:eastAsia="Times New Roman"/>
      <w:b/>
      <w:bCs/>
      <w:sz w:val="28"/>
      <w:szCs w:val="28"/>
      <w:lang w:eastAsia="zh-CN"/>
    </w:rPr>
  </w:style>
  <w:style w:type="paragraph" w:customStyle="1" w:styleId="Heading82">
    <w:name w:val="Heading 82"/>
    <w:basedOn w:val="a2"/>
    <w:next w:val="a2"/>
    <w:uiPriority w:val="99"/>
    <w:rsid w:val="002B166D"/>
    <w:pPr>
      <w:widowControl/>
      <w:tabs>
        <w:tab w:val="left" w:pos="1440"/>
      </w:tabs>
      <w:suppressAutoHyphens/>
      <w:snapToGrid/>
      <w:spacing w:before="240" w:after="60"/>
      <w:ind w:left="1440" w:hanging="1440"/>
      <w:outlineLvl w:val="7"/>
    </w:pPr>
    <w:rPr>
      <w:rFonts w:eastAsia="Times New Roman"/>
      <w:i/>
      <w:iCs/>
      <w:szCs w:val="24"/>
      <w:lang w:eastAsia="zh-CN"/>
    </w:rPr>
  </w:style>
  <w:style w:type="paragraph" w:customStyle="1" w:styleId="Caption2">
    <w:name w:val="Caption2"/>
    <w:basedOn w:val="a2"/>
    <w:uiPriority w:val="99"/>
    <w:rsid w:val="002B166D"/>
    <w:pPr>
      <w:widowControl/>
      <w:suppressLineNumbers/>
      <w:snapToGrid/>
      <w:spacing w:before="120" w:after="120"/>
    </w:pPr>
    <w:rPr>
      <w:rFonts w:eastAsia="Times New Roman" w:cs="FreeSans"/>
      <w:i/>
      <w:iCs/>
      <w:color w:val="00000A"/>
      <w:szCs w:val="24"/>
    </w:rPr>
  </w:style>
  <w:style w:type="paragraph" w:customStyle="1" w:styleId="Footer2">
    <w:name w:val="Footer2"/>
    <w:basedOn w:val="a2"/>
    <w:uiPriority w:val="99"/>
    <w:rsid w:val="002B166D"/>
    <w:pPr>
      <w:widowControl/>
      <w:tabs>
        <w:tab w:val="center" w:pos="4677"/>
        <w:tab w:val="right" w:pos="9355"/>
      </w:tabs>
      <w:snapToGrid/>
      <w:spacing w:before="0" w:after="0"/>
    </w:pPr>
    <w:rPr>
      <w:rFonts w:eastAsia="Times New Roman"/>
      <w:color w:val="00000A"/>
      <w:szCs w:val="24"/>
    </w:rPr>
  </w:style>
  <w:style w:type="paragraph" w:customStyle="1" w:styleId="Header3">
    <w:name w:val="Header3"/>
    <w:basedOn w:val="a2"/>
    <w:uiPriority w:val="99"/>
    <w:rsid w:val="002B166D"/>
    <w:pPr>
      <w:widowControl/>
      <w:tabs>
        <w:tab w:val="center" w:pos="4677"/>
        <w:tab w:val="right" w:pos="9355"/>
      </w:tabs>
      <w:snapToGrid/>
      <w:spacing w:before="0" w:after="0"/>
    </w:pPr>
    <w:rPr>
      <w:rFonts w:eastAsia="Times New Roman"/>
      <w:color w:val="00000A"/>
      <w:szCs w:val="24"/>
    </w:rPr>
  </w:style>
  <w:style w:type="paragraph" w:customStyle="1" w:styleId="TOC12">
    <w:name w:val="TOC 12"/>
    <w:basedOn w:val="a2"/>
    <w:uiPriority w:val="99"/>
    <w:rsid w:val="002B166D"/>
    <w:pPr>
      <w:widowControl/>
      <w:tabs>
        <w:tab w:val="right" w:leader="dot" w:pos="10195"/>
      </w:tabs>
      <w:snapToGrid/>
      <w:spacing w:before="0" w:after="0"/>
    </w:pPr>
    <w:rPr>
      <w:rFonts w:eastAsia="Times New Roman"/>
      <w:color w:val="00000A"/>
      <w:szCs w:val="24"/>
    </w:rPr>
  </w:style>
  <w:style w:type="paragraph" w:customStyle="1" w:styleId="TOC22">
    <w:name w:val="TOC 22"/>
    <w:basedOn w:val="a2"/>
    <w:uiPriority w:val="99"/>
    <w:rsid w:val="002B166D"/>
    <w:pPr>
      <w:widowControl/>
      <w:snapToGrid/>
      <w:spacing w:before="0" w:after="0"/>
      <w:ind w:left="238"/>
    </w:pPr>
    <w:rPr>
      <w:rFonts w:eastAsia="Times New Roman"/>
      <w:color w:val="00000A"/>
      <w:szCs w:val="24"/>
    </w:rPr>
  </w:style>
  <w:style w:type="paragraph" w:customStyle="1" w:styleId="TOC32">
    <w:name w:val="TOC 32"/>
    <w:basedOn w:val="a2"/>
    <w:uiPriority w:val="99"/>
    <w:rsid w:val="002B166D"/>
    <w:pPr>
      <w:widowControl/>
      <w:snapToGrid/>
      <w:spacing w:before="0" w:after="0"/>
      <w:ind w:left="480"/>
    </w:pPr>
    <w:rPr>
      <w:rFonts w:eastAsia="Times New Roman"/>
      <w:color w:val="00000A"/>
      <w:szCs w:val="24"/>
    </w:rPr>
  </w:style>
  <w:style w:type="paragraph" w:customStyle="1" w:styleId="TOC42">
    <w:name w:val="TOC 42"/>
    <w:basedOn w:val="a2"/>
    <w:uiPriority w:val="99"/>
    <w:rsid w:val="002B166D"/>
    <w:pPr>
      <w:tabs>
        <w:tab w:val="left" w:pos="502"/>
        <w:tab w:val="left" w:pos="3330"/>
      </w:tabs>
      <w:snapToGrid/>
      <w:spacing w:before="0" w:after="0"/>
      <w:ind w:left="502" w:hanging="720"/>
    </w:pPr>
    <w:rPr>
      <w:color w:val="00000A"/>
      <w:szCs w:val="24"/>
    </w:rPr>
  </w:style>
  <w:style w:type="paragraph" w:customStyle="1" w:styleId="TOC52">
    <w:name w:val="TOC 52"/>
    <w:basedOn w:val="a2"/>
    <w:uiPriority w:val="99"/>
    <w:rsid w:val="002B166D"/>
    <w:pPr>
      <w:widowControl/>
      <w:snapToGrid/>
      <w:spacing w:before="0" w:line="276" w:lineRule="auto"/>
      <w:ind w:left="880"/>
    </w:pPr>
    <w:rPr>
      <w:rFonts w:ascii="Calibri" w:eastAsia="Times New Roman" w:hAnsi="Calibri"/>
      <w:color w:val="00000A"/>
      <w:sz w:val="22"/>
      <w:szCs w:val="22"/>
    </w:rPr>
  </w:style>
  <w:style w:type="paragraph" w:customStyle="1" w:styleId="TOC62">
    <w:name w:val="TOC 62"/>
    <w:basedOn w:val="a2"/>
    <w:uiPriority w:val="99"/>
    <w:rsid w:val="002B166D"/>
    <w:pPr>
      <w:widowControl/>
      <w:snapToGrid/>
      <w:spacing w:before="0" w:line="276" w:lineRule="auto"/>
      <w:ind w:left="1100"/>
    </w:pPr>
    <w:rPr>
      <w:rFonts w:ascii="Calibri" w:eastAsia="Times New Roman" w:hAnsi="Calibri"/>
      <w:color w:val="00000A"/>
      <w:sz w:val="22"/>
      <w:szCs w:val="22"/>
    </w:rPr>
  </w:style>
  <w:style w:type="paragraph" w:customStyle="1" w:styleId="TOC72">
    <w:name w:val="TOC 72"/>
    <w:basedOn w:val="a2"/>
    <w:uiPriority w:val="99"/>
    <w:rsid w:val="002B166D"/>
    <w:pPr>
      <w:widowControl/>
      <w:snapToGrid/>
      <w:spacing w:before="0" w:line="276" w:lineRule="auto"/>
      <w:ind w:left="1320"/>
    </w:pPr>
    <w:rPr>
      <w:rFonts w:ascii="Calibri" w:eastAsia="Times New Roman" w:hAnsi="Calibri"/>
      <w:color w:val="00000A"/>
      <w:sz w:val="22"/>
      <w:szCs w:val="22"/>
    </w:rPr>
  </w:style>
  <w:style w:type="paragraph" w:customStyle="1" w:styleId="TOC82">
    <w:name w:val="TOC 82"/>
    <w:basedOn w:val="a2"/>
    <w:uiPriority w:val="99"/>
    <w:rsid w:val="002B166D"/>
    <w:pPr>
      <w:widowControl/>
      <w:snapToGrid/>
      <w:spacing w:before="0" w:line="276" w:lineRule="auto"/>
      <w:ind w:left="1540"/>
    </w:pPr>
    <w:rPr>
      <w:rFonts w:ascii="Calibri" w:eastAsia="Times New Roman" w:hAnsi="Calibri"/>
      <w:color w:val="00000A"/>
      <w:sz w:val="22"/>
      <w:szCs w:val="22"/>
    </w:rPr>
  </w:style>
  <w:style w:type="paragraph" w:customStyle="1" w:styleId="TOC92">
    <w:name w:val="TOC 92"/>
    <w:basedOn w:val="a2"/>
    <w:uiPriority w:val="99"/>
    <w:rsid w:val="002B166D"/>
    <w:pPr>
      <w:widowControl/>
      <w:snapToGrid/>
      <w:spacing w:before="0" w:line="276" w:lineRule="auto"/>
      <w:ind w:left="1760"/>
    </w:pPr>
    <w:rPr>
      <w:rFonts w:ascii="Calibri" w:eastAsia="Times New Roman" w:hAnsi="Calibri"/>
      <w:color w:val="00000A"/>
      <w:sz w:val="22"/>
      <w:szCs w:val="22"/>
    </w:rPr>
  </w:style>
  <w:style w:type="character" w:customStyle="1" w:styleId="3fff">
    <w:name w:val="Текст сноски Знак3"/>
    <w:basedOn w:val="a3"/>
    <w:uiPriority w:val="99"/>
    <w:rsid w:val="002B166D"/>
    <w:rPr>
      <w:rFonts w:cs="Times New Roman"/>
    </w:rPr>
  </w:style>
  <w:style w:type="paragraph" w:customStyle="1" w:styleId="4fe">
    <w:name w:val="Заголовок оглавления4"/>
    <w:basedOn w:val="10"/>
    <w:next w:val="a2"/>
    <w:uiPriority w:val="99"/>
    <w:qFormat/>
    <w:rsid w:val="002B166D"/>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character" w:customStyle="1" w:styleId="3fff0">
    <w:name w:val="Слабая ссылка3"/>
    <w:uiPriority w:val="99"/>
    <w:rsid w:val="002B166D"/>
    <w:rPr>
      <w:smallCaps/>
      <w:color w:val="C0504D"/>
      <w:u w:val="single"/>
    </w:rPr>
  </w:style>
  <w:style w:type="character" w:customStyle="1" w:styleId="3fff1">
    <w:name w:val="Сильная ссылка3"/>
    <w:uiPriority w:val="99"/>
    <w:rsid w:val="002B166D"/>
    <w:rPr>
      <w:b/>
      <w:smallCaps/>
      <w:color w:val="C0504D"/>
      <w:spacing w:val="5"/>
      <w:u w:val="single"/>
    </w:rPr>
  </w:style>
  <w:style w:type="character" w:customStyle="1" w:styleId="3fff2">
    <w:name w:val="Название книги3"/>
    <w:uiPriority w:val="99"/>
    <w:rsid w:val="002B166D"/>
    <w:rPr>
      <w:b/>
      <w:smallCaps/>
      <w:spacing w:val="5"/>
    </w:rPr>
  </w:style>
  <w:style w:type="character" w:customStyle="1" w:styleId="3940">
    <w:name w:val="Знак Знак394"/>
    <w:uiPriority w:val="99"/>
    <w:rsid w:val="002B166D"/>
    <w:rPr>
      <w:rFonts w:ascii="Arial" w:hAnsi="Arial"/>
      <w:b/>
      <w:sz w:val="26"/>
    </w:rPr>
  </w:style>
  <w:style w:type="character" w:customStyle="1" w:styleId="3840">
    <w:name w:val="Знак Знак384"/>
    <w:uiPriority w:val="99"/>
    <w:rsid w:val="002B166D"/>
    <w:rPr>
      <w:b/>
      <w:sz w:val="28"/>
    </w:rPr>
  </w:style>
  <w:style w:type="character" w:customStyle="1" w:styleId="3740">
    <w:name w:val="Знак Знак374"/>
    <w:uiPriority w:val="99"/>
    <w:rsid w:val="002B166D"/>
    <w:rPr>
      <w:b/>
      <w:i/>
      <w:sz w:val="26"/>
    </w:rPr>
  </w:style>
  <w:style w:type="character" w:customStyle="1" w:styleId="3640">
    <w:name w:val="Знак Знак364"/>
    <w:uiPriority w:val="99"/>
    <w:rsid w:val="002B166D"/>
    <w:rPr>
      <w:b/>
      <w:sz w:val="22"/>
      <w:lang w:val="ru-RU" w:eastAsia="ru-RU"/>
    </w:rPr>
  </w:style>
  <w:style w:type="character" w:customStyle="1" w:styleId="3540">
    <w:name w:val="Знак Знак354"/>
    <w:uiPriority w:val="99"/>
    <w:rsid w:val="002B166D"/>
    <w:rPr>
      <w:sz w:val="24"/>
      <w:lang w:val="ru-RU" w:eastAsia="ru-RU"/>
    </w:rPr>
  </w:style>
  <w:style w:type="character" w:customStyle="1" w:styleId="3440">
    <w:name w:val="Знак Знак344"/>
    <w:uiPriority w:val="99"/>
    <w:rsid w:val="002B166D"/>
    <w:rPr>
      <w:rFonts w:ascii="Calibri" w:hAnsi="Calibri"/>
      <w:i/>
      <w:sz w:val="24"/>
      <w:lang w:eastAsia="en-US"/>
    </w:rPr>
  </w:style>
  <w:style w:type="character" w:customStyle="1" w:styleId="3240">
    <w:name w:val="Знак Знак324"/>
    <w:uiPriority w:val="99"/>
    <w:rsid w:val="002B166D"/>
    <w:rPr>
      <w:sz w:val="16"/>
    </w:rPr>
  </w:style>
  <w:style w:type="character" w:customStyle="1" w:styleId="3150">
    <w:name w:val="Знак Знак315"/>
    <w:uiPriority w:val="99"/>
    <w:rsid w:val="002B166D"/>
    <w:rPr>
      <w:sz w:val="24"/>
    </w:rPr>
  </w:style>
  <w:style w:type="paragraph" w:customStyle="1" w:styleId="11ff9">
    <w:name w:val="Знак Знак Знак Знак Знак Знак11"/>
    <w:basedOn w:val="a2"/>
    <w:uiPriority w:val="99"/>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3030">
    <w:name w:val="Знак Знак303"/>
    <w:uiPriority w:val="99"/>
    <w:rsid w:val="002B166D"/>
    <w:rPr>
      <w:sz w:val="24"/>
    </w:rPr>
  </w:style>
  <w:style w:type="character" w:customStyle="1" w:styleId="2940">
    <w:name w:val="Знак Знак294"/>
    <w:uiPriority w:val="99"/>
    <w:rsid w:val="002B166D"/>
    <w:rPr>
      <w:sz w:val="24"/>
    </w:rPr>
  </w:style>
  <w:style w:type="character" w:customStyle="1" w:styleId="714">
    <w:name w:val="Знак Знак714"/>
    <w:uiPriority w:val="99"/>
    <w:rsid w:val="002B166D"/>
    <w:rPr>
      <w:sz w:val="16"/>
      <w:lang w:val="ru-RU" w:eastAsia="ru-RU"/>
    </w:rPr>
  </w:style>
  <w:style w:type="character" w:customStyle="1" w:styleId="14100">
    <w:name w:val="Знак Знак1410"/>
    <w:uiPriority w:val="99"/>
    <w:locked/>
    <w:rsid w:val="002B166D"/>
    <w:rPr>
      <w:b/>
      <w:sz w:val="27"/>
      <w:lang w:val="ru-RU" w:eastAsia="ru-RU"/>
    </w:rPr>
  </w:style>
  <w:style w:type="character" w:customStyle="1" w:styleId="2840">
    <w:name w:val="Знак Знак284"/>
    <w:uiPriority w:val="99"/>
    <w:rsid w:val="002B166D"/>
    <w:rPr>
      <w:rFonts w:ascii="Tahoma" w:hAnsi="Tahoma"/>
    </w:rPr>
  </w:style>
  <w:style w:type="character" w:customStyle="1" w:styleId="2740">
    <w:name w:val="Знак Знак274"/>
    <w:uiPriority w:val="99"/>
    <w:rsid w:val="002B166D"/>
    <w:rPr>
      <w:sz w:val="24"/>
    </w:rPr>
  </w:style>
  <w:style w:type="character" w:customStyle="1" w:styleId="1010">
    <w:name w:val="Знак Знак1010"/>
    <w:uiPriority w:val="99"/>
    <w:locked/>
    <w:rsid w:val="002B166D"/>
    <w:rPr>
      <w:sz w:val="16"/>
      <w:lang w:val="ru-RU" w:eastAsia="ru-RU"/>
    </w:rPr>
  </w:style>
  <w:style w:type="character" w:customStyle="1" w:styleId="628">
    <w:name w:val="Знак Знак628"/>
    <w:uiPriority w:val="99"/>
    <w:rsid w:val="002B166D"/>
    <w:rPr>
      <w:rFonts w:ascii="Arial" w:hAnsi="Arial"/>
      <w:b/>
      <w:i/>
      <w:sz w:val="28"/>
      <w:lang w:val="ru-RU" w:eastAsia="en-US"/>
    </w:rPr>
  </w:style>
  <w:style w:type="character" w:customStyle="1" w:styleId="2140">
    <w:name w:val="Знак Знак214"/>
    <w:uiPriority w:val="99"/>
    <w:locked/>
    <w:rsid w:val="002B166D"/>
    <w:rPr>
      <w:sz w:val="24"/>
      <w:lang w:val="en-US"/>
    </w:rPr>
  </w:style>
  <w:style w:type="character" w:customStyle="1" w:styleId="1240">
    <w:name w:val="Знак Знак124"/>
    <w:uiPriority w:val="99"/>
    <w:rsid w:val="002B166D"/>
    <w:rPr>
      <w:sz w:val="16"/>
    </w:rPr>
  </w:style>
  <w:style w:type="character" w:customStyle="1" w:styleId="1360">
    <w:name w:val="Знак Знак136"/>
    <w:uiPriority w:val="99"/>
    <w:rsid w:val="002B166D"/>
    <w:rPr>
      <w:lang w:val="ru-RU" w:eastAsia="ru-RU"/>
    </w:rPr>
  </w:style>
  <w:style w:type="character" w:customStyle="1" w:styleId="1611">
    <w:name w:val="Знак Знак1611"/>
    <w:uiPriority w:val="99"/>
    <w:locked/>
    <w:rsid w:val="002B166D"/>
    <w:rPr>
      <w:b/>
      <w:caps/>
      <w:sz w:val="24"/>
      <w:lang w:val="ru-RU" w:eastAsia="ru-RU"/>
    </w:rPr>
  </w:style>
  <w:style w:type="character" w:customStyle="1" w:styleId="1161">
    <w:name w:val="Знак Знак116"/>
    <w:uiPriority w:val="99"/>
    <w:rsid w:val="002B166D"/>
    <w:rPr>
      <w:sz w:val="24"/>
    </w:rPr>
  </w:style>
  <w:style w:type="character" w:customStyle="1" w:styleId="13d">
    <w:name w:val="Знак Знак Знак13"/>
    <w:uiPriority w:val="99"/>
    <w:rsid w:val="002B166D"/>
    <w:rPr>
      <w:rFonts w:ascii="Times New Roman" w:hAnsi="Times New Roman"/>
      <w:b/>
      <w:caps/>
      <w:sz w:val="28"/>
    </w:rPr>
  </w:style>
  <w:style w:type="character" w:customStyle="1" w:styleId="25100">
    <w:name w:val="Знак Знак2510"/>
    <w:uiPriority w:val="99"/>
    <w:rsid w:val="002B166D"/>
    <w:rPr>
      <w:rFonts w:ascii="Times New Roman" w:hAnsi="Times New Roman"/>
      <w:b/>
      <w:sz w:val="28"/>
    </w:rPr>
  </w:style>
  <w:style w:type="character" w:customStyle="1" w:styleId="22100">
    <w:name w:val="Знак Знак2210"/>
    <w:uiPriority w:val="99"/>
    <w:rsid w:val="002B166D"/>
    <w:rPr>
      <w:rFonts w:ascii="Times New Roman" w:hAnsi="Times New Roman"/>
      <w:sz w:val="24"/>
    </w:rPr>
  </w:style>
  <w:style w:type="character" w:customStyle="1" w:styleId="19100">
    <w:name w:val="Знак Знак1910"/>
    <w:uiPriority w:val="99"/>
    <w:rsid w:val="002B166D"/>
    <w:rPr>
      <w:rFonts w:ascii="Times New Roman" w:hAnsi="Times New Roman"/>
      <w:sz w:val="16"/>
      <w:lang w:eastAsia="ru-RU"/>
    </w:rPr>
  </w:style>
  <w:style w:type="character" w:customStyle="1" w:styleId="1812">
    <w:name w:val="Знак Знак1812"/>
    <w:uiPriority w:val="99"/>
    <w:rsid w:val="002B166D"/>
    <w:rPr>
      <w:rFonts w:ascii="Courier New" w:hAnsi="Courier New"/>
    </w:rPr>
  </w:style>
  <w:style w:type="character" w:customStyle="1" w:styleId="17100">
    <w:name w:val="Знак Знак1710"/>
    <w:uiPriority w:val="99"/>
    <w:rsid w:val="002B166D"/>
    <w:rPr>
      <w:rFonts w:ascii="Times New Roman" w:hAnsi="Times New Roman"/>
      <w:sz w:val="24"/>
    </w:rPr>
  </w:style>
  <w:style w:type="character" w:customStyle="1" w:styleId="960">
    <w:name w:val="Знак Знак96"/>
    <w:link w:val="3fff3"/>
    <w:uiPriority w:val="99"/>
    <w:locked/>
    <w:rsid w:val="002B166D"/>
    <w:rPr>
      <w:rFonts w:ascii="PragmaticaCTT" w:hAnsi="PragmaticaCTT"/>
      <w:b/>
      <w:sz w:val="24"/>
    </w:rPr>
  </w:style>
  <w:style w:type="paragraph" w:customStyle="1" w:styleId="3fff3">
    <w:name w:val="Название3"/>
    <w:basedOn w:val="a2"/>
    <w:link w:val="960"/>
    <w:uiPriority w:val="99"/>
    <w:qFormat/>
    <w:rsid w:val="002B166D"/>
    <w:pPr>
      <w:widowControl/>
      <w:snapToGrid/>
      <w:spacing w:before="240" w:after="60"/>
      <w:jc w:val="center"/>
      <w:outlineLvl w:val="0"/>
    </w:pPr>
    <w:rPr>
      <w:rFonts w:ascii="PragmaticaCTT" w:eastAsiaTheme="minorHAnsi" w:hAnsi="PragmaticaCTT" w:cstheme="minorBidi"/>
      <w:b/>
      <w:szCs w:val="22"/>
      <w:lang w:eastAsia="en-US"/>
    </w:rPr>
  </w:style>
  <w:style w:type="character" w:customStyle="1" w:styleId="5300">
    <w:name w:val="Знак Знак530"/>
    <w:uiPriority w:val="99"/>
    <w:rsid w:val="002B166D"/>
    <w:rPr>
      <w:rFonts w:ascii="Tahoma" w:hAnsi="Tahoma"/>
      <w:sz w:val="16"/>
      <w:lang w:val="ru-RU" w:eastAsia="ru-RU"/>
    </w:rPr>
  </w:style>
  <w:style w:type="character" w:customStyle="1" w:styleId="15100">
    <w:name w:val="Знак Знак1510"/>
    <w:uiPriority w:val="99"/>
    <w:rsid w:val="002B166D"/>
    <w:rPr>
      <w:b/>
      <w:sz w:val="28"/>
    </w:rPr>
  </w:style>
  <w:style w:type="character" w:customStyle="1" w:styleId="41100">
    <w:name w:val="Знак Знак4110"/>
    <w:uiPriority w:val="99"/>
    <w:locked/>
    <w:rsid w:val="002B166D"/>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2B166D"/>
    <w:pPr>
      <w:widowControl/>
      <w:snapToGrid/>
      <w:spacing w:before="0" w:after="160" w:line="240" w:lineRule="exact"/>
    </w:pPr>
    <w:rPr>
      <w:rFonts w:ascii="Verdana" w:eastAsia="Times New Roman" w:hAnsi="Verdana"/>
      <w:szCs w:val="24"/>
      <w:lang w:val="en-US" w:eastAsia="en-US"/>
    </w:rPr>
  </w:style>
  <w:style w:type="paragraph" w:customStyle="1" w:styleId="3102">
    <w:name w:val="Знак310"/>
    <w:basedOn w:val="a2"/>
    <w:uiPriority w:val="99"/>
    <w:rsid w:val="002B166D"/>
    <w:pPr>
      <w:widowControl/>
      <w:tabs>
        <w:tab w:val="left" w:pos="643"/>
      </w:tabs>
      <w:snapToGrid/>
      <w:spacing w:before="0" w:after="160" w:line="240" w:lineRule="exact"/>
    </w:pPr>
    <w:rPr>
      <w:rFonts w:ascii="Verdana" w:eastAsia="Times New Roman" w:hAnsi="Verdana" w:cs="Verdana"/>
      <w:sz w:val="20"/>
      <w:lang w:val="en-US" w:eastAsia="en-US"/>
    </w:rPr>
  </w:style>
  <w:style w:type="character" w:customStyle="1" w:styleId="53100">
    <w:name w:val="Знак Знак5310"/>
    <w:uiPriority w:val="99"/>
    <w:locked/>
    <w:rsid w:val="002B166D"/>
    <w:rPr>
      <w:b/>
      <w:caps/>
      <w:sz w:val="24"/>
      <w:lang w:val="ru-RU" w:eastAsia="ru-RU"/>
    </w:rPr>
  </w:style>
  <w:style w:type="character" w:customStyle="1" w:styleId="11110">
    <w:name w:val="Знак1 Знак Знак111"/>
    <w:uiPriority w:val="99"/>
    <w:locked/>
    <w:rsid w:val="002B166D"/>
    <w:rPr>
      <w:rFonts w:ascii="Times New Roman" w:hAnsi="Times New Roman"/>
      <w:sz w:val="24"/>
      <w:lang w:eastAsia="ru-RU"/>
    </w:rPr>
  </w:style>
  <w:style w:type="character" w:customStyle="1" w:styleId="4610">
    <w:name w:val="Знак Знак4610"/>
    <w:uiPriority w:val="99"/>
    <w:locked/>
    <w:rsid w:val="002B166D"/>
    <w:rPr>
      <w:b/>
      <w:sz w:val="27"/>
      <w:lang w:val="ru-RU" w:eastAsia="ru-RU"/>
    </w:rPr>
  </w:style>
  <w:style w:type="character" w:customStyle="1" w:styleId="4810">
    <w:name w:val="Знак Знак4810"/>
    <w:uiPriority w:val="99"/>
    <w:locked/>
    <w:rsid w:val="002B166D"/>
    <w:rPr>
      <w:b/>
      <w:sz w:val="27"/>
      <w:lang w:val="ru-RU" w:eastAsia="ru-RU"/>
    </w:rPr>
  </w:style>
  <w:style w:type="character" w:customStyle="1" w:styleId="4410">
    <w:name w:val="Знак Знак4410"/>
    <w:uiPriority w:val="99"/>
    <w:locked/>
    <w:rsid w:val="002B166D"/>
    <w:rPr>
      <w:sz w:val="24"/>
    </w:rPr>
  </w:style>
  <w:style w:type="character" w:customStyle="1" w:styleId="51110">
    <w:name w:val="Знак Знак5111"/>
    <w:uiPriority w:val="99"/>
    <w:locked/>
    <w:rsid w:val="002B166D"/>
    <w:rPr>
      <w:b/>
      <w:sz w:val="27"/>
      <w:lang w:val="ru-RU" w:eastAsia="ru-RU"/>
    </w:rPr>
  </w:style>
  <w:style w:type="character" w:customStyle="1" w:styleId="4310">
    <w:name w:val="Знак Знак4310"/>
    <w:uiPriority w:val="99"/>
    <w:locked/>
    <w:rsid w:val="002B166D"/>
    <w:rPr>
      <w:color w:val="000000"/>
      <w:sz w:val="24"/>
      <w:lang w:eastAsia="ru-RU"/>
    </w:rPr>
  </w:style>
  <w:style w:type="character" w:customStyle="1" w:styleId="4210">
    <w:name w:val="Знак Знак4210"/>
    <w:uiPriority w:val="99"/>
    <w:rsid w:val="002B166D"/>
    <w:rPr>
      <w:rFonts w:ascii="Times New Roman" w:hAnsi="Times New Roman"/>
      <w:sz w:val="16"/>
    </w:rPr>
  </w:style>
  <w:style w:type="character" w:customStyle="1" w:styleId="4910">
    <w:name w:val="Знак Знак4910"/>
    <w:uiPriority w:val="99"/>
    <w:rsid w:val="002B166D"/>
    <w:rPr>
      <w:rFonts w:ascii="Times New Roman" w:hAnsi="Times New Roman"/>
      <w:b/>
      <w:caps/>
      <w:sz w:val="24"/>
      <w:lang w:eastAsia="ru-RU"/>
    </w:rPr>
  </w:style>
  <w:style w:type="character" w:customStyle="1" w:styleId="4710">
    <w:name w:val="Знак Знак4710"/>
    <w:uiPriority w:val="99"/>
    <w:rsid w:val="002B166D"/>
    <w:rPr>
      <w:rFonts w:ascii="Times New Roman" w:hAnsi="Times New Roman"/>
      <w:b/>
      <w:sz w:val="27"/>
      <w:lang w:eastAsia="ru-RU"/>
    </w:rPr>
  </w:style>
  <w:style w:type="character" w:customStyle="1" w:styleId="4510">
    <w:name w:val="Знак Знак4510"/>
    <w:uiPriority w:val="99"/>
    <w:rsid w:val="002B166D"/>
    <w:rPr>
      <w:rFonts w:ascii="Times New Roman" w:hAnsi="Times New Roman"/>
      <w:b/>
      <w:i/>
      <w:sz w:val="26"/>
      <w:lang w:eastAsia="ru-RU"/>
    </w:rPr>
  </w:style>
  <w:style w:type="character" w:customStyle="1" w:styleId="5201">
    <w:name w:val="Знак5 Знак Знак20"/>
    <w:uiPriority w:val="99"/>
    <w:locked/>
    <w:rsid w:val="002B166D"/>
    <w:rPr>
      <w:sz w:val="16"/>
    </w:rPr>
  </w:style>
  <w:style w:type="character" w:customStyle="1" w:styleId="5010">
    <w:name w:val="Знак Знак5010"/>
    <w:uiPriority w:val="99"/>
    <w:locked/>
    <w:rsid w:val="002B166D"/>
    <w:rPr>
      <w:b/>
      <w:sz w:val="28"/>
      <w:lang w:val="ru-RU" w:eastAsia="ru-RU"/>
    </w:rPr>
  </w:style>
  <w:style w:type="character" w:customStyle="1" w:styleId="52100">
    <w:name w:val="Знак Знак5210"/>
    <w:uiPriority w:val="99"/>
    <w:rsid w:val="002B166D"/>
    <w:rPr>
      <w:rFonts w:ascii="Arial" w:hAnsi="Arial"/>
      <w:b/>
      <w:i/>
      <w:sz w:val="28"/>
    </w:rPr>
  </w:style>
  <w:style w:type="character" w:customStyle="1" w:styleId="51101">
    <w:name w:val="Знак5 Знак Знак110"/>
    <w:uiPriority w:val="99"/>
    <w:locked/>
    <w:rsid w:val="002B166D"/>
    <w:rPr>
      <w:sz w:val="16"/>
      <w:lang w:val="ru-RU" w:eastAsia="ru-RU"/>
    </w:rPr>
  </w:style>
  <w:style w:type="character" w:customStyle="1" w:styleId="6111">
    <w:name w:val="Знак6 Знак Знак11"/>
    <w:uiPriority w:val="99"/>
    <w:rsid w:val="002B166D"/>
    <w:rPr>
      <w:sz w:val="24"/>
      <w:lang w:val="ru-RU" w:eastAsia="ru-RU"/>
    </w:rPr>
  </w:style>
  <w:style w:type="character" w:customStyle="1" w:styleId="554">
    <w:name w:val="Знак Знак554"/>
    <w:uiPriority w:val="99"/>
    <w:locked/>
    <w:rsid w:val="002B166D"/>
    <w:rPr>
      <w:sz w:val="24"/>
      <w:lang w:val="ru-RU" w:eastAsia="ru-RU"/>
    </w:rPr>
  </w:style>
  <w:style w:type="character" w:customStyle="1" w:styleId="654">
    <w:name w:val="Знак Знак654"/>
    <w:uiPriority w:val="99"/>
    <w:locked/>
    <w:rsid w:val="002B166D"/>
    <w:rPr>
      <w:b/>
      <w:sz w:val="27"/>
      <w:lang w:val="ru-RU" w:eastAsia="ru-RU"/>
    </w:rPr>
  </w:style>
  <w:style w:type="character" w:customStyle="1" w:styleId="644">
    <w:name w:val="Знак Знак644"/>
    <w:uiPriority w:val="99"/>
    <w:locked/>
    <w:rsid w:val="002B166D"/>
    <w:rPr>
      <w:b/>
      <w:sz w:val="28"/>
      <w:lang w:val="ru-RU" w:eastAsia="ru-RU"/>
    </w:rPr>
  </w:style>
  <w:style w:type="character" w:customStyle="1" w:styleId="634">
    <w:name w:val="Знак Знак634"/>
    <w:uiPriority w:val="99"/>
    <w:locked/>
    <w:rsid w:val="002B166D"/>
    <w:rPr>
      <w:b/>
      <w:i/>
      <w:sz w:val="26"/>
      <w:lang w:val="ru-RU" w:eastAsia="ru-RU"/>
    </w:rPr>
  </w:style>
  <w:style w:type="character" w:customStyle="1" w:styleId="627">
    <w:name w:val="Знак Знак627"/>
    <w:uiPriority w:val="99"/>
    <w:locked/>
    <w:rsid w:val="002B166D"/>
    <w:rPr>
      <w:sz w:val="24"/>
      <w:lang w:val="ru-RU" w:eastAsia="ru-RU"/>
    </w:rPr>
  </w:style>
  <w:style w:type="character" w:customStyle="1" w:styleId="61110">
    <w:name w:val="Знак Знак6111"/>
    <w:uiPriority w:val="99"/>
    <w:locked/>
    <w:rsid w:val="002B166D"/>
    <w:rPr>
      <w:sz w:val="24"/>
      <w:lang w:val="ru-RU" w:eastAsia="ru-RU"/>
    </w:rPr>
  </w:style>
  <w:style w:type="character" w:customStyle="1" w:styleId="604">
    <w:name w:val="Знак Знак604"/>
    <w:uiPriority w:val="99"/>
    <w:locked/>
    <w:rsid w:val="002B166D"/>
    <w:rPr>
      <w:i/>
      <w:sz w:val="24"/>
      <w:lang w:val="ru-RU" w:eastAsia="ru-RU"/>
    </w:rPr>
  </w:style>
  <w:style w:type="character" w:customStyle="1" w:styleId="594">
    <w:name w:val="Знак Знак594"/>
    <w:uiPriority w:val="99"/>
    <w:locked/>
    <w:rsid w:val="002B166D"/>
    <w:rPr>
      <w:rFonts w:ascii="Arial" w:hAnsi="Arial"/>
      <w:sz w:val="22"/>
      <w:lang w:val="ru-RU" w:eastAsia="ru-RU"/>
    </w:rPr>
  </w:style>
  <w:style w:type="character" w:customStyle="1" w:styleId="584">
    <w:name w:val="Знак Знак584"/>
    <w:uiPriority w:val="99"/>
    <w:locked/>
    <w:rsid w:val="002B166D"/>
    <w:rPr>
      <w:rFonts w:ascii="Courier New" w:hAnsi="Courier New"/>
      <w:lang w:val="ru-RU" w:eastAsia="ru-RU"/>
    </w:rPr>
  </w:style>
  <w:style w:type="character" w:customStyle="1" w:styleId="574">
    <w:name w:val="Знак Знак574"/>
    <w:uiPriority w:val="99"/>
    <w:locked/>
    <w:rsid w:val="002B166D"/>
    <w:rPr>
      <w:lang w:val="ru-RU" w:eastAsia="ru-RU"/>
    </w:rPr>
  </w:style>
  <w:style w:type="character" w:customStyle="1" w:styleId="564">
    <w:name w:val="Знак Знак564"/>
    <w:uiPriority w:val="99"/>
    <w:locked/>
    <w:rsid w:val="002B166D"/>
    <w:rPr>
      <w:sz w:val="24"/>
      <w:lang w:val="ru-RU" w:eastAsia="ru-RU"/>
    </w:rPr>
  </w:style>
  <w:style w:type="character" w:customStyle="1" w:styleId="544">
    <w:name w:val="Знак Знак544"/>
    <w:uiPriority w:val="99"/>
    <w:locked/>
    <w:rsid w:val="002B166D"/>
    <w:rPr>
      <w:sz w:val="24"/>
      <w:lang w:val="en-US" w:eastAsia="ru-RU"/>
    </w:rPr>
  </w:style>
  <w:style w:type="character" w:customStyle="1" w:styleId="6740">
    <w:name w:val="Знак Знак674"/>
    <w:uiPriority w:val="99"/>
    <w:rsid w:val="002B166D"/>
    <w:rPr>
      <w:rFonts w:ascii="Arial" w:hAnsi="Arial"/>
      <w:b/>
      <w:sz w:val="26"/>
    </w:rPr>
  </w:style>
  <w:style w:type="character" w:customStyle="1" w:styleId="6640">
    <w:name w:val="Знак Знак664"/>
    <w:uiPriority w:val="99"/>
    <w:rsid w:val="002B166D"/>
    <w:rPr>
      <w:b/>
      <w:sz w:val="28"/>
    </w:rPr>
  </w:style>
  <w:style w:type="character" w:customStyle="1" w:styleId="704">
    <w:name w:val="Знак Знак704"/>
    <w:uiPriority w:val="99"/>
    <w:rsid w:val="002B166D"/>
    <w:rPr>
      <w:rFonts w:ascii="Arial" w:hAnsi="Arial"/>
      <w:b/>
      <w:sz w:val="26"/>
    </w:rPr>
  </w:style>
  <w:style w:type="character" w:customStyle="1" w:styleId="694">
    <w:name w:val="Знак Знак694"/>
    <w:uiPriority w:val="99"/>
    <w:rsid w:val="002B166D"/>
    <w:rPr>
      <w:b/>
      <w:sz w:val="28"/>
    </w:rPr>
  </w:style>
  <w:style w:type="character" w:customStyle="1" w:styleId="6840">
    <w:name w:val="Знак Знак684"/>
    <w:uiPriority w:val="99"/>
    <w:rsid w:val="002B166D"/>
    <w:rPr>
      <w:b/>
      <w:i/>
      <w:sz w:val="26"/>
    </w:rPr>
  </w:style>
  <w:style w:type="paragraph" w:customStyle="1" w:styleId="2ffff7">
    <w:name w:val="Название2"/>
    <w:basedOn w:val="a2"/>
    <w:next w:val="aff1"/>
    <w:uiPriority w:val="99"/>
    <w:qFormat/>
    <w:rsid w:val="002B166D"/>
    <w:pPr>
      <w:keepNext/>
      <w:widowControl/>
      <w:suppressAutoHyphens/>
      <w:snapToGrid/>
      <w:spacing w:before="240" w:after="120"/>
    </w:pPr>
    <w:rPr>
      <w:rFonts w:ascii="Arial" w:eastAsia="Microsoft YaHei" w:hAnsi="Arial" w:cs="Mangal"/>
      <w:sz w:val="28"/>
      <w:szCs w:val="28"/>
      <w:lang w:eastAsia="zh-CN"/>
    </w:rPr>
  </w:style>
  <w:style w:type="paragraph" w:customStyle="1" w:styleId="4ff">
    <w:name w:val="Название4"/>
    <w:basedOn w:val="a2"/>
    <w:next w:val="aff1"/>
    <w:uiPriority w:val="99"/>
    <w:qFormat/>
    <w:rsid w:val="002B166D"/>
    <w:pPr>
      <w:keepNext/>
      <w:widowControl/>
      <w:suppressAutoHyphens/>
      <w:snapToGrid/>
      <w:spacing w:before="240" w:after="120"/>
    </w:pPr>
    <w:rPr>
      <w:rFonts w:ascii="Arial" w:eastAsia="Microsoft YaHei" w:hAnsi="Arial" w:cs="Mangal"/>
      <w:sz w:val="28"/>
      <w:szCs w:val="28"/>
      <w:lang w:eastAsia="zh-CN"/>
    </w:rPr>
  </w:style>
  <w:style w:type="character" w:customStyle="1" w:styleId="2221">
    <w:name w:val="Знак2 Знак Знак22"/>
    <w:uiPriority w:val="99"/>
    <w:locked/>
    <w:rsid w:val="002B166D"/>
    <w:rPr>
      <w:b/>
      <w:sz w:val="27"/>
      <w:lang w:val="ru-RU" w:eastAsia="ru-RU"/>
    </w:rPr>
  </w:style>
  <w:style w:type="paragraph" w:customStyle="1" w:styleId="941">
    <w:name w:val="Знак94"/>
    <w:basedOn w:val="a2"/>
    <w:uiPriority w:val="99"/>
    <w:rsid w:val="002B166D"/>
    <w:pPr>
      <w:widowControl/>
      <w:snapToGrid/>
      <w:spacing w:before="0" w:after="160" w:line="240" w:lineRule="exact"/>
    </w:pPr>
    <w:rPr>
      <w:rFonts w:ascii="Verdana" w:eastAsia="Times New Roman" w:hAnsi="Verdana"/>
      <w:szCs w:val="24"/>
      <w:lang w:val="en-US" w:eastAsia="en-US"/>
    </w:rPr>
  </w:style>
  <w:style w:type="character" w:customStyle="1" w:styleId="4160">
    <w:name w:val="Знак4 Знак Знак16"/>
    <w:uiPriority w:val="99"/>
    <w:locked/>
    <w:rsid w:val="002B166D"/>
    <w:rPr>
      <w:rFonts w:ascii="Arial" w:hAnsi="Arial"/>
      <w:b/>
      <w:kern w:val="32"/>
      <w:sz w:val="32"/>
      <w:lang w:val="ru-RU" w:eastAsia="ru-RU"/>
    </w:rPr>
  </w:style>
  <w:style w:type="character" w:customStyle="1" w:styleId="2141">
    <w:name w:val="Знак2 Знак Знак14"/>
    <w:uiPriority w:val="99"/>
    <w:locked/>
    <w:rsid w:val="002B166D"/>
    <w:rPr>
      <w:b/>
      <w:sz w:val="27"/>
      <w:lang w:val="ru-RU" w:eastAsia="ru-RU"/>
    </w:rPr>
  </w:style>
  <w:style w:type="character" w:customStyle="1" w:styleId="44a">
    <w:name w:val="Знак4 Знак Знак4"/>
    <w:uiPriority w:val="99"/>
    <w:locked/>
    <w:rsid w:val="002B166D"/>
    <w:rPr>
      <w:rFonts w:ascii="Arial" w:hAnsi="Arial"/>
      <w:b/>
      <w:kern w:val="32"/>
      <w:sz w:val="32"/>
      <w:lang w:val="ru-RU" w:eastAsia="ru-RU"/>
    </w:rPr>
  </w:style>
  <w:style w:type="character" w:customStyle="1" w:styleId="25e">
    <w:name w:val="Знак2 Знак Знак5"/>
    <w:uiPriority w:val="99"/>
    <w:semiHidden/>
    <w:locked/>
    <w:rsid w:val="002B166D"/>
    <w:rPr>
      <w:rFonts w:ascii="Arial" w:hAnsi="Arial"/>
      <w:b/>
      <w:sz w:val="26"/>
      <w:lang w:val="ru-RU" w:eastAsia="ru-RU"/>
    </w:rPr>
  </w:style>
  <w:style w:type="character" w:customStyle="1" w:styleId="5fa">
    <w:name w:val="Текст сноски Знак5"/>
    <w:uiPriority w:val="99"/>
    <w:locked/>
    <w:rsid w:val="002B166D"/>
    <w:rPr>
      <w:rFonts w:ascii="Courier New" w:hAnsi="Courier New"/>
      <w:color w:val="000000"/>
      <w:sz w:val="24"/>
    </w:rPr>
  </w:style>
  <w:style w:type="paragraph" w:customStyle="1" w:styleId="41a">
    <w:name w:val="Заголовок оглавления41"/>
    <w:basedOn w:val="10"/>
    <w:next w:val="a2"/>
    <w:uiPriority w:val="99"/>
    <w:rsid w:val="002B166D"/>
    <w:pPr>
      <w:keepNext/>
      <w:keepLines/>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character" w:customStyle="1" w:styleId="31f0">
    <w:name w:val="Слабая ссылка31"/>
    <w:uiPriority w:val="99"/>
    <w:rsid w:val="002B166D"/>
    <w:rPr>
      <w:smallCaps/>
      <w:color w:val="C0504D"/>
      <w:u w:val="single"/>
    </w:rPr>
  </w:style>
  <w:style w:type="character" w:customStyle="1" w:styleId="31f1">
    <w:name w:val="Сильная ссылка31"/>
    <w:uiPriority w:val="99"/>
    <w:rsid w:val="002B166D"/>
    <w:rPr>
      <w:b/>
      <w:smallCaps/>
      <w:color w:val="C0504D"/>
      <w:spacing w:val="5"/>
      <w:u w:val="single"/>
    </w:rPr>
  </w:style>
  <w:style w:type="character" w:customStyle="1" w:styleId="31f2">
    <w:name w:val="Название книги31"/>
    <w:uiPriority w:val="99"/>
    <w:rsid w:val="002B166D"/>
    <w:rPr>
      <w:b/>
      <w:smallCaps/>
      <w:spacing w:val="5"/>
    </w:rPr>
  </w:style>
  <w:style w:type="character" w:customStyle="1" w:styleId="4ff0">
    <w:name w:val="Текст сноски Знак4"/>
    <w:basedOn w:val="a3"/>
    <w:uiPriority w:val="99"/>
    <w:semiHidden/>
    <w:rsid w:val="002B166D"/>
    <w:rPr>
      <w:rFonts w:ascii="Times New Roman" w:hAnsi="Times New Roman" w:cs="Times New Roman"/>
      <w:sz w:val="20"/>
      <w:szCs w:val="20"/>
      <w:lang w:eastAsia="ru-RU"/>
    </w:rPr>
  </w:style>
  <w:style w:type="character" w:customStyle="1" w:styleId="2ffff8">
    <w:name w:val="Обычный (веб) Знак2"/>
    <w:basedOn w:val="a3"/>
    <w:uiPriority w:val="99"/>
    <w:locked/>
    <w:rsid w:val="002B166D"/>
    <w:rPr>
      <w:rFonts w:cs="Times New Roman"/>
      <w:b/>
      <w:i/>
      <w:color w:val="4F81BD"/>
      <w:sz w:val="20"/>
      <w:szCs w:val="20"/>
    </w:rPr>
  </w:style>
  <w:style w:type="paragraph" w:customStyle="1" w:styleId="1ffffff6">
    <w:name w:val="Заголовок1"/>
    <w:basedOn w:val="a2"/>
    <w:next w:val="aff1"/>
    <w:uiPriority w:val="99"/>
    <w:rsid w:val="002B166D"/>
    <w:pPr>
      <w:keepNext/>
      <w:widowControl/>
      <w:suppressAutoHyphens/>
      <w:snapToGrid/>
      <w:spacing w:before="240" w:after="120"/>
    </w:pPr>
    <w:rPr>
      <w:rFonts w:ascii="Arial" w:eastAsia="Microsoft YaHei" w:hAnsi="Arial" w:cs="Mangal"/>
      <w:sz w:val="28"/>
      <w:szCs w:val="28"/>
      <w:lang w:eastAsia="zh-CN"/>
    </w:rPr>
  </w:style>
  <w:style w:type="character" w:customStyle="1" w:styleId="1ffffff7">
    <w:name w:val="Неразрешенное упоминание1"/>
    <w:basedOn w:val="a3"/>
    <w:uiPriority w:val="99"/>
    <w:semiHidden/>
    <w:rsid w:val="002B166D"/>
    <w:rPr>
      <w:rFonts w:ascii="Times New Roman" w:hAnsi="Times New Roman" w:cs="Times New Roman"/>
      <w:color w:val="605E5C"/>
      <w:shd w:val="clear" w:color="auto" w:fill="E1DFDD"/>
    </w:rPr>
  </w:style>
  <w:style w:type="character" w:customStyle="1" w:styleId="2ffff9">
    <w:name w:val="Неразрешенное упоминание2"/>
    <w:uiPriority w:val="99"/>
    <w:semiHidden/>
    <w:rsid w:val="002B166D"/>
    <w:rPr>
      <w:color w:val="808080"/>
      <w:shd w:val="clear" w:color="auto" w:fill="E6E6E6"/>
    </w:rPr>
  </w:style>
  <w:style w:type="paragraph" w:customStyle="1" w:styleId="hlbdr">
    <w:name w:val="hl_bdr"/>
    <w:basedOn w:val="a2"/>
    <w:uiPriority w:val="99"/>
    <w:rsid w:val="002B166D"/>
    <w:pPr>
      <w:widowControl/>
      <w:snapToGrid/>
      <w:spacing w:beforeAutospacing="1" w:afterAutospacing="1"/>
    </w:pPr>
    <w:rPr>
      <w:rFonts w:eastAsia="Times New Roman"/>
      <w:szCs w:val="24"/>
    </w:rPr>
  </w:style>
  <w:style w:type="character" w:customStyle="1" w:styleId="-10">
    <w:name w:val="Цветной список - Акцент 1 Знак"/>
    <w:uiPriority w:val="99"/>
    <w:locked/>
    <w:rsid w:val="002B166D"/>
    <w:rPr>
      <w:rFonts w:ascii="Calibri" w:hAnsi="Calibri"/>
      <w:sz w:val="20"/>
      <w:lang w:eastAsia="ru-RU"/>
    </w:rPr>
  </w:style>
  <w:style w:type="table" w:styleId="-11">
    <w:name w:val="Colorful List Accent 1"/>
    <w:basedOn w:val="a4"/>
    <w:uiPriority w:val="99"/>
    <w:rsid w:val="002B166D"/>
    <w:pPr>
      <w:spacing w:after="0" w:line="240" w:lineRule="auto"/>
    </w:pPr>
    <w:rPr>
      <w:rFonts w:ascii="Calibri" w:eastAsia="Calibri" w:hAnsi="Calibri" w:cs="Times New Roman"/>
      <w:sz w:val="20"/>
      <w:szCs w:val="20"/>
      <w:lang w:eastAsia="ru-RU"/>
    </w:rPr>
    <w:tblPr/>
    <w:tcPr>
      <w:shd w:val="clear" w:color="auto" w:fill="EDF2F8"/>
    </w:tcPr>
    <w:tblStylePr w:type="firstRow">
      <w:rPr>
        <w:rFonts w:cs="Times New Roman"/>
      </w:rPr>
      <w:tblPr/>
      <w:tcPr>
        <w:tcBorders>
          <w:bottom w:val="single" w:sz="12" w:space="0" w:color="FFFFFF"/>
        </w:tcBorders>
        <w:shd w:val="clear" w:color="auto" w:fill="9E3A38"/>
      </w:tcPr>
    </w:tblStylePr>
    <w:tblStylePr w:type="lastRow">
      <w:rPr>
        <w:rFonts w:cs="Times New Roman"/>
      </w:rPr>
      <w:tblPr/>
      <w:tcPr>
        <w:tcBorders>
          <w:top w:val="single" w:sz="12" w:space="0" w:color="000000"/>
        </w:tcBorders>
        <w:shd w:val="clear" w:color="auto" w:fill="FFFFFF"/>
      </w:tc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paragraph" w:customStyle="1" w:styleId="51b">
    <w:name w:val="Обычный51"/>
    <w:basedOn w:val="a2"/>
    <w:uiPriority w:val="99"/>
    <w:rsid w:val="002B166D"/>
    <w:pPr>
      <w:widowControl/>
      <w:snapToGrid/>
      <w:spacing w:beforeAutospacing="1" w:afterAutospacing="1"/>
    </w:pPr>
    <w:rPr>
      <w:rFonts w:eastAsia="Times New Roman"/>
      <w:szCs w:val="24"/>
    </w:rPr>
  </w:style>
  <w:style w:type="paragraph" w:customStyle="1" w:styleId="2311">
    <w:name w:val="Основной текст 231"/>
    <w:basedOn w:val="a2"/>
    <w:uiPriority w:val="99"/>
    <w:rsid w:val="002B166D"/>
    <w:pPr>
      <w:widowControl/>
      <w:overflowPunct w:val="0"/>
      <w:autoSpaceDE w:val="0"/>
      <w:autoSpaceDN w:val="0"/>
      <w:adjustRightInd w:val="0"/>
      <w:snapToGrid/>
      <w:spacing w:before="0" w:after="0"/>
      <w:ind w:firstLine="851"/>
      <w:jc w:val="both"/>
    </w:pPr>
    <w:rPr>
      <w:rFonts w:eastAsia="Times New Roman"/>
      <w:sz w:val="28"/>
    </w:rPr>
  </w:style>
  <w:style w:type="paragraph" w:customStyle="1" w:styleId="3212">
    <w:name w:val="Заголовок 321"/>
    <w:basedOn w:val="51b"/>
    <w:next w:val="51b"/>
    <w:uiPriority w:val="99"/>
    <w:rsid w:val="002B166D"/>
    <w:pPr>
      <w:keepNext/>
      <w:spacing w:before="0" w:beforeAutospacing="0" w:after="0" w:afterAutospacing="0"/>
      <w:outlineLvl w:val="2"/>
    </w:pPr>
    <w:rPr>
      <w:szCs w:val="20"/>
    </w:rPr>
  </w:style>
  <w:style w:type="paragraph" w:customStyle="1" w:styleId="41b">
    <w:name w:val="Основной текст41"/>
    <w:basedOn w:val="51b"/>
    <w:uiPriority w:val="99"/>
    <w:rsid w:val="002B166D"/>
    <w:pPr>
      <w:spacing w:before="0" w:beforeAutospacing="0" w:after="0" w:afterAutospacing="0" w:line="360" w:lineRule="auto"/>
    </w:pPr>
    <w:rPr>
      <w:szCs w:val="20"/>
    </w:rPr>
  </w:style>
  <w:style w:type="paragraph" w:customStyle="1" w:styleId="2212">
    <w:name w:val="Заголовок 221"/>
    <w:basedOn w:val="a2"/>
    <w:next w:val="a2"/>
    <w:uiPriority w:val="99"/>
    <w:rsid w:val="002B166D"/>
    <w:pPr>
      <w:keepNext/>
      <w:snapToGrid/>
      <w:spacing w:before="0" w:after="0"/>
      <w:jc w:val="center"/>
    </w:pPr>
    <w:rPr>
      <w:rFonts w:eastAsia="Times New Roman"/>
      <w:b/>
      <w:sz w:val="26"/>
    </w:rPr>
  </w:style>
  <w:style w:type="paragraph" w:customStyle="1" w:styleId="31f3">
    <w:name w:val="Цитата31"/>
    <w:basedOn w:val="a2"/>
    <w:uiPriority w:val="99"/>
    <w:rsid w:val="002B166D"/>
    <w:pPr>
      <w:widowControl/>
      <w:shd w:val="clear" w:color="auto" w:fill="FFFFFF"/>
      <w:snapToGrid/>
      <w:spacing w:before="230" w:after="0" w:line="360" w:lineRule="auto"/>
      <w:ind w:left="1750" w:right="1152" w:hanging="384"/>
      <w:jc w:val="center"/>
    </w:pPr>
    <w:rPr>
      <w:rFonts w:eastAsia="Times New Roman"/>
      <w:b/>
      <w:color w:val="000000"/>
      <w:spacing w:val="-5"/>
      <w:sz w:val="28"/>
    </w:rPr>
  </w:style>
  <w:style w:type="paragraph" w:customStyle="1" w:styleId="31f4">
    <w:name w:val="Текст31"/>
    <w:basedOn w:val="a2"/>
    <w:uiPriority w:val="99"/>
    <w:rsid w:val="002B166D"/>
    <w:pPr>
      <w:widowControl/>
      <w:snapToGrid/>
      <w:spacing w:before="0" w:after="0"/>
    </w:pPr>
    <w:rPr>
      <w:rFonts w:ascii="Courier New" w:eastAsia="Times New Roman" w:hAnsi="Courier New"/>
      <w:sz w:val="20"/>
    </w:rPr>
  </w:style>
  <w:style w:type="paragraph" w:customStyle="1" w:styleId="3311">
    <w:name w:val="Основной текст 331"/>
    <w:basedOn w:val="51b"/>
    <w:uiPriority w:val="99"/>
    <w:rsid w:val="002B166D"/>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2"/>
    <w:uiPriority w:val="99"/>
    <w:rsid w:val="002B166D"/>
    <w:pPr>
      <w:widowControl/>
      <w:overflowPunct w:val="0"/>
      <w:autoSpaceDE w:val="0"/>
      <w:snapToGrid/>
      <w:spacing w:before="0" w:after="0"/>
      <w:ind w:firstLine="567"/>
      <w:jc w:val="both"/>
    </w:pPr>
    <w:rPr>
      <w:rFonts w:eastAsia="Times New Roman"/>
      <w:sz w:val="20"/>
      <w:lang w:eastAsia="ar-SA"/>
    </w:rPr>
  </w:style>
  <w:style w:type="paragraph" w:customStyle="1" w:styleId="3312">
    <w:name w:val="Основной текст с отступом 331"/>
    <w:basedOn w:val="a2"/>
    <w:uiPriority w:val="99"/>
    <w:rsid w:val="002B166D"/>
    <w:pPr>
      <w:widowControl/>
      <w:snapToGrid/>
      <w:spacing w:before="0" w:after="0" w:line="360" w:lineRule="auto"/>
      <w:ind w:firstLine="709"/>
      <w:jc w:val="both"/>
    </w:pPr>
    <w:rPr>
      <w:rFonts w:eastAsia="Times New Roman"/>
      <w:sz w:val="28"/>
    </w:rPr>
  </w:style>
  <w:style w:type="paragraph" w:customStyle="1" w:styleId="21f8">
    <w:name w:val="Верхний колонтитул21"/>
    <w:basedOn w:val="a2"/>
    <w:uiPriority w:val="99"/>
    <w:rsid w:val="002B166D"/>
    <w:pPr>
      <w:widowControl/>
      <w:tabs>
        <w:tab w:val="center" w:pos="4153"/>
        <w:tab w:val="right" w:pos="8306"/>
      </w:tabs>
      <w:snapToGrid/>
      <w:spacing w:before="0" w:after="0"/>
    </w:pPr>
    <w:rPr>
      <w:rFonts w:ascii="Arial" w:eastAsia="Times New Roman" w:hAnsi="Arial"/>
    </w:rPr>
  </w:style>
  <w:style w:type="paragraph" w:customStyle="1" w:styleId="4211">
    <w:name w:val="Заголовок 421"/>
    <w:basedOn w:val="51b"/>
    <w:next w:val="51b"/>
    <w:uiPriority w:val="99"/>
    <w:rsid w:val="002B166D"/>
    <w:pPr>
      <w:keepNext/>
      <w:spacing w:before="0" w:beforeAutospacing="0" w:after="0" w:afterAutospacing="0"/>
    </w:pPr>
    <w:rPr>
      <w:szCs w:val="20"/>
    </w:rPr>
  </w:style>
  <w:style w:type="paragraph" w:customStyle="1" w:styleId="6112">
    <w:name w:val="Заголовок 611"/>
    <w:uiPriority w:val="99"/>
    <w:rsid w:val="002B166D"/>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2"/>
    <w:uiPriority w:val="99"/>
    <w:rsid w:val="002B16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napToGrid/>
      <w:spacing w:before="0" w:after="0" w:line="100" w:lineRule="atLeast"/>
    </w:pPr>
    <w:rPr>
      <w:rFonts w:ascii="Courier New" w:hAnsi="Courier New" w:cs="Courier New"/>
      <w:kern w:val="2"/>
      <w:sz w:val="20"/>
      <w:lang w:eastAsia="hi-IN" w:bidi="hi-IN"/>
    </w:rPr>
  </w:style>
  <w:style w:type="character" w:customStyle="1" w:styleId="4200">
    <w:name w:val="Знак Знак420"/>
    <w:uiPriority w:val="99"/>
    <w:rsid w:val="002B166D"/>
    <w:rPr>
      <w:rFonts w:ascii="Courier New" w:hAnsi="Courier New"/>
      <w:lang w:val="ru-RU" w:eastAsia="ru-RU"/>
    </w:rPr>
  </w:style>
  <w:style w:type="character" w:customStyle="1" w:styleId="11ffa">
    <w:name w:val="Замещающий текст11"/>
    <w:uiPriority w:val="99"/>
    <w:rsid w:val="002B166D"/>
    <w:rPr>
      <w:color w:val="808080"/>
    </w:rPr>
  </w:style>
  <w:style w:type="character" w:customStyle="1" w:styleId="21f9">
    <w:name w:val="Основной шрифт абзаца21"/>
    <w:uiPriority w:val="99"/>
    <w:rsid w:val="002B166D"/>
  </w:style>
  <w:style w:type="character" w:customStyle="1" w:styleId="2214">
    <w:name w:val="Знак2 Знак Знак21"/>
    <w:uiPriority w:val="99"/>
    <w:locked/>
    <w:rsid w:val="002B166D"/>
    <w:rPr>
      <w:b/>
      <w:sz w:val="27"/>
      <w:lang w:val="ru-RU" w:eastAsia="ru-RU"/>
    </w:rPr>
  </w:style>
  <w:style w:type="character" w:customStyle="1" w:styleId="5fb">
    <w:name w:val="Название Знак5"/>
    <w:basedOn w:val="a3"/>
    <w:uiPriority w:val="99"/>
    <w:locked/>
    <w:rsid w:val="002B166D"/>
    <w:rPr>
      <w:rFonts w:ascii="Cambria" w:hAnsi="Cambria" w:cs="Times New Roman"/>
      <w:color w:val="17365D"/>
      <w:spacing w:val="5"/>
      <w:kern w:val="28"/>
      <w:sz w:val="52"/>
      <w:szCs w:val="52"/>
    </w:rPr>
  </w:style>
  <w:style w:type="character" w:customStyle="1" w:styleId="23f">
    <w:name w:val="Цитата 2 Знак3"/>
    <w:basedOn w:val="a3"/>
    <w:uiPriority w:val="99"/>
    <w:rsid w:val="002B166D"/>
    <w:rPr>
      <w:rFonts w:ascii="Times New Roman" w:hAnsi="Times New Roman" w:cs="Times New Roman"/>
      <w:i/>
      <w:iCs/>
      <w:color w:val="000000"/>
      <w:sz w:val="24"/>
      <w:szCs w:val="24"/>
    </w:rPr>
  </w:style>
  <w:style w:type="character" w:customStyle="1" w:styleId="3fff4">
    <w:name w:val="Выделенная цитата Знак3"/>
    <w:basedOn w:val="a3"/>
    <w:uiPriority w:val="99"/>
    <w:rsid w:val="002B166D"/>
    <w:rPr>
      <w:rFonts w:ascii="Times New Roman" w:hAnsi="Times New Roman" w:cs="Times New Roman"/>
      <w:b/>
      <w:bCs/>
      <w:i/>
      <w:iCs/>
      <w:color w:val="4F81BD"/>
      <w:sz w:val="24"/>
      <w:szCs w:val="24"/>
    </w:rPr>
  </w:style>
  <w:style w:type="character" w:customStyle="1" w:styleId="fontstyle01">
    <w:name w:val="fontstyle01"/>
    <w:basedOn w:val="a3"/>
    <w:uiPriority w:val="99"/>
    <w:rsid w:val="002B166D"/>
    <w:rPr>
      <w:rFonts w:ascii="Times New Roman" w:hAnsi="Times New Roman" w:cs="Times New Roman"/>
      <w:color w:val="000000"/>
      <w:sz w:val="24"/>
      <w:szCs w:val="24"/>
    </w:rPr>
  </w:style>
  <w:style w:type="paragraph" w:customStyle="1" w:styleId="12f1">
    <w:name w:val="Стиль12"/>
    <w:basedOn w:val="a2"/>
    <w:next w:val="afff1"/>
    <w:uiPriority w:val="99"/>
    <w:rsid w:val="002B166D"/>
    <w:pPr>
      <w:widowControl/>
      <w:snapToGrid/>
      <w:spacing w:before="0" w:after="0"/>
    </w:pPr>
    <w:rPr>
      <w:rFonts w:eastAsia="Times New Roman"/>
      <w:szCs w:val="24"/>
    </w:rPr>
  </w:style>
  <w:style w:type="table" w:customStyle="1" w:styleId="2ffffa">
    <w:name w:val="Сетка таблицы2"/>
    <w:uiPriority w:val="99"/>
    <w:rsid w:val="002B16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ct-infoprofile-name">
    <w:name w:val="dct-info_profile-name"/>
    <w:basedOn w:val="a3"/>
    <w:uiPriority w:val="99"/>
    <w:rsid w:val="002B166D"/>
    <w:rPr>
      <w:rFonts w:cs="Times New Roman"/>
    </w:rPr>
  </w:style>
  <w:style w:type="character" w:customStyle="1" w:styleId="turbo-authorname">
    <w:name w:val="turbo-author__name"/>
    <w:basedOn w:val="a3"/>
    <w:uiPriority w:val="99"/>
    <w:rsid w:val="002B166D"/>
    <w:rPr>
      <w:rFonts w:cs="Times New Roman"/>
    </w:rPr>
  </w:style>
  <w:style w:type="character" w:customStyle="1" w:styleId="cxdhlk">
    <w:name w:val="cxdhlk"/>
    <w:basedOn w:val="a3"/>
    <w:uiPriority w:val="99"/>
    <w:rsid w:val="002B166D"/>
    <w:rPr>
      <w:rFonts w:cs="Times New Roman"/>
    </w:rPr>
  </w:style>
  <w:style w:type="paragraph" w:customStyle="1" w:styleId="ftvvlh">
    <w:name w:val="ftvvlh"/>
    <w:basedOn w:val="a2"/>
    <w:uiPriority w:val="99"/>
    <w:rsid w:val="002B166D"/>
    <w:pPr>
      <w:widowControl/>
      <w:snapToGrid/>
      <w:spacing w:beforeAutospacing="1" w:afterAutospacing="1"/>
    </w:pPr>
    <w:rPr>
      <w:rFonts w:eastAsia="Times New Roman"/>
      <w:szCs w:val="24"/>
      <w:lang w:eastAsia="ja-JP"/>
    </w:rPr>
  </w:style>
  <w:style w:type="character" w:customStyle="1" w:styleId="l59d44510">
    <w:name w:val="l59d44510"/>
    <w:basedOn w:val="a3"/>
    <w:uiPriority w:val="99"/>
    <w:rsid w:val="002B166D"/>
    <w:rPr>
      <w:rFonts w:cs="Times New Roman"/>
    </w:rPr>
  </w:style>
  <w:style w:type="character" w:customStyle="1" w:styleId="duvqdt">
    <w:name w:val="duvqdt"/>
    <w:basedOn w:val="a3"/>
    <w:uiPriority w:val="99"/>
    <w:rsid w:val="002B166D"/>
    <w:rPr>
      <w:rFonts w:cs="Times New Roman"/>
    </w:rPr>
  </w:style>
  <w:style w:type="character" w:customStyle="1" w:styleId="titlesmall">
    <w:name w:val="title_small"/>
    <w:basedOn w:val="a3"/>
    <w:uiPriority w:val="99"/>
    <w:rsid w:val="002B166D"/>
    <w:rPr>
      <w:rFonts w:cs="Times New Roman"/>
    </w:rPr>
  </w:style>
  <w:style w:type="character" w:customStyle="1" w:styleId="2ffffb">
    <w:name w:val="Заголовок2"/>
    <w:basedOn w:val="a3"/>
    <w:uiPriority w:val="99"/>
    <w:rsid w:val="002B166D"/>
    <w:rPr>
      <w:rFonts w:cs="Times New Roman"/>
    </w:rPr>
  </w:style>
  <w:style w:type="character" w:customStyle="1" w:styleId="titlesmallgrey">
    <w:name w:val="title_small_grey"/>
    <w:basedOn w:val="a3"/>
    <w:uiPriority w:val="99"/>
    <w:rsid w:val="002B166D"/>
    <w:rPr>
      <w:rFonts w:cs="Times New Roman"/>
    </w:rPr>
  </w:style>
  <w:style w:type="character" w:customStyle="1" w:styleId="cstatopen-btn">
    <w:name w:val="c_statopen-btn"/>
    <w:basedOn w:val="a3"/>
    <w:uiPriority w:val="99"/>
    <w:rsid w:val="002B166D"/>
    <w:rPr>
      <w:rFonts w:cs="Times New Roman"/>
    </w:rPr>
  </w:style>
  <w:style w:type="character" w:customStyle="1" w:styleId="kc-title">
    <w:name w:val="kc-title"/>
    <w:basedOn w:val="a3"/>
    <w:uiPriority w:val="99"/>
    <w:rsid w:val="002B166D"/>
    <w:rPr>
      <w:rFonts w:cs="Times New Roman"/>
    </w:rPr>
  </w:style>
  <w:style w:type="paragraph" w:customStyle="1" w:styleId="author-name">
    <w:name w:val="author-name"/>
    <w:basedOn w:val="a2"/>
    <w:uiPriority w:val="99"/>
    <w:rsid w:val="002B166D"/>
    <w:pPr>
      <w:widowControl/>
      <w:snapToGrid/>
      <w:spacing w:beforeAutospacing="1" w:afterAutospacing="1"/>
    </w:pPr>
    <w:rPr>
      <w:rFonts w:eastAsia="Times New Roman"/>
      <w:szCs w:val="24"/>
      <w:lang w:eastAsia="ja-JP"/>
    </w:rPr>
  </w:style>
  <w:style w:type="paragraph" w:customStyle="1" w:styleId="dct-infoprofile">
    <w:name w:val="dct-info_profile"/>
    <w:basedOn w:val="a2"/>
    <w:uiPriority w:val="99"/>
    <w:rsid w:val="002B166D"/>
    <w:pPr>
      <w:widowControl/>
      <w:snapToGrid/>
      <w:spacing w:beforeAutospacing="1" w:afterAutospacing="1"/>
    </w:pPr>
    <w:rPr>
      <w:rFonts w:eastAsia="Times New Roman"/>
      <w:szCs w:val="24"/>
      <w:lang w:eastAsia="ja-JP"/>
    </w:rPr>
  </w:style>
  <w:style w:type="character" w:customStyle="1" w:styleId="dct-infoprofile-user">
    <w:name w:val="dct-info_profile-user"/>
    <w:basedOn w:val="a3"/>
    <w:uiPriority w:val="99"/>
    <w:rsid w:val="002B166D"/>
    <w:rPr>
      <w:rFonts w:cs="Times New Roman"/>
    </w:rPr>
  </w:style>
  <w:style w:type="paragraph" w:customStyle="1" w:styleId="s30">
    <w:name w:val="s_3"/>
    <w:basedOn w:val="a2"/>
    <w:uiPriority w:val="99"/>
    <w:rsid w:val="002B166D"/>
    <w:pPr>
      <w:widowControl/>
      <w:snapToGrid/>
      <w:spacing w:beforeAutospacing="1" w:afterAutospacing="1"/>
    </w:pPr>
    <w:rPr>
      <w:rFonts w:eastAsia="Times New Roman"/>
      <w:szCs w:val="24"/>
    </w:rPr>
  </w:style>
  <w:style w:type="paragraph" w:customStyle="1" w:styleId="s90">
    <w:name w:val="s_9"/>
    <w:basedOn w:val="a2"/>
    <w:uiPriority w:val="99"/>
    <w:rsid w:val="002B166D"/>
    <w:pPr>
      <w:widowControl/>
      <w:snapToGrid/>
      <w:spacing w:beforeAutospacing="1" w:afterAutospacing="1"/>
    </w:pPr>
    <w:rPr>
      <w:rFonts w:eastAsia="Times New Roman"/>
      <w:szCs w:val="24"/>
    </w:rPr>
  </w:style>
  <w:style w:type="character" w:customStyle="1" w:styleId="affffffffff9">
    <w:name w:val="Текст сноски Знак Знак Знак"/>
    <w:uiPriority w:val="99"/>
    <w:locked/>
    <w:rsid w:val="002B166D"/>
    <w:rPr>
      <w:rFonts w:ascii="Courier New" w:hAnsi="Courier New"/>
      <w:color w:val="000000"/>
      <w:sz w:val="22"/>
      <w:lang w:val="ru-RU" w:eastAsia="ru-RU"/>
    </w:rPr>
  </w:style>
  <w:style w:type="character" w:customStyle="1" w:styleId="4ff1">
    <w:name w:val="Знак Знак4 Знак"/>
    <w:uiPriority w:val="99"/>
    <w:locked/>
    <w:rsid w:val="002B166D"/>
    <w:rPr>
      <w:rFonts w:ascii="Arial" w:hAnsi="Arial"/>
      <w:b/>
      <w:kern w:val="32"/>
      <w:sz w:val="32"/>
      <w:lang w:val="ru-RU" w:eastAsia="ru-RU"/>
    </w:rPr>
  </w:style>
  <w:style w:type="character" w:customStyle="1" w:styleId="Heading124">
    <w:name w:val="Heading 12 Знак Знак4"/>
    <w:uiPriority w:val="99"/>
    <w:locked/>
    <w:rsid w:val="002B166D"/>
    <w:rPr>
      <w:rFonts w:ascii="Courier New" w:hAnsi="Courier New"/>
      <w:lang w:val="ru-RU" w:eastAsia="ru-RU"/>
    </w:rPr>
  </w:style>
  <w:style w:type="character" w:customStyle="1" w:styleId="1-2">
    <w:name w:val="Средняя сетка 1 - Акцент 2 Знак"/>
    <w:link w:val="1-21"/>
    <w:uiPriority w:val="99"/>
    <w:locked/>
    <w:rsid w:val="002B166D"/>
    <w:rPr>
      <w:rFonts w:ascii="Calibri" w:hAnsi="Calibri"/>
      <w:lang w:eastAsia="ru-RU"/>
    </w:rPr>
  </w:style>
  <w:style w:type="paragraph" w:customStyle="1" w:styleId="1-21">
    <w:name w:val="Средняя сетка 1 - Акцент 21"/>
    <w:basedOn w:val="a2"/>
    <w:link w:val="1-2"/>
    <w:uiPriority w:val="99"/>
    <w:rsid w:val="002B166D"/>
    <w:pPr>
      <w:widowControl/>
      <w:snapToGrid/>
      <w:spacing w:before="0" w:after="200" w:line="276" w:lineRule="auto"/>
      <w:ind w:left="720"/>
    </w:pPr>
    <w:rPr>
      <w:rFonts w:ascii="Calibri" w:eastAsiaTheme="minorHAnsi" w:hAnsi="Calibri" w:cstheme="minorBidi"/>
      <w:sz w:val="22"/>
      <w:szCs w:val="22"/>
    </w:rPr>
  </w:style>
  <w:style w:type="paragraph" w:customStyle="1" w:styleId="1ffffff8">
    <w:name w:val="Обычный текст1"/>
    <w:basedOn w:val="a2"/>
    <w:uiPriority w:val="99"/>
    <w:rsid w:val="002B166D"/>
    <w:pPr>
      <w:widowControl/>
      <w:snapToGrid/>
      <w:spacing w:before="0" w:after="0"/>
      <w:ind w:firstLine="454"/>
      <w:jc w:val="both"/>
    </w:pPr>
    <w:rPr>
      <w:rFonts w:ascii="Calibri" w:eastAsia="Times New Roman" w:hAnsi="Calibri"/>
      <w:sz w:val="20"/>
    </w:rPr>
  </w:style>
  <w:style w:type="character" w:customStyle="1" w:styleId="1-1">
    <w:name w:val="Средняя заливка 1 - Акцент 1 Знак"/>
    <w:link w:val="1-11"/>
    <w:uiPriority w:val="99"/>
    <w:locked/>
    <w:rsid w:val="002B166D"/>
    <w:rPr>
      <w:rFonts w:eastAsia="Times New Roman"/>
      <w:lang w:eastAsia="ru-RU"/>
    </w:rPr>
  </w:style>
  <w:style w:type="paragraph" w:customStyle="1" w:styleId="1-11">
    <w:name w:val="Средняя заливка 1 - Акцент 11"/>
    <w:link w:val="1-1"/>
    <w:uiPriority w:val="99"/>
    <w:rsid w:val="002B166D"/>
    <w:pPr>
      <w:spacing w:after="160" w:line="256" w:lineRule="auto"/>
    </w:pPr>
    <w:rPr>
      <w:rFonts w:eastAsia="Times New Roman"/>
      <w:lang w:eastAsia="ru-RU"/>
    </w:rPr>
  </w:style>
  <w:style w:type="character" w:customStyle="1" w:styleId="2-2">
    <w:name w:val="Средняя сетка 2 - Акцент 2 Знак"/>
    <w:link w:val="2-21"/>
    <w:uiPriority w:val="99"/>
    <w:locked/>
    <w:rsid w:val="002B166D"/>
    <w:rPr>
      <w:rFonts w:ascii="Calibri" w:hAnsi="Calibri"/>
      <w:i/>
      <w:color w:val="000000"/>
      <w:sz w:val="24"/>
      <w:lang w:eastAsia="ru-RU"/>
    </w:rPr>
  </w:style>
  <w:style w:type="paragraph" w:customStyle="1" w:styleId="2-21">
    <w:name w:val="Средняя сетка 2 - Акцент 21"/>
    <w:basedOn w:val="a2"/>
    <w:next w:val="a2"/>
    <w:link w:val="2-2"/>
    <w:uiPriority w:val="99"/>
    <w:rsid w:val="002B166D"/>
    <w:pPr>
      <w:widowControl/>
      <w:snapToGrid/>
      <w:spacing w:before="0" w:after="0"/>
    </w:pPr>
    <w:rPr>
      <w:rFonts w:ascii="Calibri" w:eastAsiaTheme="minorHAnsi" w:hAnsi="Calibri" w:cstheme="minorBidi"/>
      <w:i/>
      <w:color w:val="000000"/>
      <w:szCs w:val="22"/>
    </w:rPr>
  </w:style>
  <w:style w:type="character" w:customStyle="1" w:styleId="3-2">
    <w:name w:val="Средняя сетка 3 - Акцент 2 Знак"/>
    <w:link w:val="3-21"/>
    <w:uiPriority w:val="99"/>
    <w:locked/>
    <w:rsid w:val="002B166D"/>
    <w:rPr>
      <w:rFonts w:ascii="Calibri" w:hAnsi="Calibri"/>
      <w:b/>
      <w:i/>
      <w:color w:val="4F81BD"/>
      <w:sz w:val="24"/>
      <w:lang w:eastAsia="ru-RU"/>
    </w:rPr>
  </w:style>
  <w:style w:type="paragraph" w:customStyle="1" w:styleId="3-21">
    <w:name w:val="Средняя сетка 3 - Акцент 21"/>
    <w:basedOn w:val="a2"/>
    <w:next w:val="a2"/>
    <w:link w:val="3-2"/>
    <w:uiPriority w:val="99"/>
    <w:rsid w:val="002B166D"/>
    <w:pPr>
      <w:widowControl/>
      <w:pBdr>
        <w:bottom w:val="single" w:sz="4" w:space="4" w:color="4F81BD"/>
      </w:pBdr>
      <w:snapToGrid/>
      <w:spacing w:before="200" w:after="280"/>
      <w:ind w:left="936" w:right="936"/>
    </w:pPr>
    <w:rPr>
      <w:rFonts w:ascii="Calibri" w:eastAsiaTheme="minorHAnsi" w:hAnsi="Calibri" w:cstheme="minorBidi"/>
      <w:b/>
      <w:i/>
      <w:color w:val="4F81BD"/>
      <w:szCs w:val="22"/>
    </w:rPr>
  </w:style>
  <w:style w:type="paragraph" w:customStyle="1" w:styleId="-31">
    <w:name w:val="Таблица-сетка 31"/>
    <w:basedOn w:val="10"/>
    <w:next w:val="a2"/>
    <w:uiPriority w:val="99"/>
    <w:rsid w:val="002B166D"/>
    <w:pPr>
      <w:keepNext/>
      <w:keepLines/>
      <w:numPr>
        <w:numId w:val="11"/>
      </w:numPr>
      <w:tabs>
        <w:tab w:val="clear" w:pos="567"/>
        <w:tab w:val="clear" w:pos="680"/>
        <w:tab w:val="clear" w:pos="1106"/>
        <w:tab w:val="clear" w:pos="1729"/>
        <w:tab w:val="clear" w:pos="7002"/>
      </w:tabs>
      <w:autoSpaceDE/>
      <w:autoSpaceDN/>
      <w:adjustRightInd/>
      <w:spacing w:before="480"/>
      <w:jc w:val="left"/>
      <w:outlineLvl w:val="9"/>
    </w:pPr>
    <w:rPr>
      <w:rFonts w:ascii="Cambria" w:eastAsia="Times New Roman" w:hAnsi="Cambria" w:cs="Arial"/>
      <w:b/>
      <w:bCs/>
      <w:caps/>
      <w:color w:val="365F91"/>
      <w:kern w:val="32"/>
      <w:sz w:val="28"/>
      <w:szCs w:val="28"/>
    </w:rPr>
  </w:style>
  <w:style w:type="paragraph" w:customStyle="1" w:styleId="htmlparagraph">
    <w:name w:val="html_paragraph"/>
    <w:basedOn w:val="a2"/>
    <w:uiPriority w:val="99"/>
    <w:rsid w:val="002B166D"/>
    <w:pPr>
      <w:widowControl/>
      <w:snapToGrid/>
      <w:spacing w:before="0" w:after="0"/>
      <w:ind w:firstLine="720"/>
      <w:jc w:val="both"/>
    </w:pPr>
    <w:rPr>
      <w:szCs w:val="24"/>
    </w:rPr>
  </w:style>
  <w:style w:type="paragraph" w:customStyle="1" w:styleId="13e">
    <w:name w:val="Абзац списка13"/>
    <w:basedOn w:val="a2"/>
    <w:uiPriority w:val="99"/>
    <w:rsid w:val="002B166D"/>
    <w:pPr>
      <w:widowControl/>
      <w:snapToGrid/>
      <w:spacing w:before="0" w:after="200" w:line="276" w:lineRule="auto"/>
      <w:ind w:left="720"/>
      <w:contextualSpacing/>
    </w:pPr>
    <w:rPr>
      <w:rFonts w:ascii="Calibri" w:eastAsia="Times New Roman" w:hAnsi="Calibri"/>
      <w:sz w:val="22"/>
      <w:szCs w:val="22"/>
      <w:lang w:eastAsia="en-US"/>
    </w:rPr>
  </w:style>
  <w:style w:type="paragraph" w:customStyle="1" w:styleId="281">
    <w:name w:val="Цитата 28"/>
    <w:basedOn w:val="a2"/>
    <w:next w:val="a2"/>
    <w:link w:val="2fe"/>
    <w:uiPriority w:val="99"/>
    <w:rsid w:val="002B166D"/>
    <w:pPr>
      <w:widowControl/>
      <w:snapToGrid/>
      <w:spacing w:beforeAutospacing="1" w:afterAutospacing="1"/>
      <w:ind w:left="864" w:right="864"/>
      <w:jc w:val="center"/>
    </w:pPr>
    <w:rPr>
      <w:i/>
      <w:iCs/>
      <w:color w:val="000000" w:themeColor="text1"/>
    </w:rPr>
  </w:style>
  <w:style w:type="paragraph" w:customStyle="1" w:styleId="82">
    <w:name w:val="Выделенная цитата8"/>
    <w:basedOn w:val="a2"/>
    <w:next w:val="a2"/>
    <w:link w:val="affffff4"/>
    <w:uiPriority w:val="99"/>
    <w:rsid w:val="002B166D"/>
    <w:pPr>
      <w:widowControl/>
      <w:pBdr>
        <w:top w:val="single" w:sz="4" w:space="10" w:color="5B9BD5"/>
        <w:bottom w:val="single" w:sz="4" w:space="10" w:color="5B9BD5"/>
      </w:pBdr>
      <w:snapToGrid/>
      <w:spacing w:beforeAutospacing="1" w:afterAutospacing="1"/>
      <w:ind w:left="864" w:right="864"/>
      <w:jc w:val="center"/>
    </w:pPr>
    <w:rPr>
      <w:b/>
      <w:bCs/>
      <w:i/>
      <w:iCs/>
      <w:color w:val="4F81BD" w:themeColor="accent1"/>
    </w:rPr>
  </w:style>
  <w:style w:type="paragraph" w:customStyle="1" w:styleId="5fc">
    <w:name w:val="Заголовок оглавления5"/>
    <w:basedOn w:val="10"/>
    <w:next w:val="a2"/>
    <w:uiPriority w:val="99"/>
    <w:rsid w:val="002B166D"/>
    <w:pPr>
      <w:keepNext/>
      <w:keepLines/>
      <w:tabs>
        <w:tab w:val="clear" w:pos="567"/>
        <w:tab w:val="clear" w:pos="680"/>
        <w:tab w:val="clear" w:pos="1106"/>
        <w:tab w:val="clear" w:pos="1729"/>
        <w:tab w:val="clear" w:pos="7002"/>
        <w:tab w:val="left" w:pos="360"/>
      </w:tabs>
      <w:autoSpaceDE/>
      <w:autoSpaceDN/>
      <w:adjustRightInd/>
      <w:spacing w:before="480"/>
      <w:ind w:left="360"/>
      <w:jc w:val="left"/>
      <w:outlineLvl w:val="9"/>
    </w:pPr>
    <w:rPr>
      <w:rFonts w:ascii="Arial" w:eastAsia="Times New Roman" w:hAnsi="Arial" w:cs="Arial"/>
      <w:b/>
      <w:caps/>
      <w:color w:val="365F91"/>
      <w:kern w:val="32"/>
      <w:sz w:val="28"/>
      <w:szCs w:val="28"/>
    </w:rPr>
  </w:style>
  <w:style w:type="character" w:customStyle="1" w:styleId="34b">
    <w:name w:val="Знак3 Знак Знак Знак4"/>
    <w:uiPriority w:val="99"/>
    <w:locked/>
    <w:rsid w:val="002B166D"/>
    <w:rPr>
      <w:rFonts w:ascii="PragmaticaCTT" w:hAnsi="PragmaticaCTT"/>
      <w:sz w:val="20"/>
      <w:lang w:eastAsia="ru-RU"/>
    </w:rPr>
  </w:style>
  <w:style w:type="character" w:customStyle="1" w:styleId="31f5">
    <w:name w:val="Таблица простая 31"/>
    <w:uiPriority w:val="99"/>
    <w:rsid w:val="002B166D"/>
    <w:rPr>
      <w:rFonts w:ascii="Times New Roman" w:hAnsi="Times New Roman"/>
      <w:i/>
      <w:color w:val="808080"/>
    </w:rPr>
  </w:style>
  <w:style w:type="character" w:customStyle="1" w:styleId="41c">
    <w:name w:val="Таблица простая 41"/>
    <w:uiPriority w:val="99"/>
    <w:rsid w:val="002B166D"/>
    <w:rPr>
      <w:rFonts w:ascii="Times New Roman" w:hAnsi="Times New Roman"/>
      <w:b/>
    </w:rPr>
  </w:style>
  <w:style w:type="character" w:customStyle="1" w:styleId="51c">
    <w:name w:val="Таблица простая 51"/>
    <w:uiPriority w:val="99"/>
    <w:rsid w:val="002B166D"/>
    <w:rPr>
      <w:rFonts w:ascii="Times New Roman" w:hAnsi="Times New Roman"/>
      <w:smallCaps/>
      <w:color w:val="C0504D"/>
      <w:u w:val="single"/>
    </w:rPr>
  </w:style>
  <w:style w:type="character" w:customStyle="1" w:styleId="1ffffff9">
    <w:name w:val="Сетка таблицы светлая1"/>
    <w:uiPriority w:val="99"/>
    <w:rsid w:val="002B166D"/>
    <w:rPr>
      <w:rFonts w:ascii="Times New Roman" w:hAnsi="Times New Roman"/>
      <w:b/>
      <w:smallCaps/>
      <w:color w:val="C0504D"/>
      <w:spacing w:val="5"/>
      <w:u w:val="single"/>
    </w:rPr>
  </w:style>
  <w:style w:type="character" w:customStyle="1" w:styleId="-110">
    <w:name w:val="Таблица-сетка 1 светлая1"/>
    <w:uiPriority w:val="99"/>
    <w:rsid w:val="002B166D"/>
    <w:rPr>
      <w:rFonts w:ascii="Times New Roman" w:hAnsi="Times New Roman"/>
      <w:b/>
      <w:smallCaps/>
      <w:spacing w:val="5"/>
    </w:rPr>
  </w:style>
  <w:style w:type="character" w:customStyle="1" w:styleId="-111">
    <w:name w:val="Светлая сетка - Акцент 11"/>
    <w:uiPriority w:val="99"/>
    <w:rsid w:val="002B166D"/>
    <w:rPr>
      <w:rFonts w:ascii="Times New Roman" w:hAnsi="Times New Roman"/>
      <w:color w:val="808080"/>
    </w:rPr>
  </w:style>
  <w:style w:type="character" w:customStyle="1" w:styleId="8f1">
    <w:name w:val="Замещающий текст8"/>
    <w:uiPriority w:val="99"/>
    <w:rsid w:val="002B166D"/>
    <w:rPr>
      <w:rFonts w:ascii="Times New Roman" w:hAnsi="Times New Roman"/>
      <w:color w:val="808080"/>
    </w:rPr>
  </w:style>
  <w:style w:type="character" w:customStyle="1" w:styleId="9f0">
    <w:name w:val="Слабое выделение9"/>
    <w:uiPriority w:val="99"/>
    <w:rsid w:val="002B166D"/>
    <w:rPr>
      <w:rFonts w:ascii="Times New Roman" w:hAnsi="Times New Roman"/>
      <w:i/>
      <w:color w:val="808080"/>
    </w:rPr>
  </w:style>
  <w:style w:type="character" w:customStyle="1" w:styleId="9f1">
    <w:name w:val="Сильное выделение9"/>
    <w:uiPriority w:val="99"/>
    <w:rsid w:val="002B166D"/>
    <w:rPr>
      <w:rFonts w:ascii="Times New Roman" w:hAnsi="Times New Roman"/>
      <w:b/>
      <w:i/>
      <w:color w:val="4F81BD"/>
    </w:rPr>
  </w:style>
  <w:style w:type="character" w:customStyle="1" w:styleId="4ff2">
    <w:name w:val="Слабая ссылка4"/>
    <w:uiPriority w:val="99"/>
    <w:rsid w:val="002B166D"/>
    <w:rPr>
      <w:rFonts w:ascii="Times New Roman" w:hAnsi="Times New Roman"/>
      <w:smallCaps/>
      <w:color w:val="C0504D"/>
      <w:u w:val="single"/>
    </w:rPr>
  </w:style>
  <w:style w:type="character" w:customStyle="1" w:styleId="4ff3">
    <w:name w:val="Сильная ссылка4"/>
    <w:uiPriority w:val="99"/>
    <w:rsid w:val="002B166D"/>
    <w:rPr>
      <w:rFonts w:ascii="Times New Roman" w:hAnsi="Times New Roman"/>
      <w:b/>
      <w:smallCaps/>
      <w:color w:val="C0504D"/>
      <w:spacing w:val="5"/>
      <w:u w:val="single"/>
    </w:rPr>
  </w:style>
  <w:style w:type="character" w:customStyle="1" w:styleId="4ff4">
    <w:name w:val="Название книги4"/>
    <w:uiPriority w:val="99"/>
    <w:rsid w:val="002B166D"/>
    <w:rPr>
      <w:rFonts w:ascii="Times New Roman" w:hAnsi="Times New Roman"/>
      <w:b/>
      <w:smallCaps/>
      <w:spacing w:val="5"/>
    </w:rPr>
  </w:style>
  <w:style w:type="table" w:customStyle="1" w:styleId="11ffb">
    <w:name w:val="Сетка таблицы 11"/>
    <w:uiPriority w:val="99"/>
    <w:rsid w:val="002B16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ffffffa">
    <w:name w:val="Стандартная таблица1"/>
    <w:uiPriority w:val="99"/>
    <w:rsid w:val="002B166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3f">
    <w:name w:val="Сетка таблицы13"/>
    <w:uiPriority w:val="99"/>
    <w:rsid w:val="002B16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uiPriority w:val="99"/>
    <w:rsid w:val="002B166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121"/>
    <w:uiPriority w:val="99"/>
    <w:rsid w:val="002B166D"/>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a">
    <w:name w:val="Сетка таблицы21"/>
    <w:uiPriority w:val="99"/>
    <w:rsid w:val="002B166D"/>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961">
    <w:name w:val="Знак Знак961"/>
    <w:uiPriority w:val="99"/>
    <w:locked/>
    <w:rsid w:val="002B166D"/>
    <w:rPr>
      <w:b/>
      <w:sz w:val="28"/>
      <w:lang w:val="ru-RU" w:eastAsia="zh-CN"/>
    </w:rPr>
  </w:style>
  <w:style w:type="character" w:customStyle="1" w:styleId="951">
    <w:name w:val="Знак Знак951"/>
    <w:uiPriority w:val="99"/>
    <w:locked/>
    <w:rsid w:val="002B166D"/>
    <w:rPr>
      <w:b/>
      <w:i/>
      <w:sz w:val="26"/>
      <w:lang w:val="ru-RU" w:eastAsia="zh-CN"/>
    </w:rPr>
  </w:style>
  <w:style w:type="character" w:customStyle="1" w:styleId="9410">
    <w:name w:val="Знак Знак941"/>
    <w:uiPriority w:val="99"/>
    <w:locked/>
    <w:rsid w:val="002B166D"/>
    <w:rPr>
      <w:sz w:val="24"/>
      <w:lang w:val="en-US" w:eastAsia="en-US"/>
    </w:rPr>
  </w:style>
  <w:style w:type="character" w:customStyle="1" w:styleId="9310">
    <w:name w:val="Знак Знак931"/>
    <w:uiPriority w:val="99"/>
    <w:locked/>
    <w:rsid w:val="002B166D"/>
    <w:rPr>
      <w:sz w:val="24"/>
      <w:lang w:val="ru-RU" w:eastAsia="zh-CN"/>
    </w:rPr>
  </w:style>
  <w:style w:type="character" w:customStyle="1" w:styleId="9210">
    <w:name w:val="Знак Знак921"/>
    <w:uiPriority w:val="99"/>
    <w:locked/>
    <w:rsid w:val="002B166D"/>
    <w:rPr>
      <w:i/>
      <w:sz w:val="24"/>
      <w:lang w:val="ru-RU" w:eastAsia="zh-CN"/>
    </w:rPr>
  </w:style>
  <w:style w:type="character" w:customStyle="1" w:styleId="9110">
    <w:name w:val="Знак Знак911"/>
    <w:uiPriority w:val="99"/>
    <w:locked/>
    <w:rsid w:val="002B166D"/>
    <w:rPr>
      <w:rFonts w:ascii="Arial" w:hAnsi="Arial"/>
      <w:sz w:val="22"/>
      <w:lang w:val="ru-RU" w:eastAsia="zh-CN"/>
    </w:rPr>
  </w:style>
  <w:style w:type="character" w:customStyle="1" w:styleId="31f6">
    <w:name w:val="Знак3 Знак Знак1"/>
    <w:uiPriority w:val="99"/>
    <w:locked/>
    <w:rsid w:val="002B166D"/>
    <w:rPr>
      <w:rFonts w:ascii="Arial" w:hAnsi="Arial"/>
      <w:b/>
      <w:i/>
      <w:sz w:val="28"/>
      <w:lang w:val="ru-RU" w:eastAsia="zh-CN"/>
    </w:rPr>
  </w:style>
  <w:style w:type="character" w:customStyle="1" w:styleId="890">
    <w:name w:val="Знак Знак89"/>
    <w:uiPriority w:val="99"/>
    <w:locked/>
    <w:rsid w:val="002B166D"/>
    <w:rPr>
      <w:sz w:val="28"/>
      <w:lang w:val="ru-RU" w:eastAsia="ru-RU"/>
    </w:rPr>
  </w:style>
  <w:style w:type="character" w:customStyle="1" w:styleId="2312">
    <w:name w:val="Знак2 Знак Знак31"/>
    <w:uiPriority w:val="99"/>
    <w:locked/>
    <w:rsid w:val="002B166D"/>
    <w:rPr>
      <w:b/>
      <w:sz w:val="27"/>
      <w:lang w:val="ru-RU" w:eastAsia="zh-CN"/>
    </w:rPr>
  </w:style>
  <w:style w:type="paragraph" w:customStyle="1" w:styleId="Pa9">
    <w:name w:val="Pa9"/>
    <w:basedOn w:val="a2"/>
    <w:next w:val="a2"/>
    <w:rsid w:val="002B166D"/>
    <w:pPr>
      <w:widowControl/>
      <w:autoSpaceDE w:val="0"/>
      <w:autoSpaceDN w:val="0"/>
      <w:adjustRightInd w:val="0"/>
      <w:snapToGrid/>
      <w:spacing w:before="0" w:after="0" w:line="201" w:lineRule="atLeast"/>
    </w:pPr>
    <w:rPr>
      <w:rFonts w:ascii="Helios" w:eastAsia="Times New Roman" w:hAnsi="Helios"/>
      <w:szCs w:val="24"/>
    </w:rPr>
  </w:style>
  <w:style w:type="character" w:customStyle="1" w:styleId="b-">
    <w:name w:val="b-"/>
    <w:rsid w:val="002B1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96341">
      <w:bodyDiv w:val="1"/>
      <w:marLeft w:val="0"/>
      <w:marRight w:val="0"/>
      <w:marTop w:val="0"/>
      <w:marBottom w:val="0"/>
      <w:divBdr>
        <w:top w:val="none" w:sz="0" w:space="0" w:color="auto"/>
        <w:left w:val="none" w:sz="0" w:space="0" w:color="auto"/>
        <w:bottom w:val="none" w:sz="0" w:space="0" w:color="auto"/>
        <w:right w:val="none" w:sz="0" w:space="0" w:color="auto"/>
      </w:divBdr>
    </w:div>
    <w:div w:id="922645714">
      <w:bodyDiv w:val="1"/>
      <w:marLeft w:val="0"/>
      <w:marRight w:val="0"/>
      <w:marTop w:val="0"/>
      <w:marBottom w:val="0"/>
      <w:divBdr>
        <w:top w:val="none" w:sz="0" w:space="0" w:color="auto"/>
        <w:left w:val="none" w:sz="0" w:space="0" w:color="auto"/>
        <w:bottom w:val="none" w:sz="0" w:space="0" w:color="auto"/>
        <w:right w:val="none" w:sz="0" w:space="0" w:color="auto"/>
      </w:divBdr>
    </w:div>
    <w:div w:id="123550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x.doi.org/10.18334/et.6.2.40509" TargetMode="External"/><Relationship Id="rId18" Type="http://schemas.openxmlformats.org/officeDocument/2006/relationships/hyperlink" Target="https://creativeconomy.ru/lib/40428" TargetMode="External"/><Relationship Id="rId26" Type="http://schemas.openxmlformats.org/officeDocument/2006/relationships/hyperlink" Target="https://www.omgtu.ru/general_information/media_omgtu/journal_of_omsk_research_journal/files/arhiv/2020" TargetMode="External"/><Relationship Id="rId39" Type="http://schemas.openxmlformats.org/officeDocument/2006/relationships/hyperlink" Target="http://www.infolex.narod.ru/gpl_gnu/gplrus.html" TargetMode="External"/><Relationship Id="rId21" Type="http://schemas.openxmlformats.org/officeDocument/2006/relationships/hyperlink" Target="http://dx.doi.org/10.18334/rp.18.22.38509" TargetMode="External"/><Relationship Id="rId34" Type="http://schemas.openxmlformats.org/officeDocument/2006/relationships/hyperlink" Target="https://urss.ru/images/add_ru/196221-1.pdf" TargetMode="External"/><Relationship Id="rId42" Type="http://schemas.openxmlformats.org/officeDocument/2006/relationships/hyperlink" Target="http://sf-rf.ru/" TargetMode="External"/><Relationship Id="rId7" Type="http://schemas.openxmlformats.org/officeDocument/2006/relationships/hyperlink" Target="http://doi.org/10.18334/et.6.4.41195" TargetMode="External"/><Relationship Id="rId2" Type="http://schemas.openxmlformats.org/officeDocument/2006/relationships/styles" Target="styles.xml"/><Relationship Id="rId16" Type="http://schemas.openxmlformats.org/officeDocument/2006/relationships/hyperlink" Target="http://doi.org/10.18334/et.5.3.39415" TargetMode="External"/><Relationship Id="rId29" Type="http://schemas.openxmlformats.org/officeDocument/2006/relationships/hyperlink" Target="https://cyberleninka.ru/article/n/denezhnye-dohody-kak-osnovnoy-indikator-urovnya-zhizni-naseleniya-rossii/viewer" TargetMode="External"/><Relationship Id="rId1" Type="http://schemas.openxmlformats.org/officeDocument/2006/relationships/numbering" Target="numbering.xml"/><Relationship Id="rId6" Type="http://schemas.openxmlformats.org/officeDocument/2006/relationships/hyperlink" Target="https://cyberleninka.ru/article/n/sovershenstvovanie-kadrovoy-politiki-gosudarstva-i-predpriyatiya-kak-faktor-razvitiya-trudovogo-potentsiala-rossii" TargetMode="External"/><Relationship Id="rId11" Type="http://schemas.openxmlformats.org/officeDocument/2006/relationships/hyperlink" Target="https://cyberleninka.ru/article/n/analiz-i-otsenka-sostoyaniya-trudovyh-resursov-opredelyayuschih-kadrovuyu-bezopasnost-kak-sostavlyayuschuyu-ekonomicheskoy" TargetMode="External"/><Relationship Id="rId24" Type="http://schemas.openxmlformats.org/officeDocument/2006/relationships/hyperlink" Target="http://doi.org/10.18334/et.5.1.38767" TargetMode="External"/><Relationship Id="rId32" Type="http://schemas.openxmlformats.org/officeDocument/2006/relationships/hyperlink" Target="http://www.iprbookshop.ru/81503.html" TargetMode="External"/><Relationship Id="rId37" Type="http://schemas.openxmlformats.org/officeDocument/2006/relationships/hyperlink" Target="http://qsp.su/tools/onlinehelp/about_license_gpl_russian.html" TargetMode="External"/><Relationship Id="rId40" Type="http://schemas.openxmlformats.org/officeDocument/2006/relationships/hyperlink" Target="http://www.org-rsa.ru/" TargetMode="External"/><Relationship Id="rId45"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s://cyberleninka.ru/article/n/otsenka-rezultatov-kadrovogo-menedzhmenta-v-usloviyah-funktsionirovaniya-sistemy-upravleniya-personalom" TargetMode="External"/><Relationship Id="rId23" Type="http://schemas.openxmlformats.org/officeDocument/2006/relationships/hyperlink" Target="http://doi.org/10.18334/et.7.2.100572" TargetMode="External"/><Relationship Id="rId28" Type="http://schemas.openxmlformats.org/officeDocument/2006/relationships/hyperlink" Target="https://ac.gov.ru/uploads/2-Publications/rus_feb_2020.pdf" TargetMode="External"/><Relationship Id="rId36" Type="http://schemas.openxmlformats.org/officeDocument/2006/relationships/hyperlink" Target="http://qsp.su/tools/onlinehelp/about_license_gpl_russian.html" TargetMode="External"/><Relationship Id="rId10" Type="http://schemas.openxmlformats.org/officeDocument/2006/relationships/hyperlink" Target="http://dx.doi.org/10.18334/et.6.1.40493" TargetMode="External"/><Relationship Id="rId19" Type="http://schemas.openxmlformats.org/officeDocument/2006/relationships/hyperlink" Target="http://doi.org/10.18334/et.6.3.41176" TargetMode="External"/><Relationship Id="rId31" Type="http://schemas.openxmlformats.org/officeDocument/2006/relationships/hyperlink" Target="https://cyberleninka.ru/article/n/sotsialno-ekonomicheskoe-neravenstvo-v-rossii-dinamika-i-metody-otsenki/viewer" TargetMode="External"/><Relationship Id="rId44"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dx.doi.org/10.18334/et.6.4.41262" TargetMode="External"/><Relationship Id="rId14" Type="http://schemas.openxmlformats.org/officeDocument/2006/relationships/hyperlink" Target="https://cyberleninka.ru/article/n/otsenka-nepostoyannosti-rabotnikov-na-rossiyskih-predpriyatiyah-v-razlichnyh-sferah-deyatelnosti" TargetMode="External"/><Relationship Id="rId22" Type="http://schemas.openxmlformats.org/officeDocument/2006/relationships/hyperlink" Target="https://cyberleninka.ru/article/n/teoreticheskie-osnovy-ucheta-oplaty-truda-v-usloviyah-rynochnoy-ekonomiki/viewer" TargetMode="External"/><Relationship Id="rId27" Type="http://schemas.openxmlformats.org/officeDocument/2006/relationships/hyperlink" Target="https://science.urfu.ru/ru/publications/&#1087;&#1086;&#1074;&#1099;&#1096;&#1077;&#1085;&#1080;&#1077;-&#1082;&#1072;&#1095;&#1077;&#1089;&#1090;&#1074;&#1072;-&#1078;&#1080;&#1079;&#1085;&#1080;-&#1085;&#1072;&#1089;&#1077;&#1083;&#1077;&#1085;&#1080;&#1103;-&#1074;-&#1089;&#1086;&#1074;&#1088;&#1077;&#1084;&#1077;&#1085;&#1085;&#1099;&#1093;-&#1101;&#1082;&#1086;&#1085;&#1086;&#1084;&#1080;&#1095;&#1077;&#1089;&#1082;&#1080;&#1093;-&#1091;&#1089;" TargetMode="External"/><Relationship Id="rId30" Type="http://schemas.openxmlformats.org/officeDocument/2006/relationships/hyperlink" Target="https://cyberleninka.ru/article/n/regionalnaya-dinamika-dohodov-i-potrebitelskogo-sprosa-naseleniya-v-rossii" TargetMode="External"/><Relationship Id="rId35" Type="http://schemas.openxmlformats.org/officeDocument/2006/relationships/hyperlink" Target="http://qsp.su/tools/onlinehelp/about_license_gpl_russian.html" TargetMode="External"/><Relationship Id="rId43" Type="http://schemas.openxmlformats.org/officeDocument/2006/relationships/hyperlink" Target="http://elibrary.ru" TargetMode="External"/><Relationship Id="rId8" Type="http://schemas.openxmlformats.org/officeDocument/2006/relationships/hyperlink" Target="http://doi.org/10.18334/et.5.3.39424" TargetMode="External"/><Relationship Id="rId3" Type="http://schemas.openxmlformats.org/officeDocument/2006/relationships/settings" Target="settings.xml"/><Relationship Id="rId12" Type="http://schemas.openxmlformats.org/officeDocument/2006/relationships/hyperlink" Target="http://doi.org/10.18334/et.4.4.38396" TargetMode="External"/><Relationship Id="rId17" Type="http://schemas.openxmlformats.org/officeDocument/2006/relationships/hyperlink" Target="http://dx.doi.org/10.18334/et.5.4.39631" TargetMode="External"/><Relationship Id="rId25" Type="http://schemas.openxmlformats.org/officeDocument/2006/relationships/hyperlink" Target="http://dx.doi.org/10.18334/rp.17.15.36242" TargetMode="External"/><Relationship Id="rId33" Type="http://schemas.openxmlformats.org/officeDocument/2006/relationships/hyperlink" Target="http://wikilib.roweb.online" TargetMode="External"/><Relationship Id="rId38" Type="http://schemas.openxmlformats.org/officeDocument/2006/relationships/hyperlink" Target="http://qsp.su/tools/onlinehelp/about_license_gpl_russian.html" TargetMode="External"/><Relationship Id="rId46" Type="http://schemas.openxmlformats.org/officeDocument/2006/relationships/theme" Target="theme/theme1.xml"/><Relationship Id="rId20" Type="http://schemas.openxmlformats.org/officeDocument/2006/relationships/hyperlink" Target="http://dx.doi.org/10.18334/rp.17.23.37125" TargetMode="External"/><Relationship Id="rId41" Type="http://schemas.openxmlformats.org/officeDocument/2006/relationships/hyperlink" Target="https://ar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17</Pages>
  <Words>8730</Words>
  <Characters>49763</Characters>
  <Application>Microsoft Office Word</Application>
  <DocSecurity>0</DocSecurity>
  <Lines>414</Lines>
  <Paragraphs>116</Paragraphs>
  <ScaleCrop>false</ScaleCrop>
  <Company/>
  <LinksUpToDate>false</LinksUpToDate>
  <CharactersWithSpaces>58377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19</cp:revision>
  <dcterms:created xsi:type="dcterms:W3CDTF">2022-01-27T13:14:00Z</dcterms:created>
  <dcterms:modified xsi:type="dcterms:W3CDTF">2023-04-24T18:39:00Z</dcterms:modified>
</cp:coreProperties>
</file>